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1DF" w:rsidRPr="009551DF" w:rsidRDefault="009551DF" w:rsidP="009551DF">
      <w:pPr>
        <w:widowControl w:val="0"/>
        <w:autoSpaceDE w:val="0"/>
        <w:autoSpaceDN w:val="0"/>
        <w:spacing w:before="68" w:after="0" w:line="240" w:lineRule="auto"/>
        <w:ind w:right="218"/>
        <w:jc w:val="right"/>
        <w:rPr>
          <w:rFonts w:ascii="Times New Roman" w:eastAsia="Times New Roman" w:hAnsi="Times New Roman" w:cs="Times New Roman"/>
          <w:sz w:val="24"/>
        </w:rPr>
      </w:pPr>
      <w:r w:rsidRPr="009551DF">
        <w:rPr>
          <w:rFonts w:ascii="Times New Roman" w:eastAsia="Times New Roman" w:hAnsi="Times New Roman" w:cs="Times New Roman"/>
          <w:sz w:val="24"/>
        </w:rPr>
        <w:t>Приложение 4</w:t>
      </w:r>
      <w:r w:rsidRPr="009551DF">
        <w:rPr>
          <w:rFonts w:ascii="Times New Roman" w:eastAsia="Times New Roman" w:hAnsi="Times New Roman" w:cs="Times New Roman"/>
          <w:spacing w:val="-4"/>
          <w:sz w:val="24"/>
        </w:rPr>
        <w:t xml:space="preserve"> </w:t>
      </w:r>
    </w:p>
    <w:p w:rsidR="009551DF" w:rsidRPr="009551DF" w:rsidRDefault="009551DF" w:rsidP="009551DF">
      <w:pPr>
        <w:widowControl w:val="0"/>
        <w:autoSpaceDE w:val="0"/>
        <w:autoSpaceDN w:val="0"/>
        <w:spacing w:after="0" w:line="240" w:lineRule="auto"/>
        <w:jc w:val="right"/>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szCs w:val="26"/>
        </w:rPr>
      </w:pPr>
    </w:p>
    <w:p w:rsidR="009551DF" w:rsidRPr="009551DF" w:rsidRDefault="009551DF" w:rsidP="009551DF">
      <w:pPr>
        <w:widowControl w:val="0"/>
        <w:autoSpaceDE w:val="0"/>
        <w:autoSpaceDN w:val="0"/>
        <w:spacing w:before="2" w:after="0" w:line="240" w:lineRule="auto"/>
        <w:rPr>
          <w:rFonts w:ascii="Times New Roman" w:eastAsia="Times New Roman" w:hAnsi="Times New Roman" w:cs="Times New Roman"/>
          <w:sz w:val="23"/>
          <w:szCs w:val="26"/>
        </w:rPr>
      </w:pPr>
    </w:p>
    <w:p w:rsidR="009551DF" w:rsidRPr="009551DF" w:rsidRDefault="009551DF" w:rsidP="009551DF">
      <w:pPr>
        <w:widowControl w:val="0"/>
        <w:autoSpaceDE w:val="0"/>
        <w:autoSpaceDN w:val="0"/>
        <w:spacing w:before="86" w:after="0" w:line="240" w:lineRule="auto"/>
        <w:ind w:left="1678" w:right="1672"/>
        <w:jc w:val="center"/>
        <w:rPr>
          <w:rFonts w:ascii="Times New Roman" w:eastAsia="Times New Roman" w:hAnsi="Times New Roman" w:cs="Times New Roman"/>
          <w:b/>
          <w:sz w:val="32"/>
        </w:rPr>
      </w:pPr>
      <w:r w:rsidRPr="009551DF">
        <w:rPr>
          <w:rFonts w:ascii="Times New Roman" w:eastAsia="Times New Roman" w:hAnsi="Times New Roman" w:cs="Times New Roman"/>
          <w:b/>
          <w:sz w:val="32"/>
        </w:rPr>
        <w:t>НЕНАН</w:t>
      </w:r>
      <w:r w:rsidRPr="009551DF">
        <w:rPr>
          <w:rFonts w:ascii="Times New Roman" w:eastAsia="Times New Roman" w:hAnsi="Times New Roman" w:cs="Times New Roman"/>
          <w:b/>
          <w:spacing w:val="-4"/>
          <w:sz w:val="32"/>
        </w:rPr>
        <w:t xml:space="preserve"> </w:t>
      </w:r>
      <w:r w:rsidRPr="009551DF">
        <w:rPr>
          <w:rFonts w:ascii="Times New Roman" w:eastAsia="Times New Roman" w:hAnsi="Times New Roman" w:cs="Times New Roman"/>
          <w:b/>
          <w:sz w:val="32"/>
        </w:rPr>
        <w:t>(НОХЧИЙН)</w:t>
      </w:r>
      <w:r w:rsidRPr="009551DF">
        <w:rPr>
          <w:rFonts w:ascii="Times New Roman" w:eastAsia="Times New Roman" w:hAnsi="Times New Roman" w:cs="Times New Roman"/>
          <w:b/>
          <w:spacing w:val="-5"/>
          <w:sz w:val="32"/>
        </w:rPr>
        <w:t xml:space="preserve"> </w:t>
      </w:r>
      <w:r w:rsidRPr="009551DF">
        <w:rPr>
          <w:rFonts w:ascii="Times New Roman" w:eastAsia="Times New Roman" w:hAnsi="Times New Roman" w:cs="Times New Roman"/>
          <w:b/>
          <w:sz w:val="32"/>
        </w:rPr>
        <w:t>МОТТ</w:t>
      </w:r>
    </w:p>
    <w:p w:rsidR="009551DF" w:rsidRPr="009551DF" w:rsidRDefault="009551DF" w:rsidP="009551DF">
      <w:pPr>
        <w:widowControl w:val="0"/>
        <w:autoSpaceDE w:val="0"/>
        <w:autoSpaceDN w:val="0"/>
        <w:spacing w:before="54" w:after="0" w:line="276" w:lineRule="auto"/>
        <w:ind w:left="1683" w:right="1672"/>
        <w:jc w:val="center"/>
        <w:rPr>
          <w:rFonts w:ascii="Times New Roman" w:eastAsia="Times New Roman" w:hAnsi="Times New Roman" w:cs="Times New Roman"/>
          <w:b/>
          <w:sz w:val="32"/>
        </w:rPr>
      </w:pPr>
      <w:r w:rsidRPr="009551DF">
        <w:rPr>
          <w:rFonts w:ascii="Times New Roman" w:eastAsia="Times New Roman" w:hAnsi="Times New Roman" w:cs="Times New Roman"/>
          <w:b/>
          <w:sz w:val="32"/>
        </w:rPr>
        <w:t>(дешаран хьукматийн1-4 классашна лерина)</w:t>
      </w:r>
      <w:r w:rsidRPr="009551DF">
        <w:rPr>
          <w:rFonts w:ascii="Times New Roman" w:eastAsia="Times New Roman" w:hAnsi="Times New Roman" w:cs="Times New Roman"/>
          <w:b/>
          <w:spacing w:val="-77"/>
          <w:sz w:val="32"/>
        </w:rPr>
        <w:t xml:space="preserve"> </w:t>
      </w:r>
      <w:r w:rsidRPr="009551DF">
        <w:rPr>
          <w:rFonts w:ascii="Times New Roman" w:eastAsia="Times New Roman" w:hAnsi="Times New Roman" w:cs="Times New Roman"/>
          <w:b/>
          <w:sz w:val="32"/>
        </w:rPr>
        <w:t>ЙУЬХЬАНЦАРЧУ ЙУКЪАРЧУ ДЕШАРАН</w:t>
      </w:r>
      <w:r w:rsidRPr="009551DF">
        <w:rPr>
          <w:rFonts w:ascii="Times New Roman" w:eastAsia="Times New Roman" w:hAnsi="Times New Roman" w:cs="Times New Roman"/>
          <w:b/>
          <w:spacing w:val="-77"/>
          <w:sz w:val="32"/>
        </w:rPr>
        <w:t xml:space="preserve"> </w:t>
      </w:r>
      <w:r w:rsidRPr="009551DF">
        <w:rPr>
          <w:rFonts w:ascii="Times New Roman" w:eastAsia="Times New Roman" w:hAnsi="Times New Roman" w:cs="Times New Roman"/>
          <w:b/>
          <w:sz w:val="32"/>
        </w:rPr>
        <w:t>ГЕРГГАРА</w:t>
      </w:r>
      <w:r w:rsidRPr="009551DF">
        <w:rPr>
          <w:rFonts w:ascii="Times New Roman" w:eastAsia="Times New Roman" w:hAnsi="Times New Roman" w:cs="Times New Roman"/>
          <w:b/>
          <w:spacing w:val="-3"/>
          <w:sz w:val="32"/>
        </w:rPr>
        <w:t xml:space="preserve"> </w:t>
      </w:r>
      <w:r w:rsidRPr="009551DF">
        <w:rPr>
          <w:rFonts w:ascii="Times New Roman" w:eastAsia="Times New Roman" w:hAnsi="Times New Roman" w:cs="Times New Roman"/>
          <w:b/>
          <w:sz w:val="32"/>
        </w:rPr>
        <w:t>БЕЛХАН</w:t>
      </w:r>
      <w:r w:rsidRPr="009551DF">
        <w:rPr>
          <w:rFonts w:ascii="Times New Roman" w:eastAsia="Times New Roman" w:hAnsi="Times New Roman" w:cs="Times New Roman"/>
          <w:b/>
          <w:spacing w:val="-1"/>
          <w:sz w:val="32"/>
        </w:rPr>
        <w:t xml:space="preserve"> </w:t>
      </w:r>
      <w:r w:rsidRPr="009551DF">
        <w:rPr>
          <w:rFonts w:ascii="Times New Roman" w:eastAsia="Times New Roman" w:hAnsi="Times New Roman" w:cs="Times New Roman"/>
          <w:b/>
          <w:sz w:val="32"/>
        </w:rPr>
        <w:t>ПРОГРАММА</w:t>
      </w:r>
    </w:p>
    <w:p w:rsidR="009551DF" w:rsidRPr="009551DF" w:rsidRDefault="009551DF" w:rsidP="009551DF">
      <w:pPr>
        <w:widowControl w:val="0"/>
        <w:autoSpaceDE w:val="0"/>
        <w:autoSpaceDN w:val="0"/>
        <w:spacing w:after="0" w:line="276" w:lineRule="auto"/>
        <w:jc w:val="center"/>
        <w:rPr>
          <w:rFonts w:ascii="Times New Roman" w:eastAsia="Times New Roman" w:hAnsi="Times New Roman" w:cs="Times New Roman"/>
          <w:sz w:val="32"/>
        </w:rPr>
        <w:sectPr w:rsidR="009551DF" w:rsidRPr="009551DF" w:rsidSect="0086509D">
          <w:footerReference w:type="default" r:id="rId5"/>
          <w:pgSz w:w="16840" w:h="11910" w:orient="landscape"/>
          <w:pgMar w:top="1300" w:right="620" w:bottom="740" w:left="280" w:header="0" w:footer="0" w:gutter="0"/>
          <w:cols w:space="720"/>
          <w:docGrid w:linePitch="299"/>
        </w:sectPr>
      </w:pPr>
    </w:p>
    <w:p w:rsidR="009551DF" w:rsidRPr="009551DF" w:rsidRDefault="009551DF" w:rsidP="009551DF">
      <w:pPr>
        <w:widowControl w:val="0"/>
        <w:autoSpaceDE w:val="0"/>
        <w:autoSpaceDN w:val="0"/>
        <w:spacing w:before="69" w:after="0" w:line="240" w:lineRule="auto"/>
        <w:ind w:left="1682" w:right="1672"/>
        <w:jc w:val="center"/>
        <w:outlineLvl w:val="0"/>
        <w:rPr>
          <w:rFonts w:ascii="Times New Roman" w:eastAsia="Times New Roman" w:hAnsi="Times New Roman" w:cs="Times New Roman"/>
          <w:b/>
          <w:bCs/>
          <w:sz w:val="28"/>
          <w:szCs w:val="28"/>
          <w:u w:color="000000"/>
        </w:rPr>
      </w:pPr>
      <w:r w:rsidRPr="009551DF">
        <w:rPr>
          <w:rFonts w:ascii="Times New Roman" w:eastAsia="Times New Roman" w:hAnsi="Times New Roman" w:cs="Times New Roman"/>
          <w:b/>
          <w:bCs/>
          <w:sz w:val="28"/>
          <w:szCs w:val="28"/>
          <w:u w:color="000000"/>
        </w:rPr>
        <w:lastRenderedPageBreak/>
        <w:t>ЧУЛАЦАМ</w:t>
      </w:r>
    </w:p>
    <w:sdt>
      <w:sdtPr>
        <w:rPr>
          <w:rFonts w:ascii="Times New Roman" w:eastAsia="Times New Roman" w:hAnsi="Times New Roman" w:cs="Times New Roman"/>
          <w:sz w:val="28"/>
          <w:szCs w:val="28"/>
        </w:rPr>
        <w:id w:val="-644662126"/>
        <w:docPartObj>
          <w:docPartGallery w:val="Table of Contents"/>
          <w:docPartUnique/>
        </w:docPartObj>
      </w:sdtPr>
      <w:sdtContent>
        <w:p w:rsidR="009551DF" w:rsidRPr="009551DF" w:rsidRDefault="009551DF" w:rsidP="009551DF">
          <w:pPr>
            <w:widowControl w:val="0"/>
            <w:tabs>
              <w:tab w:val="left" w:leader="dot" w:pos="8825"/>
            </w:tabs>
            <w:autoSpaceDE w:val="0"/>
            <w:autoSpaceDN w:val="0"/>
            <w:spacing w:before="163" w:after="0" w:line="240" w:lineRule="auto"/>
            <w:ind w:left="118"/>
            <w:rPr>
              <w:rFonts w:ascii="Times New Roman" w:eastAsia="Times New Roman" w:hAnsi="Times New Roman" w:cs="Times New Roman"/>
              <w:sz w:val="28"/>
              <w:szCs w:val="28"/>
            </w:rPr>
          </w:pPr>
          <w:hyperlink w:anchor="_TOC_250015" w:history="1">
            <w:r w:rsidRPr="009551DF">
              <w:rPr>
                <w:rFonts w:ascii="Times New Roman" w:eastAsia="Times New Roman" w:hAnsi="Times New Roman" w:cs="Times New Roman"/>
                <w:sz w:val="28"/>
                <w:szCs w:val="28"/>
              </w:rPr>
              <w:t>Кхеторан кехат</w:t>
            </w:r>
            <w:r w:rsidRPr="009551DF">
              <w:rPr>
                <w:rFonts w:ascii="Times New Roman" w:eastAsia="Times New Roman" w:hAnsi="Times New Roman" w:cs="Times New Roman"/>
                <w:sz w:val="28"/>
                <w:szCs w:val="28"/>
              </w:rPr>
              <w:tab/>
              <w:t>3</w:t>
            </w:r>
          </w:hyperlink>
        </w:p>
        <w:p w:rsidR="009551DF" w:rsidRPr="009551DF" w:rsidRDefault="009551DF" w:rsidP="009551DF">
          <w:pPr>
            <w:widowControl w:val="0"/>
            <w:autoSpaceDE w:val="0"/>
            <w:autoSpaceDN w:val="0"/>
            <w:spacing w:before="161" w:after="0" w:line="240" w:lineRule="auto"/>
            <w:ind w:left="118"/>
            <w:rPr>
              <w:rFonts w:ascii="Times New Roman" w:eastAsia="Times New Roman" w:hAnsi="Times New Roman" w:cs="Times New Roman"/>
              <w:sz w:val="28"/>
              <w:szCs w:val="28"/>
            </w:rPr>
          </w:pPr>
          <w:r w:rsidRPr="009551DF">
            <w:rPr>
              <w:rFonts w:ascii="Times New Roman" w:eastAsia="Times New Roman" w:hAnsi="Times New Roman" w:cs="Times New Roman"/>
              <w:sz w:val="28"/>
              <w:szCs w:val="28"/>
            </w:rPr>
            <w:t>«Ненан</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мотт</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(нохчийн)»</w:t>
          </w:r>
          <w:r w:rsidRPr="009551DF">
            <w:rPr>
              <w:rFonts w:ascii="Times New Roman" w:eastAsia="Times New Roman" w:hAnsi="Times New Roman" w:cs="Times New Roman"/>
              <w:spacing w:val="-1"/>
              <w:sz w:val="28"/>
              <w:szCs w:val="28"/>
            </w:rPr>
            <w:t xml:space="preserve"> </w:t>
          </w:r>
          <w:r w:rsidRPr="009551DF">
            <w:rPr>
              <w:rFonts w:ascii="Times New Roman" w:eastAsia="Times New Roman" w:hAnsi="Times New Roman" w:cs="Times New Roman"/>
              <w:sz w:val="28"/>
              <w:szCs w:val="28"/>
            </w:rPr>
            <w:t>дешаран</w:t>
          </w:r>
          <w:r w:rsidRPr="009551DF">
            <w:rPr>
              <w:rFonts w:ascii="Times New Roman" w:eastAsia="Times New Roman" w:hAnsi="Times New Roman" w:cs="Times New Roman"/>
              <w:spacing w:val="-4"/>
              <w:sz w:val="28"/>
              <w:szCs w:val="28"/>
            </w:rPr>
            <w:t xml:space="preserve"> </w:t>
          </w:r>
          <w:r w:rsidRPr="009551DF">
            <w:rPr>
              <w:rFonts w:ascii="Times New Roman" w:eastAsia="Times New Roman" w:hAnsi="Times New Roman" w:cs="Times New Roman"/>
              <w:sz w:val="28"/>
              <w:szCs w:val="28"/>
            </w:rPr>
            <w:t>предметан йукъара</w:t>
          </w:r>
          <w:r w:rsidRPr="009551DF">
            <w:rPr>
              <w:rFonts w:ascii="Times New Roman" w:eastAsia="Times New Roman" w:hAnsi="Times New Roman" w:cs="Times New Roman"/>
              <w:spacing w:val="-5"/>
              <w:sz w:val="28"/>
              <w:szCs w:val="28"/>
            </w:rPr>
            <w:t xml:space="preserve"> </w:t>
          </w:r>
          <w:r w:rsidRPr="009551DF">
            <w:rPr>
              <w:rFonts w:ascii="Times New Roman" w:eastAsia="Times New Roman" w:hAnsi="Times New Roman" w:cs="Times New Roman"/>
              <w:sz w:val="28"/>
              <w:szCs w:val="28"/>
            </w:rPr>
            <w:t>характеристика…</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4</w:t>
          </w:r>
        </w:p>
        <w:p w:rsidR="009551DF" w:rsidRPr="009551DF" w:rsidRDefault="009551DF" w:rsidP="009551DF">
          <w:pPr>
            <w:widowControl w:val="0"/>
            <w:tabs>
              <w:tab w:val="left" w:leader="dot" w:pos="8806"/>
            </w:tabs>
            <w:autoSpaceDE w:val="0"/>
            <w:autoSpaceDN w:val="0"/>
            <w:spacing w:before="281" w:after="0" w:line="240" w:lineRule="auto"/>
            <w:ind w:left="118"/>
            <w:rPr>
              <w:rFonts w:ascii="Times New Roman" w:eastAsia="Times New Roman" w:hAnsi="Times New Roman" w:cs="Times New Roman"/>
              <w:sz w:val="28"/>
              <w:szCs w:val="28"/>
            </w:rPr>
          </w:pPr>
          <w:r w:rsidRPr="009551DF">
            <w:rPr>
              <w:rFonts w:ascii="Times New Roman" w:eastAsia="Times New Roman" w:hAnsi="Times New Roman" w:cs="Times New Roman"/>
              <w:sz w:val="28"/>
              <w:szCs w:val="28"/>
            </w:rPr>
            <w:t>«Ненан</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(нохчийн)</w:t>
          </w:r>
          <w:r w:rsidRPr="009551DF">
            <w:rPr>
              <w:rFonts w:ascii="Times New Roman" w:eastAsia="Times New Roman" w:hAnsi="Times New Roman" w:cs="Times New Roman"/>
              <w:spacing w:val="-2"/>
              <w:sz w:val="28"/>
              <w:szCs w:val="28"/>
            </w:rPr>
            <w:t xml:space="preserve"> </w:t>
          </w:r>
          <w:r w:rsidRPr="009551DF">
            <w:rPr>
              <w:rFonts w:ascii="Times New Roman" w:eastAsia="Times New Roman" w:hAnsi="Times New Roman" w:cs="Times New Roman"/>
              <w:sz w:val="28"/>
              <w:szCs w:val="28"/>
            </w:rPr>
            <w:t>мотт»</w:t>
          </w:r>
          <w:r w:rsidRPr="009551DF">
            <w:rPr>
              <w:rFonts w:ascii="Times New Roman" w:eastAsia="Times New Roman" w:hAnsi="Times New Roman" w:cs="Times New Roman"/>
              <w:spacing w:val="-6"/>
              <w:sz w:val="28"/>
              <w:szCs w:val="28"/>
            </w:rPr>
            <w:t xml:space="preserve"> </w:t>
          </w:r>
          <w:r w:rsidRPr="009551DF">
            <w:rPr>
              <w:rFonts w:ascii="Times New Roman" w:eastAsia="Times New Roman" w:hAnsi="Times New Roman" w:cs="Times New Roman"/>
              <w:sz w:val="28"/>
              <w:szCs w:val="28"/>
            </w:rPr>
            <w:t>дешаран</w:t>
          </w:r>
          <w:r w:rsidRPr="009551DF">
            <w:rPr>
              <w:rFonts w:ascii="Times New Roman" w:eastAsia="Times New Roman" w:hAnsi="Times New Roman" w:cs="Times New Roman"/>
              <w:spacing w:val="-2"/>
              <w:sz w:val="28"/>
              <w:szCs w:val="28"/>
            </w:rPr>
            <w:t xml:space="preserve"> </w:t>
          </w:r>
          <w:r w:rsidRPr="009551DF">
            <w:rPr>
              <w:rFonts w:ascii="Times New Roman" w:eastAsia="Times New Roman" w:hAnsi="Times New Roman" w:cs="Times New Roman"/>
              <w:sz w:val="28"/>
              <w:szCs w:val="28"/>
            </w:rPr>
            <w:t>предмет</w:t>
          </w:r>
          <w:r w:rsidRPr="009551DF">
            <w:rPr>
              <w:rFonts w:ascii="Times New Roman" w:eastAsia="Times New Roman" w:hAnsi="Times New Roman" w:cs="Times New Roman"/>
              <w:spacing w:val="-2"/>
              <w:sz w:val="28"/>
              <w:szCs w:val="28"/>
            </w:rPr>
            <w:t xml:space="preserve"> </w:t>
          </w:r>
          <w:r w:rsidRPr="009551DF">
            <w:rPr>
              <w:rFonts w:ascii="Times New Roman" w:eastAsia="Times New Roman" w:hAnsi="Times New Roman" w:cs="Times New Roman"/>
              <w:sz w:val="28"/>
              <w:szCs w:val="28"/>
            </w:rPr>
            <w:t>Ӏаморан</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Ӏалашонаш…</w:t>
          </w:r>
          <w:r w:rsidRPr="009551DF">
            <w:rPr>
              <w:rFonts w:ascii="Times New Roman" w:eastAsia="Times New Roman" w:hAnsi="Times New Roman" w:cs="Times New Roman"/>
              <w:sz w:val="28"/>
              <w:szCs w:val="28"/>
            </w:rPr>
            <w:tab/>
            <w:t>6</w:t>
          </w:r>
        </w:p>
        <w:p w:rsidR="009551DF" w:rsidRPr="009551DF" w:rsidRDefault="009551DF" w:rsidP="009551DF">
          <w:pPr>
            <w:widowControl w:val="0"/>
            <w:tabs>
              <w:tab w:val="left" w:leader="dot" w:pos="8808"/>
            </w:tabs>
            <w:autoSpaceDE w:val="0"/>
            <w:autoSpaceDN w:val="0"/>
            <w:spacing w:before="280" w:after="0" w:line="240" w:lineRule="auto"/>
            <w:ind w:left="118"/>
            <w:rPr>
              <w:rFonts w:ascii="Times New Roman" w:eastAsia="Times New Roman" w:hAnsi="Times New Roman" w:cs="Times New Roman"/>
              <w:sz w:val="28"/>
              <w:szCs w:val="28"/>
            </w:rPr>
          </w:pPr>
          <w:r w:rsidRPr="009551DF">
            <w:rPr>
              <w:rFonts w:ascii="Times New Roman" w:eastAsia="Times New Roman" w:hAnsi="Times New Roman" w:cs="Times New Roman"/>
              <w:sz w:val="28"/>
              <w:szCs w:val="28"/>
            </w:rPr>
            <w:t>«Ненан</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(нохчийн)</w:t>
          </w:r>
          <w:r w:rsidRPr="009551DF">
            <w:rPr>
              <w:rFonts w:ascii="Times New Roman" w:eastAsia="Times New Roman" w:hAnsi="Times New Roman" w:cs="Times New Roman"/>
              <w:spacing w:val="-2"/>
              <w:sz w:val="28"/>
              <w:szCs w:val="28"/>
            </w:rPr>
            <w:t xml:space="preserve"> </w:t>
          </w:r>
          <w:r w:rsidRPr="009551DF">
            <w:rPr>
              <w:rFonts w:ascii="Times New Roman" w:eastAsia="Times New Roman" w:hAnsi="Times New Roman" w:cs="Times New Roman"/>
              <w:sz w:val="28"/>
              <w:szCs w:val="28"/>
            </w:rPr>
            <w:t>мотт»</w:t>
          </w:r>
          <w:r w:rsidRPr="009551DF">
            <w:rPr>
              <w:rFonts w:ascii="Times New Roman" w:eastAsia="Times New Roman" w:hAnsi="Times New Roman" w:cs="Times New Roman"/>
              <w:spacing w:val="-6"/>
              <w:sz w:val="28"/>
              <w:szCs w:val="28"/>
            </w:rPr>
            <w:t xml:space="preserve"> </w:t>
          </w:r>
          <w:r w:rsidRPr="009551DF">
            <w:rPr>
              <w:rFonts w:ascii="Times New Roman" w:eastAsia="Times New Roman" w:hAnsi="Times New Roman" w:cs="Times New Roman"/>
              <w:sz w:val="28"/>
              <w:szCs w:val="28"/>
            </w:rPr>
            <w:t>дешаран</w:t>
          </w:r>
          <w:r w:rsidRPr="009551DF">
            <w:rPr>
              <w:rFonts w:ascii="Times New Roman" w:eastAsia="Times New Roman" w:hAnsi="Times New Roman" w:cs="Times New Roman"/>
              <w:spacing w:val="-2"/>
              <w:sz w:val="28"/>
              <w:szCs w:val="28"/>
            </w:rPr>
            <w:t xml:space="preserve"> </w:t>
          </w:r>
          <w:r w:rsidRPr="009551DF">
            <w:rPr>
              <w:rFonts w:ascii="Times New Roman" w:eastAsia="Times New Roman" w:hAnsi="Times New Roman" w:cs="Times New Roman"/>
              <w:sz w:val="28"/>
              <w:szCs w:val="28"/>
            </w:rPr>
            <w:t>предметан</w:t>
          </w:r>
          <w:r w:rsidRPr="009551DF">
            <w:rPr>
              <w:rFonts w:ascii="Times New Roman" w:eastAsia="Times New Roman" w:hAnsi="Times New Roman" w:cs="Times New Roman"/>
              <w:spacing w:val="-2"/>
              <w:sz w:val="28"/>
              <w:szCs w:val="28"/>
            </w:rPr>
            <w:t xml:space="preserve"> </w:t>
          </w:r>
          <w:r w:rsidRPr="009551DF">
            <w:rPr>
              <w:rFonts w:ascii="Times New Roman" w:eastAsia="Times New Roman" w:hAnsi="Times New Roman" w:cs="Times New Roman"/>
              <w:sz w:val="28"/>
              <w:szCs w:val="28"/>
            </w:rPr>
            <w:t>чулацаман</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линиш…</w:t>
          </w:r>
          <w:r w:rsidRPr="009551DF">
            <w:rPr>
              <w:rFonts w:ascii="Times New Roman" w:eastAsia="Times New Roman" w:hAnsi="Times New Roman" w:cs="Times New Roman"/>
              <w:sz w:val="28"/>
              <w:szCs w:val="28"/>
            </w:rPr>
            <w:tab/>
            <w:t>7</w:t>
          </w:r>
        </w:p>
        <w:p w:rsidR="009551DF" w:rsidRPr="009551DF" w:rsidRDefault="009551DF" w:rsidP="009551DF">
          <w:pPr>
            <w:widowControl w:val="0"/>
            <w:tabs>
              <w:tab w:val="left" w:leader="dot" w:pos="8853"/>
            </w:tabs>
            <w:autoSpaceDE w:val="0"/>
            <w:autoSpaceDN w:val="0"/>
            <w:spacing w:before="5" w:after="0" w:line="600" w:lineRule="atLeast"/>
            <w:ind w:left="118" w:right="872"/>
            <w:rPr>
              <w:rFonts w:ascii="Times New Roman" w:eastAsia="Times New Roman" w:hAnsi="Times New Roman" w:cs="Times New Roman"/>
              <w:sz w:val="28"/>
              <w:szCs w:val="28"/>
            </w:rPr>
          </w:pPr>
          <w:r w:rsidRPr="009551DF">
            <w:rPr>
              <w:rFonts w:ascii="Times New Roman" w:eastAsia="Times New Roman" w:hAnsi="Times New Roman" w:cs="Times New Roman"/>
              <w:sz w:val="28"/>
              <w:szCs w:val="28"/>
            </w:rPr>
            <w:t>Дешаран планехь «Ненан (нохчийн) мотт» дешаран предметан меттиг…8</w:t>
          </w:r>
          <w:r w:rsidRPr="009551DF">
            <w:rPr>
              <w:rFonts w:ascii="Times New Roman" w:eastAsia="Times New Roman" w:hAnsi="Times New Roman" w:cs="Times New Roman"/>
              <w:spacing w:val="-67"/>
              <w:sz w:val="28"/>
              <w:szCs w:val="28"/>
            </w:rPr>
            <w:t xml:space="preserve"> </w:t>
          </w:r>
          <w:r w:rsidRPr="009551DF">
            <w:rPr>
              <w:rFonts w:ascii="Times New Roman" w:eastAsia="Times New Roman" w:hAnsi="Times New Roman" w:cs="Times New Roman"/>
              <w:sz w:val="28"/>
              <w:szCs w:val="28"/>
            </w:rPr>
            <w:t>Ӏаморан</w:t>
          </w:r>
          <w:r w:rsidRPr="009551DF">
            <w:rPr>
              <w:rFonts w:ascii="Times New Roman" w:eastAsia="Times New Roman" w:hAnsi="Times New Roman" w:cs="Times New Roman"/>
              <w:spacing w:val="-1"/>
              <w:sz w:val="28"/>
              <w:szCs w:val="28"/>
            </w:rPr>
            <w:t xml:space="preserve"> </w:t>
          </w:r>
          <w:r w:rsidRPr="009551DF">
            <w:rPr>
              <w:rFonts w:ascii="Times New Roman" w:eastAsia="Times New Roman" w:hAnsi="Times New Roman" w:cs="Times New Roman"/>
              <w:sz w:val="28"/>
              <w:szCs w:val="28"/>
            </w:rPr>
            <w:t>чулацам</w:t>
          </w:r>
          <w:r w:rsidRPr="009551DF">
            <w:rPr>
              <w:rFonts w:ascii="Times New Roman" w:eastAsia="Times New Roman" w:hAnsi="Times New Roman" w:cs="Times New Roman"/>
              <w:sz w:val="28"/>
              <w:szCs w:val="28"/>
            </w:rPr>
            <w:tab/>
          </w:r>
          <w:r w:rsidRPr="009551DF">
            <w:rPr>
              <w:rFonts w:ascii="Times New Roman" w:eastAsia="Times New Roman" w:hAnsi="Times New Roman" w:cs="Times New Roman"/>
              <w:spacing w:val="-3"/>
              <w:sz w:val="28"/>
              <w:szCs w:val="28"/>
            </w:rPr>
            <w:t>9</w:t>
          </w:r>
        </w:p>
        <w:p w:rsidR="009551DF" w:rsidRPr="009551DF" w:rsidRDefault="009551DF" w:rsidP="009551DF">
          <w:pPr>
            <w:widowControl w:val="0"/>
            <w:numPr>
              <w:ilvl w:val="0"/>
              <w:numId w:val="18"/>
            </w:numPr>
            <w:tabs>
              <w:tab w:val="left" w:pos="331"/>
              <w:tab w:val="left" w:leader="dot" w:pos="8887"/>
            </w:tabs>
            <w:autoSpaceDE w:val="0"/>
            <w:autoSpaceDN w:val="0"/>
            <w:spacing w:before="163" w:after="0" w:line="240" w:lineRule="auto"/>
            <w:ind w:hanging="213"/>
            <w:rPr>
              <w:rFonts w:ascii="Times New Roman" w:eastAsia="Times New Roman" w:hAnsi="Times New Roman" w:cs="Times New Roman"/>
              <w:sz w:val="28"/>
              <w:szCs w:val="28"/>
            </w:rPr>
          </w:pPr>
          <w:hyperlink w:anchor="_TOC_250014"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9</w:t>
            </w:r>
          </w:hyperlink>
        </w:p>
        <w:p w:rsidR="009551DF" w:rsidRPr="009551DF" w:rsidRDefault="009551DF" w:rsidP="009551DF">
          <w:pPr>
            <w:widowControl w:val="0"/>
            <w:numPr>
              <w:ilvl w:val="0"/>
              <w:numId w:val="18"/>
            </w:numPr>
            <w:tabs>
              <w:tab w:val="left" w:pos="331"/>
              <w:tab w:val="left" w:leader="dot" w:pos="8817"/>
            </w:tabs>
            <w:autoSpaceDE w:val="0"/>
            <w:autoSpaceDN w:val="0"/>
            <w:spacing w:before="160" w:after="0" w:line="240" w:lineRule="auto"/>
            <w:ind w:hanging="213"/>
            <w:rPr>
              <w:rFonts w:ascii="Times New Roman" w:eastAsia="Times New Roman" w:hAnsi="Times New Roman" w:cs="Times New Roman"/>
              <w:sz w:val="28"/>
              <w:szCs w:val="28"/>
            </w:rPr>
          </w:pPr>
          <w:hyperlink w:anchor="_TOC_250013"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14</w:t>
            </w:r>
          </w:hyperlink>
        </w:p>
        <w:p w:rsidR="009551DF" w:rsidRPr="009551DF" w:rsidRDefault="009551DF" w:rsidP="009551DF">
          <w:pPr>
            <w:widowControl w:val="0"/>
            <w:numPr>
              <w:ilvl w:val="0"/>
              <w:numId w:val="18"/>
            </w:numPr>
            <w:tabs>
              <w:tab w:val="left" w:pos="331"/>
              <w:tab w:val="left" w:leader="dot" w:pos="8817"/>
            </w:tabs>
            <w:autoSpaceDE w:val="0"/>
            <w:autoSpaceDN w:val="0"/>
            <w:spacing w:before="163" w:after="0" w:line="240" w:lineRule="auto"/>
            <w:ind w:hanging="213"/>
            <w:rPr>
              <w:rFonts w:ascii="Times New Roman" w:eastAsia="Times New Roman" w:hAnsi="Times New Roman" w:cs="Times New Roman"/>
              <w:sz w:val="28"/>
              <w:szCs w:val="28"/>
            </w:rPr>
          </w:pPr>
          <w:hyperlink w:anchor="_TOC_250012"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18</w:t>
            </w:r>
          </w:hyperlink>
        </w:p>
        <w:p w:rsidR="009551DF" w:rsidRPr="009551DF" w:rsidRDefault="009551DF" w:rsidP="009551DF">
          <w:pPr>
            <w:widowControl w:val="0"/>
            <w:numPr>
              <w:ilvl w:val="0"/>
              <w:numId w:val="18"/>
            </w:numPr>
            <w:tabs>
              <w:tab w:val="left" w:pos="331"/>
              <w:tab w:val="left" w:leader="dot" w:pos="8817"/>
            </w:tabs>
            <w:autoSpaceDE w:val="0"/>
            <w:autoSpaceDN w:val="0"/>
            <w:spacing w:before="161" w:after="0" w:line="240" w:lineRule="auto"/>
            <w:ind w:hanging="213"/>
            <w:rPr>
              <w:rFonts w:ascii="Times New Roman" w:eastAsia="Times New Roman" w:hAnsi="Times New Roman" w:cs="Times New Roman"/>
              <w:sz w:val="28"/>
              <w:szCs w:val="28"/>
            </w:rPr>
          </w:pPr>
          <w:hyperlink w:anchor="_TOC_250011"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21</w:t>
            </w:r>
          </w:hyperlink>
        </w:p>
        <w:p w:rsidR="009551DF" w:rsidRPr="009551DF" w:rsidRDefault="009551DF" w:rsidP="009551DF">
          <w:pPr>
            <w:widowControl w:val="0"/>
            <w:autoSpaceDE w:val="0"/>
            <w:autoSpaceDN w:val="0"/>
            <w:spacing w:before="643" w:after="0" w:line="360" w:lineRule="auto"/>
            <w:ind w:left="118" w:right="295" w:firstLine="69"/>
            <w:rPr>
              <w:rFonts w:ascii="Times New Roman" w:eastAsia="Times New Roman" w:hAnsi="Times New Roman" w:cs="Times New Roman"/>
              <w:sz w:val="28"/>
              <w:szCs w:val="28"/>
            </w:rPr>
          </w:pPr>
          <w:r w:rsidRPr="009551DF">
            <w:rPr>
              <w:rFonts w:ascii="Times New Roman" w:eastAsia="Times New Roman" w:hAnsi="Times New Roman" w:cs="Times New Roman"/>
              <w:sz w:val="28"/>
              <w:szCs w:val="28"/>
            </w:rPr>
            <w:t>Йуьхьанцарчу йукъарчу дешаран тӀегӀанехь «Ненан (нохчийн) мотт» дешаран</w:t>
          </w:r>
          <w:r w:rsidRPr="009551DF">
            <w:rPr>
              <w:rFonts w:ascii="Times New Roman" w:eastAsia="Times New Roman" w:hAnsi="Times New Roman" w:cs="Times New Roman"/>
              <w:spacing w:val="-67"/>
              <w:sz w:val="28"/>
              <w:szCs w:val="28"/>
            </w:rPr>
            <w:t xml:space="preserve"> </w:t>
          </w:r>
          <w:r w:rsidRPr="009551DF">
            <w:rPr>
              <w:rFonts w:ascii="Times New Roman" w:eastAsia="Times New Roman" w:hAnsi="Times New Roman" w:cs="Times New Roman"/>
              <w:sz w:val="28"/>
              <w:szCs w:val="28"/>
            </w:rPr>
            <w:t>предметан</w:t>
          </w:r>
          <w:r w:rsidRPr="009551DF">
            <w:rPr>
              <w:rFonts w:ascii="Times New Roman" w:eastAsia="Times New Roman" w:hAnsi="Times New Roman" w:cs="Times New Roman"/>
              <w:spacing w:val="-3"/>
              <w:sz w:val="28"/>
              <w:szCs w:val="28"/>
            </w:rPr>
            <w:t xml:space="preserve"> </w:t>
          </w:r>
          <w:r w:rsidRPr="009551DF">
            <w:rPr>
              <w:rFonts w:ascii="Times New Roman" w:eastAsia="Times New Roman" w:hAnsi="Times New Roman" w:cs="Times New Roman"/>
              <w:sz w:val="28"/>
              <w:szCs w:val="28"/>
            </w:rPr>
            <w:t>программа</w:t>
          </w:r>
          <w:r w:rsidRPr="009551DF">
            <w:rPr>
              <w:rFonts w:ascii="Times New Roman" w:eastAsia="Times New Roman" w:hAnsi="Times New Roman" w:cs="Times New Roman"/>
              <w:spacing w:val="-1"/>
              <w:sz w:val="28"/>
              <w:szCs w:val="28"/>
            </w:rPr>
            <w:t xml:space="preserve"> </w:t>
          </w:r>
          <w:r w:rsidRPr="009551DF">
            <w:rPr>
              <w:rFonts w:ascii="Times New Roman" w:eastAsia="Times New Roman" w:hAnsi="Times New Roman" w:cs="Times New Roman"/>
              <w:sz w:val="28"/>
              <w:szCs w:val="28"/>
            </w:rPr>
            <w:t>карайерзоран</w:t>
          </w:r>
          <w:r w:rsidRPr="009551DF">
            <w:rPr>
              <w:rFonts w:ascii="Times New Roman" w:eastAsia="Times New Roman" w:hAnsi="Times New Roman" w:cs="Times New Roman"/>
              <w:spacing w:val="-1"/>
              <w:sz w:val="28"/>
              <w:szCs w:val="28"/>
            </w:rPr>
            <w:t xml:space="preserve"> </w:t>
          </w:r>
          <w:r w:rsidRPr="009551DF">
            <w:rPr>
              <w:rFonts w:ascii="Times New Roman" w:eastAsia="Times New Roman" w:hAnsi="Times New Roman" w:cs="Times New Roman"/>
              <w:sz w:val="28"/>
              <w:szCs w:val="28"/>
            </w:rPr>
            <w:t>кхочушдан лору жамӀаш…24</w:t>
          </w:r>
        </w:p>
        <w:p w:rsidR="009551DF" w:rsidRPr="009551DF" w:rsidRDefault="009551DF" w:rsidP="009551DF">
          <w:pPr>
            <w:widowControl w:val="0"/>
            <w:tabs>
              <w:tab w:val="left" w:leader="dot" w:pos="8875"/>
            </w:tabs>
            <w:autoSpaceDE w:val="0"/>
            <w:autoSpaceDN w:val="0"/>
            <w:spacing w:before="1" w:after="0" w:line="240" w:lineRule="auto"/>
            <w:ind w:left="118"/>
            <w:rPr>
              <w:rFonts w:ascii="Times New Roman" w:eastAsia="Times New Roman" w:hAnsi="Times New Roman" w:cs="Times New Roman"/>
              <w:sz w:val="28"/>
              <w:szCs w:val="28"/>
            </w:rPr>
          </w:pPr>
          <w:hyperlink w:anchor="_TOC_250010" w:history="1">
            <w:r w:rsidRPr="009551DF">
              <w:rPr>
                <w:rFonts w:ascii="Times New Roman" w:eastAsia="Times New Roman" w:hAnsi="Times New Roman" w:cs="Times New Roman"/>
                <w:sz w:val="28"/>
                <w:szCs w:val="28"/>
              </w:rPr>
              <w:t>Личностни</w:t>
            </w:r>
            <w:r w:rsidRPr="009551DF">
              <w:rPr>
                <w:rFonts w:ascii="Times New Roman" w:eastAsia="Times New Roman" w:hAnsi="Times New Roman" w:cs="Times New Roman"/>
                <w:spacing w:val="-4"/>
                <w:sz w:val="28"/>
                <w:szCs w:val="28"/>
              </w:rPr>
              <w:t xml:space="preserve"> </w:t>
            </w:r>
            <w:r w:rsidRPr="009551DF">
              <w:rPr>
                <w:rFonts w:ascii="Times New Roman" w:eastAsia="Times New Roman" w:hAnsi="Times New Roman" w:cs="Times New Roman"/>
                <w:sz w:val="28"/>
                <w:szCs w:val="28"/>
              </w:rPr>
              <w:t>жамӀаш</w:t>
            </w:r>
            <w:r w:rsidRPr="009551DF">
              <w:rPr>
                <w:rFonts w:ascii="Times New Roman" w:eastAsia="Times New Roman" w:hAnsi="Times New Roman" w:cs="Times New Roman"/>
                <w:sz w:val="28"/>
                <w:szCs w:val="28"/>
              </w:rPr>
              <w:tab/>
              <w:t>24</w:t>
            </w:r>
          </w:hyperlink>
        </w:p>
        <w:p w:rsidR="009551DF" w:rsidRPr="009551DF" w:rsidRDefault="009551DF" w:rsidP="009551DF">
          <w:pPr>
            <w:widowControl w:val="0"/>
            <w:tabs>
              <w:tab w:val="left" w:leader="dot" w:pos="8870"/>
            </w:tabs>
            <w:autoSpaceDE w:val="0"/>
            <w:autoSpaceDN w:val="0"/>
            <w:spacing w:before="160" w:after="0" w:line="240" w:lineRule="auto"/>
            <w:ind w:left="118"/>
            <w:rPr>
              <w:rFonts w:ascii="Times New Roman" w:eastAsia="Times New Roman" w:hAnsi="Times New Roman" w:cs="Times New Roman"/>
              <w:sz w:val="28"/>
              <w:szCs w:val="28"/>
            </w:rPr>
          </w:pPr>
          <w:hyperlink w:anchor="_TOC_250009" w:history="1">
            <w:r w:rsidRPr="009551DF">
              <w:rPr>
                <w:rFonts w:ascii="Times New Roman" w:eastAsia="Times New Roman" w:hAnsi="Times New Roman" w:cs="Times New Roman"/>
                <w:sz w:val="28"/>
                <w:szCs w:val="28"/>
              </w:rPr>
              <w:t>Метапредметан</w:t>
            </w:r>
            <w:r w:rsidRPr="009551DF">
              <w:rPr>
                <w:rFonts w:ascii="Times New Roman" w:eastAsia="Times New Roman" w:hAnsi="Times New Roman" w:cs="Times New Roman"/>
                <w:spacing w:val="-4"/>
                <w:sz w:val="28"/>
                <w:szCs w:val="28"/>
              </w:rPr>
              <w:t xml:space="preserve"> </w:t>
            </w:r>
            <w:r w:rsidRPr="009551DF">
              <w:rPr>
                <w:rFonts w:ascii="Times New Roman" w:eastAsia="Times New Roman" w:hAnsi="Times New Roman" w:cs="Times New Roman"/>
                <w:sz w:val="28"/>
                <w:szCs w:val="28"/>
              </w:rPr>
              <w:t>жамӀаш</w:t>
            </w:r>
            <w:r w:rsidRPr="009551DF">
              <w:rPr>
                <w:rFonts w:ascii="Times New Roman" w:eastAsia="Times New Roman" w:hAnsi="Times New Roman" w:cs="Times New Roman"/>
                <w:sz w:val="28"/>
                <w:szCs w:val="28"/>
              </w:rPr>
              <w:tab/>
              <w:t>26</w:t>
            </w:r>
          </w:hyperlink>
        </w:p>
        <w:p w:rsidR="009551DF" w:rsidRPr="009551DF" w:rsidRDefault="009551DF" w:rsidP="009551DF">
          <w:pPr>
            <w:widowControl w:val="0"/>
            <w:tabs>
              <w:tab w:val="left" w:leader="dot" w:pos="8863"/>
            </w:tabs>
            <w:autoSpaceDE w:val="0"/>
            <w:autoSpaceDN w:val="0"/>
            <w:spacing w:before="161" w:after="0" w:line="240" w:lineRule="auto"/>
            <w:ind w:left="118"/>
            <w:rPr>
              <w:rFonts w:ascii="Times New Roman" w:eastAsia="Times New Roman" w:hAnsi="Times New Roman" w:cs="Times New Roman"/>
              <w:sz w:val="28"/>
              <w:szCs w:val="28"/>
            </w:rPr>
          </w:pPr>
          <w:hyperlink w:anchor="_TOC_250008" w:history="1">
            <w:r w:rsidRPr="009551DF">
              <w:rPr>
                <w:rFonts w:ascii="Times New Roman" w:eastAsia="Times New Roman" w:hAnsi="Times New Roman" w:cs="Times New Roman"/>
                <w:sz w:val="28"/>
                <w:szCs w:val="28"/>
              </w:rPr>
              <w:t>Предметан</w:t>
            </w:r>
            <w:r w:rsidRPr="009551DF">
              <w:rPr>
                <w:rFonts w:ascii="Times New Roman" w:eastAsia="Times New Roman" w:hAnsi="Times New Roman" w:cs="Times New Roman"/>
                <w:spacing w:val="-4"/>
                <w:sz w:val="28"/>
                <w:szCs w:val="28"/>
              </w:rPr>
              <w:t xml:space="preserve"> </w:t>
            </w:r>
            <w:r w:rsidRPr="009551DF">
              <w:rPr>
                <w:rFonts w:ascii="Times New Roman" w:eastAsia="Times New Roman" w:hAnsi="Times New Roman" w:cs="Times New Roman"/>
                <w:sz w:val="28"/>
                <w:szCs w:val="28"/>
              </w:rPr>
              <w:t>жамӀаш</w:t>
            </w:r>
            <w:r w:rsidRPr="009551DF">
              <w:rPr>
                <w:rFonts w:ascii="Times New Roman" w:eastAsia="Times New Roman" w:hAnsi="Times New Roman" w:cs="Times New Roman"/>
                <w:sz w:val="28"/>
                <w:szCs w:val="28"/>
              </w:rPr>
              <w:tab/>
              <w:t>29</w:t>
            </w:r>
          </w:hyperlink>
        </w:p>
        <w:p w:rsidR="009551DF" w:rsidRPr="009551DF" w:rsidRDefault="009551DF" w:rsidP="009551DF">
          <w:pPr>
            <w:widowControl w:val="0"/>
            <w:numPr>
              <w:ilvl w:val="0"/>
              <w:numId w:val="17"/>
            </w:numPr>
            <w:tabs>
              <w:tab w:val="left" w:pos="331"/>
              <w:tab w:val="left" w:leader="dot" w:pos="8887"/>
            </w:tabs>
            <w:autoSpaceDE w:val="0"/>
            <w:autoSpaceDN w:val="0"/>
            <w:spacing w:before="161" w:after="0" w:line="240" w:lineRule="auto"/>
            <w:ind w:hanging="213"/>
            <w:rPr>
              <w:rFonts w:ascii="Times New Roman" w:eastAsia="Times New Roman" w:hAnsi="Times New Roman" w:cs="Times New Roman"/>
              <w:sz w:val="28"/>
              <w:szCs w:val="28"/>
            </w:rPr>
          </w:pPr>
          <w:hyperlink w:anchor="_TOC_250007"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29</w:t>
            </w:r>
          </w:hyperlink>
        </w:p>
        <w:p w:rsidR="009551DF" w:rsidRPr="009551DF" w:rsidRDefault="009551DF" w:rsidP="009551DF">
          <w:pPr>
            <w:widowControl w:val="0"/>
            <w:numPr>
              <w:ilvl w:val="0"/>
              <w:numId w:val="17"/>
            </w:numPr>
            <w:tabs>
              <w:tab w:val="left" w:pos="331"/>
              <w:tab w:val="left" w:leader="dot" w:pos="8887"/>
            </w:tabs>
            <w:autoSpaceDE w:val="0"/>
            <w:autoSpaceDN w:val="0"/>
            <w:spacing w:before="163" w:after="0" w:line="240" w:lineRule="auto"/>
            <w:ind w:hanging="213"/>
            <w:rPr>
              <w:rFonts w:ascii="Times New Roman" w:eastAsia="Times New Roman" w:hAnsi="Times New Roman" w:cs="Times New Roman"/>
              <w:sz w:val="28"/>
              <w:szCs w:val="28"/>
            </w:rPr>
          </w:pPr>
          <w:hyperlink w:anchor="_TOC_250006"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31</w:t>
            </w:r>
          </w:hyperlink>
        </w:p>
        <w:p w:rsidR="009551DF" w:rsidRPr="009551DF" w:rsidRDefault="009551DF" w:rsidP="009551DF">
          <w:pPr>
            <w:widowControl w:val="0"/>
            <w:numPr>
              <w:ilvl w:val="0"/>
              <w:numId w:val="17"/>
            </w:numPr>
            <w:tabs>
              <w:tab w:val="left" w:pos="331"/>
              <w:tab w:val="left" w:leader="dot" w:pos="8887"/>
            </w:tabs>
            <w:autoSpaceDE w:val="0"/>
            <w:autoSpaceDN w:val="0"/>
            <w:spacing w:before="160" w:after="0" w:line="240" w:lineRule="auto"/>
            <w:ind w:hanging="213"/>
            <w:rPr>
              <w:rFonts w:ascii="Times New Roman" w:eastAsia="Times New Roman" w:hAnsi="Times New Roman" w:cs="Times New Roman"/>
              <w:sz w:val="28"/>
              <w:szCs w:val="28"/>
            </w:rPr>
          </w:pPr>
          <w:hyperlink w:anchor="_TOC_250005"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32</w:t>
            </w:r>
          </w:hyperlink>
        </w:p>
        <w:p w:rsidR="009551DF" w:rsidRPr="009551DF" w:rsidRDefault="009551DF" w:rsidP="009551DF">
          <w:pPr>
            <w:widowControl w:val="0"/>
            <w:numPr>
              <w:ilvl w:val="0"/>
              <w:numId w:val="17"/>
            </w:numPr>
            <w:tabs>
              <w:tab w:val="left" w:pos="331"/>
              <w:tab w:val="left" w:leader="dot" w:pos="8887"/>
            </w:tabs>
            <w:autoSpaceDE w:val="0"/>
            <w:autoSpaceDN w:val="0"/>
            <w:spacing w:before="160" w:after="0" w:line="240" w:lineRule="auto"/>
            <w:ind w:hanging="213"/>
            <w:rPr>
              <w:rFonts w:ascii="Times New Roman" w:eastAsia="Times New Roman" w:hAnsi="Times New Roman" w:cs="Times New Roman"/>
              <w:sz w:val="28"/>
              <w:szCs w:val="28"/>
            </w:rPr>
          </w:pPr>
          <w:hyperlink w:anchor="_TOC_250004"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34</w:t>
            </w:r>
          </w:hyperlink>
        </w:p>
        <w:p w:rsidR="009551DF" w:rsidRPr="009551DF" w:rsidRDefault="009551DF" w:rsidP="009551DF">
          <w:pPr>
            <w:widowControl w:val="0"/>
            <w:tabs>
              <w:tab w:val="left" w:leader="dot" w:pos="8924"/>
            </w:tabs>
            <w:autoSpaceDE w:val="0"/>
            <w:autoSpaceDN w:val="0"/>
            <w:spacing w:before="646" w:after="0" w:line="240" w:lineRule="auto"/>
            <w:ind w:left="118"/>
            <w:rPr>
              <w:rFonts w:ascii="Times New Roman" w:eastAsia="Times New Roman" w:hAnsi="Times New Roman" w:cs="Times New Roman"/>
              <w:sz w:val="28"/>
              <w:szCs w:val="28"/>
            </w:rPr>
          </w:pPr>
          <w:r w:rsidRPr="009551DF">
            <w:rPr>
              <w:rFonts w:ascii="Times New Roman" w:eastAsia="Times New Roman" w:hAnsi="Times New Roman" w:cs="Times New Roman"/>
              <w:sz w:val="28"/>
              <w:szCs w:val="28"/>
            </w:rPr>
            <w:t>Тематикин</w:t>
          </w:r>
          <w:r w:rsidRPr="009551DF">
            <w:rPr>
              <w:rFonts w:ascii="Times New Roman" w:eastAsia="Times New Roman" w:hAnsi="Times New Roman" w:cs="Times New Roman"/>
              <w:spacing w:val="-4"/>
              <w:sz w:val="28"/>
              <w:szCs w:val="28"/>
            </w:rPr>
            <w:t xml:space="preserve"> </w:t>
          </w:r>
          <w:r w:rsidRPr="009551DF">
            <w:rPr>
              <w:rFonts w:ascii="Times New Roman" w:eastAsia="Times New Roman" w:hAnsi="Times New Roman" w:cs="Times New Roman"/>
              <w:sz w:val="28"/>
              <w:szCs w:val="28"/>
            </w:rPr>
            <w:t>планировани</w:t>
          </w:r>
          <w:r w:rsidRPr="009551DF">
            <w:rPr>
              <w:rFonts w:ascii="Times New Roman" w:eastAsia="Times New Roman" w:hAnsi="Times New Roman" w:cs="Times New Roman"/>
              <w:sz w:val="28"/>
              <w:szCs w:val="28"/>
            </w:rPr>
            <w:tab/>
            <w:t>37</w:t>
          </w:r>
        </w:p>
        <w:p w:rsidR="009551DF" w:rsidRPr="009551DF" w:rsidRDefault="009551DF" w:rsidP="009551DF">
          <w:pPr>
            <w:widowControl w:val="0"/>
            <w:numPr>
              <w:ilvl w:val="0"/>
              <w:numId w:val="16"/>
            </w:numPr>
            <w:tabs>
              <w:tab w:val="left" w:pos="331"/>
              <w:tab w:val="left" w:leader="dot" w:pos="8887"/>
            </w:tabs>
            <w:autoSpaceDE w:val="0"/>
            <w:autoSpaceDN w:val="0"/>
            <w:spacing w:before="160" w:after="0" w:line="240" w:lineRule="auto"/>
            <w:ind w:hanging="213"/>
            <w:rPr>
              <w:rFonts w:ascii="Times New Roman" w:eastAsia="Times New Roman" w:hAnsi="Times New Roman" w:cs="Times New Roman"/>
              <w:sz w:val="28"/>
              <w:szCs w:val="28"/>
            </w:rPr>
          </w:pPr>
          <w:hyperlink w:anchor="_TOC_250003"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37</w:t>
            </w:r>
          </w:hyperlink>
        </w:p>
        <w:p w:rsidR="009551DF" w:rsidRPr="009551DF" w:rsidRDefault="009551DF" w:rsidP="009551DF">
          <w:pPr>
            <w:widowControl w:val="0"/>
            <w:numPr>
              <w:ilvl w:val="0"/>
              <w:numId w:val="16"/>
            </w:numPr>
            <w:tabs>
              <w:tab w:val="left" w:pos="331"/>
              <w:tab w:val="left" w:leader="dot" w:pos="8887"/>
            </w:tabs>
            <w:autoSpaceDE w:val="0"/>
            <w:autoSpaceDN w:val="0"/>
            <w:spacing w:before="160" w:after="0" w:line="240" w:lineRule="auto"/>
            <w:ind w:hanging="213"/>
            <w:rPr>
              <w:rFonts w:ascii="Times New Roman" w:eastAsia="Times New Roman" w:hAnsi="Times New Roman" w:cs="Times New Roman"/>
              <w:sz w:val="28"/>
              <w:szCs w:val="28"/>
            </w:rPr>
          </w:pPr>
          <w:hyperlink w:anchor="_TOC_250002"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49</w:t>
            </w:r>
          </w:hyperlink>
        </w:p>
        <w:p w:rsidR="009551DF" w:rsidRPr="009551DF" w:rsidRDefault="009551DF" w:rsidP="009551DF">
          <w:pPr>
            <w:widowControl w:val="0"/>
            <w:numPr>
              <w:ilvl w:val="0"/>
              <w:numId w:val="16"/>
            </w:numPr>
            <w:tabs>
              <w:tab w:val="left" w:pos="331"/>
              <w:tab w:val="left" w:leader="dot" w:pos="8887"/>
            </w:tabs>
            <w:autoSpaceDE w:val="0"/>
            <w:autoSpaceDN w:val="0"/>
            <w:spacing w:before="161" w:after="0" w:line="240" w:lineRule="auto"/>
            <w:ind w:hanging="213"/>
            <w:rPr>
              <w:rFonts w:ascii="Times New Roman" w:eastAsia="Times New Roman" w:hAnsi="Times New Roman" w:cs="Times New Roman"/>
              <w:sz w:val="28"/>
              <w:szCs w:val="28"/>
            </w:rPr>
          </w:pPr>
          <w:hyperlink w:anchor="_TOC_250001"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58</w:t>
            </w:r>
          </w:hyperlink>
        </w:p>
        <w:p w:rsidR="009551DF" w:rsidRPr="009551DF" w:rsidRDefault="009551DF" w:rsidP="009551DF">
          <w:pPr>
            <w:widowControl w:val="0"/>
            <w:numPr>
              <w:ilvl w:val="0"/>
              <w:numId w:val="16"/>
            </w:numPr>
            <w:tabs>
              <w:tab w:val="left" w:pos="331"/>
              <w:tab w:val="left" w:leader="dot" w:pos="8887"/>
            </w:tabs>
            <w:autoSpaceDE w:val="0"/>
            <w:autoSpaceDN w:val="0"/>
            <w:spacing w:before="161" w:after="0" w:line="240" w:lineRule="auto"/>
            <w:ind w:hanging="213"/>
            <w:rPr>
              <w:rFonts w:ascii="Times New Roman" w:eastAsia="Times New Roman" w:hAnsi="Times New Roman" w:cs="Times New Roman"/>
              <w:sz w:val="28"/>
              <w:szCs w:val="28"/>
            </w:rPr>
          </w:pPr>
          <w:hyperlink w:anchor="_TOC_250000" w:history="1">
            <w:r w:rsidRPr="009551DF">
              <w:rPr>
                <w:rFonts w:ascii="Times New Roman" w:eastAsia="Times New Roman" w:hAnsi="Times New Roman" w:cs="Times New Roman"/>
                <w:sz w:val="28"/>
                <w:szCs w:val="28"/>
              </w:rPr>
              <w:t>класс</w:t>
            </w:r>
            <w:r w:rsidRPr="009551DF">
              <w:rPr>
                <w:rFonts w:ascii="Times New Roman" w:eastAsia="Times New Roman" w:hAnsi="Times New Roman" w:cs="Times New Roman"/>
                <w:sz w:val="28"/>
                <w:szCs w:val="28"/>
              </w:rPr>
              <w:tab/>
              <w:t>65</w:t>
            </w:r>
          </w:hyperlink>
        </w:p>
      </w:sdtContent>
    </w:sdt>
    <w:p w:rsidR="009551DF" w:rsidRPr="009551DF" w:rsidRDefault="009551DF" w:rsidP="009551DF">
      <w:pPr>
        <w:widowControl w:val="0"/>
        <w:autoSpaceDE w:val="0"/>
        <w:autoSpaceDN w:val="0"/>
        <w:spacing w:after="0" w:line="240" w:lineRule="auto"/>
        <w:rPr>
          <w:rFonts w:ascii="Times New Roman" w:eastAsia="Times New Roman" w:hAnsi="Times New Roman" w:cs="Times New Roman"/>
        </w:rPr>
        <w:sectPr w:rsidR="009551DF" w:rsidRPr="009551DF">
          <w:footerReference w:type="default" r:id="rId6"/>
          <w:pgSz w:w="11910" w:h="16840"/>
          <w:pgMar w:top="620" w:right="740" w:bottom="760" w:left="1300" w:header="0" w:footer="576" w:gutter="0"/>
          <w:pgNumType w:start="2"/>
          <w:cols w:space="720"/>
        </w:sectPr>
      </w:pPr>
    </w:p>
    <w:p w:rsidR="009551DF" w:rsidRPr="009551DF" w:rsidRDefault="009551DF" w:rsidP="009551DF">
      <w:pPr>
        <w:widowControl w:val="0"/>
        <w:autoSpaceDE w:val="0"/>
        <w:autoSpaceDN w:val="0"/>
        <w:spacing w:before="71" w:after="0" w:line="240" w:lineRule="auto"/>
        <w:ind w:left="1677" w:right="1672"/>
        <w:jc w:val="center"/>
        <w:outlineLvl w:val="1"/>
        <w:rPr>
          <w:rFonts w:ascii="Times New Roman" w:eastAsia="Times New Roman" w:hAnsi="Times New Roman" w:cs="Times New Roman"/>
          <w:b/>
          <w:bCs/>
          <w:sz w:val="26"/>
          <w:szCs w:val="26"/>
        </w:rPr>
      </w:pPr>
      <w:bookmarkStart w:id="0" w:name="_TOC_250015"/>
      <w:r w:rsidRPr="009551DF">
        <w:rPr>
          <w:rFonts w:ascii="Times New Roman" w:eastAsia="Times New Roman" w:hAnsi="Times New Roman" w:cs="Times New Roman"/>
          <w:b/>
          <w:bCs/>
          <w:sz w:val="26"/>
          <w:szCs w:val="26"/>
        </w:rPr>
        <w:lastRenderedPageBreak/>
        <w:t>КХЕТОРАН</w:t>
      </w:r>
      <w:r w:rsidRPr="009551DF">
        <w:rPr>
          <w:rFonts w:ascii="Times New Roman" w:eastAsia="Times New Roman" w:hAnsi="Times New Roman" w:cs="Times New Roman"/>
          <w:b/>
          <w:bCs/>
          <w:spacing w:val="-4"/>
          <w:sz w:val="26"/>
          <w:szCs w:val="26"/>
        </w:rPr>
        <w:t xml:space="preserve"> </w:t>
      </w:r>
      <w:bookmarkEnd w:id="0"/>
      <w:r w:rsidRPr="009551DF">
        <w:rPr>
          <w:rFonts w:ascii="Times New Roman" w:eastAsia="Times New Roman" w:hAnsi="Times New Roman" w:cs="Times New Roman"/>
          <w:b/>
          <w:bCs/>
          <w:sz w:val="26"/>
          <w:szCs w:val="26"/>
        </w:rPr>
        <w:t>КЕХАТ</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b/>
          <w:sz w:val="26"/>
          <w:szCs w:val="26"/>
        </w:rPr>
      </w:pP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Лелаш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нормативан-бакъонан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документашца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догӀуш,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(оьрсийн мотт а санна) Нохчийн Республикин пачхьалкхан меттанстатус йолуш бу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(2007 шеран 25 апрелан N 16-РЗ йолу «Нохчийн Республикин меттанийн хьокъехь»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Республикин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закон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(06.03.2020</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N</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13-РЗ</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ред.).</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Иза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халкъан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оьздангаллин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коьртахьал</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хьукматашкахь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хьоьхуш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бу.</w:t>
      </w:r>
    </w:p>
    <w:p w:rsidR="009551DF" w:rsidRPr="009551DF" w:rsidRDefault="009551DF" w:rsidP="009551DF">
      <w:pPr>
        <w:widowControl w:val="0"/>
        <w:autoSpaceDE w:val="0"/>
        <w:autoSpaceDN w:val="0"/>
        <w:spacing w:before="2" w:after="0" w:line="240" w:lineRule="auto"/>
        <w:ind w:left="118" w:right="113"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Герггара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белхан</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программа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(кхидӀа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Программа)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кхолларан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бух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хӀара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нормативийн-бакъонийн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документаш:</w:t>
      </w:r>
    </w:p>
    <w:p w:rsidR="009551DF" w:rsidRPr="009551DF" w:rsidRDefault="009551DF" w:rsidP="009551DF">
      <w:pPr>
        <w:widowControl w:val="0"/>
        <w:numPr>
          <w:ilvl w:val="0"/>
          <w:numId w:val="15"/>
        </w:numPr>
        <w:tabs>
          <w:tab w:val="left" w:pos="547"/>
        </w:tabs>
        <w:autoSpaceDE w:val="0"/>
        <w:autoSpaceDN w:val="0"/>
        <w:spacing w:after="0" w:line="303" w:lineRule="exact"/>
        <w:ind w:hanging="361"/>
        <w:jc w:val="both"/>
        <w:rPr>
          <w:rFonts w:ascii="Times New Roman" w:eastAsia="Times New Roman" w:hAnsi="Times New Roman" w:cs="Times New Roman"/>
          <w:sz w:val="26"/>
        </w:rPr>
      </w:pPr>
      <w:r w:rsidRPr="009551DF">
        <w:rPr>
          <w:rFonts w:ascii="Times New Roman" w:eastAsia="Times New Roman" w:hAnsi="Times New Roman" w:cs="Times New Roman"/>
          <w:sz w:val="26"/>
        </w:rPr>
        <w:t>Россин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Федерацин</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конституци</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(26</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статья);</w:t>
      </w:r>
    </w:p>
    <w:p w:rsidR="009551DF" w:rsidRPr="009551DF" w:rsidRDefault="009551DF" w:rsidP="009551DF">
      <w:pPr>
        <w:widowControl w:val="0"/>
        <w:numPr>
          <w:ilvl w:val="0"/>
          <w:numId w:val="15"/>
        </w:numPr>
        <w:tabs>
          <w:tab w:val="left" w:pos="547"/>
        </w:tabs>
        <w:autoSpaceDE w:val="0"/>
        <w:autoSpaceDN w:val="0"/>
        <w:spacing w:before="2" w:after="0" w:line="237"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2012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29-чу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декабран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№273-Ф3</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«Россин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Федерацин</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хьокъехь» Федеральни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закон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8,</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12,</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14</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ст.)</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(02.07.2021</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ред.);</w:t>
      </w:r>
    </w:p>
    <w:p w:rsidR="009551DF" w:rsidRPr="009551DF" w:rsidRDefault="009551DF" w:rsidP="009551DF">
      <w:pPr>
        <w:widowControl w:val="0"/>
        <w:numPr>
          <w:ilvl w:val="0"/>
          <w:numId w:val="15"/>
        </w:numPr>
        <w:tabs>
          <w:tab w:val="left" w:pos="547"/>
        </w:tabs>
        <w:autoSpaceDE w:val="0"/>
        <w:autoSpaceDN w:val="0"/>
        <w:spacing w:after="0" w:line="240" w:lineRule="auto"/>
        <w:ind w:right="112"/>
        <w:jc w:val="both"/>
        <w:rPr>
          <w:rFonts w:ascii="Times New Roman" w:eastAsia="Times New Roman" w:hAnsi="Times New Roman" w:cs="Times New Roman"/>
          <w:sz w:val="26"/>
        </w:rPr>
      </w:pPr>
      <w:r w:rsidRPr="009551DF">
        <w:rPr>
          <w:rFonts w:ascii="Times New Roman" w:eastAsia="Times New Roman" w:hAnsi="Times New Roman" w:cs="Times New Roman"/>
          <w:sz w:val="26"/>
        </w:rPr>
        <w:t>1991</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октябран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 1807-1</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«Россин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Федерацин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халкъийн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Федеральни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закон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6,</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9,</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10</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(11.06.2021</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ред.);</w:t>
      </w:r>
    </w:p>
    <w:p w:rsidR="009551DF" w:rsidRPr="009551DF" w:rsidRDefault="009551DF" w:rsidP="009551DF">
      <w:pPr>
        <w:widowControl w:val="0"/>
        <w:numPr>
          <w:ilvl w:val="0"/>
          <w:numId w:val="15"/>
        </w:numPr>
        <w:tabs>
          <w:tab w:val="left" w:pos="547"/>
        </w:tabs>
        <w:autoSpaceDE w:val="0"/>
        <w:autoSpaceDN w:val="0"/>
        <w:spacing w:after="0" w:line="240"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Йуьхьанцарчу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пачхьалкхан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стандарт,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Россин Федерацин серлонан Министерсвос 2021 ш. 31 майхь № 286 йолу омранца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чӀагӀдина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долу;</w:t>
      </w:r>
    </w:p>
    <w:p w:rsidR="009551DF" w:rsidRPr="009551DF" w:rsidRDefault="009551DF" w:rsidP="009551DF">
      <w:pPr>
        <w:widowControl w:val="0"/>
        <w:numPr>
          <w:ilvl w:val="0"/>
          <w:numId w:val="15"/>
        </w:numPr>
        <w:tabs>
          <w:tab w:val="left" w:pos="547"/>
        </w:tabs>
        <w:autoSpaceDE w:val="0"/>
        <w:autoSpaceDN w:val="0"/>
        <w:spacing w:after="0" w:line="240" w:lineRule="auto"/>
        <w:ind w:right="104"/>
        <w:jc w:val="both"/>
        <w:rPr>
          <w:rFonts w:ascii="Times New Roman" w:eastAsia="Times New Roman" w:hAnsi="Times New Roman" w:cs="Times New Roman"/>
          <w:sz w:val="26"/>
        </w:rPr>
      </w:pPr>
      <w:r w:rsidRPr="009551DF">
        <w:rPr>
          <w:rFonts w:ascii="Times New Roman" w:eastAsia="Times New Roman" w:hAnsi="Times New Roman" w:cs="Times New Roman"/>
          <w:sz w:val="26"/>
        </w:rPr>
        <w:t>Кхетош-кхиоран герггара программа (къобалйина йукъарчу дешаран федеральни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дешаран-методикин цхьаьнакхетараллин сацамца (02. 06. 2020 ш. № 2/20 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протокол);</w:t>
      </w:r>
    </w:p>
    <w:p w:rsidR="009551DF" w:rsidRPr="009551DF" w:rsidRDefault="009551DF" w:rsidP="009551DF">
      <w:pPr>
        <w:widowControl w:val="0"/>
        <w:numPr>
          <w:ilvl w:val="0"/>
          <w:numId w:val="15"/>
        </w:numPr>
        <w:tabs>
          <w:tab w:val="left" w:pos="547"/>
        </w:tabs>
        <w:autoSpaceDE w:val="0"/>
        <w:autoSpaceDN w:val="0"/>
        <w:spacing w:after="0" w:line="240" w:lineRule="auto"/>
        <w:ind w:right="113"/>
        <w:jc w:val="both"/>
        <w:rPr>
          <w:rFonts w:ascii="Times New Roman" w:eastAsia="Times New Roman" w:hAnsi="Times New Roman" w:cs="Times New Roman"/>
          <w:sz w:val="26"/>
        </w:rPr>
      </w:pPr>
      <w:r w:rsidRPr="009551DF">
        <w:rPr>
          <w:rFonts w:ascii="Times New Roman" w:eastAsia="Times New Roman" w:hAnsi="Times New Roman" w:cs="Times New Roman"/>
          <w:sz w:val="26"/>
        </w:rPr>
        <w:t>Россин Федерацин къаьмнийн ненан мотт хьехаран концепци (Россин Федерацин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серлонан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Министерсвон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коллегехь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чӀагӀйина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2019.10.01);</w:t>
      </w:r>
    </w:p>
    <w:p w:rsidR="009551DF" w:rsidRPr="009551DF" w:rsidRDefault="009551DF" w:rsidP="009551DF">
      <w:pPr>
        <w:widowControl w:val="0"/>
        <w:numPr>
          <w:ilvl w:val="0"/>
          <w:numId w:val="15"/>
        </w:numPr>
        <w:tabs>
          <w:tab w:val="left" w:pos="547"/>
        </w:tabs>
        <w:autoSpaceDE w:val="0"/>
        <w:autoSpaceDN w:val="0"/>
        <w:spacing w:after="0" w:line="240" w:lineRule="auto"/>
        <w:ind w:right="106"/>
        <w:jc w:val="both"/>
        <w:rPr>
          <w:rFonts w:ascii="Times New Roman" w:eastAsia="Times New Roman" w:hAnsi="Times New Roman" w:cs="Times New Roman"/>
          <w:sz w:val="26"/>
        </w:rPr>
      </w:pPr>
      <w:r w:rsidRPr="009551DF">
        <w:rPr>
          <w:rFonts w:ascii="Times New Roman" w:eastAsia="Times New Roman" w:hAnsi="Times New Roman" w:cs="Times New Roman"/>
          <w:sz w:val="26"/>
        </w:rPr>
        <w:t>Йуьхьанцарчу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коьртачу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герггара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программа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(къобалйина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дешаран-методикин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цхьаьнакхетараллин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сацамца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(18.03.2022 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1/22</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протокол);</w:t>
      </w:r>
    </w:p>
    <w:p w:rsidR="009551DF" w:rsidRPr="009551DF" w:rsidRDefault="009551DF" w:rsidP="009551DF">
      <w:pPr>
        <w:widowControl w:val="0"/>
        <w:numPr>
          <w:ilvl w:val="0"/>
          <w:numId w:val="15"/>
        </w:numPr>
        <w:tabs>
          <w:tab w:val="left" w:pos="547"/>
        </w:tabs>
        <w:autoSpaceDE w:val="0"/>
        <w:autoSpaceDN w:val="0"/>
        <w:spacing w:after="0" w:line="240" w:lineRule="auto"/>
        <w:ind w:right="114"/>
        <w:jc w:val="both"/>
        <w:rPr>
          <w:rFonts w:ascii="Times New Roman" w:eastAsia="Times New Roman" w:hAnsi="Times New Roman" w:cs="Times New Roman"/>
          <w:sz w:val="26"/>
        </w:rPr>
      </w:pPr>
      <w:r w:rsidRPr="009551DF">
        <w:rPr>
          <w:rFonts w:ascii="Times New Roman" w:eastAsia="Times New Roman" w:hAnsi="Times New Roman" w:cs="Times New Roman"/>
          <w:sz w:val="26"/>
        </w:rPr>
        <w:t>2003</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23</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мартан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конституци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(09.01.2022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хийцамашца);</w:t>
      </w:r>
    </w:p>
    <w:p w:rsidR="009551DF" w:rsidRPr="009551DF" w:rsidRDefault="009551DF" w:rsidP="009551DF">
      <w:pPr>
        <w:widowControl w:val="0"/>
        <w:numPr>
          <w:ilvl w:val="0"/>
          <w:numId w:val="15"/>
        </w:numPr>
        <w:tabs>
          <w:tab w:val="left" w:pos="547"/>
        </w:tabs>
        <w:autoSpaceDE w:val="0"/>
        <w:autoSpaceDN w:val="0"/>
        <w:spacing w:after="0" w:line="240" w:lineRule="auto"/>
        <w:ind w:right="112"/>
        <w:jc w:val="both"/>
        <w:rPr>
          <w:rFonts w:ascii="Times New Roman" w:eastAsia="Times New Roman" w:hAnsi="Times New Roman" w:cs="Times New Roman"/>
          <w:sz w:val="26"/>
        </w:rPr>
      </w:pPr>
      <w:r w:rsidRPr="009551DF">
        <w:rPr>
          <w:rFonts w:ascii="Times New Roman" w:eastAsia="Times New Roman" w:hAnsi="Times New Roman" w:cs="Times New Roman"/>
          <w:sz w:val="26"/>
        </w:rPr>
        <w:t>2007</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апрелан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N</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16-РЗ</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меттанийн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хьокъехь» 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 закон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(06.03.2020</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N</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13-РЗ</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ред.);</w:t>
      </w:r>
    </w:p>
    <w:p w:rsidR="009551DF" w:rsidRPr="009551DF" w:rsidRDefault="009551DF" w:rsidP="009551DF">
      <w:pPr>
        <w:widowControl w:val="0"/>
        <w:numPr>
          <w:ilvl w:val="0"/>
          <w:numId w:val="15"/>
        </w:numPr>
        <w:tabs>
          <w:tab w:val="left" w:pos="547"/>
        </w:tabs>
        <w:autoSpaceDE w:val="0"/>
        <w:autoSpaceDN w:val="0"/>
        <w:spacing w:after="0" w:line="240" w:lineRule="auto"/>
        <w:ind w:right="111"/>
        <w:jc w:val="both"/>
        <w:rPr>
          <w:rFonts w:ascii="Times New Roman" w:eastAsia="Times New Roman" w:hAnsi="Times New Roman" w:cs="Times New Roman"/>
          <w:sz w:val="26"/>
        </w:rPr>
      </w:pPr>
      <w:r w:rsidRPr="009551DF">
        <w:rPr>
          <w:rFonts w:ascii="Times New Roman" w:eastAsia="Times New Roman" w:hAnsi="Times New Roman" w:cs="Times New Roman"/>
          <w:sz w:val="26"/>
        </w:rPr>
        <w:t>2014 шеран 30 октябран N 37-РЗ</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 «Нохчийн Республикин дешаран хьокъехь»</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 закон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(06.03.2020</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N</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13-РЗ</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ред.);</w:t>
      </w:r>
    </w:p>
    <w:p w:rsidR="009551DF" w:rsidRPr="009551DF" w:rsidRDefault="009551DF" w:rsidP="009551DF">
      <w:pPr>
        <w:widowControl w:val="0"/>
        <w:numPr>
          <w:ilvl w:val="0"/>
          <w:numId w:val="15"/>
        </w:numPr>
        <w:tabs>
          <w:tab w:val="left" w:pos="547"/>
        </w:tabs>
        <w:autoSpaceDE w:val="0"/>
        <w:autoSpaceDN w:val="0"/>
        <w:spacing w:after="0" w:line="240" w:lineRule="auto"/>
        <w:ind w:right="111"/>
        <w:jc w:val="both"/>
        <w:rPr>
          <w:rFonts w:ascii="Times New Roman" w:eastAsia="Times New Roman" w:hAnsi="Times New Roman" w:cs="Times New Roman"/>
          <w:sz w:val="26"/>
        </w:rPr>
      </w:pPr>
      <w:r w:rsidRPr="009551DF">
        <w:rPr>
          <w:rFonts w:ascii="Times New Roman" w:eastAsia="Times New Roman" w:hAnsi="Times New Roman" w:cs="Times New Roman"/>
          <w:sz w:val="26"/>
        </w:rPr>
        <w:t>2020 ш. 17 августан № 180 йолчу «Нохчийн Республикин дешар кхиор» 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пачхьалкхан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программина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хийцамаш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йукъабалоран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хьокъехь»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Правительствон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Постановлени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(2022.03.17</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хийцамашца);</w:t>
      </w:r>
    </w:p>
    <w:p w:rsidR="009551DF" w:rsidRPr="009551DF" w:rsidRDefault="009551DF" w:rsidP="009551DF">
      <w:pPr>
        <w:widowControl w:val="0"/>
        <w:numPr>
          <w:ilvl w:val="0"/>
          <w:numId w:val="15"/>
        </w:numPr>
        <w:tabs>
          <w:tab w:val="left" w:pos="547"/>
        </w:tabs>
        <w:autoSpaceDE w:val="0"/>
        <w:autoSpaceDN w:val="0"/>
        <w:spacing w:after="0" w:line="240"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тӀекхуьу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чкъор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син-оьздангаллин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кхетош-кхиоран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кхиаран а йукъара концепци (тӀечӀагӀйина 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 Куьйгалхочо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14.02.2013</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w:t>
      </w:r>
    </w:p>
    <w:p w:rsidR="009551DF" w:rsidRPr="009551DF" w:rsidRDefault="009551DF" w:rsidP="009551DF">
      <w:pPr>
        <w:widowControl w:val="0"/>
        <w:numPr>
          <w:ilvl w:val="0"/>
          <w:numId w:val="15"/>
        </w:numPr>
        <w:tabs>
          <w:tab w:val="left" w:pos="547"/>
        </w:tabs>
        <w:autoSpaceDE w:val="0"/>
        <w:autoSpaceDN w:val="0"/>
        <w:spacing w:after="0" w:line="240" w:lineRule="auto"/>
        <w:ind w:right="105"/>
        <w:jc w:val="both"/>
        <w:rPr>
          <w:rFonts w:ascii="Times New Roman" w:eastAsia="Times New Roman" w:hAnsi="Times New Roman" w:cs="Times New Roman"/>
          <w:sz w:val="26"/>
        </w:rPr>
      </w:pPr>
      <w:r w:rsidRPr="009551DF">
        <w:rPr>
          <w:rFonts w:ascii="Times New Roman" w:eastAsia="Times New Roman" w:hAnsi="Times New Roman" w:cs="Times New Roman"/>
          <w:sz w:val="26"/>
        </w:rPr>
        <w:t>Нохчийн меттан нийсайаздаран коьртачу бакъонийн гулар тӀечӀагӀйарх №83 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Указ (тӀечӀагӀдина Нохчийн Республикин Куьйгалхочо 2020 шеран апрелан 29-чу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дийнахь)</w:t>
      </w:r>
    </w:p>
    <w:p w:rsidR="009551DF" w:rsidRPr="009551DF" w:rsidRDefault="009551DF" w:rsidP="009551DF">
      <w:pPr>
        <w:widowControl w:val="0"/>
        <w:numPr>
          <w:ilvl w:val="0"/>
          <w:numId w:val="15"/>
        </w:numPr>
        <w:tabs>
          <w:tab w:val="left" w:pos="547"/>
        </w:tabs>
        <w:autoSpaceDE w:val="0"/>
        <w:autoSpaceDN w:val="0"/>
        <w:spacing w:after="0" w:line="240" w:lineRule="auto"/>
        <w:ind w:right="106"/>
        <w:jc w:val="both"/>
        <w:rPr>
          <w:rFonts w:ascii="Times New Roman" w:eastAsia="Times New Roman" w:hAnsi="Times New Roman"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литература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хьехаран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концепци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(чӀагӀйина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2022.05.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12 №</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3</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Ӏилманан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Советан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кхеташонехь);</w:t>
      </w:r>
    </w:p>
    <w:p w:rsidR="009551DF" w:rsidRPr="009551DF" w:rsidRDefault="009551DF" w:rsidP="009551DF">
      <w:pPr>
        <w:widowControl w:val="0"/>
        <w:numPr>
          <w:ilvl w:val="0"/>
          <w:numId w:val="15"/>
        </w:numPr>
        <w:tabs>
          <w:tab w:val="left" w:pos="611"/>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rPr>
        <w:tab/>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нийсайаздаран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коьрта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/Джамалханов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З.Д.,</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Мациев</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А.Г., Овхадов М.Р., Халидов А.И., и.д. кх. – Соьлжа-гӀала: АО «Издательско-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полиграфический</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комплекс</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«Грозненский</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рабочий»,</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2022.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64</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autoSpaceDE w:val="0"/>
        <w:autoSpaceDN w:val="0"/>
        <w:spacing w:after="0" w:line="240" w:lineRule="auto"/>
        <w:ind w:left="478" w:right="108" w:firstLine="772"/>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Программа кхочушйаран бухахь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системехь-гӀуллакхдаран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некъ бу.«Ненан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6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59"/>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59"/>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58"/>
          <w:sz w:val="26"/>
          <w:szCs w:val="26"/>
        </w:rPr>
        <w:t xml:space="preserve"> </w:t>
      </w:r>
      <w:r w:rsidRPr="009551DF">
        <w:rPr>
          <w:rFonts w:ascii="Times New Roman" w:eastAsia="Times New Roman" w:hAnsi="Times New Roman" w:cs="Times New Roman"/>
          <w:sz w:val="26"/>
          <w:szCs w:val="26"/>
        </w:rPr>
        <w:t>Ӏамор</w:t>
      </w:r>
      <w:r w:rsidRPr="009551DF">
        <w:rPr>
          <w:rFonts w:ascii="Times New Roman" w:eastAsia="Times New Roman" w:hAnsi="Times New Roman" w:cs="Times New Roman"/>
          <w:spacing w:val="54"/>
          <w:sz w:val="26"/>
          <w:szCs w:val="26"/>
        </w:rPr>
        <w:t xml:space="preserve"> </w:t>
      </w:r>
      <w:r w:rsidRPr="009551DF">
        <w:rPr>
          <w:rFonts w:ascii="Times New Roman" w:eastAsia="Times New Roman" w:hAnsi="Times New Roman" w:cs="Times New Roman"/>
          <w:sz w:val="26"/>
          <w:szCs w:val="26"/>
        </w:rPr>
        <w:t>тӀехьажийна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ду</w:t>
      </w:r>
      <w:r w:rsidRPr="009551DF">
        <w:rPr>
          <w:rFonts w:ascii="Times New Roman" w:eastAsia="Times New Roman" w:hAnsi="Times New Roman" w:cs="Times New Roman"/>
          <w:spacing w:val="60"/>
          <w:sz w:val="26"/>
          <w:szCs w:val="26"/>
        </w:rPr>
        <w:t xml:space="preserve"> </w:t>
      </w:r>
      <w:r w:rsidRPr="009551DF">
        <w:rPr>
          <w:rFonts w:ascii="Times New Roman" w:eastAsia="Times New Roman" w:hAnsi="Times New Roman" w:cs="Times New Roman"/>
          <w:sz w:val="26"/>
          <w:szCs w:val="26"/>
        </w:rPr>
        <w:t>гуманитарни</w:t>
      </w:r>
      <w:r w:rsidRPr="009551DF">
        <w:rPr>
          <w:rFonts w:ascii="Times New Roman" w:eastAsia="Times New Roman" w:hAnsi="Times New Roman" w:cs="Times New Roman"/>
          <w:spacing w:val="59"/>
          <w:sz w:val="26"/>
          <w:szCs w:val="26"/>
        </w:rPr>
        <w:t xml:space="preserve"> </w:t>
      </w:r>
      <w:r w:rsidRPr="009551DF">
        <w:rPr>
          <w:rFonts w:ascii="Times New Roman" w:eastAsia="Times New Roman" w:hAnsi="Times New Roman" w:cs="Times New Roman"/>
          <w:sz w:val="26"/>
          <w:szCs w:val="26"/>
        </w:rPr>
        <w:t>циклан</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47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кхечу</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дешаранпредметашца</w:t>
      </w:r>
      <w:r w:rsidRPr="009551DF">
        <w:rPr>
          <w:rFonts w:ascii="Times New Roman" w:eastAsia="Times New Roman" w:hAnsi="Times New Roman" w:cs="Times New Roman"/>
          <w:spacing w:val="60"/>
          <w:sz w:val="26"/>
          <w:szCs w:val="26"/>
        </w:rPr>
        <w:t xml:space="preserve"> </w:t>
      </w:r>
      <w:r w:rsidRPr="009551DF">
        <w:rPr>
          <w:rFonts w:ascii="Times New Roman" w:eastAsia="Times New Roman" w:hAnsi="Times New Roman" w:cs="Times New Roman"/>
          <w:sz w:val="26"/>
          <w:szCs w:val="26"/>
        </w:rPr>
        <w:t>межпредметни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уьйр</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кхочушйарна.</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831"/>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Cs/>
          <w:sz w:val="26"/>
          <w:szCs w:val="26"/>
        </w:rPr>
        <w:t>«</w:t>
      </w:r>
      <w:r w:rsidRPr="009551DF">
        <w:rPr>
          <w:rFonts w:ascii="Times New Roman" w:eastAsia="Times New Roman" w:hAnsi="Times New Roman" w:cs="Times New Roman"/>
          <w:b/>
          <w:bCs/>
          <w:sz w:val="26"/>
          <w:szCs w:val="26"/>
        </w:rPr>
        <w:t>Ненан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(нохчийн)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мотт»</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дешаран</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предметан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йукъара</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характеристика</w:t>
      </w:r>
    </w:p>
    <w:p w:rsidR="009551DF" w:rsidRPr="009551DF" w:rsidRDefault="009551DF" w:rsidP="009551DF">
      <w:pPr>
        <w:widowControl w:val="0"/>
        <w:autoSpaceDE w:val="0"/>
        <w:autoSpaceDN w:val="0"/>
        <w:spacing w:before="1" w:after="0" w:line="240" w:lineRule="auto"/>
        <w:ind w:left="118" w:right="112" w:firstLine="283"/>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герггара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белхан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Программа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 дешаран программаш кхочушйечу организацешна (хьукматашна) хӀоттийна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w:t>
      </w:r>
    </w:p>
    <w:p w:rsidR="009551DF" w:rsidRPr="009551DF" w:rsidRDefault="009551DF" w:rsidP="009551DF">
      <w:pPr>
        <w:widowControl w:val="0"/>
        <w:autoSpaceDE w:val="0"/>
        <w:autoSpaceDN w:val="0"/>
        <w:spacing w:after="0" w:line="240" w:lineRule="auto"/>
        <w:ind w:left="118" w:right="10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Школан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хӀинцалерчу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тенденцешна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жигарчу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методикашна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тӀехьажийна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«Ненан (нохчийн)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предметан белхан программа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хӀотторехь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хьехархошна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методикин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Ӏалашонца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кечйина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Программа.</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Герггарчу</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белхан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Программас</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хьехархочун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аьтто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бийр</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бу:</w:t>
      </w:r>
    </w:p>
    <w:p w:rsidR="009551DF" w:rsidRPr="009551DF" w:rsidRDefault="009551DF" w:rsidP="009551DF">
      <w:pPr>
        <w:widowControl w:val="0"/>
        <w:numPr>
          <w:ilvl w:val="0"/>
          <w:numId w:val="14"/>
        </w:numPr>
        <w:tabs>
          <w:tab w:val="left" w:pos="336"/>
        </w:tabs>
        <w:autoSpaceDE w:val="0"/>
        <w:autoSpaceDN w:val="0"/>
        <w:spacing w:after="0" w:line="240" w:lineRule="auto"/>
        <w:ind w:right="114"/>
        <w:jc w:val="both"/>
        <w:rPr>
          <w:rFonts w:ascii="Times New Roman" w:eastAsia="Times New Roman" w:hAnsi="Times New Roman" w:cs="Times New Roman"/>
          <w:sz w:val="26"/>
        </w:rPr>
      </w:pPr>
      <w:r w:rsidRPr="009551DF">
        <w:rPr>
          <w:rFonts w:ascii="Times New Roman" w:eastAsia="Times New Roman" w:hAnsi="Times New Roman" w:cs="Times New Roman"/>
          <w:sz w:val="26"/>
        </w:rPr>
        <w:t>нохчийн мотт хьехаран процессехь йуьхьанцарчу йукъарчу дешаран Федеральни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пачхьалкхан дешаран стандартехь кепе далийна Ӏаморан личностни, метапредметан,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предметан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жамӀашка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кхачаран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хӀинцалера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некъаш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кхочушдан;</w:t>
      </w:r>
    </w:p>
    <w:p w:rsidR="009551DF" w:rsidRPr="009551DF" w:rsidRDefault="009551DF" w:rsidP="009551DF">
      <w:pPr>
        <w:widowControl w:val="0"/>
        <w:numPr>
          <w:ilvl w:val="0"/>
          <w:numId w:val="14"/>
        </w:numPr>
        <w:tabs>
          <w:tab w:val="left" w:pos="453"/>
          <w:tab w:val="left" w:pos="9561"/>
        </w:tabs>
        <w:autoSpaceDE w:val="0"/>
        <w:autoSpaceDN w:val="0"/>
        <w:spacing w:after="0" w:line="240" w:lineRule="auto"/>
        <w:ind w:right="104"/>
        <w:jc w:val="both"/>
        <w:rPr>
          <w:rFonts w:ascii="Times New Roman" w:eastAsia="Times New Roman" w:hAnsi="Times New Roman" w:cs="Times New Roman"/>
          <w:sz w:val="26"/>
        </w:rPr>
      </w:pPr>
      <w:r w:rsidRPr="009551DF">
        <w:rPr>
          <w:rFonts w:ascii="Times New Roman" w:eastAsia="Times New Roman" w:hAnsi="Times New Roman" w:cs="Times New Roman"/>
          <w:sz w:val="26"/>
        </w:rPr>
        <w:t>Йуьхьанцарчу йукъарчу дешаран Федеральни пачхьалкхан дешаран стандартаца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(Россин Федерацин серлонан Министерсвос 2021.05.31 № 286 йолу омранца чӀагӀдина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долу); Йуьхьанцарчу йукъарчу 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коьртачу дешаран герггарчу программица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(къобалйина йукъарчу дешаран федеральни дешаран-методикин цхьаьнакхетараллин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сацамца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(18</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мартан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2022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1/22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протокол);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Кхетош-кхиоран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герггарчу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программица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(къобалйина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дешаран-методикин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цхьаьнакхетараллин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сацамца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(02.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06.</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2020</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2/20</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протокол);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 тӀекхуьу чкъор син-оьздангаллин кхетош-кхиоран а, кхиаран а йукъара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Концепцица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(тӀечӀагӀйина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куьйгалхочо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14.02.2013</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цхьаьнадогӀу Ӏаморан кхочушдан лору жамӀаш а, «Нохчийн мотт» дешаран предметан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 xml:space="preserve">чулацам    </w:t>
      </w:r>
      <w:r w:rsidRPr="009551DF">
        <w:rPr>
          <w:rFonts w:ascii="Times New Roman" w:eastAsia="Times New Roman" w:hAnsi="Times New Roman" w:cs="Times New Roman"/>
          <w:spacing w:val="47"/>
          <w:sz w:val="26"/>
        </w:rPr>
        <w:t xml:space="preserve"> </w:t>
      </w:r>
      <w:r w:rsidRPr="009551DF">
        <w:rPr>
          <w:rFonts w:ascii="Times New Roman" w:eastAsia="Times New Roman" w:hAnsi="Times New Roman" w:cs="Times New Roman"/>
          <w:sz w:val="26"/>
        </w:rPr>
        <w:t xml:space="preserve">а    </w:t>
      </w:r>
      <w:r w:rsidRPr="009551DF">
        <w:rPr>
          <w:rFonts w:ascii="Times New Roman" w:eastAsia="Times New Roman" w:hAnsi="Times New Roman" w:cs="Times New Roman"/>
          <w:spacing w:val="47"/>
          <w:sz w:val="26"/>
        </w:rPr>
        <w:t xml:space="preserve"> </w:t>
      </w:r>
      <w:r w:rsidRPr="009551DF">
        <w:rPr>
          <w:rFonts w:ascii="Times New Roman" w:eastAsia="Times New Roman" w:hAnsi="Times New Roman" w:cs="Times New Roman"/>
          <w:sz w:val="26"/>
        </w:rPr>
        <w:t xml:space="preserve">Ӏаморан    </w:t>
      </w:r>
      <w:r w:rsidRPr="009551DF">
        <w:rPr>
          <w:rFonts w:ascii="Times New Roman" w:eastAsia="Times New Roman" w:hAnsi="Times New Roman" w:cs="Times New Roman"/>
          <w:spacing w:val="47"/>
          <w:sz w:val="26"/>
        </w:rPr>
        <w:t xml:space="preserve"> </w:t>
      </w:r>
      <w:r w:rsidRPr="009551DF">
        <w:rPr>
          <w:rFonts w:ascii="Times New Roman" w:eastAsia="Times New Roman" w:hAnsi="Times New Roman" w:cs="Times New Roman"/>
          <w:sz w:val="26"/>
        </w:rPr>
        <w:t xml:space="preserve">шерашца    </w:t>
      </w:r>
      <w:r w:rsidRPr="009551DF">
        <w:rPr>
          <w:rFonts w:ascii="Times New Roman" w:eastAsia="Times New Roman" w:hAnsi="Times New Roman" w:cs="Times New Roman"/>
          <w:spacing w:val="46"/>
          <w:sz w:val="26"/>
        </w:rPr>
        <w:t xml:space="preserve"> </w:t>
      </w:r>
      <w:r w:rsidRPr="009551DF">
        <w:rPr>
          <w:rFonts w:ascii="Times New Roman" w:eastAsia="Times New Roman" w:hAnsi="Times New Roman" w:cs="Times New Roman"/>
          <w:sz w:val="26"/>
        </w:rPr>
        <w:t xml:space="preserve">къасто    </w:t>
      </w:r>
      <w:r w:rsidRPr="009551DF">
        <w:rPr>
          <w:rFonts w:ascii="Times New Roman" w:eastAsia="Times New Roman" w:hAnsi="Times New Roman" w:cs="Times New Roman"/>
          <w:spacing w:val="46"/>
          <w:sz w:val="26"/>
        </w:rPr>
        <w:t xml:space="preserve"> </w:t>
      </w:r>
      <w:r w:rsidRPr="009551DF">
        <w:rPr>
          <w:rFonts w:ascii="Times New Roman" w:eastAsia="Times New Roman" w:hAnsi="Times New Roman" w:cs="Times New Roman"/>
          <w:sz w:val="26"/>
        </w:rPr>
        <w:t xml:space="preserve">а,    </w:t>
      </w:r>
      <w:r w:rsidRPr="009551DF">
        <w:rPr>
          <w:rFonts w:ascii="Times New Roman" w:eastAsia="Times New Roman" w:hAnsi="Times New Roman" w:cs="Times New Roman"/>
          <w:spacing w:val="47"/>
          <w:sz w:val="26"/>
        </w:rPr>
        <w:t xml:space="preserve"> </w:t>
      </w:r>
      <w:r w:rsidRPr="009551DF">
        <w:rPr>
          <w:rFonts w:ascii="Times New Roman" w:eastAsia="Times New Roman" w:hAnsi="Times New Roman" w:cs="Times New Roman"/>
          <w:sz w:val="26"/>
        </w:rPr>
        <w:t xml:space="preserve">хӀоттамца    </w:t>
      </w:r>
      <w:r w:rsidRPr="009551DF">
        <w:rPr>
          <w:rFonts w:ascii="Times New Roman" w:eastAsia="Times New Roman" w:hAnsi="Times New Roman" w:cs="Times New Roman"/>
          <w:spacing w:val="49"/>
          <w:sz w:val="26"/>
        </w:rPr>
        <w:t xml:space="preserve"> </w:t>
      </w:r>
      <w:r w:rsidRPr="009551DF">
        <w:rPr>
          <w:rFonts w:ascii="Times New Roman" w:eastAsia="Times New Roman" w:hAnsi="Times New Roman" w:cs="Times New Roman"/>
          <w:sz w:val="26"/>
        </w:rPr>
        <w:t>дӀанисбан</w:t>
      </w:r>
      <w:r w:rsidRPr="009551DF">
        <w:rPr>
          <w:rFonts w:ascii="Times New Roman" w:eastAsia="Times New Roman" w:hAnsi="Times New Roman" w:cs="Times New Roman"/>
          <w:sz w:val="26"/>
        </w:rPr>
        <w:tab/>
        <w:t>а;</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3)билггал йолчу классан башхаллаш тидаме а оьцуш, билгалдина дакъа/тема Ӏаморна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магийнчу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герггарчу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дӀасайекъарх,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ткъа</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иштта</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дакъойн/темийн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Ӏаморан коьчал карайерзорхьама йалийнчу 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коьртачу кепех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оьцуш,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календарно-тематикин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планировани кечйан.</w:t>
      </w:r>
    </w:p>
    <w:p w:rsidR="009551DF" w:rsidRPr="009551DF" w:rsidRDefault="009551DF" w:rsidP="009551DF">
      <w:pPr>
        <w:widowControl w:val="0"/>
        <w:autoSpaceDE w:val="0"/>
        <w:autoSpaceDN w:val="0"/>
        <w:spacing w:before="2"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Программин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чулацам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тӀехьажийна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Федеральни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пачхьалкхан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стандарто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маттахь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литературин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областана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лехамийн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декъахь</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далийнчу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йуьхьанцарчу йукъарчу дешаран коьрта дешаран программа кхиамца карайерзоран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жамӀашка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кхачарна.</w:t>
      </w:r>
    </w:p>
    <w:p w:rsidR="009551DF" w:rsidRPr="009551DF" w:rsidRDefault="009551DF" w:rsidP="009551DF">
      <w:pPr>
        <w:widowControl w:val="0"/>
        <w:autoSpaceDE w:val="0"/>
        <w:autoSpaceDN w:val="0"/>
        <w:spacing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Программа</w:t>
      </w:r>
      <w:r w:rsidRPr="009551DF">
        <w:rPr>
          <w:rFonts w:ascii="Times New Roman" w:eastAsia="Times New Roman" w:hAnsi="Times New Roman" w:cs="Times New Roman"/>
          <w:spacing w:val="32"/>
          <w:sz w:val="26"/>
          <w:szCs w:val="26"/>
        </w:rPr>
        <w:t xml:space="preserve"> </w:t>
      </w:r>
      <w:r w:rsidRPr="009551DF">
        <w:rPr>
          <w:rFonts w:ascii="Times New Roman" w:eastAsia="Times New Roman" w:hAnsi="Times New Roman" w:cs="Times New Roman"/>
          <w:sz w:val="26"/>
          <w:szCs w:val="26"/>
        </w:rPr>
        <w:t>тӀехьажийна</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йу</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9"/>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маттахь</w:t>
      </w:r>
      <w:r w:rsidRPr="009551DF">
        <w:rPr>
          <w:rFonts w:ascii="Times New Roman" w:eastAsia="Times New Roman" w:hAnsi="Times New Roman" w:cs="Times New Roman"/>
          <w:spacing w:val="28"/>
          <w:sz w:val="26"/>
          <w:szCs w:val="26"/>
        </w:rPr>
        <w:t xml:space="preserve"> </w:t>
      </w:r>
      <w:r w:rsidRPr="009551DF">
        <w:rPr>
          <w:rFonts w:ascii="Times New Roman" w:eastAsia="Times New Roman" w:hAnsi="Times New Roman" w:cs="Times New Roman"/>
          <w:sz w:val="26"/>
          <w:szCs w:val="26"/>
        </w:rPr>
        <w:t>литературин</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а» предметан областана йукъайогӀучу нохчийн меттан курсана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кхачо йарна а, гӀо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лацарна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40" w:lineRule="auto"/>
        <w:ind w:left="118" w:right="1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«Ненан (нохчийн) мотт» дешаран предметан герггарчу белхан Программин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чулацам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Федеральни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пачхьалкхан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стандартаца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цхьаьнабогӀуш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бу.</w:t>
      </w:r>
    </w:p>
    <w:p w:rsidR="009551DF" w:rsidRPr="009551DF" w:rsidRDefault="009551DF" w:rsidP="009551DF">
      <w:pPr>
        <w:widowControl w:val="0"/>
        <w:autoSpaceDE w:val="0"/>
        <w:autoSpaceDN w:val="0"/>
        <w:spacing w:after="0" w:line="240" w:lineRule="auto"/>
        <w:ind w:left="118" w:right="112"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Дешаран предметан чулацам</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внеурочни</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гӀуллакхдарехула</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 xml:space="preserve">а  </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кхочушбан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тарло: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экскурсеш,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тематикин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мероприятеш, къийсамаш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(конкурсаш),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и.д.кх.</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118" w:right="114"/>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«Ненан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(нохчийн)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мотт»</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дешаран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предметан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герггарчу</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белхан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Программин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чулацаман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коьрта</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линиш</w:t>
      </w:r>
    </w:p>
    <w:p w:rsidR="009551DF" w:rsidRPr="009551DF" w:rsidRDefault="009551DF" w:rsidP="009551DF">
      <w:pPr>
        <w:widowControl w:val="0"/>
        <w:autoSpaceDE w:val="0"/>
        <w:autoSpaceDN w:val="0"/>
        <w:spacing w:after="0" w:line="240" w:lineRule="auto"/>
        <w:ind w:left="118" w:right="112"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Дешаран предметан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коьчал</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меттаӀилманан дакъошца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йогӀуш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хӀоттийна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систематически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курс</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Программехь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хӀокху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чулацаман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линишца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йалийна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йу:</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«Маттах</w:t>
      </w:r>
      <w:r w:rsidRPr="009551DF">
        <w:rPr>
          <w:rFonts w:ascii="Times New Roman" w:eastAsia="Times New Roman" w:hAnsi="Times New Roman" w:cs="Times New Roman"/>
          <w:spacing w:val="52"/>
          <w:sz w:val="26"/>
          <w:szCs w:val="26"/>
        </w:rPr>
        <w:t xml:space="preserve"> </w:t>
      </w:r>
      <w:r w:rsidRPr="009551DF">
        <w:rPr>
          <w:rFonts w:ascii="Times New Roman" w:eastAsia="Times New Roman" w:hAnsi="Times New Roman" w:cs="Times New Roman"/>
          <w:sz w:val="26"/>
          <w:szCs w:val="26"/>
        </w:rPr>
        <w:t>лаьцна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хаамаш»,</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«Фонетика,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орфоэпи,</w:t>
      </w:r>
      <w:r w:rsidRPr="009551DF">
        <w:rPr>
          <w:rFonts w:ascii="Times New Roman" w:eastAsia="Times New Roman" w:hAnsi="Times New Roman" w:cs="Times New Roman"/>
          <w:spacing w:val="52"/>
          <w:sz w:val="26"/>
          <w:szCs w:val="26"/>
        </w:rPr>
        <w:t xml:space="preserve"> </w:t>
      </w:r>
      <w:r w:rsidRPr="009551DF">
        <w:rPr>
          <w:rFonts w:ascii="Times New Roman" w:eastAsia="Times New Roman" w:hAnsi="Times New Roman" w:cs="Times New Roman"/>
          <w:sz w:val="26"/>
          <w:szCs w:val="26"/>
        </w:rPr>
        <w:t>графика,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орфографи»;</w:t>
      </w:r>
    </w:p>
    <w:p w:rsidR="009551DF" w:rsidRPr="009551DF" w:rsidRDefault="009551DF" w:rsidP="009551DF">
      <w:pPr>
        <w:widowControl w:val="0"/>
        <w:autoSpaceDE w:val="0"/>
        <w:autoSpaceDN w:val="0"/>
        <w:spacing w:after="0" w:line="297" w:lineRule="exact"/>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«Лексика»,</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«Морфемика»,</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«Морфологи»,</w:t>
      </w:r>
      <w:r w:rsidRPr="009551DF">
        <w:rPr>
          <w:rFonts w:ascii="Times New Roman" w:eastAsia="Times New Roman" w:hAnsi="Times New Roman" w:cs="Times New Roman"/>
          <w:spacing w:val="14"/>
          <w:sz w:val="26"/>
          <w:szCs w:val="26"/>
        </w:rPr>
        <w:t xml:space="preserve"> </w:t>
      </w:r>
      <w:r w:rsidRPr="009551DF">
        <w:rPr>
          <w:rFonts w:ascii="Times New Roman" w:eastAsia="Times New Roman" w:hAnsi="Times New Roman" w:cs="Times New Roman"/>
          <w:sz w:val="26"/>
          <w:szCs w:val="26"/>
        </w:rPr>
        <w:t>«Синтаксис»,</w:t>
      </w:r>
      <w:r w:rsidRPr="009551DF">
        <w:rPr>
          <w:rFonts w:ascii="Times New Roman" w:eastAsia="Times New Roman" w:hAnsi="Times New Roman" w:cs="Times New Roman"/>
          <w:spacing w:val="16"/>
          <w:sz w:val="26"/>
          <w:szCs w:val="26"/>
        </w:rPr>
        <w:t xml:space="preserve"> </w:t>
      </w:r>
      <w:r w:rsidRPr="009551DF">
        <w:rPr>
          <w:rFonts w:ascii="Times New Roman" w:eastAsia="Times New Roman" w:hAnsi="Times New Roman" w:cs="Times New Roman"/>
          <w:sz w:val="26"/>
          <w:szCs w:val="26"/>
        </w:rPr>
        <w:t>«Орфографи</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4"/>
          <w:sz w:val="26"/>
          <w:szCs w:val="26"/>
        </w:rPr>
        <w:t xml:space="preserve"> </w:t>
      </w:r>
      <w:r w:rsidRPr="009551DF">
        <w:rPr>
          <w:rFonts w:ascii="Times New Roman" w:eastAsia="Times New Roman" w:hAnsi="Times New Roman" w:cs="Times New Roman"/>
          <w:sz w:val="26"/>
          <w:szCs w:val="26"/>
        </w:rPr>
        <w:t>пунктуаци</w:t>
      </w:r>
      <w:r w:rsidRPr="009551DF">
        <w:rPr>
          <w:rFonts w:ascii="Times New Roman" w:eastAsia="Times New Roman" w:hAnsi="Times New Roman" w:cs="Times New Roman"/>
          <w:spacing w:val="13"/>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before="1" w:after="0" w:line="240" w:lineRule="auto"/>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кхиор».</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Программехь</w:t>
      </w:r>
      <w:r w:rsidRPr="009551DF">
        <w:rPr>
          <w:rFonts w:ascii="Times New Roman" w:eastAsia="Times New Roman" w:hAnsi="Times New Roman" w:cs="Times New Roman"/>
          <w:spacing w:val="82"/>
          <w:sz w:val="26"/>
          <w:szCs w:val="26"/>
        </w:rPr>
        <w:t xml:space="preserve"> </w:t>
      </w:r>
      <w:r w:rsidRPr="009551DF">
        <w:rPr>
          <w:rFonts w:ascii="Times New Roman" w:eastAsia="Times New Roman" w:hAnsi="Times New Roman" w:cs="Times New Roman"/>
          <w:sz w:val="26"/>
          <w:szCs w:val="26"/>
        </w:rPr>
        <w:t>къаьсташ</w:t>
      </w:r>
      <w:r w:rsidRPr="009551DF">
        <w:rPr>
          <w:rFonts w:ascii="Times New Roman" w:eastAsia="Times New Roman" w:hAnsi="Times New Roman" w:cs="Times New Roman"/>
          <w:spacing w:val="83"/>
          <w:sz w:val="26"/>
          <w:szCs w:val="26"/>
        </w:rPr>
        <w:t xml:space="preserve"> </w:t>
      </w:r>
      <w:r w:rsidRPr="009551DF">
        <w:rPr>
          <w:rFonts w:ascii="Times New Roman" w:eastAsia="Times New Roman" w:hAnsi="Times New Roman" w:cs="Times New Roman"/>
          <w:sz w:val="26"/>
          <w:szCs w:val="26"/>
        </w:rPr>
        <w:t>йу</w:t>
      </w:r>
      <w:r w:rsidRPr="009551DF">
        <w:rPr>
          <w:rFonts w:ascii="Times New Roman" w:eastAsia="Times New Roman" w:hAnsi="Times New Roman" w:cs="Times New Roman"/>
          <w:spacing w:val="84"/>
          <w:sz w:val="26"/>
          <w:szCs w:val="26"/>
        </w:rPr>
        <w:t xml:space="preserve"> </w:t>
      </w:r>
      <w:r w:rsidRPr="009551DF">
        <w:rPr>
          <w:rFonts w:ascii="Times New Roman" w:eastAsia="Times New Roman" w:hAnsi="Times New Roman" w:cs="Times New Roman"/>
          <w:sz w:val="26"/>
          <w:szCs w:val="26"/>
        </w:rPr>
        <w:t>кхо</w:t>
      </w:r>
      <w:r w:rsidRPr="009551DF">
        <w:rPr>
          <w:rFonts w:ascii="Times New Roman" w:eastAsia="Times New Roman" w:hAnsi="Times New Roman" w:cs="Times New Roman"/>
          <w:spacing w:val="83"/>
          <w:sz w:val="26"/>
          <w:szCs w:val="26"/>
        </w:rPr>
        <w:t xml:space="preserve"> </w:t>
      </w:r>
      <w:r w:rsidRPr="009551DF">
        <w:rPr>
          <w:rFonts w:ascii="Times New Roman" w:eastAsia="Times New Roman" w:hAnsi="Times New Roman" w:cs="Times New Roman"/>
          <w:sz w:val="26"/>
          <w:szCs w:val="26"/>
        </w:rPr>
        <w:t>блок:</w:t>
      </w:r>
      <w:r w:rsidRPr="009551DF">
        <w:rPr>
          <w:rFonts w:ascii="Times New Roman" w:eastAsia="Times New Roman" w:hAnsi="Times New Roman" w:cs="Times New Roman"/>
          <w:spacing w:val="84"/>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86"/>
          <w:sz w:val="26"/>
          <w:szCs w:val="26"/>
        </w:rPr>
        <w:t xml:space="preserve"> </w:t>
      </w:r>
      <w:r w:rsidRPr="009551DF">
        <w:rPr>
          <w:rFonts w:ascii="Times New Roman" w:eastAsia="Times New Roman" w:hAnsi="Times New Roman" w:cs="Times New Roman"/>
          <w:sz w:val="26"/>
          <w:szCs w:val="26"/>
        </w:rPr>
        <w:t>гӀуллакхдаран</w:t>
      </w:r>
      <w:r w:rsidRPr="009551DF">
        <w:rPr>
          <w:rFonts w:ascii="Times New Roman" w:eastAsia="Times New Roman" w:hAnsi="Times New Roman" w:cs="Times New Roman"/>
          <w:spacing w:val="83"/>
          <w:sz w:val="26"/>
          <w:szCs w:val="26"/>
        </w:rPr>
        <w:t xml:space="preserve"> </w:t>
      </w:r>
      <w:r w:rsidRPr="009551DF">
        <w:rPr>
          <w:rFonts w:ascii="Times New Roman" w:eastAsia="Times New Roman" w:hAnsi="Times New Roman" w:cs="Times New Roman"/>
          <w:sz w:val="26"/>
          <w:szCs w:val="26"/>
        </w:rPr>
        <w:t>тайпанаш»,</w:t>
      </w:r>
    </w:p>
    <w:p w:rsidR="009551DF" w:rsidRPr="009551DF" w:rsidRDefault="009551DF" w:rsidP="009551DF">
      <w:pPr>
        <w:widowControl w:val="0"/>
        <w:autoSpaceDE w:val="0"/>
        <w:autoSpaceDN w:val="0"/>
        <w:spacing w:before="1" w:after="0" w:line="298" w:lineRule="exact"/>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«Систематически</w:t>
      </w:r>
      <w:r w:rsidRPr="009551DF">
        <w:rPr>
          <w:rFonts w:ascii="Times New Roman" w:eastAsia="Times New Roman" w:hAnsi="Times New Roman" w:cs="Times New Roman"/>
          <w:spacing w:val="16"/>
          <w:sz w:val="26"/>
          <w:szCs w:val="26"/>
        </w:rPr>
        <w:t xml:space="preserve"> </w:t>
      </w:r>
      <w:r w:rsidRPr="009551DF">
        <w:rPr>
          <w:rFonts w:ascii="Times New Roman" w:eastAsia="Times New Roman" w:hAnsi="Times New Roman" w:cs="Times New Roman"/>
          <w:sz w:val="26"/>
          <w:szCs w:val="26"/>
        </w:rPr>
        <w:t>курс»</w:t>
      </w:r>
      <w:r w:rsidRPr="009551DF">
        <w:rPr>
          <w:rFonts w:ascii="Times New Roman" w:eastAsia="Times New Roman" w:hAnsi="Times New Roman" w:cs="Times New Roman"/>
          <w:spacing w:val="17"/>
          <w:sz w:val="26"/>
          <w:szCs w:val="26"/>
        </w:rPr>
        <w:t xml:space="preserve"> </w:t>
      </w:r>
      <w:r w:rsidRPr="009551DF">
        <w:rPr>
          <w:rFonts w:ascii="Times New Roman" w:eastAsia="Times New Roman" w:hAnsi="Times New Roman" w:cs="Times New Roman"/>
          <w:sz w:val="26"/>
          <w:szCs w:val="26"/>
        </w:rPr>
        <w:t>(1-чу</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классехь</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хьалхарчу</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эха</w:t>
      </w:r>
      <w:r w:rsidRPr="009551DF">
        <w:rPr>
          <w:rFonts w:ascii="Times New Roman" w:eastAsia="Times New Roman" w:hAnsi="Times New Roman" w:cs="Times New Roman"/>
          <w:spacing w:val="16"/>
          <w:sz w:val="26"/>
          <w:szCs w:val="26"/>
        </w:rPr>
        <w:t xml:space="preserve"> </w:t>
      </w:r>
      <w:r w:rsidRPr="009551DF">
        <w:rPr>
          <w:rFonts w:ascii="Times New Roman" w:eastAsia="Times New Roman" w:hAnsi="Times New Roman" w:cs="Times New Roman"/>
          <w:sz w:val="26"/>
          <w:szCs w:val="26"/>
        </w:rPr>
        <w:t>шарахь</w:t>
      </w:r>
      <w:r w:rsidRPr="009551DF">
        <w:rPr>
          <w:rFonts w:ascii="Times New Roman" w:eastAsia="Times New Roman" w:hAnsi="Times New Roman" w:cs="Times New Roman"/>
          <w:spacing w:val="18"/>
          <w:sz w:val="26"/>
          <w:szCs w:val="26"/>
        </w:rPr>
        <w:t xml:space="preserve"> </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16"/>
          <w:sz w:val="26"/>
          <w:szCs w:val="26"/>
        </w:rPr>
        <w:t xml:space="preserve"> </w:t>
      </w:r>
      <w:r w:rsidRPr="009551DF">
        <w:rPr>
          <w:rFonts w:ascii="Times New Roman" w:eastAsia="Times New Roman" w:hAnsi="Times New Roman" w:cs="Times New Roman"/>
          <w:sz w:val="26"/>
          <w:szCs w:val="26"/>
        </w:rPr>
        <w:t>«Йоза-дешар</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Ӏамор»),</w:t>
      </w:r>
    </w:p>
    <w:p w:rsidR="009551DF" w:rsidRPr="009551DF" w:rsidRDefault="009551DF" w:rsidP="009551DF">
      <w:pPr>
        <w:widowControl w:val="0"/>
        <w:autoSpaceDE w:val="0"/>
        <w:autoSpaceDN w:val="0"/>
        <w:spacing w:after="0" w:line="298" w:lineRule="exact"/>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кхиор».</w:t>
      </w:r>
    </w:p>
    <w:p w:rsidR="009551DF" w:rsidRPr="009551DF" w:rsidRDefault="009551DF" w:rsidP="009551DF">
      <w:pPr>
        <w:widowControl w:val="0"/>
        <w:autoSpaceDE w:val="0"/>
        <w:autoSpaceDN w:val="0"/>
        <w:spacing w:before="2"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«Къамелан гӀуллакхдаран тайпанаш» цӀе йолу хьалхара блок йоьзна йу шайн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вовшашца йолчу уьйраца цхьаьна къамелан гӀуллакхдаран деа тайпанехула кхиарца,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классийн дешархойн (тӀекеренан Ӏалашонаш къасто хаа, 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тӀекеренехь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дакъалаца)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коммуникативни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карадерзарш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этикетан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бакъонех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практика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алсамйаккхарца.</w:t>
      </w:r>
    </w:p>
    <w:p w:rsidR="009551DF" w:rsidRPr="009551DF" w:rsidRDefault="009551DF" w:rsidP="009551DF">
      <w:pPr>
        <w:widowControl w:val="0"/>
        <w:autoSpaceDE w:val="0"/>
        <w:autoSpaceDN w:val="0"/>
        <w:spacing w:after="0" w:line="240" w:lineRule="auto"/>
        <w:ind w:left="118" w:right="109"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«Систематически курс» цӀе йолчу шолгӀачу блоко йукъалоцу меттан дакъойх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тергам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барна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кхачо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чулацам,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практикин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хьелашкахь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дакъойх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бухера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карадерзарш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хӀинцалерчу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литературни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норманех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кхетамаш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кхоллар. ХӀара блок тӀехьажийна йу (Ӏамийнчун гурашкахь) хӀинцалерчу 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литературни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практикехула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карайерзорна;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дахаран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йерриге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сферашкахь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маттах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жоьпаллин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кхетаме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йукъаметтиг</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кхиорна.</w:t>
      </w:r>
    </w:p>
    <w:p w:rsidR="009551DF" w:rsidRPr="009551DF" w:rsidRDefault="009551DF" w:rsidP="009551DF">
      <w:pPr>
        <w:widowControl w:val="0"/>
        <w:autoSpaceDE w:val="0"/>
        <w:autoSpaceDN w:val="0"/>
        <w:spacing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кхоалгӀа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блок.</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Чулацаман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коьртачу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блокехь тексташца бен болх бу: кхета хаар кхиор, йеллачу тексташна анализ 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тайп-тайпанчу функциональни-маьӀнийн тайпанийн, жанрийн, стилийн шен тексташ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кхоллар.</w:t>
      </w:r>
    </w:p>
    <w:p w:rsidR="009551DF" w:rsidRPr="009551DF" w:rsidRDefault="009551DF" w:rsidP="009551DF">
      <w:pPr>
        <w:widowControl w:val="0"/>
        <w:autoSpaceDE w:val="0"/>
        <w:autoSpaceDN w:val="0"/>
        <w:spacing w:after="0" w:line="298"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«Ненан</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(нохчийн)</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мотт»</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дешаран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предмет</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Ӏаморан</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Ӏалашо</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хьесапаш</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а</w:t>
      </w:r>
    </w:p>
    <w:p w:rsidR="009551DF" w:rsidRPr="009551DF" w:rsidRDefault="009551DF" w:rsidP="009551DF">
      <w:pPr>
        <w:widowControl w:val="0"/>
        <w:autoSpaceDE w:val="0"/>
        <w:autoSpaceDN w:val="0"/>
        <w:spacing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Йуьхьанцарчу йукъарчу дешаран тӀегӀанехь «Ненан (нохчийн) мотт» 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предмет Ӏаморан </w:t>
      </w:r>
      <w:r w:rsidRPr="009551DF">
        <w:rPr>
          <w:rFonts w:ascii="Times New Roman" w:eastAsia="Times New Roman" w:hAnsi="Times New Roman" w:cs="Times New Roman"/>
          <w:b/>
          <w:sz w:val="26"/>
          <w:szCs w:val="26"/>
        </w:rPr>
        <w:t xml:space="preserve">Ӏалашо – </w:t>
      </w:r>
      <w:r w:rsidRPr="009551DF">
        <w:rPr>
          <w:rFonts w:ascii="Times New Roman" w:eastAsia="Times New Roman" w:hAnsi="Times New Roman" w:cs="Times New Roman"/>
          <w:sz w:val="26"/>
          <w:szCs w:val="26"/>
        </w:rPr>
        <w:t>дешархойн коммуникативни хьуьнарш кхоллар (барта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йозанан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монологан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диалоган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уьш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гӀуллакхдарна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практикехь йукъабалор; дешархошкахь нохчийн маттах а, халкъан культурица цуьнан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уьйрах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билггал</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долу</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хаарш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кхоллар.</w:t>
      </w:r>
    </w:p>
    <w:p w:rsidR="009551DF" w:rsidRPr="009551DF" w:rsidRDefault="009551DF" w:rsidP="009551DF">
      <w:pPr>
        <w:widowControl w:val="0"/>
        <w:autoSpaceDE w:val="0"/>
        <w:autoSpaceDN w:val="0"/>
        <w:spacing w:before="1" w:after="0" w:line="240" w:lineRule="auto"/>
        <w:ind w:left="118" w:right="112"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Йуьхьанцарчу йукъарчу дешаран тӀегӀанехь «Ненан (нохчийн) мотт» 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 Ӏаморан</w:t>
      </w:r>
      <w:r w:rsidRPr="009551DF">
        <w:rPr>
          <w:rFonts w:ascii="Times New Roman" w:eastAsia="Times New Roman" w:hAnsi="Times New Roman" w:cs="Times New Roman"/>
          <w:b/>
          <w:sz w:val="26"/>
          <w:szCs w:val="26"/>
        </w:rPr>
        <w:t>хьесапаш</w:t>
      </w:r>
      <w:r w:rsidRPr="009551DF">
        <w:rPr>
          <w:rFonts w:ascii="Times New Roman" w:eastAsia="Times New Roman" w:hAnsi="Times New Roman" w:cs="Times New Roman"/>
          <w:b/>
          <w:spacing w:val="-1"/>
          <w:sz w:val="26"/>
          <w:szCs w:val="26"/>
        </w:rPr>
        <w:t xml:space="preserve"> </w:t>
      </w:r>
      <w:r w:rsidRPr="009551DF">
        <w:rPr>
          <w:rFonts w:ascii="Times New Roman" w:eastAsia="Times New Roman" w:hAnsi="Times New Roman" w:cs="Times New Roman"/>
          <w:b/>
          <w:sz w:val="26"/>
          <w:szCs w:val="26"/>
        </w:rPr>
        <w:t>ду</w:t>
      </w:r>
      <w:r w:rsidRPr="009551DF">
        <w:rPr>
          <w:rFonts w:ascii="Times New Roman" w:eastAsia="Times New Roman" w:hAnsi="Times New Roman" w:cs="Times New Roman"/>
          <w:b/>
          <w:spacing w:val="2"/>
          <w:sz w:val="26"/>
          <w:szCs w:val="26"/>
        </w:rPr>
        <w:t xml:space="preserve"> </w:t>
      </w:r>
      <w:r w:rsidRPr="009551DF">
        <w:rPr>
          <w:rFonts w:ascii="Times New Roman" w:eastAsia="Times New Roman" w:hAnsi="Times New Roman" w:cs="Times New Roman"/>
          <w:sz w:val="26"/>
          <w:szCs w:val="26"/>
        </w:rPr>
        <w:t>дешархошкахькхоллар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кхиор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numPr>
          <w:ilvl w:val="0"/>
          <w:numId w:val="13"/>
        </w:numPr>
        <w:tabs>
          <w:tab w:val="left" w:pos="547"/>
        </w:tabs>
        <w:autoSpaceDE w:val="0"/>
        <w:autoSpaceDN w:val="0"/>
        <w:spacing w:after="0" w:line="240" w:lineRule="auto"/>
        <w:ind w:right="112"/>
        <w:jc w:val="both"/>
        <w:rPr>
          <w:rFonts w:ascii="Symbol" w:eastAsia="Times New Roman" w:hAnsi="Symbol"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шатайпаналлех,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къоман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ламастех,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халкъан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культурех</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йуьхьанцара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кхетам;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этнически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кхетам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(самосознани)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кхиор;</w:t>
      </w:r>
    </w:p>
    <w:p w:rsidR="009551DF" w:rsidRPr="009551DF" w:rsidRDefault="009551DF" w:rsidP="009551DF">
      <w:pPr>
        <w:widowControl w:val="0"/>
        <w:numPr>
          <w:ilvl w:val="0"/>
          <w:numId w:val="13"/>
        </w:numPr>
        <w:tabs>
          <w:tab w:val="left" w:pos="547"/>
        </w:tabs>
        <w:autoSpaceDE w:val="0"/>
        <w:autoSpaceDN w:val="0"/>
        <w:spacing w:after="0" w:line="240" w:lineRule="auto"/>
        <w:ind w:right="109"/>
        <w:jc w:val="both"/>
        <w:rPr>
          <w:rFonts w:ascii="Symbol" w:eastAsia="Times New Roman" w:hAnsi="Symbol"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матте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позитиван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эмоцин-мехаллин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йукъаметтиг,</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цуьнан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цӀеналла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башхалла а ларйарехь декъах хиларан синхаам; нохчийн матте бовзаран дог дар,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къамел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кхачаме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дало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гӀертар;</w:t>
      </w:r>
    </w:p>
    <w:p w:rsidR="009551DF" w:rsidRPr="009551DF" w:rsidRDefault="009551DF" w:rsidP="009551DF">
      <w:pPr>
        <w:widowControl w:val="0"/>
        <w:numPr>
          <w:ilvl w:val="0"/>
          <w:numId w:val="13"/>
        </w:numPr>
        <w:tabs>
          <w:tab w:val="left" w:pos="547"/>
        </w:tabs>
        <w:autoSpaceDE w:val="0"/>
        <w:autoSpaceDN w:val="0"/>
        <w:spacing w:after="0" w:line="240" w:lineRule="auto"/>
        <w:ind w:right="106"/>
        <w:jc w:val="both"/>
        <w:rPr>
          <w:rFonts w:ascii="Symbol" w:eastAsia="Times New Roman" w:hAnsi="Symbol" w:cs="Times New Roman"/>
          <w:sz w:val="26"/>
        </w:rPr>
      </w:pPr>
      <w:r w:rsidRPr="009551DF">
        <w:rPr>
          <w:rFonts w:ascii="Times New Roman" w:eastAsia="Times New Roman" w:hAnsi="Times New Roman" w:cs="Times New Roman"/>
          <w:sz w:val="26"/>
        </w:rPr>
        <w:t>тӀекеренан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Ӏалашонашца,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хьелашца,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хьесапашца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богӀу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гӀирсаш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харжарехула,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маттахь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жамӀаш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дарехула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хетачунна</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бух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балорехула</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долу хьуьнар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кхиор</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3"/>
        </w:numPr>
        <w:tabs>
          <w:tab w:val="left" w:pos="547"/>
        </w:tabs>
        <w:autoSpaceDE w:val="0"/>
        <w:autoSpaceDN w:val="0"/>
        <w:spacing w:after="0" w:line="240" w:lineRule="auto"/>
        <w:ind w:right="115"/>
        <w:jc w:val="both"/>
        <w:rPr>
          <w:rFonts w:ascii="Symbol" w:eastAsia="Times New Roman" w:hAnsi="Symbol" w:cs="Times New Roman"/>
          <w:sz w:val="26"/>
        </w:rPr>
      </w:pPr>
      <w:r w:rsidRPr="009551DF">
        <w:rPr>
          <w:rFonts w:ascii="Times New Roman" w:eastAsia="Times New Roman" w:hAnsi="Times New Roman" w:cs="Times New Roman"/>
          <w:sz w:val="26"/>
        </w:rPr>
        <w:t>хьехархочун/одноклассникийн барта аларш хазарехь тӀеэца хьуьнар кхоллар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кхиор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3"/>
        </w:numPr>
        <w:tabs>
          <w:tab w:val="left" w:pos="547"/>
        </w:tabs>
        <w:autoSpaceDE w:val="0"/>
        <w:autoSpaceDN w:val="0"/>
        <w:spacing w:after="0" w:line="240" w:lineRule="auto"/>
        <w:ind w:right="108"/>
        <w:jc w:val="both"/>
        <w:rPr>
          <w:rFonts w:ascii="Symbol" w:eastAsia="Times New Roman" w:hAnsi="Symbol" w:cs="Times New Roman"/>
          <w:sz w:val="26"/>
        </w:rPr>
      </w:pPr>
      <w:r w:rsidRPr="009551DF">
        <w:rPr>
          <w:rFonts w:ascii="Times New Roman" w:eastAsia="Times New Roman" w:hAnsi="Times New Roman" w:cs="Times New Roman"/>
          <w:sz w:val="26"/>
        </w:rPr>
        <w:t>нийса йеша а, нийса йазйан а, урокан темехула диалогехь а, коллективан беседехь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дакъалаца, чолхе доцу барта монологан аларш а, йозанан тексташ а хӀитто хаар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кхиор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3"/>
        </w:numPr>
        <w:tabs>
          <w:tab w:val="left" w:pos="547"/>
        </w:tabs>
        <w:autoSpaceDE w:val="0"/>
        <w:autoSpaceDN w:val="0"/>
        <w:spacing w:after="0" w:line="240" w:lineRule="auto"/>
        <w:ind w:right="105"/>
        <w:jc w:val="both"/>
        <w:rPr>
          <w:rFonts w:ascii="Symbol" w:eastAsia="Times New Roman" w:hAnsi="Symbol" w:cs="Times New Roman"/>
          <w:sz w:val="26"/>
        </w:rPr>
      </w:pPr>
      <w:r w:rsidRPr="009551DF">
        <w:rPr>
          <w:rFonts w:ascii="Times New Roman" w:eastAsia="Times New Roman" w:hAnsi="Times New Roman" w:cs="Times New Roman"/>
          <w:sz w:val="26"/>
        </w:rPr>
        <w:t>нохчийн меттан системех а, хӀоттамах а болу йуьхьанцара кхетамаш (фонетикех,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графикех,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лексикех,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морфемикех, морфологех,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синтаксисах);</w:t>
      </w:r>
    </w:p>
    <w:p w:rsidR="009551DF" w:rsidRPr="009551DF" w:rsidRDefault="009551DF" w:rsidP="009551DF">
      <w:pPr>
        <w:widowControl w:val="0"/>
        <w:numPr>
          <w:ilvl w:val="0"/>
          <w:numId w:val="13"/>
        </w:numPr>
        <w:tabs>
          <w:tab w:val="left" w:pos="547"/>
        </w:tabs>
        <w:autoSpaceDE w:val="0"/>
        <w:autoSpaceDN w:val="0"/>
        <w:spacing w:after="0" w:line="240" w:lineRule="auto"/>
        <w:ind w:right="108"/>
        <w:jc w:val="both"/>
        <w:rPr>
          <w:rFonts w:ascii="Symbol" w:eastAsia="Times New Roman" w:hAnsi="Symbol" w:cs="Times New Roman"/>
          <w:sz w:val="26"/>
        </w:rPr>
      </w:pPr>
      <w:r w:rsidRPr="009551DF">
        <w:rPr>
          <w:rFonts w:ascii="Times New Roman" w:eastAsia="Times New Roman" w:hAnsi="Times New Roman" w:cs="Times New Roman"/>
          <w:sz w:val="26"/>
        </w:rPr>
        <w:t>функциональни говзалла а, хийцалучу дуьненаца кхиаме зӀе латто а, кхин дӀа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кхиаме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кийча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кхиор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autoSpaceDE w:val="0"/>
        <w:autoSpaceDN w:val="0"/>
        <w:spacing w:before="6"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Дешаран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планехь</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«Ненан</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(нохчийн)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мотт»</w:t>
      </w:r>
      <w:r w:rsidRPr="009551DF">
        <w:rPr>
          <w:rFonts w:ascii="Times New Roman" w:eastAsia="Times New Roman" w:hAnsi="Times New Roman" w:cs="Times New Roman"/>
          <w:b/>
          <w:bCs/>
          <w:spacing w:val="-6"/>
          <w:sz w:val="26"/>
          <w:szCs w:val="26"/>
        </w:rPr>
        <w:t xml:space="preserve"> </w:t>
      </w:r>
      <w:r w:rsidRPr="009551DF">
        <w:rPr>
          <w:rFonts w:ascii="Times New Roman" w:eastAsia="Times New Roman" w:hAnsi="Times New Roman" w:cs="Times New Roman"/>
          <w:b/>
          <w:bCs/>
          <w:sz w:val="26"/>
          <w:szCs w:val="26"/>
        </w:rPr>
        <w:t>дешаран</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предметан</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меттиг</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Федеральни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пачхьалкхан</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стандартаца</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цхьаьнадогӀуш,</w:t>
      </w:r>
      <w:r w:rsidRPr="009551DF">
        <w:rPr>
          <w:rFonts w:ascii="Times New Roman" w:eastAsia="Times New Roman" w:hAnsi="Times New Roman" w:cs="Times New Roman"/>
          <w:spacing w:val="28"/>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27"/>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28"/>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27"/>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а, 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маттахь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литературин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областана йукъа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 йогӀу,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тӀейожош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w:t>
      </w:r>
    </w:p>
    <w:p w:rsidR="009551DF" w:rsidRPr="009551DF" w:rsidRDefault="009551DF" w:rsidP="009551DF">
      <w:pPr>
        <w:widowControl w:val="0"/>
        <w:autoSpaceDE w:val="0"/>
        <w:autoSpaceDN w:val="0"/>
        <w:spacing w:after="0" w:line="240" w:lineRule="auto"/>
        <w:ind w:left="118" w:right="10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«Ненан (нохчийн) мотт» Ӏаморна леринчу сахьтийн йукъара терахь – 405 с.</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(хӀора</w:t>
      </w:r>
      <w:r w:rsidRPr="009551DF">
        <w:rPr>
          <w:rFonts w:ascii="Times New Roman" w:eastAsia="Times New Roman" w:hAnsi="Times New Roman" w:cs="Times New Roman"/>
          <w:spacing w:val="51"/>
          <w:sz w:val="26"/>
          <w:szCs w:val="26"/>
        </w:rPr>
        <w:t xml:space="preserve"> </w:t>
      </w:r>
      <w:r w:rsidRPr="009551DF">
        <w:rPr>
          <w:rFonts w:ascii="Times New Roman" w:eastAsia="Times New Roman" w:hAnsi="Times New Roman" w:cs="Times New Roman"/>
          <w:sz w:val="26"/>
          <w:szCs w:val="26"/>
        </w:rPr>
        <w:t>классехь</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кӀирнах</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3с.):</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1-чу</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классехь</w:t>
      </w:r>
      <w:r w:rsidRPr="009551DF">
        <w:rPr>
          <w:rFonts w:ascii="Times New Roman" w:eastAsia="Times New Roman" w:hAnsi="Times New Roman" w:cs="Times New Roman"/>
          <w:spacing w:val="51"/>
          <w:sz w:val="26"/>
          <w:szCs w:val="26"/>
        </w:rPr>
        <w:t xml:space="preserve"> </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114"/>
          <w:sz w:val="26"/>
          <w:szCs w:val="26"/>
        </w:rPr>
        <w:t xml:space="preserve"> </w:t>
      </w:r>
      <w:r w:rsidRPr="009551DF">
        <w:rPr>
          <w:rFonts w:ascii="Times New Roman" w:eastAsia="Times New Roman" w:hAnsi="Times New Roman" w:cs="Times New Roman"/>
          <w:sz w:val="26"/>
          <w:szCs w:val="26"/>
        </w:rPr>
        <w:t>99</w:t>
      </w:r>
      <w:r w:rsidRPr="009551DF">
        <w:rPr>
          <w:rFonts w:ascii="Times New Roman" w:eastAsia="Times New Roman" w:hAnsi="Times New Roman" w:cs="Times New Roman"/>
          <w:spacing w:val="115"/>
          <w:sz w:val="26"/>
          <w:szCs w:val="26"/>
        </w:rPr>
        <w:t xml:space="preserve"> </w:t>
      </w:r>
      <w:r w:rsidRPr="009551DF">
        <w:rPr>
          <w:rFonts w:ascii="Times New Roman" w:eastAsia="Times New Roman" w:hAnsi="Times New Roman" w:cs="Times New Roman"/>
          <w:sz w:val="26"/>
          <w:szCs w:val="26"/>
        </w:rPr>
        <w:t>с.,</w:t>
      </w:r>
      <w:r w:rsidRPr="009551DF">
        <w:rPr>
          <w:rFonts w:ascii="Times New Roman" w:eastAsia="Times New Roman" w:hAnsi="Times New Roman" w:cs="Times New Roman"/>
          <w:spacing w:val="117"/>
          <w:sz w:val="26"/>
          <w:szCs w:val="26"/>
        </w:rPr>
        <w:t xml:space="preserve"> </w:t>
      </w:r>
      <w:r w:rsidRPr="009551DF">
        <w:rPr>
          <w:rFonts w:ascii="Times New Roman" w:eastAsia="Times New Roman" w:hAnsi="Times New Roman" w:cs="Times New Roman"/>
          <w:sz w:val="26"/>
          <w:szCs w:val="26"/>
        </w:rPr>
        <w:t>2-чу</w:t>
      </w:r>
      <w:r w:rsidRPr="009551DF">
        <w:rPr>
          <w:rFonts w:ascii="Times New Roman" w:eastAsia="Times New Roman" w:hAnsi="Times New Roman" w:cs="Times New Roman"/>
          <w:spacing w:val="116"/>
          <w:sz w:val="26"/>
          <w:szCs w:val="26"/>
        </w:rPr>
        <w:t xml:space="preserve"> </w:t>
      </w:r>
      <w:r w:rsidRPr="009551DF">
        <w:rPr>
          <w:rFonts w:ascii="Times New Roman" w:eastAsia="Times New Roman" w:hAnsi="Times New Roman" w:cs="Times New Roman"/>
          <w:sz w:val="26"/>
          <w:szCs w:val="26"/>
        </w:rPr>
        <w:t>классехь</w:t>
      </w:r>
      <w:r w:rsidRPr="009551DF">
        <w:rPr>
          <w:rFonts w:ascii="Times New Roman" w:eastAsia="Times New Roman" w:hAnsi="Times New Roman" w:cs="Times New Roman"/>
          <w:spacing w:val="117"/>
          <w:sz w:val="26"/>
          <w:szCs w:val="26"/>
        </w:rPr>
        <w:t xml:space="preserve"> </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115"/>
          <w:sz w:val="26"/>
          <w:szCs w:val="26"/>
        </w:rPr>
        <w:t xml:space="preserve"> </w:t>
      </w:r>
      <w:r w:rsidRPr="009551DF">
        <w:rPr>
          <w:rFonts w:ascii="Times New Roman" w:eastAsia="Times New Roman" w:hAnsi="Times New Roman" w:cs="Times New Roman"/>
          <w:sz w:val="26"/>
          <w:szCs w:val="26"/>
        </w:rPr>
        <w:t>102</w:t>
      </w:r>
      <w:r w:rsidRPr="009551DF">
        <w:rPr>
          <w:rFonts w:ascii="Times New Roman" w:eastAsia="Times New Roman" w:hAnsi="Times New Roman" w:cs="Times New Roman"/>
          <w:spacing w:val="114"/>
          <w:sz w:val="26"/>
          <w:szCs w:val="26"/>
        </w:rPr>
        <w:t xml:space="preserve"> </w:t>
      </w:r>
      <w:r w:rsidRPr="009551DF">
        <w:rPr>
          <w:rFonts w:ascii="Times New Roman" w:eastAsia="Times New Roman" w:hAnsi="Times New Roman" w:cs="Times New Roman"/>
          <w:sz w:val="26"/>
          <w:szCs w:val="26"/>
        </w:rPr>
        <w:t>с.,</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3-чу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классехь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102</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4</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классехь –</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102</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w:t>
      </w:r>
    </w:p>
    <w:p w:rsidR="009551DF" w:rsidRPr="009551DF" w:rsidRDefault="009551DF" w:rsidP="009551DF">
      <w:pPr>
        <w:widowControl w:val="0"/>
        <w:autoSpaceDE w:val="0"/>
        <w:autoSpaceDN w:val="0"/>
        <w:spacing w:before="1" w:after="0" w:line="240" w:lineRule="auto"/>
        <w:ind w:left="118" w:right="109"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учрежденин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бакъо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Ӏаморнаделлачу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сахьтийн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барам,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йукъаметтигийн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декъашхоша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кхуллучу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планан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сахьтийн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чоьтахша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алсамбаккха.</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before="1"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«НЕНАН</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(НОХЧИЙН)</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МОТТ»</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ДЕШАРАН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ПРЕДМЕТАН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ЧУЛАЦАМ</w:t>
      </w:r>
    </w:p>
    <w:p w:rsidR="009551DF" w:rsidRPr="009551DF" w:rsidRDefault="009551DF" w:rsidP="009551DF">
      <w:pPr>
        <w:widowControl w:val="0"/>
        <w:autoSpaceDE w:val="0"/>
        <w:autoSpaceDN w:val="0"/>
        <w:spacing w:before="1" w:after="0" w:line="298" w:lineRule="exact"/>
        <w:ind w:left="1677" w:right="1672"/>
        <w:jc w:val="center"/>
        <w:outlineLvl w:val="1"/>
        <w:rPr>
          <w:rFonts w:ascii="Times New Roman" w:eastAsia="Times New Roman" w:hAnsi="Times New Roman" w:cs="Times New Roman"/>
          <w:b/>
          <w:bCs/>
          <w:sz w:val="26"/>
          <w:szCs w:val="26"/>
        </w:rPr>
      </w:pPr>
      <w:bookmarkStart w:id="1" w:name="_TOC_250014"/>
      <w:r w:rsidRPr="009551DF">
        <w:rPr>
          <w:rFonts w:ascii="Times New Roman" w:eastAsia="Times New Roman" w:hAnsi="Times New Roman" w:cs="Times New Roman"/>
          <w:b/>
          <w:bCs/>
          <w:sz w:val="26"/>
          <w:szCs w:val="26"/>
        </w:rPr>
        <w:t>1</w:t>
      </w:r>
      <w:r w:rsidRPr="009551DF">
        <w:rPr>
          <w:rFonts w:ascii="Times New Roman" w:eastAsia="Times New Roman" w:hAnsi="Times New Roman" w:cs="Times New Roman"/>
          <w:b/>
          <w:bCs/>
          <w:spacing w:val="-5"/>
          <w:sz w:val="26"/>
          <w:szCs w:val="26"/>
        </w:rPr>
        <w:t xml:space="preserve"> </w:t>
      </w:r>
      <w:bookmarkEnd w:id="1"/>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after="0" w:line="298" w:lineRule="exact"/>
        <w:ind w:left="1676" w:right="1672"/>
        <w:jc w:val="center"/>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Йоза-дешар</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Ӏамор</w:t>
      </w:r>
    </w:p>
    <w:p w:rsidR="009551DF" w:rsidRPr="009551DF" w:rsidRDefault="009551DF" w:rsidP="009551DF">
      <w:pPr>
        <w:widowControl w:val="0"/>
        <w:autoSpaceDE w:val="0"/>
        <w:autoSpaceDN w:val="0"/>
        <w:spacing w:before="1" w:after="0" w:line="240" w:lineRule="auto"/>
        <w:ind w:left="118"/>
        <w:jc w:val="both"/>
        <w:rPr>
          <w:rFonts w:ascii="Times New Roman" w:eastAsia="Times New Roman" w:hAnsi="Times New Roman" w:cs="Times New Roman"/>
          <w:b/>
          <w:sz w:val="26"/>
        </w:rPr>
      </w:pPr>
      <w:r w:rsidRPr="009551DF">
        <w:rPr>
          <w:rFonts w:ascii="Times New Roman" w:eastAsia="Times New Roman" w:hAnsi="Times New Roman" w:cs="Times New Roman"/>
          <w:b/>
          <w:sz w:val="26"/>
        </w:rPr>
        <w:t>Къамел</w:t>
      </w:r>
      <w:r w:rsidRPr="009551DF">
        <w:rPr>
          <w:rFonts w:ascii="Times New Roman" w:eastAsia="Times New Roman" w:hAnsi="Times New Roman" w:cs="Times New Roman"/>
          <w:b/>
          <w:spacing w:val="-5"/>
          <w:sz w:val="26"/>
        </w:rPr>
        <w:t xml:space="preserve"> </w:t>
      </w:r>
      <w:r w:rsidRPr="009551DF">
        <w:rPr>
          <w:rFonts w:ascii="Times New Roman" w:eastAsia="Times New Roman" w:hAnsi="Times New Roman" w:cs="Times New Roman"/>
          <w:b/>
          <w:sz w:val="26"/>
        </w:rPr>
        <w:t>кхиор</w:t>
      </w:r>
    </w:p>
    <w:p w:rsidR="009551DF" w:rsidRPr="009551DF" w:rsidRDefault="009551DF" w:rsidP="009551DF">
      <w:pPr>
        <w:widowControl w:val="0"/>
        <w:autoSpaceDE w:val="0"/>
        <w:autoSpaceDN w:val="0"/>
        <w:spacing w:before="1" w:after="0" w:line="299"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Гайтаме-васте</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моделийн</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гӀоьнца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къамелах</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болу</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йуьхьанцара</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кхетам.</w:t>
      </w:r>
    </w:p>
    <w:p w:rsidR="009551DF" w:rsidRPr="009551DF" w:rsidRDefault="009551DF" w:rsidP="009551DF">
      <w:pPr>
        <w:widowControl w:val="0"/>
        <w:autoSpaceDE w:val="0"/>
        <w:autoSpaceDN w:val="0"/>
        <w:spacing w:after="0" w:line="299" w:lineRule="exact"/>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суьртийн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схемийн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гӀоьнца маьӀнийн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дакъошка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(предложенешка)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декъар.</w:t>
      </w:r>
    </w:p>
    <w:p w:rsidR="009551DF" w:rsidRPr="009551DF" w:rsidRDefault="009551DF" w:rsidP="009551DF">
      <w:pPr>
        <w:widowControl w:val="0"/>
        <w:autoSpaceDE w:val="0"/>
        <w:autoSpaceDN w:val="0"/>
        <w:spacing w:before="1"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Текстах болу йуьхьанцара кхетам. Хозуьйтуш ша йоьшуш а, ладугӀуш а текстах</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кхетар.</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ХӀума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цуьнан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цӀе</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йоккху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40" w:lineRule="auto"/>
        <w:ind w:left="118" w:right="105"/>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(Мила?), (хӀун?) бохучу хаттаршна жоьпаш лун 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ХӀуманийн дараш гойту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Дашах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 йукъара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кхетам.</w:t>
      </w:r>
    </w:p>
    <w:p w:rsidR="009551DF" w:rsidRPr="009551DF" w:rsidRDefault="009551DF" w:rsidP="009551DF">
      <w:pPr>
        <w:widowControl w:val="0"/>
        <w:autoSpaceDE w:val="0"/>
        <w:autoSpaceDN w:val="0"/>
        <w:spacing w:before="1"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Ӏаморан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диалогехь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дакъалацар.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Билгалйаьхначу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теманашна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хьелашна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йуьхьанцарадиалог хӀоттор.</w:t>
      </w:r>
    </w:p>
    <w:p w:rsidR="009551DF" w:rsidRPr="009551DF" w:rsidRDefault="009551DF" w:rsidP="009551DF">
      <w:pPr>
        <w:widowControl w:val="0"/>
        <w:autoSpaceDE w:val="0"/>
        <w:autoSpaceDN w:val="0"/>
        <w:spacing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Сюжетан суьртех а, шайн ловзарех а, занятех а, тергамех а дийцаран кепехь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кегий</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дийцарш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хӀиттор.</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i/>
          <w:sz w:val="26"/>
        </w:rPr>
      </w:pPr>
      <w:r w:rsidRPr="009551DF">
        <w:rPr>
          <w:rFonts w:ascii="Times New Roman" w:eastAsia="Times New Roman" w:hAnsi="Times New Roman" w:cs="Times New Roman"/>
          <w:sz w:val="26"/>
        </w:rPr>
        <w:t>Къамелан гӀиллакхаш. Нохчийн меттан гӀиллакхе дешнаш (маршалла хаттар</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Iуьйре дика хуьлда! Суьйре дика хуьлда! Де дика хуьлда! Ӏодика йар – Iодика йойла!</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благодарность</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Дела</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реза</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хуьлда! Баркалла!</w:t>
      </w:r>
      <w:r w:rsidRPr="009551DF">
        <w:rPr>
          <w:rFonts w:ascii="Times New Roman" w:eastAsia="Times New Roman" w:hAnsi="Times New Roman" w:cs="Times New Roman"/>
          <w:i/>
          <w:spacing w:val="64"/>
          <w:sz w:val="26"/>
        </w:rPr>
        <w:t xml:space="preserve"> </w:t>
      </w:r>
      <w:r w:rsidRPr="009551DF">
        <w:rPr>
          <w:rFonts w:ascii="Times New Roman" w:eastAsia="Times New Roman" w:hAnsi="Times New Roman" w:cs="Times New Roman"/>
          <w:i/>
          <w:sz w:val="26"/>
        </w:rPr>
        <w:t>...).</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Хаттаран</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интонаци</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(йиш).</w:t>
      </w:r>
    </w:p>
    <w:p w:rsidR="009551DF" w:rsidRPr="009551DF" w:rsidRDefault="009551DF" w:rsidP="009551DF">
      <w:pPr>
        <w:widowControl w:val="0"/>
        <w:autoSpaceDE w:val="0"/>
        <w:autoSpaceDN w:val="0"/>
        <w:spacing w:after="0" w:line="240" w:lineRule="auto"/>
        <w:ind w:left="118" w:right="113"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маттехула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оьрсийн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маттара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тӀеэцна</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довзар.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826"/>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Дош</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предложени а</w:t>
      </w:r>
    </w:p>
    <w:p w:rsidR="009551DF" w:rsidRPr="009551DF" w:rsidRDefault="009551DF" w:rsidP="009551DF">
      <w:pPr>
        <w:widowControl w:val="0"/>
        <w:autoSpaceDE w:val="0"/>
        <w:autoSpaceDN w:val="0"/>
        <w:spacing w:after="0" w:line="240" w:lineRule="auto"/>
        <w:ind w:left="118" w:right="109"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Дешан маьӀнин тергам. Гергара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 дуьхьалара а маьӀна долу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 Уьйр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лелорехь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цуьнан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гӀуллакх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хӀуманаш,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хӀуманийн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билгалонаш,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дараш  билгалдечу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дешнех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нийса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цхьаьнакхетар</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before="1"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ХӀума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(объект)</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йовзар</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тӀеэцар. Дешан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маьӀнина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тӀехь</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тергам.</w:t>
      </w:r>
    </w:p>
    <w:p w:rsidR="009551DF" w:rsidRPr="009551DF" w:rsidRDefault="009551DF" w:rsidP="009551DF">
      <w:pPr>
        <w:widowControl w:val="0"/>
        <w:autoSpaceDE w:val="0"/>
        <w:autoSpaceDN w:val="0"/>
        <w:spacing w:after="0" w:line="298" w:lineRule="exact"/>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цо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билгалйо</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хӀума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йовзар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(къастар).</w:t>
      </w:r>
    </w:p>
    <w:p w:rsidR="009551DF" w:rsidRPr="009551DF" w:rsidRDefault="009551DF" w:rsidP="009551DF">
      <w:pPr>
        <w:widowControl w:val="0"/>
        <w:autoSpaceDE w:val="0"/>
        <w:autoSpaceDN w:val="0"/>
        <w:spacing w:before="1"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 а, предложени а йовзар. Предложеница болх бар: дешнаш билгалдахар,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церан хьалх-тӀаьхьалла (рогӀалла) хийцар.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Предложенин йозанан кеп йалор. Тайп-</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тайпанчу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эшарца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(интонацица)предложенеш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дӀайешар.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Интонированин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(иэшарца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шардар.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Текстера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барам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билгалбар.</w:t>
      </w:r>
    </w:p>
    <w:p w:rsidR="009551DF" w:rsidRPr="009551DF" w:rsidRDefault="009551DF" w:rsidP="009551DF">
      <w:pPr>
        <w:widowControl w:val="0"/>
        <w:autoSpaceDE w:val="0"/>
        <w:autoSpaceDN w:val="0"/>
        <w:spacing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Диалог.</w:t>
      </w:r>
    </w:p>
    <w:p w:rsidR="009551DF" w:rsidRPr="009551DF" w:rsidRDefault="009551DF" w:rsidP="009551DF">
      <w:pPr>
        <w:widowControl w:val="0"/>
        <w:autoSpaceDE w:val="0"/>
        <w:autoSpaceDN w:val="0"/>
        <w:spacing w:before="1"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1-на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тӀера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10-на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тӀекхаччалц</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дагардар.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Фонетика</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аьзнаш.</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хӀоттаман</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цуьнан</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маьӀнийн</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цхьаалла.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Дашехь</w:t>
      </w:r>
      <w:r w:rsidRPr="009551DF">
        <w:rPr>
          <w:rFonts w:ascii="Times New Roman" w:eastAsia="Times New Roman" w:hAnsi="Times New Roman" w:cs="Times New Roman"/>
          <w:spacing w:val="37"/>
          <w:sz w:val="26"/>
          <w:szCs w:val="26"/>
        </w:rPr>
        <w:t xml:space="preserve"> </w:t>
      </w:r>
      <w:r w:rsidRPr="009551DF">
        <w:rPr>
          <w:rFonts w:ascii="Times New Roman" w:eastAsia="Times New Roman" w:hAnsi="Times New Roman" w:cs="Times New Roman"/>
          <w:sz w:val="26"/>
          <w:szCs w:val="26"/>
        </w:rPr>
        <w:t>долчу</w:t>
      </w:r>
      <w:r w:rsidRPr="009551DF">
        <w:rPr>
          <w:rFonts w:ascii="Times New Roman" w:eastAsia="Times New Roman" w:hAnsi="Times New Roman" w:cs="Times New Roman"/>
          <w:spacing w:val="40"/>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38"/>
          <w:sz w:val="26"/>
          <w:szCs w:val="26"/>
        </w:rPr>
        <w:t xml:space="preserve"> </w:t>
      </w:r>
      <w:r w:rsidRPr="009551DF">
        <w:rPr>
          <w:rFonts w:ascii="Times New Roman" w:eastAsia="Times New Roman" w:hAnsi="Times New Roman" w:cs="Times New Roman"/>
          <w:sz w:val="26"/>
          <w:szCs w:val="26"/>
        </w:rPr>
        <w:t>хьалх-тӀаьхьалла</w:t>
      </w:r>
      <w:r w:rsidRPr="009551DF">
        <w:rPr>
          <w:rFonts w:ascii="Times New Roman" w:eastAsia="Times New Roman" w:hAnsi="Times New Roman" w:cs="Times New Roman"/>
          <w:spacing w:val="40"/>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9"/>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38"/>
          <w:sz w:val="26"/>
          <w:szCs w:val="26"/>
        </w:rPr>
        <w:t xml:space="preserve"> </w:t>
      </w:r>
      <w:r w:rsidRPr="009551DF">
        <w:rPr>
          <w:rFonts w:ascii="Times New Roman" w:eastAsia="Times New Roman" w:hAnsi="Times New Roman" w:cs="Times New Roman"/>
          <w:sz w:val="26"/>
          <w:szCs w:val="26"/>
        </w:rPr>
        <w:t>барам</w:t>
      </w:r>
      <w:r w:rsidRPr="009551DF">
        <w:rPr>
          <w:rFonts w:ascii="Times New Roman" w:eastAsia="Times New Roman" w:hAnsi="Times New Roman" w:cs="Times New Roman"/>
          <w:spacing w:val="37"/>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0"/>
          <w:sz w:val="26"/>
          <w:szCs w:val="26"/>
        </w:rPr>
        <w:t xml:space="preserve"> </w:t>
      </w:r>
      <w:r w:rsidRPr="009551DF">
        <w:rPr>
          <w:rFonts w:ascii="Times New Roman" w:eastAsia="Times New Roman" w:hAnsi="Times New Roman" w:cs="Times New Roman"/>
          <w:sz w:val="26"/>
          <w:szCs w:val="26"/>
        </w:rPr>
        <w:t>къастор.</w:t>
      </w:r>
      <w:r w:rsidRPr="009551DF">
        <w:rPr>
          <w:rFonts w:ascii="Times New Roman" w:eastAsia="Times New Roman" w:hAnsi="Times New Roman" w:cs="Times New Roman"/>
          <w:spacing w:val="39"/>
          <w:sz w:val="26"/>
          <w:szCs w:val="26"/>
        </w:rPr>
        <w:t xml:space="preserve"> </w:t>
      </w:r>
      <w:r w:rsidRPr="009551DF">
        <w:rPr>
          <w:rFonts w:ascii="Times New Roman" w:eastAsia="Times New Roman" w:hAnsi="Times New Roman" w:cs="Times New Roman"/>
          <w:sz w:val="26"/>
          <w:szCs w:val="26"/>
        </w:rPr>
        <w:t>Схемина</w:t>
      </w:r>
      <w:r w:rsidRPr="009551DF">
        <w:rPr>
          <w:rFonts w:ascii="Times New Roman" w:eastAsia="Times New Roman" w:hAnsi="Times New Roman" w:cs="Times New Roman"/>
          <w:spacing w:val="41"/>
          <w:sz w:val="26"/>
          <w:szCs w:val="26"/>
        </w:rPr>
        <w:t xml:space="preserve"> </w:t>
      </w:r>
      <w:r w:rsidRPr="009551DF">
        <w:rPr>
          <w:rFonts w:ascii="Times New Roman" w:eastAsia="Times New Roman" w:hAnsi="Times New Roman" w:cs="Times New Roman"/>
          <w:sz w:val="26"/>
          <w:szCs w:val="26"/>
        </w:rPr>
        <w:t>тӀе</w:t>
      </w:r>
      <w:r w:rsidRPr="009551DF">
        <w:rPr>
          <w:rFonts w:ascii="Times New Roman" w:eastAsia="Times New Roman" w:hAnsi="Times New Roman" w:cs="Times New Roman"/>
          <w:spacing w:val="40"/>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10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тевжаш,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характеристика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оьрсийн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аьзнашца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дустар.</w:t>
      </w:r>
    </w:p>
    <w:p w:rsidR="009551DF" w:rsidRPr="009551DF" w:rsidRDefault="009551DF" w:rsidP="009551DF">
      <w:pPr>
        <w:widowControl w:val="0"/>
        <w:autoSpaceDE w:val="0"/>
        <w:autoSpaceDN w:val="0"/>
        <w:spacing w:after="0" w:line="299"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i/>
          <w:sz w:val="26"/>
          <w:szCs w:val="26"/>
        </w:rPr>
        <w:t>К</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элпаца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билгалде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аьзнаш.</w:t>
      </w:r>
    </w:p>
    <w:p w:rsidR="009551DF" w:rsidRPr="009551DF" w:rsidRDefault="009551DF" w:rsidP="009551DF">
      <w:pPr>
        <w:widowControl w:val="0"/>
        <w:autoSpaceDE w:val="0"/>
        <w:autoSpaceDN w:val="0"/>
        <w:spacing w:before="2"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 xml:space="preserve">Цхьана йа масех озаца къаьсташ долу дешнаш дуьхь-дуьхьал хӀиттор: </w:t>
      </w:r>
      <w:r w:rsidRPr="009551DF">
        <w:rPr>
          <w:rFonts w:ascii="Times New Roman" w:eastAsia="Times New Roman" w:hAnsi="Times New Roman" w:cs="Times New Roman"/>
          <w:i/>
          <w:sz w:val="26"/>
          <w:szCs w:val="26"/>
        </w:rPr>
        <w:t>лом,лам,</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 xml:space="preserve">кхор, кор, лу, ло. </w:t>
      </w:r>
      <w:r w:rsidRPr="009551DF">
        <w:rPr>
          <w:rFonts w:ascii="Times New Roman" w:eastAsia="Times New Roman" w:hAnsi="Times New Roman" w:cs="Times New Roman"/>
          <w:sz w:val="26"/>
          <w:szCs w:val="26"/>
        </w:rPr>
        <w:t>Дешан аьзнийн анализ, аьзнийн моделашца болх бар: дешан 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хӀоттаман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модель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йиллар,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билгалйинчу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моделаца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догӀу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далор.</w:t>
      </w:r>
    </w:p>
    <w:p w:rsidR="009551DF" w:rsidRPr="009551DF" w:rsidRDefault="009551DF" w:rsidP="009551DF">
      <w:pPr>
        <w:widowControl w:val="0"/>
        <w:autoSpaceDE w:val="0"/>
        <w:autoSpaceDN w:val="0"/>
        <w:spacing w:after="0" w:line="240" w:lineRule="auto"/>
        <w:ind w:left="826" w:right="105"/>
        <w:jc w:val="both"/>
        <w:rPr>
          <w:rFonts w:ascii="Times New Roman" w:eastAsia="Times New Roman" w:hAnsi="Times New Roman" w:cs="Times New Roman"/>
          <w:i/>
          <w:sz w:val="26"/>
        </w:rPr>
      </w:pPr>
      <w:r w:rsidRPr="009551DF">
        <w:rPr>
          <w:rFonts w:ascii="Times New Roman" w:eastAsia="Times New Roman" w:hAnsi="Times New Roman" w:cs="Times New Roman"/>
          <w:sz w:val="26"/>
        </w:rPr>
        <w:t>Мукъа, мукъаза аьзнаш а, зевне, къора мукъаза аьзнаш а довзар (къастар).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9"/>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7"/>
          <w:sz w:val="26"/>
        </w:rPr>
        <w:t xml:space="preserve"> </w:t>
      </w:r>
      <w:r w:rsidRPr="009551DF">
        <w:rPr>
          <w:rFonts w:ascii="Times New Roman" w:eastAsia="Times New Roman" w:hAnsi="Times New Roman" w:cs="Times New Roman"/>
          <w:sz w:val="26"/>
        </w:rPr>
        <w:t>ша-тайпа</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sz w:val="26"/>
        </w:rPr>
        <w:t>аьзнаш:</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i/>
          <w:sz w:val="26"/>
        </w:rPr>
        <w:t>кх,</w:t>
      </w:r>
      <w:r w:rsidRPr="009551DF">
        <w:rPr>
          <w:rFonts w:ascii="Times New Roman" w:eastAsia="Times New Roman" w:hAnsi="Times New Roman" w:cs="Times New Roman"/>
          <w:i/>
          <w:spacing w:val="17"/>
          <w:sz w:val="26"/>
        </w:rPr>
        <w:t xml:space="preserve"> </w:t>
      </w:r>
      <w:r w:rsidRPr="009551DF">
        <w:rPr>
          <w:rFonts w:ascii="Times New Roman" w:eastAsia="Times New Roman" w:hAnsi="Times New Roman" w:cs="Times New Roman"/>
          <w:i/>
          <w:sz w:val="26"/>
        </w:rPr>
        <w:t>къ,</w:t>
      </w:r>
      <w:r w:rsidRPr="009551DF">
        <w:rPr>
          <w:rFonts w:ascii="Times New Roman" w:eastAsia="Times New Roman" w:hAnsi="Times New Roman" w:cs="Times New Roman"/>
          <w:i/>
          <w:spacing w:val="19"/>
          <w:sz w:val="26"/>
        </w:rPr>
        <w:t xml:space="preserve"> </w:t>
      </w:r>
      <w:r w:rsidRPr="009551DF">
        <w:rPr>
          <w:rFonts w:ascii="Times New Roman" w:eastAsia="Times New Roman" w:hAnsi="Times New Roman" w:cs="Times New Roman"/>
          <w:i/>
          <w:sz w:val="26"/>
        </w:rPr>
        <w:t>кI,</w:t>
      </w:r>
      <w:r w:rsidRPr="009551DF">
        <w:rPr>
          <w:rFonts w:ascii="Times New Roman" w:eastAsia="Times New Roman" w:hAnsi="Times New Roman" w:cs="Times New Roman"/>
          <w:i/>
          <w:spacing w:val="17"/>
          <w:sz w:val="26"/>
        </w:rPr>
        <w:t xml:space="preserve"> </w:t>
      </w:r>
      <w:r w:rsidRPr="009551DF">
        <w:rPr>
          <w:rFonts w:ascii="Times New Roman" w:eastAsia="Times New Roman" w:hAnsi="Times New Roman" w:cs="Times New Roman"/>
          <w:i/>
          <w:sz w:val="26"/>
        </w:rPr>
        <w:t>аь,</w:t>
      </w:r>
      <w:r w:rsidRPr="009551DF">
        <w:rPr>
          <w:rFonts w:ascii="Times New Roman" w:eastAsia="Times New Roman" w:hAnsi="Times New Roman" w:cs="Times New Roman"/>
          <w:i/>
          <w:spacing w:val="17"/>
          <w:sz w:val="26"/>
        </w:rPr>
        <w:t xml:space="preserve"> </w:t>
      </w:r>
      <w:r w:rsidRPr="009551DF">
        <w:rPr>
          <w:rFonts w:ascii="Times New Roman" w:eastAsia="Times New Roman" w:hAnsi="Times New Roman" w:cs="Times New Roman"/>
          <w:i/>
          <w:sz w:val="26"/>
        </w:rPr>
        <w:t>оь,</w:t>
      </w:r>
      <w:r w:rsidRPr="009551DF">
        <w:rPr>
          <w:rFonts w:ascii="Times New Roman" w:eastAsia="Times New Roman" w:hAnsi="Times New Roman" w:cs="Times New Roman"/>
          <w:i/>
          <w:spacing w:val="16"/>
          <w:sz w:val="26"/>
        </w:rPr>
        <w:t xml:space="preserve"> </w:t>
      </w:r>
      <w:r w:rsidRPr="009551DF">
        <w:rPr>
          <w:rFonts w:ascii="Times New Roman" w:eastAsia="Times New Roman" w:hAnsi="Times New Roman" w:cs="Times New Roman"/>
          <w:i/>
          <w:sz w:val="26"/>
        </w:rPr>
        <w:t>уь,</w:t>
      </w:r>
      <w:r w:rsidRPr="009551DF">
        <w:rPr>
          <w:rFonts w:ascii="Times New Roman" w:eastAsia="Times New Roman" w:hAnsi="Times New Roman" w:cs="Times New Roman"/>
          <w:i/>
          <w:spacing w:val="19"/>
          <w:sz w:val="26"/>
        </w:rPr>
        <w:t xml:space="preserve"> </w:t>
      </w:r>
      <w:r w:rsidRPr="009551DF">
        <w:rPr>
          <w:rFonts w:ascii="Times New Roman" w:eastAsia="Times New Roman" w:hAnsi="Times New Roman" w:cs="Times New Roman"/>
          <w:i/>
          <w:sz w:val="26"/>
        </w:rPr>
        <w:t>юь,</w:t>
      </w:r>
      <w:r w:rsidRPr="009551DF">
        <w:rPr>
          <w:rFonts w:ascii="Times New Roman" w:eastAsia="Times New Roman" w:hAnsi="Times New Roman" w:cs="Times New Roman"/>
          <w:i/>
          <w:spacing w:val="19"/>
          <w:sz w:val="26"/>
        </w:rPr>
        <w:t xml:space="preserve"> </w:t>
      </w:r>
      <w:r w:rsidRPr="009551DF">
        <w:rPr>
          <w:rFonts w:ascii="Times New Roman" w:eastAsia="Times New Roman" w:hAnsi="Times New Roman" w:cs="Times New Roman"/>
          <w:i/>
          <w:sz w:val="26"/>
        </w:rPr>
        <w:t>яь,</w:t>
      </w:r>
      <w:r w:rsidRPr="009551DF">
        <w:rPr>
          <w:rFonts w:ascii="Times New Roman" w:eastAsia="Times New Roman" w:hAnsi="Times New Roman" w:cs="Times New Roman"/>
          <w:i/>
          <w:spacing w:val="20"/>
          <w:sz w:val="26"/>
        </w:rPr>
        <w:t xml:space="preserve"> </w:t>
      </w:r>
      <w:r w:rsidRPr="009551DF">
        <w:rPr>
          <w:rFonts w:ascii="Times New Roman" w:eastAsia="Times New Roman" w:hAnsi="Times New Roman" w:cs="Times New Roman"/>
          <w:i/>
          <w:sz w:val="26"/>
        </w:rPr>
        <w:t>хь,</w:t>
      </w:r>
      <w:r w:rsidRPr="009551DF">
        <w:rPr>
          <w:rFonts w:ascii="Times New Roman" w:eastAsia="Times New Roman" w:hAnsi="Times New Roman" w:cs="Times New Roman"/>
          <w:i/>
          <w:spacing w:val="16"/>
          <w:sz w:val="26"/>
        </w:rPr>
        <w:t xml:space="preserve"> </w:t>
      </w:r>
      <w:r w:rsidRPr="009551DF">
        <w:rPr>
          <w:rFonts w:ascii="Times New Roman" w:eastAsia="Times New Roman" w:hAnsi="Times New Roman" w:cs="Times New Roman"/>
          <w:i/>
          <w:sz w:val="26"/>
        </w:rPr>
        <w:t>гI,</w:t>
      </w:r>
      <w:r w:rsidRPr="009551DF">
        <w:rPr>
          <w:rFonts w:ascii="Times New Roman" w:eastAsia="Times New Roman" w:hAnsi="Times New Roman" w:cs="Times New Roman"/>
          <w:i/>
          <w:spacing w:val="17"/>
          <w:sz w:val="26"/>
        </w:rPr>
        <w:t xml:space="preserve"> </w:t>
      </w:r>
      <w:r w:rsidRPr="009551DF">
        <w:rPr>
          <w:rFonts w:ascii="Times New Roman" w:eastAsia="Times New Roman" w:hAnsi="Times New Roman" w:cs="Times New Roman"/>
          <w:i/>
          <w:sz w:val="26"/>
        </w:rPr>
        <w:t>пI,</w:t>
      </w:r>
      <w:r w:rsidRPr="009551DF">
        <w:rPr>
          <w:rFonts w:ascii="Times New Roman" w:eastAsia="Times New Roman" w:hAnsi="Times New Roman" w:cs="Times New Roman"/>
          <w:i/>
          <w:spacing w:val="17"/>
          <w:sz w:val="26"/>
        </w:rPr>
        <w:t xml:space="preserve"> </w:t>
      </w:r>
      <w:r w:rsidRPr="009551DF">
        <w:rPr>
          <w:rFonts w:ascii="Times New Roman" w:eastAsia="Times New Roman" w:hAnsi="Times New Roman" w:cs="Times New Roman"/>
          <w:i/>
          <w:sz w:val="26"/>
        </w:rPr>
        <w:t>тI,</w:t>
      </w:r>
      <w:r w:rsidRPr="009551DF">
        <w:rPr>
          <w:rFonts w:ascii="Times New Roman" w:eastAsia="Times New Roman" w:hAnsi="Times New Roman" w:cs="Times New Roman"/>
          <w:i/>
          <w:spacing w:val="17"/>
          <w:sz w:val="26"/>
        </w:rPr>
        <w:t xml:space="preserve"> </w:t>
      </w:r>
      <w:r w:rsidRPr="009551DF">
        <w:rPr>
          <w:rFonts w:ascii="Times New Roman" w:eastAsia="Times New Roman" w:hAnsi="Times New Roman" w:cs="Times New Roman"/>
          <w:i/>
          <w:sz w:val="26"/>
        </w:rPr>
        <w:t>хI,</w:t>
      </w:r>
    </w:p>
    <w:p w:rsidR="009551DF" w:rsidRPr="009551DF" w:rsidRDefault="009551DF" w:rsidP="009551DF">
      <w:pPr>
        <w:widowControl w:val="0"/>
        <w:autoSpaceDE w:val="0"/>
        <w:autoSpaceDN w:val="0"/>
        <w:spacing w:after="0" w:line="298" w:lineRule="exact"/>
        <w:ind w:left="118"/>
        <w:jc w:val="both"/>
        <w:rPr>
          <w:rFonts w:ascii="Times New Roman" w:eastAsia="Times New Roman" w:hAnsi="Times New Roman" w:cs="Times New Roman"/>
          <w:i/>
          <w:sz w:val="26"/>
        </w:rPr>
      </w:pPr>
      <w:r w:rsidRPr="009551DF">
        <w:rPr>
          <w:rFonts w:ascii="Times New Roman" w:eastAsia="Times New Roman" w:hAnsi="Times New Roman" w:cs="Times New Roman"/>
          <w:i/>
          <w:sz w:val="26"/>
        </w:rPr>
        <w:t>цI,</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чI,</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I.</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Дешдакъа</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аларан</w:t>
      </w:r>
      <w:r w:rsidRPr="009551DF">
        <w:rPr>
          <w:rFonts w:ascii="Times New Roman" w:eastAsia="Times New Roman" w:hAnsi="Times New Roman" w:cs="Times New Roman"/>
          <w:spacing w:val="78"/>
          <w:sz w:val="26"/>
          <w:szCs w:val="26"/>
        </w:rPr>
        <w:t xml:space="preserve"> </w:t>
      </w:r>
      <w:r w:rsidRPr="009551DF">
        <w:rPr>
          <w:rFonts w:ascii="Times New Roman" w:eastAsia="Times New Roman" w:hAnsi="Times New Roman" w:cs="Times New Roman"/>
          <w:sz w:val="26"/>
          <w:szCs w:val="26"/>
        </w:rPr>
        <w:t>уггаре</w:t>
      </w:r>
      <w:r w:rsidRPr="009551DF">
        <w:rPr>
          <w:rFonts w:ascii="Times New Roman" w:eastAsia="Times New Roman" w:hAnsi="Times New Roman" w:cs="Times New Roman"/>
          <w:spacing w:val="75"/>
          <w:sz w:val="26"/>
          <w:szCs w:val="26"/>
        </w:rPr>
        <w:t xml:space="preserve"> </w:t>
      </w:r>
      <w:r w:rsidRPr="009551DF">
        <w:rPr>
          <w:rFonts w:ascii="Times New Roman" w:eastAsia="Times New Roman" w:hAnsi="Times New Roman" w:cs="Times New Roman"/>
          <w:sz w:val="26"/>
          <w:szCs w:val="26"/>
        </w:rPr>
        <w:t>жима</w:t>
      </w:r>
      <w:r w:rsidRPr="009551DF">
        <w:rPr>
          <w:rFonts w:ascii="Times New Roman" w:eastAsia="Times New Roman" w:hAnsi="Times New Roman" w:cs="Times New Roman"/>
          <w:spacing w:val="75"/>
          <w:sz w:val="26"/>
          <w:szCs w:val="26"/>
        </w:rPr>
        <w:t xml:space="preserve"> </w:t>
      </w:r>
      <w:r w:rsidRPr="009551DF">
        <w:rPr>
          <w:rFonts w:ascii="Times New Roman" w:eastAsia="Times New Roman" w:hAnsi="Times New Roman" w:cs="Times New Roman"/>
          <w:sz w:val="26"/>
          <w:szCs w:val="26"/>
        </w:rPr>
        <w:t>дакъа</w:t>
      </w:r>
      <w:r w:rsidRPr="009551DF">
        <w:rPr>
          <w:rFonts w:ascii="Times New Roman" w:eastAsia="Times New Roman" w:hAnsi="Times New Roman" w:cs="Times New Roman"/>
          <w:spacing w:val="79"/>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76"/>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77"/>
          <w:sz w:val="26"/>
          <w:szCs w:val="26"/>
        </w:rPr>
        <w:t xml:space="preserve"> </w:t>
      </w:r>
      <w:r w:rsidRPr="009551DF">
        <w:rPr>
          <w:rFonts w:ascii="Times New Roman" w:eastAsia="Times New Roman" w:hAnsi="Times New Roman" w:cs="Times New Roman"/>
          <w:sz w:val="26"/>
          <w:szCs w:val="26"/>
        </w:rPr>
        <w:t>дешдакъошка</w:t>
      </w:r>
      <w:r w:rsidRPr="009551DF">
        <w:rPr>
          <w:rFonts w:ascii="Times New Roman" w:eastAsia="Times New Roman" w:hAnsi="Times New Roman" w:cs="Times New Roman"/>
          <w:spacing w:val="75"/>
          <w:sz w:val="26"/>
          <w:szCs w:val="26"/>
        </w:rPr>
        <w:t xml:space="preserve"> </w:t>
      </w:r>
      <w:r w:rsidRPr="009551DF">
        <w:rPr>
          <w:rFonts w:ascii="Times New Roman" w:eastAsia="Times New Roman" w:hAnsi="Times New Roman" w:cs="Times New Roman"/>
          <w:sz w:val="26"/>
          <w:szCs w:val="26"/>
        </w:rPr>
        <w:t>декъар.</w:t>
      </w:r>
    </w:p>
    <w:p w:rsidR="009551DF" w:rsidRPr="009551DF" w:rsidRDefault="009551DF" w:rsidP="009551DF">
      <w:pPr>
        <w:widowControl w:val="0"/>
        <w:autoSpaceDE w:val="0"/>
        <w:autoSpaceDN w:val="0"/>
        <w:spacing w:before="1" w:after="0" w:line="240" w:lineRule="auto"/>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Дашехь</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дешдакъойн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барам.</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дешдакъошца</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дешар.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Графика</w:t>
      </w:r>
    </w:p>
    <w:p w:rsidR="009551DF" w:rsidRPr="009551DF" w:rsidRDefault="009551DF" w:rsidP="009551DF">
      <w:pPr>
        <w:widowControl w:val="0"/>
        <w:autoSpaceDE w:val="0"/>
        <w:autoSpaceDN w:val="0"/>
        <w:spacing w:after="0" w:line="240" w:lineRule="auto"/>
        <w:ind w:left="118" w:right="109"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Аз а, элп адовзар (къастар): элп аз билгалден хьаьрк санна. Нохчийн 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Доккха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могӀанан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Абат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(алфавит).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алфавитан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оьрсийн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алфавитах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къастар.</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rPr>
      </w:pPr>
      <w:r w:rsidRPr="009551DF">
        <w:rPr>
          <w:rFonts w:ascii="Times New Roman" w:eastAsia="Times New Roman" w:hAnsi="Times New Roman" w:cs="Times New Roman"/>
          <w:sz w:val="26"/>
        </w:rPr>
        <w:t>Нохчийн графикийн дешдакъойн принцип. Нохчийн меттан шина хьаьркаца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 xml:space="preserve">билгалдо ша-тайпа мукъа </w:t>
      </w:r>
      <w:r w:rsidRPr="009551DF">
        <w:rPr>
          <w:rFonts w:ascii="Times New Roman" w:eastAsia="Times New Roman" w:hAnsi="Times New Roman" w:cs="Times New Roman"/>
          <w:i/>
          <w:sz w:val="26"/>
        </w:rPr>
        <w:t xml:space="preserve">(аь, уь, оь) </w:t>
      </w:r>
      <w:r w:rsidRPr="009551DF">
        <w:rPr>
          <w:rFonts w:ascii="Times New Roman" w:eastAsia="Times New Roman" w:hAnsi="Times New Roman" w:cs="Times New Roman"/>
          <w:sz w:val="26"/>
        </w:rPr>
        <w:t>а, мукъаза (</w:t>
      </w:r>
      <w:r w:rsidRPr="009551DF">
        <w:rPr>
          <w:rFonts w:ascii="Times New Roman" w:eastAsia="Times New Roman" w:hAnsi="Times New Roman" w:cs="Times New Roman"/>
          <w:i/>
          <w:sz w:val="26"/>
        </w:rPr>
        <w:t>гI, кх, къ, кI, пI, тI, хI, хь, цI, чI</w:t>
      </w:r>
      <w:r w:rsidRPr="009551DF">
        <w:rPr>
          <w:rFonts w:ascii="Times New Roman" w:eastAsia="Times New Roman" w:hAnsi="Times New Roman" w:cs="Times New Roman"/>
          <w:sz w:val="26"/>
        </w:rPr>
        <w:t>)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Элп</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Ӏ</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Дешнийн аьзнийн-элпийн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анализ.</w:t>
      </w:r>
    </w:p>
    <w:p w:rsidR="009551DF" w:rsidRPr="009551DF" w:rsidRDefault="009551DF" w:rsidP="009551DF">
      <w:pPr>
        <w:widowControl w:val="0"/>
        <w:autoSpaceDE w:val="0"/>
        <w:autoSpaceDN w:val="0"/>
        <w:spacing w:before="1" w:after="0" w:line="298" w:lineRule="exact"/>
        <w:ind w:left="826"/>
        <w:jc w:val="both"/>
        <w:rPr>
          <w:rFonts w:ascii="Times New Roman" w:eastAsia="Times New Roman" w:hAnsi="Times New Roman" w:cs="Times New Roman"/>
          <w:sz w:val="26"/>
        </w:rPr>
      </w:pPr>
      <w:r w:rsidRPr="009551DF">
        <w:rPr>
          <w:rFonts w:ascii="Times New Roman" w:eastAsia="Times New Roman" w:hAnsi="Times New Roman" w:cs="Times New Roman"/>
          <w:i/>
          <w:sz w:val="26"/>
        </w:rPr>
        <w:t>Е,</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ё,</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ю, я,</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й</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w:t>
      </w:r>
    </w:p>
    <w:p w:rsidR="009551DF" w:rsidRPr="009551DF" w:rsidRDefault="009551DF" w:rsidP="009551DF">
      <w:pPr>
        <w:widowControl w:val="0"/>
        <w:autoSpaceDE w:val="0"/>
        <w:autoSpaceDN w:val="0"/>
        <w:spacing w:after="0" w:line="240" w:lineRule="auto"/>
        <w:ind w:left="118" w:right="113"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Адамийн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гӀалийн,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йартийн,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урамийн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 доккха элп е</w:t>
      </w:r>
      <w:r w:rsidRPr="009551DF">
        <w:rPr>
          <w:rFonts w:ascii="Times New Roman" w:eastAsia="Times New Roman" w:hAnsi="Times New Roman" w:cs="Times New Roman"/>
          <w:i/>
          <w:sz w:val="26"/>
          <w:szCs w:val="26"/>
        </w:rPr>
        <w:t>,</w:t>
      </w:r>
      <w:r w:rsidRPr="009551DF">
        <w:rPr>
          <w:rFonts w:ascii="Times New Roman" w:eastAsia="Times New Roman" w:hAnsi="Times New Roman" w:cs="Times New Roman"/>
          <w:i/>
          <w:spacing w:val="-2"/>
          <w:sz w:val="26"/>
          <w:szCs w:val="26"/>
        </w:rPr>
        <w:t xml:space="preserve"> </w:t>
      </w:r>
      <w:r w:rsidRPr="009551DF">
        <w:rPr>
          <w:rFonts w:ascii="Times New Roman" w:eastAsia="Times New Roman" w:hAnsi="Times New Roman" w:cs="Times New Roman"/>
          <w:i/>
          <w:sz w:val="26"/>
          <w:szCs w:val="26"/>
        </w:rPr>
        <w:t>ё,</w:t>
      </w:r>
      <w:r w:rsidRPr="009551DF">
        <w:rPr>
          <w:rFonts w:ascii="Times New Roman" w:eastAsia="Times New Roman" w:hAnsi="Times New Roman" w:cs="Times New Roman"/>
          <w:i/>
          <w:spacing w:val="2"/>
          <w:sz w:val="26"/>
          <w:szCs w:val="26"/>
        </w:rPr>
        <w:t xml:space="preserve"> </w:t>
      </w:r>
      <w:r w:rsidRPr="009551DF">
        <w:rPr>
          <w:rFonts w:ascii="Times New Roman" w:eastAsia="Times New Roman" w:hAnsi="Times New Roman" w:cs="Times New Roman"/>
          <w:i/>
          <w:sz w:val="26"/>
          <w:szCs w:val="26"/>
        </w:rPr>
        <w:t>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яь,</w:t>
      </w:r>
      <w:r w:rsidRPr="009551DF">
        <w:rPr>
          <w:rFonts w:ascii="Times New Roman" w:eastAsia="Times New Roman" w:hAnsi="Times New Roman" w:cs="Times New Roman"/>
          <w:i/>
          <w:spacing w:val="-2"/>
          <w:sz w:val="26"/>
          <w:szCs w:val="26"/>
        </w:rPr>
        <w:t xml:space="preserve"> </w:t>
      </w:r>
      <w:r w:rsidRPr="009551DF">
        <w:rPr>
          <w:rFonts w:ascii="Times New Roman" w:eastAsia="Times New Roman" w:hAnsi="Times New Roman" w:cs="Times New Roman"/>
          <w:i/>
          <w:sz w:val="26"/>
          <w:szCs w:val="26"/>
        </w:rPr>
        <w:t>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йаздар.</w:t>
      </w:r>
    </w:p>
    <w:p w:rsidR="009551DF" w:rsidRPr="009551DF" w:rsidRDefault="009551DF" w:rsidP="009551DF">
      <w:pPr>
        <w:widowControl w:val="0"/>
        <w:autoSpaceDE w:val="0"/>
        <w:autoSpaceDN w:val="0"/>
        <w:spacing w:before="1" w:after="0" w:line="240" w:lineRule="auto"/>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алфавитехь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хьалх-тӀаьхьалла.</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Йешар</w:t>
      </w:r>
    </w:p>
    <w:p w:rsidR="009551DF" w:rsidRPr="009551DF" w:rsidRDefault="009551DF" w:rsidP="009551DF">
      <w:pPr>
        <w:widowControl w:val="0"/>
        <w:autoSpaceDE w:val="0"/>
        <w:autoSpaceDN w:val="0"/>
        <w:spacing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Дешдакъошца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аз</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билгалдечу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хьаьжжина).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Дешдакъошца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шера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индивидуальни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темпаца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йогӀучу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сихаллица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Сацаран хьаьркашца йогӀучу соцунгӀашца а, интонацица (иэшарца) а йешар. Дешнаш,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цхьаьнакхетарш,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йаккхий</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йоцу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Йаккхий</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йоцчу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прозин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стихотворенийн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исбаьхьаллин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Хьехархочун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хаттаршна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тӀетевжаш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шеггара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схьайийцар.</w:t>
      </w:r>
    </w:p>
    <w:p w:rsidR="009551DF" w:rsidRPr="009551DF" w:rsidRDefault="009551DF" w:rsidP="009551DF">
      <w:pPr>
        <w:widowControl w:val="0"/>
        <w:autoSpaceDE w:val="0"/>
        <w:autoSpaceDN w:val="0"/>
        <w:spacing w:before="1" w:after="0" w:line="240" w:lineRule="auto"/>
        <w:ind w:left="118" w:right="109" w:firstLine="83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Нийсааларан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(орфоэпин)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дуьйлалуш).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(орфографин)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(проговаривание),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дӀайоьшуш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йазйарехь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схьайазйарехь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шен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таллам (самоконтроль)баран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гӀирс</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w:t>
      </w:r>
    </w:p>
    <w:p w:rsidR="009551DF" w:rsidRPr="009551DF" w:rsidRDefault="009551DF" w:rsidP="009551DF">
      <w:pPr>
        <w:widowControl w:val="0"/>
        <w:autoSpaceDE w:val="0"/>
        <w:autoSpaceDN w:val="0"/>
        <w:spacing w:before="3" w:after="0" w:line="240" w:lineRule="auto"/>
        <w:rPr>
          <w:rFonts w:ascii="Times New Roman" w:eastAsia="Times New Roman" w:hAnsi="Times New Roman" w:cs="Times New Roman"/>
          <w:sz w:val="18"/>
          <w:szCs w:val="26"/>
        </w:rPr>
      </w:pPr>
    </w:p>
    <w:p w:rsidR="009551DF" w:rsidRPr="009551DF" w:rsidRDefault="009551DF" w:rsidP="009551DF">
      <w:pPr>
        <w:widowControl w:val="0"/>
        <w:autoSpaceDE w:val="0"/>
        <w:autoSpaceDN w:val="0"/>
        <w:spacing w:before="88"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Йоза</w:t>
      </w:r>
    </w:p>
    <w:p w:rsidR="009551DF" w:rsidRPr="009551DF" w:rsidRDefault="009551DF" w:rsidP="009551DF">
      <w:pPr>
        <w:widowControl w:val="0"/>
        <w:autoSpaceDE w:val="0"/>
        <w:autoSpaceDN w:val="0"/>
        <w:spacing w:before="1"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Йоза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Ӏамор</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 каллиграфин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говзалла кхоллар 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Йоза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кхочушдечу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хенахь, ларбан</w:t>
      </w:r>
    </w:p>
    <w:p w:rsidR="009551DF" w:rsidRPr="009551DF" w:rsidRDefault="009551DF" w:rsidP="009551DF">
      <w:pPr>
        <w:widowControl w:val="0"/>
        <w:autoSpaceDE w:val="0"/>
        <w:autoSpaceDN w:val="0"/>
        <w:spacing w:after="0" w:line="240" w:lineRule="auto"/>
        <w:ind w:left="11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оьшу</w:t>
      </w:r>
      <w:r w:rsidRPr="009551DF">
        <w:rPr>
          <w:rFonts w:ascii="Times New Roman" w:eastAsia="Times New Roman" w:hAnsi="Times New Roman" w:cs="Times New Roman"/>
          <w:spacing w:val="46"/>
          <w:sz w:val="26"/>
          <w:szCs w:val="26"/>
        </w:rPr>
        <w:t xml:space="preserve"> </w:t>
      </w:r>
      <w:r w:rsidRPr="009551DF">
        <w:rPr>
          <w:rFonts w:ascii="Times New Roman" w:eastAsia="Times New Roman" w:hAnsi="Times New Roman" w:cs="Times New Roman"/>
          <w:sz w:val="26"/>
          <w:szCs w:val="26"/>
        </w:rPr>
        <w:t>уьнахцӀоналлин</w:t>
      </w:r>
      <w:r w:rsidRPr="009551DF">
        <w:rPr>
          <w:rFonts w:ascii="Times New Roman" w:eastAsia="Times New Roman" w:hAnsi="Times New Roman" w:cs="Times New Roman"/>
          <w:spacing w:val="44"/>
          <w:sz w:val="26"/>
          <w:szCs w:val="26"/>
        </w:rPr>
        <w:t xml:space="preserve"> </w:t>
      </w:r>
      <w:r w:rsidRPr="009551DF">
        <w:rPr>
          <w:rFonts w:ascii="Times New Roman" w:eastAsia="Times New Roman" w:hAnsi="Times New Roman" w:cs="Times New Roman"/>
          <w:sz w:val="26"/>
          <w:szCs w:val="26"/>
        </w:rPr>
        <w:t>лехамаш</w:t>
      </w:r>
      <w:r w:rsidRPr="009551DF">
        <w:rPr>
          <w:rFonts w:ascii="Times New Roman" w:eastAsia="Times New Roman" w:hAnsi="Times New Roman" w:cs="Times New Roman"/>
          <w:spacing w:val="46"/>
          <w:sz w:val="26"/>
          <w:szCs w:val="26"/>
        </w:rPr>
        <w:t xml:space="preserve"> </w:t>
      </w:r>
      <w:r w:rsidRPr="009551DF">
        <w:rPr>
          <w:rFonts w:ascii="Times New Roman" w:eastAsia="Times New Roman" w:hAnsi="Times New Roman" w:cs="Times New Roman"/>
          <w:sz w:val="26"/>
          <w:szCs w:val="26"/>
        </w:rPr>
        <w:t>бовзийтар.</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Куьйган</w:t>
      </w:r>
      <w:r w:rsidRPr="009551DF">
        <w:rPr>
          <w:rFonts w:ascii="Times New Roman" w:eastAsia="Times New Roman" w:hAnsi="Times New Roman" w:cs="Times New Roman"/>
          <w:spacing w:val="46"/>
          <w:sz w:val="26"/>
          <w:szCs w:val="26"/>
        </w:rPr>
        <w:t xml:space="preserve"> </w:t>
      </w:r>
      <w:r w:rsidRPr="009551DF">
        <w:rPr>
          <w:rFonts w:ascii="Times New Roman" w:eastAsia="Times New Roman" w:hAnsi="Times New Roman" w:cs="Times New Roman"/>
          <w:sz w:val="26"/>
          <w:szCs w:val="26"/>
        </w:rPr>
        <w:t>пӀелгаш</w:t>
      </w:r>
      <w:r w:rsidRPr="009551DF">
        <w:rPr>
          <w:rFonts w:ascii="Times New Roman" w:eastAsia="Times New Roman" w:hAnsi="Times New Roman" w:cs="Times New Roman"/>
          <w:spacing w:val="44"/>
          <w:sz w:val="26"/>
          <w:szCs w:val="26"/>
        </w:rPr>
        <w:t xml:space="preserve"> </w:t>
      </w:r>
      <w:r w:rsidRPr="009551DF">
        <w:rPr>
          <w:rFonts w:ascii="Times New Roman" w:eastAsia="Times New Roman" w:hAnsi="Times New Roman" w:cs="Times New Roman"/>
          <w:sz w:val="26"/>
          <w:szCs w:val="26"/>
        </w:rPr>
        <w:t>лелоран</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sz w:val="26"/>
          <w:szCs w:val="26"/>
        </w:rPr>
        <w:t>жигаралла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(мелкая</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моторика)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паргӀат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куьг лелор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Тетрадь</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sz w:val="26"/>
          <w:szCs w:val="26"/>
        </w:rPr>
        <w:t>тӀехь</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sz w:val="26"/>
          <w:szCs w:val="26"/>
        </w:rPr>
        <w:t>кехатан</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sz w:val="26"/>
          <w:szCs w:val="26"/>
        </w:rPr>
        <w:t>агӀонан</w:t>
      </w:r>
      <w:r w:rsidRPr="009551DF">
        <w:rPr>
          <w:rFonts w:ascii="Times New Roman" w:eastAsia="Times New Roman" w:hAnsi="Times New Roman" w:cs="Times New Roman"/>
          <w:spacing w:val="47"/>
          <w:sz w:val="26"/>
          <w:szCs w:val="26"/>
        </w:rPr>
        <w:t xml:space="preserve"> </w:t>
      </w:r>
      <w:r w:rsidRPr="009551DF">
        <w:rPr>
          <w:rFonts w:ascii="Times New Roman" w:eastAsia="Times New Roman" w:hAnsi="Times New Roman" w:cs="Times New Roman"/>
          <w:sz w:val="26"/>
          <w:szCs w:val="26"/>
        </w:rPr>
        <w:t>шортонехь</w:t>
      </w:r>
      <w:r w:rsidRPr="009551DF">
        <w:rPr>
          <w:rFonts w:ascii="Times New Roman" w:eastAsia="Times New Roman" w:hAnsi="Times New Roman" w:cs="Times New Roman"/>
          <w:spacing w:val="4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6"/>
          <w:sz w:val="26"/>
          <w:szCs w:val="26"/>
        </w:rPr>
        <w:t xml:space="preserve"> </w:t>
      </w:r>
      <w:r w:rsidRPr="009551DF">
        <w:rPr>
          <w:rFonts w:ascii="Times New Roman" w:eastAsia="Times New Roman" w:hAnsi="Times New Roman" w:cs="Times New Roman"/>
          <w:sz w:val="26"/>
          <w:szCs w:val="26"/>
        </w:rPr>
        <w:t>классан</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sz w:val="26"/>
          <w:szCs w:val="26"/>
        </w:rPr>
        <w:t>уьнан</w:t>
      </w:r>
      <w:r w:rsidRPr="009551DF">
        <w:rPr>
          <w:rFonts w:ascii="Times New Roman" w:eastAsia="Times New Roman" w:hAnsi="Times New Roman" w:cs="Times New Roman"/>
          <w:spacing w:val="44"/>
          <w:sz w:val="26"/>
          <w:szCs w:val="26"/>
        </w:rPr>
        <w:t xml:space="preserve"> </w:t>
      </w:r>
      <w:r w:rsidRPr="009551DF">
        <w:rPr>
          <w:rFonts w:ascii="Times New Roman" w:eastAsia="Times New Roman" w:hAnsi="Times New Roman" w:cs="Times New Roman"/>
          <w:sz w:val="26"/>
          <w:szCs w:val="26"/>
        </w:rPr>
        <w:t>шортонехь</w:t>
      </w:r>
      <w:r w:rsidRPr="009551DF">
        <w:rPr>
          <w:rFonts w:ascii="Times New Roman" w:eastAsia="Times New Roman" w:hAnsi="Times New Roman" w:cs="Times New Roman"/>
          <w:spacing w:val="46"/>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ориентаци</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йан хаар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кхиор.</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Йозанан</w:t>
      </w:r>
      <w:r w:rsidRPr="009551DF">
        <w:rPr>
          <w:rFonts w:ascii="Times New Roman" w:eastAsia="Times New Roman" w:hAnsi="Times New Roman" w:cs="Times New Roman"/>
          <w:spacing w:val="20"/>
          <w:sz w:val="26"/>
          <w:szCs w:val="26"/>
        </w:rPr>
        <w:t xml:space="preserve"> </w:t>
      </w:r>
      <w:r w:rsidRPr="009551DF">
        <w:rPr>
          <w:rFonts w:ascii="Times New Roman" w:eastAsia="Times New Roman" w:hAnsi="Times New Roman" w:cs="Times New Roman"/>
          <w:sz w:val="26"/>
          <w:szCs w:val="26"/>
        </w:rPr>
        <w:t>даккхий</w:t>
      </w:r>
      <w:r w:rsidRPr="009551DF">
        <w:rPr>
          <w:rFonts w:ascii="Times New Roman" w:eastAsia="Times New Roman" w:hAnsi="Times New Roman" w:cs="Times New Roman"/>
          <w:spacing w:val="19"/>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1"/>
          <w:sz w:val="26"/>
          <w:szCs w:val="26"/>
        </w:rPr>
        <w:t xml:space="preserve"> </w:t>
      </w:r>
      <w:r w:rsidRPr="009551DF">
        <w:rPr>
          <w:rFonts w:ascii="Times New Roman" w:eastAsia="Times New Roman" w:hAnsi="Times New Roman" w:cs="Times New Roman"/>
          <w:sz w:val="26"/>
          <w:szCs w:val="26"/>
        </w:rPr>
        <w:t>могӀанан</w:t>
      </w:r>
      <w:r w:rsidRPr="009551DF">
        <w:rPr>
          <w:rFonts w:ascii="Times New Roman" w:eastAsia="Times New Roman" w:hAnsi="Times New Roman" w:cs="Times New Roman"/>
          <w:spacing w:val="19"/>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4"/>
          <w:sz w:val="26"/>
          <w:szCs w:val="26"/>
        </w:rPr>
        <w:t xml:space="preserve"> </w:t>
      </w:r>
      <w:r w:rsidRPr="009551DF">
        <w:rPr>
          <w:rFonts w:ascii="Times New Roman" w:eastAsia="Times New Roman" w:hAnsi="Times New Roman" w:cs="Times New Roman"/>
          <w:sz w:val="26"/>
          <w:szCs w:val="26"/>
        </w:rPr>
        <w:t>элпаш</w:t>
      </w:r>
      <w:r w:rsidRPr="009551DF">
        <w:rPr>
          <w:rFonts w:ascii="Times New Roman" w:eastAsia="Times New Roman" w:hAnsi="Times New Roman" w:cs="Times New Roman"/>
          <w:spacing w:val="21"/>
          <w:sz w:val="26"/>
          <w:szCs w:val="26"/>
        </w:rPr>
        <w:t xml:space="preserve"> </w:t>
      </w:r>
      <w:r w:rsidRPr="009551DF">
        <w:rPr>
          <w:rFonts w:ascii="Times New Roman" w:eastAsia="Times New Roman" w:hAnsi="Times New Roman" w:cs="Times New Roman"/>
          <w:sz w:val="26"/>
          <w:szCs w:val="26"/>
        </w:rPr>
        <w:t>дӀайаздар</w:t>
      </w:r>
      <w:r w:rsidRPr="009551DF">
        <w:rPr>
          <w:rFonts w:ascii="Times New Roman" w:eastAsia="Times New Roman" w:hAnsi="Times New Roman" w:cs="Times New Roman"/>
          <w:spacing w:val="19"/>
          <w:sz w:val="26"/>
          <w:szCs w:val="26"/>
        </w:rPr>
        <w:t xml:space="preserve"> </w:t>
      </w:r>
      <w:r w:rsidRPr="009551DF">
        <w:rPr>
          <w:rFonts w:ascii="Times New Roman" w:eastAsia="Times New Roman" w:hAnsi="Times New Roman" w:cs="Times New Roman"/>
          <w:sz w:val="26"/>
          <w:szCs w:val="26"/>
        </w:rPr>
        <w:t>карадерзор.</w:t>
      </w:r>
      <w:r w:rsidRPr="009551DF">
        <w:rPr>
          <w:rFonts w:ascii="Times New Roman" w:eastAsia="Times New Roman" w:hAnsi="Times New Roman" w:cs="Times New Roman"/>
          <w:spacing w:val="21"/>
          <w:sz w:val="26"/>
          <w:szCs w:val="26"/>
        </w:rPr>
        <w:t xml:space="preserve"> </w:t>
      </w:r>
      <w:r w:rsidRPr="009551DF">
        <w:rPr>
          <w:rFonts w:ascii="Times New Roman" w:eastAsia="Times New Roman" w:hAnsi="Times New Roman" w:cs="Times New Roman"/>
          <w:sz w:val="26"/>
          <w:szCs w:val="26"/>
        </w:rPr>
        <w:t>ЦӀена</w:t>
      </w:r>
      <w:r w:rsidRPr="009551DF">
        <w:rPr>
          <w:rFonts w:ascii="Times New Roman" w:eastAsia="Times New Roman" w:hAnsi="Times New Roman" w:cs="Times New Roman"/>
          <w:spacing w:val="19"/>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9"/>
          <w:sz w:val="26"/>
          <w:szCs w:val="26"/>
        </w:rPr>
        <w:t xml:space="preserve"> </w:t>
      </w:r>
      <w:r w:rsidRPr="009551DF">
        <w:rPr>
          <w:rFonts w:ascii="Times New Roman" w:eastAsia="Times New Roman" w:hAnsi="Times New Roman" w:cs="Times New Roman"/>
          <w:sz w:val="26"/>
          <w:szCs w:val="26"/>
        </w:rPr>
        <w:t>къаьсташ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долчу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хотӀаца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ДӀадоьшуш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йазйар.</w:t>
      </w:r>
    </w:p>
    <w:p w:rsidR="009551DF" w:rsidRPr="009551DF" w:rsidRDefault="009551DF" w:rsidP="009551DF">
      <w:pPr>
        <w:widowControl w:val="0"/>
        <w:autoSpaceDE w:val="0"/>
        <w:autoSpaceDN w:val="0"/>
        <w:spacing w:before="1" w:after="0" w:line="298"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нийса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схьайазйаран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приемаш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хьалха-тӀаьхьалла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боцу</w:t>
      </w:r>
      <w:r w:rsidRPr="009551DF">
        <w:rPr>
          <w:rFonts w:ascii="Times New Roman" w:eastAsia="Times New Roman" w:hAnsi="Times New Roman" w:cs="Times New Roman"/>
          <w:spacing w:val="51"/>
          <w:sz w:val="26"/>
          <w:szCs w:val="26"/>
        </w:rPr>
        <w:t xml:space="preserve"> </w:t>
      </w:r>
      <w:r w:rsidRPr="009551DF">
        <w:rPr>
          <w:rFonts w:ascii="Times New Roman" w:eastAsia="Times New Roman" w:hAnsi="Times New Roman" w:cs="Times New Roman"/>
          <w:sz w:val="26"/>
          <w:szCs w:val="26"/>
        </w:rPr>
        <w:t>графикин</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гӀирсийн</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гӀуллакхах</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кхетар:</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дешнашна</w:t>
      </w:r>
      <w:r w:rsidRPr="009551DF">
        <w:rPr>
          <w:rFonts w:ascii="Times New Roman" w:eastAsia="Times New Roman" w:hAnsi="Times New Roman" w:cs="Times New Roman"/>
          <w:spacing w:val="48"/>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кӀайдарган,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сехьадаккхаран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хьаьркан.</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Орфографи</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62"/>
          <w:sz w:val="26"/>
          <w:szCs w:val="26"/>
        </w:rPr>
        <w:t xml:space="preserve"> </w:t>
      </w:r>
      <w:r w:rsidRPr="009551DF">
        <w:rPr>
          <w:rFonts w:ascii="Times New Roman" w:eastAsia="Times New Roman" w:hAnsi="Times New Roman" w:cs="Times New Roman"/>
          <w:b/>
          <w:bCs/>
          <w:sz w:val="26"/>
          <w:szCs w:val="26"/>
        </w:rPr>
        <w:t>пунктуаци а</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6"/>
          <w:sz w:val="26"/>
          <w:szCs w:val="26"/>
        </w:rPr>
        <w:t xml:space="preserve"> </w:t>
      </w:r>
      <w:r w:rsidRPr="009551DF">
        <w:rPr>
          <w:rFonts w:ascii="Times New Roman" w:eastAsia="Times New Roman" w:hAnsi="Times New Roman" w:cs="Times New Roman"/>
          <w:sz w:val="26"/>
          <w:szCs w:val="26"/>
        </w:rPr>
        <w:t>бакъонаш</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царах</w:t>
      </w:r>
      <w:r w:rsidRPr="009551DF">
        <w:rPr>
          <w:rFonts w:ascii="Times New Roman" w:eastAsia="Times New Roman" w:hAnsi="Times New Roman" w:cs="Times New Roman"/>
          <w:spacing w:val="16"/>
          <w:sz w:val="26"/>
          <w:szCs w:val="26"/>
        </w:rPr>
        <w:t xml:space="preserve"> </w:t>
      </w:r>
      <w:r w:rsidRPr="009551DF">
        <w:rPr>
          <w:rFonts w:ascii="Times New Roman" w:eastAsia="Times New Roman" w:hAnsi="Times New Roman" w:cs="Times New Roman"/>
          <w:sz w:val="26"/>
          <w:szCs w:val="26"/>
        </w:rPr>
        <w:t>пайдаэцар</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20"/>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йуьххьехь</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долахь</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(адамийн</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дийнатийн,</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10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гӀалийн, йартийн, урамийн а цӀерашкахь) а доккха элп йаздар; адамийн 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фамилешкахь, дайн цӀерашкахь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 xml:space="preserve">я, яь, ю, юь, е, ё </w:t>
      </w:r>
      <w:r w:rsidRPr="009551DF">
        <w:rPr>
          <w:rFonts w:ascii="Times New Roman" w:eastAsia="Times New Roman" w:hAnsi="Times New Roman" w:cs="Times New Roman"/>
          <w:sz w:val="26"/>
          <w:szCs w:val="26"/>
        </w:rPr>
        <w:t>элпийн а, долахьчу цӀерашкахь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тӀеэцначу дешнашкахь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 xml:space="preserve">я, ю, е, ё </w:t>
      </w:r>
      <w:r w:rsidRPr="009551DF">
        <w:rPr>
          <w:rFonts w:ascii="Times New Roman" w:eastAsia="Times New Roman" w:hAnsi="Times New Roman" w:cs="Times New Roman"/>
          <w:sz w:val="26"/>
          <w:szCs w:val="26"/>
        </w:rPr>
        <w:t>элпийн а нийсайаздар;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 меттан шалхачу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мукъазчу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i/>
          <w:sz w:val="26"/>
          <w:szCs w:val="26"/>
        </w:rPr>
        <w:t>хь,кх,цӀ,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къ,</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пӀ,...)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нийсайаздар;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ы,</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ф,</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щ</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элпашца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дешнийннийсайаздар; мукъазчу аьзнийн цхьаьнакхетарш доцчу дешдакъошца долу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сехьадахар;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чаккхенгахь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w:t>
      </w:r>
    </w:p>
    <w:p w:rsidR="009551DF" w:rsidRPr="009551DF" w:rsidRDefault="009551DF" w:rsidP="009551DF">
      <w:pPr>
        <w:widowControl w:val="0"/>
        <w:autoSpaceDE w:val="0"/>
        <w:autoSpaceDN w:val="0"/>
        <w:spacing w:before="4" w:after="0" w:line="240" w:lineRule="auto"/>
        <w:rPr>
          <w:rFonts w:ascii="Times New Roman" w:eastAsia="Times New Roman" w:hAnsi="Times New Roman" w:cs="Times New Roman"/>
          <w:sz w:val="18"/>
          <w:szCs w:val="26"/>
        </w:rPr>
      </w:pPr>
    </w:p>
    <w:p w:rsidR="009551DF" w:rsidRPr="009551DF" w:rsidRDefault="009551DF" w:rsidP="009551DF">
      <w:pPr>
        <w:widowControl w:val="0"/>
        <w:autoSpaceDE w:val="0"/>
        <w:autoSpaceDN w:val="0"/>
        <w:spacing w:before="89" w:after="0" w:line="240" w:lineRule="auto"/>
        <w:ind w:left="1680" w:right="1672"/>
        <w:jc w:val="center"/>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Систематически</w:t>
      </w:r>
      <w:r w:rsidRPr="009551DF">
        <w:rPr>
          <w:rFonts w:ascii="Times New Roman" w:eastAsia="Times New Roman" w:hAnsi="Times New Roman" w:cs="Times New Roman"/>
          <w:b/>
          <w:bCs/>
          <w:spacing w:val="-6"/>
          <w:sz w:val="26"/>
          <w:szCs w:val="26"/>
        </w:rPr>
        <w:t xml:space="preserve"> </w:t>
      </w:r>
      <w:r w:rsidRPr="009551DF">
        <w:rPr>
          <w:rFonts w:ascii="Times New Roman" w:eastAsia="Times New Roman" w:hAnsi="Times New Roman" w:cs="Times New Roman"/>
          <w:b/>
          <w:bCs/>
          <w:sz w:val="26"/>
          <w:szCs w:val="26"/>
        </w:rPr>
        <w:t>курс</w:t>
      </w:r>
    </w:p>
    <w:p w:rsidR="009551DF" w:rsidRPr="009551DF" w:rsidRDefault="009551DF" w:rsidP="009551DF">
      <w:pPr>
        <w:widowControl w:val="0"/>
        <w:autoSpaceDE w:val="0"/>
        <w:autoSpaceDN w:val="0"/>
        <w:spacing w:before="1" w:after="0" w:line="240" w:lineRule="auto"/>
        <w:ind w:left="102" w:right="6208"/>
        <w:jc w:val="center"/>
        <w:rPr>
          <w:rFonts w:ascii="Times New Roman" w:eastAsia="Times New Roman" w:hAnsi="Times New Roman" w:cs="Times New Roman"/>
          <w:b/>
          <w:sz w:val="26"/>
        </w:rPr>
      </w:pPr>
      <w:r w:rsidRPr="009551DF">
        <w:rPr>
          <w:rFonts w:ascii="Times New Roman" w:eastAsia="Times New Roman" w:hAnsi="Times New Roman" w:cs="Times New Roman"/>
          <w:b/>
          <w:sz w:val="26"/>
        </w:rPr>
        <w:t>Маттах</w:t>
      </w:r>
      <w:r w:rsidRPr="009551DF">
        <w:rPr>
          <w:rFonts w:ascii="Times New Roman" w:eastAsia="Times New Roman" w:hAnsi="Times New Roman" w:cs="Times New Roman"/>
          <w:b/>
          <w:spacing w:val="-3"/>
          <w:sz w:val="26"/>
        </w:rPr>
        <w:t xml:space="preserve"> </w:t>
      </w:r>
      <w:r w:rsidRPr="009551DF">
        <w:rPr>
          <w:rFonts w:ascii="Times New Roman" w:eastAsia="Times New Roman" w:hAnsi="Times New Roman" w:cs="Times New Roman"/>
          <w:b/>
          <w:sz w:val="26"/>
        </w:rPr>
        <w:t>болу</w:t>
      </w:r>
      <w:r w:rsidRPr="009551DF">
        <w:rPr>
          <w:rFonts w:ascii="Times New Roman" w:eastAsia="Times New Roman" w:hAnsi="Times New Roman" w:cs="Times New Roman"/>
          <w:b/>
          <w:spacing w:val="-1"/>
          <w:sz w:val="26"/>
        </w:rPr>
        <w:t xml:space="preserve"> </w:t>
      </w:r>
      <w:r w:rsidRPr="009551DF">
        <w:rPr>
          <w:rFonts w:ascii="Times New Roman" w:eastAsia="Times New Roman" w:hAnsi="Times New Roman" w:cs="Times New Roman"/>
          <w:b/>
          <w:sz w:val="26"/>
        </w:rPr>
        <w:t>йукъара</w:t>
      </w:r>
      <w:r w:rsidRPr="009551DF">
        <w:rPr>
          <w:rFonts w:ascii="Times New Roman" w:eastAsia="Times New Roman" w:hAnsi="Times New Roman" w:cs="Times New Roman"/>
          <w:b/>
          <w:spacing w:val="-2"/>
          <w:sz w:val="26"/>
        </w:rPr>
        <w:t xml:space="preserve"> </w:t>
      </w:r>
      <w:r w:rsidRPr="009551DF">
        <w:rPr>
          <w:rFonts w:ascii="Times New Roman" w:eastAsia="Times New Roman" w:hAnsi="Times New Roman" w:cs="Times New Roman"/>
          <w:b/>
          <w:sz w:val="26"/>
        </w:rPr>
        <w:t>хаамаш</w:t>
      </w:r>
    </w:p>
    <w:p w:rsidR="009551DF" w:rsidRPr="009551DF" w:rsidRDefault="009551DF" w:rsidP="009551DF">
      <w:pPr>
        <w:widowControl w:val="0"/>
        <w:autoSpaceDE w:val="0"/>
        <w:autoSpaceDN w:val="0"/>
        <w:spacing w:after="0" w:line="240" w:lineRule="auto"/>
        <w:ind w:left="118" w:firstLine="1012"/>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44"/>
          <w:sz w:val="26"/>
          <w:szCs w:val="26"/>
        </w:rPr>
        <w:t xml:space="preserve"> </w:t>
      </w:r>
      <w:r w:rsidRPr="009551DF">
        <w:rPr>
          <w:rFonts w:ascii="Times New Roman" w:eastAsia="Times New Roman" w:hAnsi="Times New Roman" w:cs="Times New Roman"/>
          <w:sz w:val="26"/>
          <w:szCs w:val="26"/>
        </w:rPr>
        <w:t>адамийн</w:t>
      </w:r>
      <w:r w:rsidRPr="009551DF">
        <w:rPr>
          <w:rFonts w:ascii="Times New Roman" w:eastAsia="Times New Roman" w:hAnsi="Times New Roman" w:cs="Times New Roman"/>
          <w:spacing w:val="47"/>
          <w:sz w:val="26"/>
          <w:szCs w:val="26"/>
        </w:rPr>
        <w:t xml:space="preserve"> </w:t>
      </w:r>
      <w:r w:rsidRPr="009551DF">
        <w:rPr>
          <w:rFonts w:ascii="Times New Roman" w:eastAsia="Times New Roman" w:hAnsi="Times New Roman" w:cs="Times New Roman"/>
          <w:sz w:val="26"/>
          <w:szCs w:val="26"/>
        </w:rPr>
        <w:t>уьйр</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лелоран</w:t>
      </w:r>
      <w:r w:rsidRPr="009551DF">
        <w:rPr>
          <w:rFonts w:ascii="Times New Roman" w:eastAsia="Times New Roman" w:hAnsi="Times New Roman" w:cs="Times New Roman"/>
          <w:spacing w:val="51"/>
          <w:sz w:val="26"/>
          <w:szCs w:val="26"/>
        </w:rPr>
        <w:t xml:space="preserve"> </w:t>
      </w:r>
      <w:r w:rsidRPr="009551DF">
        <w:rPr>
          <w:rFonts w:ascii="Times New Roman" w:eastAsia="Times New Roman" w:hAnsi="Times New Roman" w:cs="Times New Roman"/>
          <w:sz w:val="26"/>
          <w:szCs w:val="26"/>
        </w:rPr>
        <w:t>коьрта</w:t>
      </w:r>
      <w:r w:rsidRPr="009551DF">
        <w:rPr>
          <w:rFonts w:ascii="Times New Roman" w:eastAsia="Times New Roman" w:hAnsi="Times New Roman" w:cs="Times New Roman"/>
          <w:spacing w:val="47"/>
          <w:sz w:val="26"/>
          <w:szCs w:val="26"/>
        </w:rPr>
        <w:t xml:space="preserve"> </w:t>
      </w:r>
      <w:r w:rsidRPr="009551DF">
        <w:rPr>
          <w:rFonts w:ascii="Times New Roman" w:eastAsia="Times New Roman" w:hAnsi="Times New Roman" w:cs="Times New Roman"/>
          <w:sz w:val="26"/>
          <w:szCs w:val="26"/>
        </w:rPr>
        <w:t>гӀирс</w:t>
      </w:r>
      <w:r w:rsidRPr="009551DF">
        <w:rPr>
          <w:rFonts w:ascii="Times New Roman" w:eastAsia="Times New Roman" w:hAnsi="Times New Roman" w:cs="Times New Roman"/>
          <w:spacing w:val="47"/>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47"/>
          <w:sz w:val="26"/>
          <w:szCs w:val="26"/>
        </w:rPr>
        <w:t xml:space="preserve"> </w:t>
      </w:r>
      <w:r w:rsidRPr="009551DF">
        <w:rPr>
          <w:rFonts w:ascii="Times New Roman" w:eastAsia="Times New Roman" w:hAnsi="Times New Roman" w:cs="Times New Roman"/>
          <w:sz w:val="26"/>
          <w:szCs w:val="26"/>
        </w:rPr>
        <w:t>ТӀекеренан</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Ӏалашонаш</w:t>
      </w:r>
      <w:r w:rsidRPr="009551DF">
        <w:rPr>
          <w:rFonts w:ascii="Times New Roman" w:eastAsia="Times New Roman" w:hAnsi="Times New Roman" w:cs="Times New Roman"/>
          <w:spacing w:val="46"/>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хьелаш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before="1"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Фонетика</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аьзнаш.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 мукъаза аьзнаш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уьш</w:t>
      </w:r>
      <w:r w:rsidRPr="009551DF">
        <w:rPr>
          <w:rFonts w:ascii="Times New Roman" w:eastAsia="Times New Roman" w:hAnsi="Times New Roman" w:cs="Times New Roman"/>
          <w:spacing w:val="6"/>
          <w:sz w:val="26"/>
          <w:szCs w:val="26"/>
        </w:rPr>
        <w:t xml:space="preserve"> </w:t>
      </w:r>
      <w:r w:rsidRPr="009551DF">
        <w:rPr>
          <w:rFonts w:ascii="Times New Roman" w:eastAsia="Times New Roman" w:hAnsi="Times New Roman" w:cs="Times New Roman"/>
          <w:sz w:val="26"/>
          <w:szCs w:val="26"/>
        </w:rPr>
        <w:t>довзар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 Зевне,</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къора мукъаза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аьзнаш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уьш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довзар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ша-тайпа аьзнаш.</w:t>
      </w:r>
    </w:p>
    <w:p w:rsidR="009551DF" w:rsidRPr="009551DF" w:rsidRDefault="009551DF" w:rsidP="009551DF">
      <w:pPr>
        <w:widowControl w:val="0"/>
        <w:tabs>
          <w:tab w:val="left" w:pos="2267"/>
          <w:tab w:val="left" w:pos="3387"/>
          <w:tab w:val="left" w:pos="5012"/>
          <w:tab w:val="left" w:pos="5997"/>
          <w:tab w:val="left" w:pos="7206"/>
          <w:tab w:val="left" w:pos="8998"/>
        </w:tabs>
        <w:autoSpaceDE w:val="0"/>
        <w:autoSpaceDN w:val="0"/>
        <w:spacing w:before="1" w:after="0" w:line="240" w:lineRule="auto"/>
        <w:ind w:left="118" w:right="106"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Дешдакъа.</w:t>
      </w:r>
      <w:r w:rsidRPr="009551DF">
        <w:rPr>
          <w:rFonts w:ascii="Times New Roman" w:eastAsia="Times New Roman" w:hAnsi="Times New Roman" w:cs="Times New Roman"/>
          <w:sz w:val="26"/>
          <w:szCs w:val="26"/>
        </w:rPr>
        <w:tab/>
        <w:t>Дашехь</w:t>
      </w:r>
      <w:r w:rsidRPr="009551DF">
        <w:rPr>
          <w:rFonts w:ascii="Times New Roman" w:eastAsia="Times New Roman" w:hAnsi="Times New Roman" w:cs="Times New Roman"/>
          <w:sz w:val="26"/>
          <w:szCs w:val="26"/>
        </w:rPr>
        <w:tab/>
        <w:t>дешдакъойн</w:t>
      </w:r>
      <w:r w:rsidRPr="009551DF">
        <w:rPr>
          <w:rFonts w:ascii="Times New Roman" w:eastAsia="Times New Roman" w:hAnsi="Times New Roman" w:cs="Times New Roman"/>
          <w:sz w:val="26"/>
          <w:szCs w:val="26"/>
        </w:rPr>
        <w:tab/>
        <w:t>барам.</w:t>
      </w:r>
      <w:r w:rsidRPr="009551DF">
        <w:rPr>
          <w:rFonts w:ascii="Times New Roman" w:eastAsia="Times New Roman" w:hAnsi="Times New Roman" w:cs="Times New Roman"/>
          <w:sz w:val="26"/>
          <w:szCs w:val="26"/>
        </w:rPr>
        <w:tab/>
        <w:t>Дешнаш</w:t>
      </w:r>
      <w:r w:rsidRPr="009551DF">
        <w:rPr>
          <w:rFonts w:ascii="Times New Roman" w:eastAsia="Times New Roman" w:hAnsi="Times New Roman" w:cs="Times New Roman"/>
          <w:sz w:val="26"/>
          <w:szCs w:val="26"/>
        </w:rPr>
        <w:tab/>
        <w:t>дешдакъошка</w:t>
      </w:r>
      <w:r w:rsidRPr="009551DF">
        <w:rPr>
          <w:rFonts w:ascii="Times New Roman" w:eastAsia="Times New Roman" w:hAnsi="Times New Roman" w:cs="Times New Roman"/>
          <w:sz w:val="26"/>
          <w:szCs w:val="26"/>
        </w:rPr>
        <w:tab/>
        <w:t>декъар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(мукъазчу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аьзнийн цхьаьнакхетарш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доцу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атта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Графика</w:t>
      </w:r>
    </w:p>
    <w:p w:rsidR="009551DF" w:rsidRPr="009551DF" w:rsidRDefault="009551DF" w:rsidP="009551DF">
      <w:pPr>
        <w:widowControl w:val="0"/>
        <w:autoSpaceDE w:val="0"/>
        <w:autoSpaceDN w:val="0"/>
        <w:spacing w:before="1"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Аз</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элп  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Аьзнаш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элпаш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довзар.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ша-тайпа  (шалха)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элпаш.</w:t>
      </w:r>
    </w:p>
    <w:p w:rsidR="009551DF" w:rsidRPr="009551DF" w:rsidRDefault="009551DF" w:rsidP="009551DF">
      <w:pPr>
        <w:widowControl w:val="0"/>
        <w:tabs>
          <w:tab w:val="left" w:pos="4430"/>
        </w:tabs>
        <w:autoSpaceDE w:val="0"/>
        <w:autoSpaceDN w:val="0"/>
        <w:spacing w:after="0" w:line="240" w:lineRule="auto"/>
        <w:ind w:left="118" w:right="295"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ТӀеэцначу</w:t>
      </w:r>
      <w:r w:rsidRPr="009551DF">
        <w:rPr>
          <w:rFonts w:ascii="Times New Roman" w:eastAsia="Times New Roman" w:hAnsi="Times New Roman" w:cs="Times New Roman"/>
          <w:spacing w:val="107"/>
          <w:sz w:val="26"/>
          <w:szCs w:val="26"/>
        </w:rPr>
        <w:t xml:space="preserve"> </w:t>
      </w:r>
      <w:r w:rsidRPr="009551DF">
        <w:rPr>
          <w:rFonts w:ascii="Times New Roman" w:eastAsia="Times New Roman" w:hAnsi="Times New Roman" w:cs="Times New Roman"/>
          <w:sz w:val="26"/>
          <w:szCs w:val="26"/>
        </w:rPr>
        <w:t>дешнашкахь</w:t>
      </w:r>
      <w:r w:rsidRPr="009551DF">
        <w:rPr>
          <w:rFonts w:ascii="Times New Roman" w:eastAsia="Times New Roman" w:hAnsi="Times New Roman" w:cs="Times New Roman"/>
          <w:spacing w:val="107"/>
          <w:sz w:val="26"/>
          <w:szCs w:val="26"/>
        </w:rPr>
        <w:t xml:space="preserve"> </w:t>
      </w:r>
      <w:r w:rsidRPr="009551DF">
        <w:rPr>
          <w:rFonts w:ascii="Times New Roman" w:eastAsia="Times New Roman" w:hAnsi="Times New Roman" w:cs="Times New Roman"/>
          <w:sz w:val="26"/>
          <w:szCs w:val="26"/>
        </w:rPr>
        <w:t>бен</w:t>
      </w:r>
      <w:r w:rsidRPr="009551DF">
        <w:rPr>
          <w:rFonts w:ascii="Times New Roman" w:eastAsia="Times New Roman" w:hAnsi="Times New Roman" w:cs="Times New Roman"/>
          <w:sz w:val="26"/>
          <w:szCs w:val="26"/>
        </w:rPr>
        <w:tab/>
        <w:t>пайда</w:t>
      </w:r>
      <w:r w:rsidRPr="009551DF">
        <w:rPr>
          <w:rFonts w:ascii="Times New Roman" w:eastAsia="Times New Roman" w:hAnsi="Times New Roman" w:cs="Times New Roman"/>
          <w:spacing w:val="44"/>
          <w:sz w:val="26"/>
          <w:szCs w:val="26"/>
        </w:rPr>
        <w:t xml:space="preserve"> </w:t>
      </w:r>
      <w:r w:rsidRPr="009551DF">
        <w:rPr>
          <w:rFonts w:ascii="Times New Roman" w:eastAsia="Times New Roman" w:hAnsi="Times New Roman" w:cs="Times New Roman"/>
          <w:sz w:val="26"/>
          <w:szCs w:val="26"/>
        </w:rPr>
        <w:t>ца</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sz w:val="26"/>
          <w:szCs w:val="26"/>
        </w:rPr>
        <w:t>оьцу</w:t>
      </w:r>
      <w:r w:rsidRPr="009551DF">
        <w:rPr>
          <w:rFonts w:ascii="Times New Roman" w:eastAsia="Times New Roman" w:hAnsi="Times New Roman" w:cs="Times New Roman"/>
          <w:spacing w:val="45"/>
          <w:sz w:val="26"/>
          <w:szCs w:val="26"/>
        </w:rPr>
        <w:t xml:space="preserve"> </w:t>
      </w:r>
      <w:r w:rsidRPr="009551DF">
        <w:rPr>
          <w:rFonts w:ascii="Times New Roman" w:eastAsia="Times New Roman" w:hAnsi="Times New Roman" w:cs="Times New Roman"/>
          <w:i/>
          <w:sz w:val="26"/>
          <w:szCs w:val="26"/>
        </w:rPr>
        <w:t>е,</w:t>
      </w:r>
      <w:r w:rsidRPr="009551DF">
        <w:rPr>
          <w:rFonts w:ascii="Times New Roman" w:eastAsia="Times New Roman" w:hAnsi="Times New Roman" w:cs="Times New Roman"/>
          <w:i/>
          <w:spacing w:val="43"/>
          <w:sz w:val="26"/>
          <w:szCs w:val="26"/>
        </w:rPr>
        <w:t xml:space="preserve"> </w:t>
      </w:r>
      <w:r w:rsidRPr="009551DF">
        <w:rPr>
          <w:rFonts w:ascii="Times New Roman" w:eastAsia="Times New Roman" w:hAnsi="Times New Roman" w:cs="Times New Roman"/>
          <w:i/>
          <w:sz w:val="26"/>
          <w:szCs w:val="26"/>
        </w:rPr>
        <w:t>ё,</w:t>
      </w:r>
      <w:r w:rsidRPr="009551DF">
        <w:rPr>
          <w:rFonts w:ascii="Times New Roman" w:eastAsia="Times New Roman" w:hAnsi="Times New Roman" w:cs="Times New Roman"/>
          <w:i/>
          <w:spacing w:val="43"/>
          <w:sz w:val="26"/>
          <w:szCs w:val="26"/>
        </w:rPr>
        <w:t xml:space="preserve"> </w:t>
      </w:r>
      <w:r w:rsidRPr="009551DF">
        <w:rPr>
          <w:rFonts w:ascii="Times New Roman" w:eastAsia="Times New Roman" w:hAnsi="Times New Roman" w:cs="Times New Roman"/>
          <w:i/>
          <w:sz w:val="26"/>
          <w:szCs w:val="26"/>
        </w:rPr>
        <w:t>ю,</w:t>
      </w:r>
      <w:r w:rsidRPr="009551DF">
        <w:rPr>
          <w:rFonts w:ascii="Times New Roman" w:eastAsia="Times New Roman" w:hAnsi="Times New Roman" w:cs="Times New Roman"/>
          <w:i/>
          <w:spacing w:val="45"/>
          <w:sz w:val="26"/>
          <w:szCs w:val="26"/>
        </w:rPr>
        <w:t xml:space="preserve"> </w:t>
      </w:r>
      <w:r w:rsidRPr="009551DF">
        <w:rPr>
          <w:rFonts w:ascii="Times New Roman" w:eastAsia="Times New Roman" w:hAnsi="Times New Roman" w:cs="Times New Roman"/>
          <w:i/>
          <w:sz w:val="26"/>
          <w:szCs w:val="26"/>
        </w:rPr>
        <w:t>я</w:t>
      </w:r>
      <w:r w:rsidRPr="009551DF">
        <w:rPr>
          <w:rFonts w:ascii="Times New Roman" w:eastAsia="Times New Roman" w:hAnsi="Times New Roman" w:cs="Times New Roman"/>
          <w:i/>
          <w:spacing w:val="44"/>
          <w:sz w:val="26"/>
          <w:szCs w:val="26"/>
        </w:rPr>
        <w:t xml:space="preserve"> </w:t>
      </w:r>
      <w:r w:rsidRPr="009551DF">
        <w:rPr>
          <w:rFonts w:ascii="Times New Roman" w:eastAsia="Times New Roman" w:hAnsi="Times New Roman" w:cs="Times New Roman"/>
          <w:sz w:val="26"/>
          <w:szCs w:val="26"/>
        </w:rPr>
        <w:t>элпаш.</w:t>
      </w:r>
      <w:r w:rsidRPr="009551DF">
        <w:rPr>
          <w:rFonts w:ascii="Times New Roman" w:eastAsia="Times New Roman" w:hAnsi="Times New Roman" w:cs="Times New Roman"/>
          <w:spacing w:val="43"/>
          <w:sz w:val="26"/>
          <w:szCs w:val="26"/>
        </w:rPr>
        <w:t xml:space="preserve"> </w:t>
      </w:r>
      <w:r w:rsidRPr="009551DF">
        <w:rPr>
          <w:rFonts w:ascii="Times New Roman" w:eastAsia="Times New Roman" w:hAnsi="Times New Roman" w:cs="Times New Roman"/>
          <w:sz w:val="26"/>
          <w:szCs w:val="26"/>
        </w:rPr>
        <w:t>Адамийн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фамилешкахь,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дайн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доккха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элп.</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абат</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(алфавит):</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церан</w:t>
      </w:r>
      <w:r w:rsidRPr="009551DF">
        <w:rPr>
          <w:rFonts w:ascii="Times New Roman" w:eastAsia="Times New Roman" w:hAnsi="Times New Roman" w:cs="Times New Roman"/>
          <w:spacing w:val="13"/>
          <w:sz w:val="26"/>
          <w:szCs w:val="26"/>
        </w:rPr>
        <w:t xml:space="preserve"> </w:t>
      </w:r>
      <w:r w:rsidRPr="009551DF">
        <w:rPr>
          <w:rFonts w:ascii="Times New Roman" w:eastAsia="Times New Roman" w:hAnsi="Times New Roman" w:cs="Times New Roman"/>
          <w:sz w:val="26"/>
          <w:szCs w:val="26"/>
        </w:rPr>
        <w:t>хьалх-тӀаьхьалла.</w:t>
      </w:r>
      <w:r w:rsidRPr="009551DF">
        <w:rPr>
          <w:rFonts w:ascii="Times New Roman" w:eastAsia="Times New Roman" w:hAnsi="Times New Roman" w:cs="Times New Roman"/>
          <w:spacing w:val="12"/>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къепйоза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рогӀаллехь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нисдархьама,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абатах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33"/>
          <w:sz w:val="26"/>
          <w:szCs w:val="26"/>
        </w:rPr>
        <w:t xml:space="preserve"> </w:t>
      </w:r>
      <w:r w:rsidRPr="009551DF">
        <w:rPr>
          <w:rFonts w:ascii="Times New Roman" w:eastAsia="Times New Roman" w:hAnsi="Times New Roman" w:cs="Times New Roman"/>
          <w:sz w:val="26"/>
          <w:szCs w:val="26"/>
        </w:rPr>
        <w:t>боцу</w:t>
      </w:r>
      <w:r w:rsidRPr="009551DF">
        <w:rPr>
          <w:rFonts w:ascii="Times New Roman" w:eastAsia="Times New Roman" w:hAnsi="Times New Roman" w:cs="Times New Roman"/>
          <w:spacing w:val="33"/>
          <w:sz w:val="26"/>
          <w:szCs w:val="26"/>
        </w:rPr>
        <w:t xml:space="preserve"> </w:t>
      </w:r>
      <w:r w:rsidRPr="009551DF">
        <w:rPr>
          <w:rFonts w:ascii="Times New Roman" w:eastAsia="Times New Roman" w:hAnsi="Times New Roman" w:cs="Times New Roman"/>
          <w:sz w:val="26"/>
          <w:szCs w:val="26"/>
        </w:rPr>
        <w:t>графикин</w:t>
      </w:r>
      <w:r w:rsidRPr="009551DF">
        <w:rPr>
          <w:rFonts w:ascii="Times New Roman" w:eastAsia="Times New Roman" w:hAnsi="Times New Roman" w:cs="Times New Roman"/>
          <w:spacing w:val="33"/>
          <w:sz w:val="26"/>
          <w:szCs w:val="26"/>
        </w:rPr>
        <w:t xml:space="preserve"> </w:t>
      </w:r>
      <w:r w:rsidRPr="009551DF">
        <w:rPr>
          <w:rFonts w:ascii="Times New Roman" w:eastAsia="Times New Roman" w:hAnsi="Times New Roman" w:cs="Times New Roman"/>
          <w:sz w:val="26"/>
          <w:szCs w:val="26"/>
        </w:rPr>
        <w:t>гӀирсаш:</w:t>
      </w:r>
      <w:r w:rsidRPr="009551DF">
        <w:rPr>
          <w:rFonts w:ascii="Times New Roman" w:eastAsia="Times New Roman" w:hAnsi="Times New Roman" w:cs="Times New Roman"/>
          <w:spacing w:val="32"/>
          <w:sz w:val="26"/>
          <w:szCs w:val="26"/>
        </w:rPr>
        <w:t xml:space="preserve"> </w:t>
      </w:r>
      <w:r w:rsidRPr="009551DF">
        <w:rPr>
          <w:rFonts w:ascii="Times New Roman" w:eastAsia="Times New Roman" w:hAnsi="Times New Roman" w:cs="Times New Roman"/>
          <w:sz w:val="26"/>
          <w:szCs w:val="26"/>
        </w:rPr>
        <w:t>дешнашна</w:t>
      </w:r>
      <w:r w:rsidRPr="009551DF">
        <w:rPr>
          <w:rFonts w:ascii="Times New Roman" w:eastAsia="Times New Roman" w:hAnsi="Times New Roman" w:cs="Times New Roman"/>
          <w:spacing w:val="34"/>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33"/>
          <w:sz w:val="26"/>
          <w:szCs w:val="26"/>
        </w:rPr>
        <w:t xml:space="preserve"> </w:t>
      </w:r>
      <w:r w:rsidRPr="009551DF">
        <w:rPr>
          <w:rFonts w:ascii="Times New Roman" w:eastAsia="Times New Roman" w:hAnsi="Times New Roman" w:cs="Times New Roman"/>
          <w:sz w:val="26"/>
          <w:szCs w:val="26"/>
        </w:rPr>
        <w:t>кӀайдарг,</w:t>
      </w:r>
      <w:r w:rsidRPr="009551DF">
        <w:rPr>
          <w:rFonts w:ascii="Times New Roman" w:eastAsia="Times New Roman" w:hAnsi="Times New Roman" w:cs="Times New Roman"/>
          <w:spacing w:val="34"/>
          <w:sz w:val="26"/>
          <w:szCs w:val="26"/>
        </w:rPr>
        <w:t xml:space="preserve"> </w:t>
      </w:r>
      <w:r w:rsidRPr="009551DF">
        <w:rPr>
          <w:rFonts w:ascii="Times New Roman" w:eastAsia="Times New Roman" w:hAnsi="Times New Roman" w:cs="Times New Roman"/>
          <w:sz w:val="26"/>
          <w:szCs w:val="26"/>
        </w:rPr>
        <w:t>сехьадаккхаран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хьаьрк.</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Орфоэпи</w:t>
      </w:r>
    </w:p>
    <w:p w:rsidR="009551DF" w:rsidRPr="009551DF" w:rsidRDefault="009551DF" w:rsidP="009551DF">
      <w:pPr>
        <w:widowControl w:val="0"/>
        <w:autoSpaceDE w:val="0"/>
        <w:autoSpaceDN w:val="0"/>
        <w:spacing w:before="1" w:after="0" w:line="240" w:lineRule="auto"/>
        <w:ind w:left="118"/>
        <w:rPr>
          <w:rFonts w:ascii="Times New Roman" w:eastAsia="Times New Roman" w:hAnsi="Times New Roman" w:cs="Times New Roman"/>
          <w:i/>
          <w:sz w:val="26"/>
        </w:rPr>
      </w:pPr>
      <w:r w:rsidRPr="009551DF">
        <w:rPr>
          <w:rFonts w:ascii="Times New Roman" w:eastAsia="Times New Roman" w:hAnsi="Times New Roman" w:cs="Times New Roman"/>
          <w:sz w:val="26"/>
        </w:rPr>
        <w:t>Аьзнаш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аьзнийн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цхьаьнакхетарш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алар: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шала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мукъаза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кхкх</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тт</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лл</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и.д.кх.</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i/>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Лексика</w:t>
      </w:r>
    </w:p>
    <w:p w:rsidR="009551DF" w:rsidRPr="009551DF" w:rsidRDefault="009551DF" w:rsidP="009551DF">
      <w:pPr>
        <w:widowControl w:val="0"/>
        <w:autoSpaceDE w:val="0"/>
        <w:autoSpaceDN w:val="0"/>
        <w:spacing w:after="0" w:line="298" w:lineRule="exact"/>
        <w:ind w:left="11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60"/>
          <w:sz w:val="26"/>
          <w:szCs w:val="26"/>
        </w:rPr>
        <w:t xml:space="preserve"> </w:t>
      </w:r>
      <w:r w:rsidRPr="009551DF">
        <w:rPr>
          <w:rFonts w:ascii="Times New Roman" w:eastAsia="Times New Roman" w:hAnsi="Times New Roman" w:cs="Times New Roman"/>
          <w:sz w:val="26"/>
          <w:szCs w:val="26"/>
        </w:rPr>
        <w:t>дакъа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before="1" w:after="0" w:line="240" w:lineRule="auto"/>
        <w:ind w:left="826" w:right="56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 хӀуманан, хӀуманан билгалонан, хӀуманан даран цӀе санна (довзийтар).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Синонимаш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антонимаш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кхетам,</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терминаш 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йалош).</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Синтаксис</w:t>
      </w:r>
    </w:p>
    <w:p w:rsidR="009551DF" w:rsidRPr="009551DF" w:rsidRDefault="009551DF" w:rsidP="009551DF">
      <w:pPr>
        <w:widowControl w:val="0"/>
        <w:tabs>
          <w:tab w:val="left" w:pos="2124"/>
          <w:tab w:val="left" w:pos="3980"/>
          <w:tab w:val="left" w:pos="5594"/>
          <w:tab w:val="left" w:pos="7242"/>
          <w:tab w:val="left" w:pos="8252"/>
          <w:tab w:val="left" w:pos="9125"/>
        </w:tabs>
        <w:autoSpaceDE w:val="0"/>
        <w:autoSpaceDN w:val="0"/>
        <w:spacing w:after="0" w:line="240" w:lineRule="auto"/>
        <w:ind w:left="118" w:right="115"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z w:val="26"/>
          <w:szCs w:val="26"/>
        </w:rPr>
        <w:tab/>
        <w:t>цхьаьнакхетар</w:t>
      </w:r>
      <w:r w:rsidRPr="009551DF">
        <w:rPr>
          <w:rFonts w:ascii="Times New Roman" w:eastAsia="Times New Roman" w:hAnsi="Times New Roman" w:cs="Times New Roman"/>
          <w:sz w:val="26"/>
          <w:szCs w:val="26"/>
        </w:rPr>
        <w:tab/>
        <w:t>(довзийтар).</w:t>
      </w:r>
      <w:r w:rsidRPr="009551DF">
        <w:rPr>
          <w:rFonts w:ascii="Times New Roman" w:eastAsia="Times New Roman" w:hAnsi="Times New Roman" w:cs="Times New Roman"/>
          <w:sz w:val="26"/>
          <w:szCs w:val="26"/>
        </w:rPr>
        <w:tab/>
        <w:t>Предложени</w:t>
      </w:r>
      <w:r w:rsidRPr="009551DF">
        <w:rPr>
          <w:rFonts w:ascii="Times New Roman" w:eastAsia="Times New Roman" w:hAnsi="Times New Roman" w:cs="Times New Roman"/>
          <w:sz w:val="26"/>
          <w:szCs w:val="26"/>
        </w:rPr>
        <w:tab/>
        <w:t>меттан</w:t>
      </w:r>
      <w:r w:rsidRPr="009551DF">
        <w:rPr>
          <w:rFonts w:ascii="Times New Roman" w:eastAsia="Times New Roman" w:hAnsi="Times New Roman" w:cs="Times New Roman"/>
          <w:sz w:val="26"/>
          <w:szCs w:val="26"/>
        </w:rPr>
        <w:tab/>
        <w:t>дакъа</w:t>
      </w:r>
      <w:r w:rsidRPr="009551DF">
        <w:rPr>
          <w:rFonts w:ascii="Times New Roman" w:eastAsia="Times New Roman" w:hAnsi="Times New Roman" w:cs="Times New Roman"/>
          <w:sz w:val="26"/>
          <w:szCs w:val="26"/>
        </w:rPr>
        <w:tab/>
      </w:r>
      <w:r w:rsidRPr="009551DF">
        <w:rPr>
          <w:rFonts w:ascii="Times New Roman" w:eastAsia="Times New Roman" w:hAnsi="Times New Roman" w:cs="Times New Roman"/>
          <w:spacing w:val="-1"/>
          <w:sz w:val="26"/>
          <w:szCs w:val="26"/>
        </w:rPr>
        <w:t>санна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after="0" w:line="240" w:lineRule="auto"/>
        <w:ind w:left="118" w:right="315"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Предложенехь дешнийн къепе. Предложени дӀайазйаран бакъонаш. МаьӀнийн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хаттарийн гӀоьнца предложенехь дешнийн уьйр билгалйаккхар. Кепах йохийна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 йухаметтахӀиттор. Цхьаьнатоьхначу дешнийн кепех предложенеш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хӀиттор.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схема.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схема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йешар. Предложени</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цуьнан</w:t>
      </w:r>
    </w:p>
    <w:p w:rsidR="009551DF" w:rsidRPr="009551DF" w:rsidRDefault="009551DF" w:rsidP="009551DF">
      <w:pPr>
        <w:widowControl w:val="0"/>
        <w:autoSpaceDE w:val="0"/>
        <w:autoSpaceDN w:val="0"/>
        <w:spacing w:before="1" w:after="0" w:line="240" w:lineRule="auto"/>
        <w:ind w:left="118" w:right="295"/>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схема а йустар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(соотнесение). Схемехула а, билгалдинчу дешнашкахула 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предложенеш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хӀиттор.</w:t>
      </w:r>
    </w:p>
    <w:p w:rsidR="009551DF" w:rsidRPr="009551DF" w:rsidRDefault="009551DF" w:rsidP="009551DF">
      <w:pPr>
        <w:widowControl w:val="0"/>
        <w:autoSpaceDE w:val="0"/>
        <w:autoSpaceDN w:val="0"/>
        <w:spacing w:after="0" w:line="299"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Текстан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билгалонаш.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Текстан тема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цӀе</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Орфографи</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пунктуаци</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а</w:t>
      </w:r>
    </w:p>
    <w:p w:rsidR="009551DF" w:rsidRPr="009551DF" w:rsidRDefault="009551DF" w:rsidP="009551DF">
      <w:pPr>
        <w:widowControl w:val="0"/>
        <w:tabs>
          <w:tab w:val="left" w:pos="2735"/>
          <w:tab w:val="left" w:pos="4047"/>
          <w:tab w:val="left" w:pos="4445"/>
          <w:tab w:val="left" w:pos="5294"/>
          <w:tab w:val="left" w:pos="6651"/>
          <w:tab w:val="left" w:pos="7060"/>
          <w:tab w:val="left" w:pos="8856"/>
        </w:tabs>
        <w:autoSpaceDE w:val="0"/>
        <w:autoSpaceDN w:val="0"/>
        <w:spacing w:after="0" w:line="240" w:lineRule="auto"/>
        <w:ind w:left="118" w:right="105"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Нийсайазйаран</w:t>
      </w:r>
      <w:r w:rsidRPr="009551DF">
        <w:rPr>
          <w:rFonts w:ascii="Times New Roman" w:eastAsia="Times New Roman" w:hAnsi="Times New Roman" w:cs="Times New Roman"/>
          <w:sz w:val="26"/>
          <w:szCs w:val="26"/>
        </w:rPr>
        <w:tab/>
        <w:t>бакъонаш</w:t>
      </w:r>
      <w:r w:rsidRPr="009551DF">
        <w:rPr>
          <w:rFonts w:ascii="Times New Roman" w:eastAsia="Times New Roman" w:hAnsi="Times New Roman" w:cs="Times New Roman"/>
          <w:sz w:val="26"/>
          <w:szCs w:val="26"/>
        </w:rPr>
        <w:tab/>
        <w:t>а,</w:t>
      </w:r>
      <w:r w:rsidRPr="009551DF">
        <w:rPr>
          <w:rFonts w:ascii="Times New Roman" w:eastAsia="Times New Roman" w:hAnsi="Times New Roman" w:cs="Times New Roman"/>
          <w:sz w:val="26"/>
          <w:szCs w:val="26"/>
        </w:rPr>
        <w:tab/>
        <w:t>царах</w:t>
      </w:r>
      <w:r w:rsidRPr="009551DF">
        <w:rPr>
          <w:rFonts w:ascii="Times New Roman" w:eastAsia="Times New Roman" w:hAnsi="Times New Roman" w:cs="Times New Roman"/>
          <w:sz w:val="26"/>
          <w:szCs w:val="26"/>
        </w:rPr>
        <w:tab/>
        <w:t>пайдаэцар</w:t>
      </w:r>
      <w:r w:rsidRPr="009551DF">
        <w:rPr>
          <w:rFonts w:ascii="Times New Roman" w:eastAsia="Times New Roman" w:hAnsi="Times New Roman" w:cs="Times New Roman"/>
          <w:sz w:val="26"/>
          <w:szCs w:val="26"/>
        </w:rPr>
        <w:tab/>
        <w:t>а:</w:t>
      </w:r>
      <w:r w:rsidRPr="009551DF">
        <w:rPr>
          <w:rFonts w:ascii="Times New Roman" w:eastAsia="Times New Roman" w:hAnsi="Times New Roman" w:cs="Times New Roman"/>
          <w:sz w:val="26"/>
          <w:szCs w:val="26"/>
        </w:rPr>
        <w:tab/>
        <w:t>предложенехь</w:t>
      </w:r>
      <w:r w:rsidRPr="009551DF">
        <w:rPr>
          <w:rFonts w:ascii="Times New Roman" w:eastAsia="Times New Roman" w:hAnsi="Times New Roman" w:cs="Times New Roman"/>
          <w:sz w:val="26"/>
          <w:szCs w:val="26"/>
        </w:rPr>
        <w:tab/>
      </w:r>
      <w:r w:rsidRPr="009551DF">
        <w:rPr>
          <w:rFonts w:ascii="Times New Roman" w:eastAsia="Times New Roman" w:hAnsi="Times New Roman" w:cs="Times New Roman"/>
          <w:spacing w:val="-1"/>
          <w:sz w:val="26"/>
          <w:szCs w:val="26"/>
        </w:rPr>
        <w:t>дешнаш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14"/>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spacing w:val="14"/>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13"/>
          <w:sz w:val="26"/>
          <w:szCs w:val="26"/>
        </w:rPr>
        <w:t xml:space="preserve"> </w:t>
      </w:r>
      <w:r w:rsidRPr="009551DF">
        <w:rPr>
          <w:rFonts w:ascii="Times New Roman" w:eastAsia="Times New Roman" w:hAnsi="Times New Roman" w:cs="Times New Roman"/>
          <w:sz w:val="26"/>
          <w:szCs w:val="26"/>
        </w:rPr>
        <w:t>йуьххьехь</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3"/>
          <w:sz w:val="26"/>
          <w:szCs w:val="26"/>
        </w:rPr>
        <w:t xml:space="preserve"> </w:t>
      </w:r>
      <w:r w:rsidRPr="009551DF">
        <w:rPr>
          <w:rFonts w:ascii="Times New Roman" w:eastAsia="Times New Roman" w:hAnsi="Times New Roman" w:cs="Times New Roman"/>
          <w:sz w:val="26"/>
          <w:szCs w:val="26"/>
        </w:rPr>
        <w:t>долахь</w:t>
      </w:r>
      <w:r w:rsidRPr="009551DF">
        <w:rPr>
          <w:rFonts w:ascii="Times New Roman" w:eastAsia="Times New Roman" w:hAnsi="Times New Roman" w:cs="Times New Roman"/>
          <w:spacing w:val="13"/>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5"/>
          <w:sz w:val="26"/>
          <w:szCs w:val="26"/>
        </w:rPr>
        <w:t xml:space="preserve"> </w:t>
      </w:r>
      <w:r w:rsidRPr="009551DF">
        <w:rPr>
          <w:rFonts w:ascii="Times New Roman" w:eastAsia="Times New Roman" w:hAnsi="Times New Roman" w:cs="Times New Roman"/>
          <w:sz w:val="26"/>
          <w:szCs w:val="26"/>
        </w:rPr>
        <w:t>доккха</w:t>
      </w:r>
      <w:r w:rsidRPr="009551DF">
        <w:rPr>
          <w:rFonts w:ascii="Times New Roman" w:eastAsia="Times New Roman" w:hAnsi="Times New Roman" w:cs="Times New Roman"/>
          <w:spacing w:val="14"/>
          <w:sz w:val="26"/>
          <w:szCs w:val="26"/>
        </w:rPr>
        <w:t xml:space="preserve"> </w:t>
      </w:r>
      <w:r w:rsidRPr="009551DF">
        <w:rPr>
          <w:rFonts w:ascii="Times New Roman" w:eastAsia="Times New Roman" w:hAnsi="Times New Roman" w:cs="Times New Roman"/>
          <w:sz w:val="26"/>
          <w:szCs w:val="26"/>
        </w:rPr>
        <w:t>элп</w:t>
      </w:r>
      <w:r w:rsidRPr="009551DF">
        <w:rPr>
          <w:rFonts w:ascii="Times New Roman" w:eastAsia="Times New Roman" w:hAnsi="Times New Roman" w:cs="Times New Roman"/>
          <w:spacing w:val="14"/>
          <w:sz w:val="26"/>
          <w:szCs w:val="26"/>
        </w:rPr>
        <w:t xml:space="preserve"> </w:t>
      </w:r>
      <w:r w:rsidRPr="009551DF">
        <w:rPr>
          <w:rFonts w:ascii="Times New Roman" w:eastAsia="Times New Roman" w:hAnsi="Times New Roman" w:cs="Times New Roman"/>
          <w:sz w:val="26"/>
          <w:szCs w:val="26"/>
        </w:rPr>
        <w:t>йаздар: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105"/>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адамийн цӀерашкахь а, фамилешкахь а, дийнатийн цӀерашкахь а;адамийн 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i/>
          <w:sz w:val="26"/>
          <w:szCs w:val="26"/>
        </w:rPr>
        <w:t>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яь,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е,</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ё</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 тӀеэцначу дешнашкахь</w:t>
      </w:r>
      <w:r w:rsidRPr="009551DF">
        <w:rPr>
          <w:rFonts w:ascii="Times New Roman" w:eastAsia="Times New Roman" w:hAnsi="Times New Roman" w:cs="Times New Roman"/>
          <w:i/>
          <w:sz w:val="26"/>
          <w:szCs w:val="26"/>
        </w:rPr>
        <w:t>я, 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е, ё</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 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мукъазчу элпийн</w:t>
      </w:r>
      <w:r w:rsidRPr="009551DF">
        <w:rPr>
          <w:rFonts w:ascii="Times New Roman" w:eastAsia="Times New Roman" w:hAnsi="Times New Roman" w:cs="Times New Roman"/>
          <w:i/>
          <w:sz w:val="26"/>
          <w:szCs w:val="26"/>
        </w:rPr>
        <w:t>(хь, хӀ, кх, чӀ, и.д.кх.)</w:t>
      </w:r>
      <w:r w:rsidRPr="009551DF">
        <w:rPr>
          <w:rFonts w:ascii="Times New Roman" w:eastAsia="Times New Roman" w:hAnsi="Times New Roman" w:cs="Times New Roman"/>
          <w:sz w:val="26"/>
          <w:szCs w:val="26"/>
        </w:rPr>
        <w:t>нийсайаздар</w:t>
      </w:r>
      <w:r w:rsidRPr="009551DF">
        <w:rPr>
          <w:rFonts w:ascii="Times New Roman" w:eastAsia="Times New Roman" w:hAnsi="Times New Roman" w:cs="Times New Roman"/>
          <w:i/>
          <w:sz w:val="26"/>
          <w:szCs w:val="26"/>
        </w:rPr>
        <w:t>;щ, ь, ы, ф</w:t>
      </w:r>
      <w:r w:rsidRPr="009551DF">
        <w:rPr>
          <w:rFonts w:ascii="Times New Roman" w:eastAsia="Times New Roman" w:hAnsi="Times New Roman" w:cs="Times New Roman"/>
          <w:sz w:val="26"/>
          <w:szCs w:val="26"/>
        </w:rPr>
        <w:t>элпашца долчу 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сехьадахар;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чаккхенгахь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тӀадам, хаттаран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айдаран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схьайазйаран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алгоритм.</w:t>
      </w:r>
    </w:p>
    <w:p w:rsidR="009551DF" w:rsidRPr="009551DF" w:rsidRDefault="009551DF" w:rsidP="009551DF">
      <w:pPr>
        <w:widowControl w:val="0"/>
        <w:autoSpaceDE w:val="0"/>
        <w:autoSpaceDN w:val="0"/>
        <w:spacing w:before="2"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Къамел</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кхиор</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 адамашна йукъахь тӀекере лелоран коьрта кеп санна. Барта а, йозанан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 коьрта башхаллаш (отличия). Дош къамелан дакъа санна. Къамелехь дешан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маьӀна (роль). Предложени а, текст а къамелан дакъош санна (довзийтар). Текстан цӀе.</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Шен(собственный)</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текст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хӀоттор.</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ТӀекеренан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хьелаш: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тӀекеренан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Ӏалашо,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хьаьнца,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мичахь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кхочушхуьлу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тӀекере.Барта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тӀекеренан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хьелаш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(диалогаш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ролашца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видоматериалашка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хьажар,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аудиозаписе</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ладогӀар).</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Дешаран а, Ӏер-дахаран а хьелашкахь къамелан этикетан норманаш (маршалла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хаттар,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Ӏодикайар,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бехк цабиллар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дехар, баркалла алар,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дар).</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277"/>
        <w:outlineLvl w:val="1"/>
        <w:rPr>
          <w:rFonts w:ascii="Times New Roman" w:eastAsia="Times New Roman" w:hAnsi="Times New Roman" w:cs="Times New Roman"/>
          <w:b/>
          <w:bCs/>
          <w:sz w:val="26"/>
          <w:szCs w:val="26"/>
        </w:rPr>
      </w:pPr>
      <w:bookmarkStart w:id="2" w:name="_TOC_250013"/>
      <w:r w:rsidRPr="009551DF">
        <w:rPr>
          <w:rFonts w:ascii="Times New Roman" w:eastAsia="Times New Roman" w:hAnsi="Times New Roman" w:cs="Times New Roman"/>
          <w:b/>
          <w:bCs/>
          <w:w w:val="95"/>
          <w:sz w:val="26"/>
          <w:szCs w:val="26"/>
        </w:rPr>
        <w:t>2</w:t>
      </w:r>
      <w:r w:rsidRPr="009551DF">
        <w:rPr>
          <w:rFonts w:ascii="Times New Roman" w:eastAsia="Times New Roman" w:hAnsi="Times New Roman" w:cs="Times New Roman"/>
          <w:b/>
          <w:bCs/>
          <w:spacing w:val="-4"/>
          <w:w w:val="95"/>
          <w:sz w:val="26"/>
          <w:szCs w:val="26"/>
        </w:rPr>
        <w:t xml:space="preserve"> </w:t>
      </w:r>
      <w:bookmarkEnd w:id="2"/>
      <w:r w:rsidRPr="009551DF">
        <w:rPr>
          <w:rFonts w:ascii="Times New Roman" w:eastAsia="Times New Roman" w:hAnsi="Times New Roman" w:cs="Times New Roman"/>
          <w:b/>
          <w:bCs/>
          <w:w w:val="95"/>
          <w:sz w:val="26"/>
          <w:szCs w:val="26"/>
        </w:rPr>
        <w:t>КЛАСС</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b/>
          <w:sz w:val="25"/>
          <w:szCs w:val="26"/>
        </w:rPr>
      </w:pPr>
    </w:p>
    <w:p w:rsidR="009551DF" w:rsidRPr="009551DF" w:rsidRDefault="009551DF" w:rsidP="009551DF">
      <w:pPr>
        <w:widowControl w:val="0"/>
        <w:autoSpaceDE w:val="0"/>
        <w:autoSpaceDN w:val="0"/>
        <w:spacing w:after="0" w:line="240" w:lineRule="auto"/>
        <w:ind w:left="118"/>
        <w:jc w:val="both"/>
        <w:rPr>
          <w:rFonts w:ascii="Times New Roman" w:eastAsia="Times New Roman" w:hAnsi="Times New Roman" w:cs="Times New Roman"/>
          <w:b/>
          <w:sz w:val="26"/>
        </w:rPr>
      </w:pPr>
      <w:r w:rsidRPr="009551DF">
        <w:rPr>
          <w:rFonts w:ascii="Times New Roman" w:eastAsia="Times New Roman" w:hAnsi="Times New Roman" w:cs="Times New Roman"/>
          <w:b/>
          <w:sz w:val="26"/>
        </w:rPr>
        <w:t>Маттах</w:t>
      </w:r>
      <w:r w:rsidRPr="009551DF">
        <w:rPr>
          <w:rFonts w:ascii="Times New Roman" w:eastAsia="Times New Roman" w:hAnsi="Times New Roman" w:cs="Times New Roman"/>
          <w:b/>
          <w:spacing w:val="-3"/>
          <w:sz w:val="26"/>
        </w:rPr>
        <w:t xml:space="preserve"> </w:t>
      </w:r>
      <w:r w:rsidRPr="009551DF">
        <w:rPr>
          <w:rFonts w:ascii="Times New Roman" w:eastAsia="Times New Roman" w:hAnsi="Times New Roman" w:cs="Times New Roman"/>
          <w:b/>
          <w:sz w:val="26"/>
        </w:rPr>
        <w:t>лаьцна</w:t>
      </w:r>
      <w:r w:rsidRPr="009551DF">
        <w:rPr>
          <w:rFonts w:ascii="Times New Roman" w:eastAsia="Times New Roman" w:hAnsi="Times New Roman" w:cs="Times New Roman"/>
          <w:b/>
          <w:spacing w:val="-1"/>
          <w:sz w:val="26"/>
        </w:rPr>
        <w:t xml:space="preserve"> </w:t>
      </w:r>
      <w:r w:rsidRPr="009551DF">
        <w:rPr>
          <w:rFonts w:ascii="Times New Roman" w:eastAsia="Times New Roman" w:hAnsi="Times New Roman" w:cs="Times New Roman"/>
          <w:b/>
          <w:sz w:val="26"/>
        </w:rPr>
        <w:t>йукъара</w:t>
      </w:r>
      <w:r w:rsidRPr="009551DF">
        <w:rPr>
          <w:rFonts w:ascii="Times New Roman" w:eastAsia="Times New Roman" w:hAnsi="Times New Roman" w:cs="Times New Roman"/>
          <w:b/>
          <w:spacing w:val="-2"/>
          <w:sz w:val="26"/>
        </w:rPr>
        <w:t xml:space="preserve"> </w:t>
      </w:r>
      <w:r w:rsidRPr="009551DF">
        <w:rPr>
          <w:rFonts w:ascii="Times New Roman" w:eastAsia="Times New Roman" w:hAnsi="Times New Roman" w:cs="Times New Roman"/>
          <w:b/>
          <w:sz w:val="26"/>
        </w:rPr>
        <w:t>хаамаш</w:t>
      </w:r>
    </w:p>
    <w:p w:rsidR="009551DF" w:rsidRPr="009551DF" w:rsidRDefault="009551DF" w:rsidP="009551DF">
      <w:pPr>
        <w:widowControl w:val="0"/>
        <w:autoSpaceDE w:val="0"/>
        <w:autoSpaceDN w:val="0"/>
        <w:spacing w:before="1"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Мотт адамийн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тӀекеренан коьрта гӀирс а, къоман культурин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хилам а санна.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Россин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дуьненан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шортенан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тайп-тайпаналлех</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йуьхьанцара</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кхетамаш.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бовзаран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некъаш: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тергам,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анализ.</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8"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Фонетика,</w:t>
      </w:r>
      <w:r w:rsidRPr="009551DF">
        <w:rPr>
          <w:rFonts w:ascii="Times New Roman" w:eastAsia="Times New Roman" w:hAnsi="Times New Roman" w:cs="Times New Roman"/>
          <w:b/>
          <w:bCs/>
          <w:spacing w:val="-6"/>
          <w:sz w:val="26"/>
          <w:szCs w:val="26"/>
        </w:rPr>
        <w:t xml:space="preserve"> </w:t>
      </w:r>
      <w:r w:rsidRPr="009551DF">
        <w:rPr>
          <w:rFonts w:ascii="Times New Roman" w:eastAsia="Times New Roman" w:hAnsi="Times New Roman" w:cs="Times New Roman"/>
          <w:b/>
          <w:bCs/>
          <w:sz w:val="26"/>
          <w:szCs w:val="26"/>
        </w:rPr>
        <w:t>графика,</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орфоэпи</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i/>
          <w:sz w:val="26"/>
        </w:rPr>
      </w:pPr>
      <w:r w:rsidRPr="009551DF">
        <w:rPr>
          <w:rFonts w:ascii="Times New Roman" w:eastAsia="Times New Roman" w:hAnsi="Times New Roman" w:cs="Times New Roman"/>
          <w:sz w:val="26"/>
        </w:rPr>
        <w:t>Аьзнийн маьӀна къасторан гӀуллакх; аьзнаш а, элпаш а; зевне, къора мукъаза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аьзнашдовзар.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Озан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башхаллин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характеристика: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мукъа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мукъаза;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зевне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къора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мукъазнаш. Нохчийн меттан ша-тайпа мукъа фонемаш(аь</w:t>
      </w:r>
      <w:r w:rsidRPr="009551DF">
        <w:rPr>
          <w:rFonts w:ascii="Times New Roman" w:eastAsia="Times New Roman" w:hAnsi="Times New Roman" w:cs="Times New Roman"/>
          <w:sz w:val="26"/>
          <w:u w:val="single"/>
        </w:rPr>
        <w:t xml:space="preserve"> –</w:t>
      </w:r>
      <w:r w:rsidRPr="009551DF">
        <w:rPr>
          <w:rFonts w:ascii="Times New Roman" w:eastAsia="Times New Roman" w:hAnsi="Times New Roman" w:cs="Times New Roman"/>
          <w:sz w:val="26"/>
        </w:rPr>
        <w:t xml:space="preserve"> аь, оь</w:t>
      </w:r>
      <w:r w:rsidRPr="009551DF">
        <w:rPr>
          <w:rFonts w:ascii="Times New Roman" w:eastAsia="Times New Roman" w:hAnsi="Times New Roman" w:cs="Times New Roman"/>
          <w:sz w:val="26"/>
          <w:u w:val="single"/>
        </w:rPr>
        <w:t xml:space="preserve"> –</w:t>
      </w:r>
      <w:r w:rsidRPr="009551DF">
        <w:rPr>
          <w:rFonts w:ascii="Times New Roman" w:eastAsia="Times New Roman" w:hAnsi="Times New Roman" w:cs="Times New Roman"/>
          <w:sz w:val="26"/>
        </w:rPr>
        <w:t xml:space="preserve"> оь, уь – уьй) а</w:t>
      </w:r>
      <w:r w:rsidRPr="009551DF">
        <w:rPr>
          <w:rFonts w:ascii="Times New Roman" w:eastAsia="Times New Roman" w:hAnsi="Times New Roman" w:cs="Times New Roman"/>
          <w:i/>
          <w:sz w:val="26"/>
        </w:rPr>
        <w:t>,</w:t>
      </w:r>
      <w:r w:rsidRPr="009551DF">
        <w:rPr>
          <w:rFonts w:ascii="Times New Roman" w:eastAsia="Times New Roman" w:hAnsi="Times New Roman" w:cs="Times New Roman"/>
          <w:sz w:val="26"/>
        </w:rPr>
        <w:t>уьш</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элпашца билгалйар а</w:t>
      </w:r>
      <w:r w:rsidRPr="009551DF">
        <w:rPr>
          <w:rFonts w:ascii="Times New Roman" w:eastAsia="Times New Roman" w:hAnsi="Times New Roman" w:cs="Times New Roman"/>
          <w:i/>
          <w:sz w:val="26"/>
        </w:rPr>
        <w:t>(аь, оь, уь, яь, юь).Я, яь, ю, юь, е(ё)</w:t>
      </w:r>
      <w:r w:rsidRPr="009551DF">
        <w:rPr>
          <w:rFonts w:ascii="Times New Roman" w:eastAsia="Times New Roman" w:hAnsi="Times New Roman" w:cs="Times New Roman"/>
          <w:sz w:val="26"/>
        </w:rPr>
        <w:t>элпашца дешнаш</w:t>
      </w:r>
      <w:r w:rsidRPr="009551DF">
        <w:rPr>
          <w:rFonts w:ascii="Times New Roman" w:eastAsia="Times New Roman" w:hAnsi="Times New Roman" w:cs="Times New Roman"/>
          <w:i/>
          <w:sz w:val="26"/>
        </w:rPr>
        <w:t>.Э, е</w:t>
      </w:r>
      <w:r w:rsidRPr="009551DF">
        <w:rPr>
          <w:rFonts w:ascii="Times New Roman" w:eastAsia="Times New Roman" w:hAnsi="Times New Roman" w:cs="Times New Roman"/>
          <w:sz w:val="26"/>
        </w:rPr>
        <w:t>элпашца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i/>
          <w:sz w:val="26"/>
        </w:rPr>
        <w:t xml:space="preserve">. </w:t>
      </w:r>
      <w:r w:rsidRPr="009551DF">
        <w:rPr>
          <w:rFonts w:ascii="Times New Roman" w:eastAsia="Times New Roman" w:hAnsi="Times New Roman" w:cs="Times New Roman"/>
          <w:sz w:val="26"/>
        </w:rPr>
        <w:t xml:space="preserve">Деха а, доца а мукъанаш. </w:t>
      </w:r>
      <w:r w:rsidRPr="009551DF">
        <w:rPr>
          <w:rFonts w:ascii="Times New Roman" w:eastAsia="Times New Roman" w:hAnsi="Times New Roman" w:cs="Times New Roman"/>
          <w:i/>
          <w:sz w:val="26"/>
        </w:rPr>
        <w:t xml:space="preserve">Й </w:t>
      </w:r>
      <w:r w:rsidRPr="009551DF">
        <w:rPr>
          <w:rFonts w:ascii="Times New Roman" w:eastAsia="Times New Roman" w:hAnsi="Times New Roman" w:cs="Times New Roman"/>
          <w:sz w:val="26"/>
        </w:rPr>
        <w:t>элпаца долу дешнаш. Нохчийн меттан ша-тайпа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мукъаза</w:t>
      </w:r>
      <w:r w:rsidRPr="009551DF">
        <w:rPr>
          <w:rFonts w:ascii="Times New Roman" w:eastAsia="Times New Roman" w:hAnsi="Times New Roman" w:cs="Times New Roman"/>
          <w:spacing w:val="9"/>
          <w:sz w:val="26"/>
        </w:rPr>
        <w:t xml:space="preserve"> </w:t>
      </w:r>
      <w:r w:rsidRPr="009551DF">
        <w:rPr>
          <w:rFonts w:ascii="Times New Roman" w:eastAsia="Times New Roman" w:hAnsi="Times New Roman" w:cs="Times New Roman"/>
          <w:sz w:val="26"/>
        </w:rPr>
        <w:t>фонемаш</w:t>
      </w:r>
      <w:r w:rsidRPr="009551DF">
        <w:rPr>
          <w:rFonts w:ascii="Times New Roman" w:eastAsia="Times New Roman" w:hAnsi="Times New Roman" w:cs="Times New Roman"/>
          <w:spacing w:val="13"/>
          <w:sz w:val="26"/>
        </w:rPr>
        <w:t xml:space="preserve"> </w:t>
      </w:r>
      <w:r w:rsidRPr="009551DF">
        <w:rPr>
          <w:rFonts w:ascii="Times New Roman" w:eastAsia="Times New Roman" w:hAnsi="Times New Roman" w:cs="Times New Roman"/>
          <w:i/>
          <w:sz w:val="26"/>
        </w:rPr>
        <w:t>(гӀ,</w:t>
      </w:r>
      <w:r w:rsidRPr="009551DF">
        <w:rPr>
          <w:rFonts w:ascii="Times New Roman" w:eastAsia="Times New Roman" w:hAnsi="Times New Roman" w:cs="Times New Roman"/>
          <w:i/>
          <w:spacing w:val="11"/>
          <w:sz w:val="26"/>
        </w:rPr>
        <w:t xml:space="preserve"> </w:t>
      </w:r>
      <w:r w:rsidRPr="009551DF">
        <w:rPr>
          <w:rFonts w:ascii="Times New Roman" w:eastAsia="Times New Roman" w:hAnsi="Times New Roman" w:cs="Times New Roman"/>
          <w:i/>
          <w:sz w:val="26"/>
        </w:rPr>
        <w:t>кӀ,</w:t>
      </w:r>
      <w:r w:rsidRPr="009551DF">
        <w:rPr>
          <w:rFonts w:ascii="Times New Roman" w:eastAsia="Times New Roman" w:hAnsi="Times New Roman" w:cs="Times New Roman"/>
          <w:i/>
          <w:spacing w:val="10"/>
          <w:sz w:val="26"/>
        </w:rPr>
        <w:t xml:space="preserve"> </w:t>
      </w:r>
      <w:r w:rsidRPr="009551DF">
        <w:rPr>
          <w:rFonts w:ascii="Times New Roman" w:eastAsia="Times New Roman" w:hAnsi="Times New Roman" w:cs="Times New Roman"/>
          <w:i/>
          <w:sz w:val="26"/>
        </w:rPr>
        <w:t>къ,</w:t>
      </w:r>
      <w:r w:rsidRPr="009551DF">
        <w:rPr>
          <w:rFonts w:ascii="Times New Roman" w:eastAsia="Times New Roman" w:hAnsi="Times New Roman" w:cs="Times New Roman"/>
          <w:i/>
          <w:spacing w:val="12"/>
          <w:sz w:val="26"/>
        </w:rPr>
        <w:t xml:space="preserve"> </w:t>
      </w:r>
      <w:r w:rsidRPr="009551DF">
        <w:rPr>
          <w:rFonts w:ascii="Times New Roman" w:eastAsia="Times New Roman" w:hAnsi="Times New Roman" w:cs="Times New Roman"/>
          <w:i/>
          <w:sz w:val="26"/>
        </w:rPr>
        <w:t>кх,</w:t>
      </w:r>
      <w:r w:rsidRPr="009551DF">
        <w:rPr>
          <w:rFonts w:ascii="Times New Roman" w:eastAsia="Times New Roman" w:hAnsi="Times New Roman" w:cs="Times New Roman"/>
          <w:i/>
          <w:spacing w:val="9"/>
          <w:sz w:val="26"/>
        </w:rPr>
        <w:t xml:space="preserve"> </w:t>
      </w:r>
      <w:r w:rsidRPr="009551DF">
        <w:rPr>
          <w:rFonts w:ascii="Times New Roman" w:eastAsia="Times New Roman" w:hAnsi="Times New Roman" w:cs="Times New Roman"/>
          <w:i/>
          <w:sz w:val="26"/>
        </w:rPr>
        <w:t>пӀ,</w:t>
      </w:r>
      <w:r w:rsidRPr="009551DF">
        <w:rPr>
          <w:rFonts w:ascii="Times New Roman" w:eastAsia="Times New Roman" w:hAnsi="Times New Roman" w:cs="Times New Roman"/>
          <w:i/>
          <w:spacing w:val="12"/>
          <w:sz w:val="26"/>
        </w:rPr>
        <w:t xml:space="preserve"> </w:t>
      </w:r>
      <w:r w:rsidRPr="009551DF">
        <w:rPr>
          <w:rFonts w:ascii="Times New Roman" w:eastAsia="Times New Roman" w:hAnsi="Times New Roman" w:cs="Times New Roman"/>
          <w:i/>
          <w:sz w:val="26"/>
        </w:rPr>
        <w:t>тӀ,</w:t>
      </w:r>
      <w:r w:rsidRPr="009551DF">
        <w:rPr>
          <w:rFonts w:ascii="Times New Roman" w:eastAsia="Times New Roman" w:hAnsi="Times New Roman" w:cs="Times New Roman"/>
          <w:i/>
          <w:spacing w:val="12"/>
          <w:sz w:val="26"/>
        </w:rPr>
        <w:t xml:space="preserve"> </w:t>
      </w:r>
      <w:r w:rsidRPr="009551DF">
        <w:rPr>
          <w:rFonts w:ascii="Times New Roman" w:eastAsia="Times New Roman" w:hAnsi="Times New Roman" w:cs="Times New Roman"/>
          <w:i/>
          <w:sz w:val="26"/>
        </w:rPr>
        <w:t>хӀ,</w:t>
      </w:r>
      <w:r w:rsidRPr="009551DF">
        <w:rPr>
          <w:rFonts w:ascii="Times New Roman" w:eastAsia="Times New Roman" w:hAnsi="Times New Roman" w:cs="Times New Roman"/>
          <w:i/>
          <w:spacing w:val="11"/>
          <w:sz w:val="26"/>
        </w:rPr>
        <w:t xml:space="preserve"> </w:t>
      </w:r>
      <w:r w:rsidRPr="009551DF">
        <w:rPr>
          <w:rFonts w:ascii="Times New Roman" w:eastAsia="Times New Roman" w:hAnsi="Times New Roman" w:cs="Times New Roman"/>
          <w:i/>
          <w:sz w:val="26"/>
        </w:rPr>
        <w:t>хь,</w:t>
      </w:r>
      <w:r w:rsidRPr="009551DF">
        <w:rPr>
          <w:rFonts w:ascii="Times New Roman" w:eastAsia="Times New Roman" w:hAnsi="Times New Roman" w:cs="Times New Roman"/>
          <w:i/>
          <w:spacing w:val="10"/>
          <w:sz w:val="26"/>
        </w:rPr>
        <w:t xml:space="preserve"> </w:t>
      </w:r>
      <w:r w:rsidRPr="009551DF">
        <w:rPr>
          <w:rFonts w:ascii="Times New Roman" w:eastAsia="Times New Roman" w:hAnsi="Times New Roman" w:cs="Times New Roman"/>
          <w:i/>
          <w:sz w:val="26"/>
        </w:rPr>
        <w:t>цӀ,</w:t>
      </w:r>
      <w:r w:rsidRPr="009551DF">
        <w:rPr>
          <w:rFonts w:ascii="Times New Roman" w:eastAsia="Times New Roman" w:hAnsi="Times New Roman" w:cs="Times New Roman"/>
          <w:i/>
          <w:spacing w:val="12"/>
          <w:sz w:val="26"/>
        </w:rPr>
        <w:t xml:space="preserve"> </w:t>
      </w:r>
      <w:r w:rsidRPr="009551DF">
        <w:rPr>
          <w:rFonts w:ascii="Times New Roman" w:eastAsia="Times New Roman" w:hAnsi="Times New Roman" w:cs="Times New Roman"/>
          <w:i/>
          <w:sz w:val="26"/>
        </w:rPr>
        <w:t>чӀ,</w:t>
      </w:r>
      <w:r w:rsidRPr="009551DF">
        <w:rPr>
          <w:rFonts w:ascii="Times New Roman" w:eastAsia="Times New Roman" w:hAnsi="Times New Roman" w:cs="Times New Roman"/>
          <w:i/>
          <w:spacing w:val="16"/>
          <w:sz w:val="26"/>
        </w:rPr>
        <w:t xml:space="preserve"> </w:t>
      </w:r>
      <w:r w:rsidRPr="009551DF">
        <w:rPr>
          <w:rFonts w:ascii="Times New Roman" w:eastAsia="Times New Roman" w:hAnsi="Times New Roman" w:cs="Times New Roman"/>
          <w:i/>
          <w:sz w:val="26"/>
        </w:rPr>
        <w:t>Ӏ)</w:t>
      </w:r>
      <w:r w:rsidRPr="009551DF">
        <w:rPr>
          <w:rFonts w:ascii="Times New Roman" w:eastAsia="Times New Roman" w:hAnsi="Times New Roman" w:cs="Times New Roman"/>
          <w:i/>
          <w:spacing w:val="1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13"/>
          <w:sz w:val="26"/>
        </w:rPr>
        <w:t xml:space="preserve"> </w:t>
      </w:r>
      <w:r w:rsidRPr="009551DF">
        <w:rPr>
          <w:rFonts w:ascii="Times New Roman" w:eastAsia="Times New Roman" w:hAnsi="Times New Roman" w:cs="Times New Roman"/>
          <w:sz w:val="26"/>
        </w:rPr>
        <w:t>уьш</w:t>
      </w:r>
      <w:r w:rsidRPr="009551DF">
        <w:rPr>
          <w:rFonts w:ascii="Times New Roman" w:eastAsia="Times New Roman" w:hAnsi="Times New Roman" w:cs="Times New Roman"/>
          <w:spacing w:val="11"/>
          <w:sz w:val="26"/>
        </w:rPr>
        <w:t xml:space="preserve"> </w:t>
      </w:r>
      <w:r w:rsidRPr="009551DF">
        <w:rPr>
          <w:rFonts w:ascii="Times New Roman" w:eastAsia="Times New Roman" w:hAnsi="Times New Roman" w:cs="Times New Roman"/>
          <w:sz w:val="26"/>
        </w:rPr>
        <w:t>элпашца</w:t>
      </w:r>
      <w:r w:rsidRPr="009551DF">
        <w:rPr>
          <w:rFonts w:ascii="Times New Roman" w:eastAsia="Times New Roman" w:hAnsi="Times New Roman" w:cs="Times New Roman"/>
          <w:spacing w:val="11"/>
          <w:sz w:val="26"/>
        </w:rPr>
        <w:t xml:space="preserve"> </w:t>
      </w:r>
      <w:r w:rsidRPr="009551DF">
        <w:rPr>
          <w:rFonts w:ascii="Times New Roman" w:eastAsia="Times New Roman" w:hAnsi="Times New Roman" w:cs="Times New Roman"/>
          <w:sz w:val="26"/>
        </w:rPr>
        <w:t>билгалйар</w:t>
      </w:r>
      <w:r w:rsidRPr="009551DF">
        <w:rPr>
          <w:rFonts w:ascii="Times New Roman" w:eastAsia="Times New Roman" w:hAnsi="Times New Roman" w:cs="Times New Roman"/>
          <w:spacing w:val="1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i/>
          <w:sz w:val="26"/>
        </w:rPr>
        <w:t>.Щ,</w:t>
      </w:r>
      <w:r w:rsidRPr="009551DF">
        <w:rPr>
          <w:rFonts w:ascii="Times New Roman" w:eastAsia="Times New Roman" w:hAnsi="Times New Roman" w:cs="Times New Roman"/>
          <w:i/>
          <w:spacing w:val="-63"/>
          <w:sz w:val="26"/>
        </w:rPr>
        <w:t xml:space="preserve"> </w:t>
      </w:r>
      <w:r w:rsidRPr="009551DF">
        <w:rPr>
          <w:rFonts w:ascii="Times New Roman" w:eastAsia="Times New Roman" w:hAnsi="Times New Roman" w:cs="Times New Roman"/>
          <w:i/>
          <w:sz w:val="26"/>
        </w:rPr>
        <w:t>ь,</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ы,</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ф</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sz w:val="26"/>
        </w:rPr>
        <w:t>элпашца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долу дешнаш. Шеконца</w:t>
      </w:r>
      <w:r w:rsidRPr="009551DF">
        <w:rPr>
          <w:rFonts w:ascii="Times New Roman" w:eastAsia="Times New Roman" w:hAnsi="Times New Roman" w:cs="Times New Roman"/>
          <w:i/>
          <w:sz w:val="26"/>
        </w:rPr>
        <w:t>[оьв],</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[ой],</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[эв]</w:t>
      </w:r>
      <w:r w:rsidRPr="009551DF">
        <w:rPr>
          <w:rFonts w:ascii="Times New Roman" w:eastAsia="Times New Roman" w:hAnsi="Times New Roman" w:cs="Times New Roman"/>
          <w:sz w:val="26"/>
        </w:rPr>
        <w:t>хеза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нийсайаздар</w:t>
      </w:r>
      <w:r w:rsidRPr="009551DF">
        <w:rPr>
          <w:rFonts w:ascii="Times New Roman" w:eastAsia="Times New Roman" w:hAnsi="Times New Roman" w:cs="Times New Roman"/>
          <w:i/>
          <w:sz w:val="26"/>
        </w:rPr>
        <w:t>.</w:t>
      </w:r>
    </w:p>
    <w:p w:rsidR="009551DF" w:rsidRPr="009551DF" w:rsidRDefault="009551DF" w:rsidP="009551DF">
      <w:pPr>
        <w:widowControl w:val="0"/>
        <w:autoSpaceDE w:val="0"/>
        <w:autoSpaceDN w:val="0"/>
        <w:spacing w:after="0" w:line="240" w:lineRule="auto"/>
        <w:ind w:left="118" w:right="108" w:firstLine="712"/>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дешдакъошка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(мукъаза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цхьаьнакхетарш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цхьаьна).</w:t>
      </w:r>
    </w:p>
    <w:p w:rsidR="009551DF" w:rsidRPr="009551DF" w:rsidRDefault="009551DF" w:rsidP="009551DF">
      <w:pPr>
        <w:widowControl w:val="0"/>
        <w:autoSpaceDE w:val="0"/>
        <w:autoSpaceDN w:val="0"/>
        <w:spacing w:before="2"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Дошамашца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болх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беш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алфавитах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болчу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кхетамах</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118" w:right="112"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Элпийн боцу графикин гӀирсаш: дешнашна йуккъехь кӀайдарг, сехьадаккхаран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абзац</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могӀа),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(Ӏамийнчун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барамехь).</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9"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Лексика</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декаран</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маьӀнин</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цхьаалла</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лексикин</w:t>
      </w:r>
      <w:r w:rsidRPr="009551DF">
        <w:rPr>
          <w:rFonts w:ascii="Times New Roman" w:eastAsia="Times New Roman" w:hAnsi="Times New Roman" w:cs="Times New Roman"/>
          <w:spacing w:val="50"/>
          <w:sz w:val="26"/>
          <w:szCs w:val="26"/>
        </w:rPr>
        <w:t xml:space="preserve"> </w:t>
      </w:r>
      <w:r w:rsidRPr="009551DF">
        <w:rPr>
          <w:rFonts w:ascii="Times New Roman" w:eastAsia="Times New Roman" w:hAnsi="Times New Roman" w:cs="Times New Roman"/>
          <w:sz w:val="26"/>
          <w:szCs w:val="26"/>
        </w:rPr>
        <w:t>маьӀна</w:t>
      </w:r>
      <w:r w:rsidRPr="009551DF">
        <w:rPr>
          <w:rFonts w:ascii="Times New Roman" w:eastAsia="Times New Roman" w:hAnsi="Times New Roman" w:cs="Times New Roman"/>
          <w:spacing w:val="49"/>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кхетам).</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Текстехула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маьӀна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билгалдаккхар</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йа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дошаман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гӀоьнца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маьӀна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нисдар.</w:t>
      </w:r>
    </w:p>
    <w:p w:rsidR="009551DF" w:rsidRPr="009551DF" w:rsidRDefault="009551DF" w:rsidP="009551DF">
      <w:pPr>
        <w:widowControl w:val="0"/>
        <w:autoSpaceDE w:val="0"/>
        <w:autoSpaceDN w:val="0"/>
        <w:spacing w:before="2" w:after="0" w:line="298"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ЦхьанамаьӀнийн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дукхамаьӀнийн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(атта 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тергам).</w:t>
      </w:r>
    </w:p>
    <w:p w:rsidR="009551DF" w:rsidRPr="009551DF" w:rsidRDefault="009551DF" w:rsidP="009551DF">
      <w:pPr>
        <w:widowControl w:val="0"/>
        <w:autoSpaceDE w:val="0"/>
        <w:autoSpaceDN w:val="0"/>
        <w:spacing w:after="0" w:line="298" w:lineRule="exact"/>
        <w:ind w:left="11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Къамелехь</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синонимех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антонимех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пайдаэцарна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тӀехь тергам.</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Дешан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хӀоттам</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(морфемика)</w:t>
      </w:r>
    </w:p>
    <w:p w:rsidR="009551DF" w:rsidRPr="009551DF" w:rsidRDefault="009551DF" w:rsidP="009551DF">
      <w:pPr>
        <w:widowControl w:val="0"/>
        <w:autoSpaceDE w:val="0"/>
        <w:autoSpaceDN w:val="0"/>
        <w:spacing w:before="1" w:after="0" w:line="240" w:lineRule="auto"/>
        <w:ind w:left="118" w:right="103"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Орам дешан ца хилча ца долу дакъа санна. Цхьанаораман (гергара) 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Цхьанаораман (гергарчу) дешнийн билгалонаш. Дешнашкахь орам къастор (аттачу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меттигашкахь).</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lastRenderedPageBreak/>
        <w:t>Морфологи</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b/>
          <w:sz w:val="26"/>
          <w:szCs w:val="26"/>
        </w:rPr>
      </w:pPr>
    </w:p>
    <w:p w:rsidR="009551DF" w:rsidRPr="009551DF" w:rsidRDefault="009551DF" w:rsidP="009551DF">
      <w:pPr>
        <w:widowControl w:val="0"/>
        <w:autoSpaceDE w:val="0"/>
        <w:autoSpaceDN w:val="0"/>
        <w:spacing w:after="0" w:line="298" w:lineRule="exact"/>
        <w:ind w:left="118"/>
        <w:jc w:val="both"/>
        <w:rPr>
          <w:rFonts w:ascii="Times New Roman" w:eastAsia="Times New Roman" w:hAnsi="Times New Roman" w:cs="Times New Roman"/>
          <w:b/>
          <w:sz w:val="26"/>
        </w:rPr>
      </w:pPr>
      <w:r w:rsidRPr="009551DF">
        <w:rPr>
          <w:rFonts w:ascii="Times New Roman" w:eastAsia="Times New Roman" w:hAnsi="Times New Roman" w:cs="Times New Roman"/>
          <w:b/>
          <w:sz w:val="26"/>
        </w:rPr>
        <w:t>Къамелан</w:t>
      </w:r>
      <w:r w:rsidRPr="009551DF">
        <w:rPr>
          <w:rFonts w:ascii="Times New Roman" w:eastAsia="Times New Roman" w:hAnsi="Times New Roman" w:cs="Times New Roman"/>
          <w:b/>
          <w:spacing w:val="-7"/>
          <w:sz w:val="26"/>
        </w:rPr>
        <w:t xml:space="preserve"> </w:t>
      </w:r>
      <w:r w:rsidRPr="009551DF">
        <w:rPr>
          <w:rFonts w:ascii="Times New Roman" w:eastAsia="Times New Roman" w:hAnsi="Times New Roman" w:cs="Times New Roman"/>
          <w:b/>
          <w:sz w:val="26"/>
        </w:rPr>
        <w:t>дакъош</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 xml:space="preserve">ЦӀердош (довзийтар): йукъара маьӀна, хаттарш </w:t>
      </w:r>
      <w:r w:rsidRPr="009551DF">
        <w:rPr>
          <w:rFonts w:ascii="Times New Roman" w:eastAsia="Times New Roman" w:hAnsi="Times New Roman" w:cs="Times New Roman"/>
          <w:i/>
          <w:sz w:val="26"/>
          <w:szCs w:val="26"/>
        </w:rPr>
        <w:t>(«мила?», «хӀун?»)</w:t>
      </w:r>
      <w:r w:rsidRPr="009551DF">
        <w:rPr>
          <w:rFonts w:ascii="Times New Roman" w:eastAsia="Times New Roman" w:hAnsi="Times New Roman" w:cs="Times New Roman"/>
          <w:sz w:val="26"/>
          <w:szCs w:val="26"/>
        </w:rPr>
        <w:t>, къамелехь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p>
    <w:p w:rsidR="009551DF" w:rsidRPr="009551DF" w:rsidRDefault="009551DF" w:rsidP="009551DF">
      <w:pPr>
        <w:widowControl w:val="0"/>
        <w:autoSpaceDE w:val="0"/>
        <w:autoSpaceDN w:val="0"/>
        <w:spacing w:after="0" w:line="240" w:lineRule="auto"/>
        <w:ind w:left="118" w:right="107" w:firstLine="707"/>
        <w:jc w:val="both"/>
        <w:rPr>
          <w:rFonts w:ascii="Times New Roman" w:eastAsia="Times New Roman" w:hAnsi="Times New Roman" w:cs="Times New Roman"/>
          <w:sz w:val="26"/>
        </w:rPr>
      </w:pPr>
      <w:r w:rsidRPr="009551DF">
        <w:rPr>
          <w:rFonts w:ascii="Times New Roman" w:eastAsia="Times New Roman" w:hAnsi="Times New Roman" w:cs="Times New Roman"/>
          <w:sz w:val="26"/>
        </w:rPr>
        <w:t xml:space="preserve">Хандош (довзийтар): йукъара маьӀна, хаттарш </w:t>
      </w:r>
      <w:r w:rsidRPr="009551DF">
        <w:rPr>
          <w:rFonts w:ascii="Times New Roman" w:eastAsia="Times New Roman" w:hAnsi="Times New Roman" w:cs="Times New Roman"/>
          <w:i/>
          <w:sz w:val="26"/>
        </w:rPr>
        <w:t>(«хӀун до?», «хӀун дина?», «хӀун</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дийр</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ду?»)</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пайдаэцар.</w:t>
      </w:r>
    </w:p>
    <w:p w:rsidR="009551DF" w:rsidRPr="009551DF" w:rsidRDefault="009551DF" w:rsidP="009551DF">
      <w:pPr>
        <w:widowControl w:val="0"/>
        <w:autoSpaceDE w:val="0"/>
        <w:autoSpaceDN w:val="0"/>
        <w:spacing w:after="0" w:line="299" w:lineRule="exact"/>
        <w:ind w:left="826"/>
        <w:jc w:val="both"/>
        <w:rPr>
          <w:rFonts w:ascii="Times New Roman" w:eastAsia="Times New Roman" w:hAnsi="Times New Roman" w:cs="Times New Roman"/>
          <w:i/>
          <w:sz w:val="26"/>
        </w:rPr>
      </w:pPr>
      <w:r w:rsidRPr="009551DF">
        <w:rPr>
          <w:rFonts w:ascii="Times New Roman" w:eastAsia="Times New Roman" w:hAnsi="Times New Roman" w:cs="Times New Roman"/>
          <w:sz w:val="26"/>
        </w:rPr>
        <w:t>Билгалдош</w:t>
      </w:r>
      <w:r w:rsidRPr="009551DF">
        <w:rPr>
          <w:rFonts w:ascii="Times New Roman" w:eastAsia="Times New Roman" w:hAnsi="Times New Roman" w:cs="Times New Roman"/>
          <w:spacing w:val="118"/>
          <w:sz w:val="26"/>
        </w:rPr>
        <w:t xml:space="preserve"> </w:t>
      </w:r>
      <w:r w:rsidRPr="009551DF">
        <w:rPr>
          <w:rFonts w:ascii="Times New Roman" w:eastAsia="Times New Roman" w:hAnsi="Times New Roman" w:cs="Times New Roman"/>
          <w:sz w:val="26"/>
        </w:rPr>
        <w:t xml:space="preserve">(довзийтар):  </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 xml:space="preserve">йукъара  </w:t>
      </w:r>
      <w:r w:rsidRPr="009551DF">
        <w:rPr>
          <w:rFonts w:ascii="Times New Roman" w:eastAsia="Times New Roman" w:hAnsi="Times New Roman" w:cs="Times New Roman"/>
          <w:spacing w:val="55"/>
          <w:sz w:val="26"/>
        </w:rPr>
        <w:t xml:space="preserve"> </w:t>
      </w:r>
      <w:r w:rsidRPr="009551DF">
        <w:rPr>
          <w:rFonts w:ascii="Times New Roman" w:eastAsia="Times New Roman" w:hAnsi="Times New Roman" w:cs="Times New Roman"/>
          <w:sz w:val="26"/>
        </w:rPr>
        <w:t xml:space="preserve">маьӀна,  </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 xml:space="preserve">хаттарш  </w:t>
      </w:r>
      <w:r w:rsidRPr="009551DF">
        <w:rPr>
          <w:rFonts w:ascii="Times New Roman" w:eastAsia="Times New Roman" w:hAnsi="Times New Roman" w:cs="Times New Roman"/>
          <w:spacing w:val="59"/>
          <w:sz w:val="26"/>
        </w:rPr>
        <w:t xml:space="preserve"> </w:t>
      </w:r>
      <w:r w:rsidRPr="009551DF">
        <w:rPr>
          <w:rFonts w:ascii="Times New Roman" w:eastAsia="Times New Roman" w:hAnsi="Times New Roman" w:cs="Times New Roman"/>
          <w:i/>
          <w:sz w:val="26"/>
        </w:rPr>
        <w:t xml:space="preserve">(«муха?»,  </w:t>
      </w:r>
      <w:r w:rsidRPr="009551DF">
        <w:rPr>
          <w:rFonts w:ascii="Times New Roman" w:eastAsia="Times New Roman" w:hAnsi="Times New Roman" w:cs="Times New Roman"/>
          <w:i/>
          <w:spacing w:val="52"/>
          <w:sz w:val="26"/>
        </w:rPr>
        <w:t xml:space="preserve"> </w:t>
      </w:r>
      <w:r w:rsidRPr="009551DF">
        <w:rPr>
          <w:rFonts w:ascii="Times New Roman" w:eastAsia="Times New Roman" w:hAnsi="Times New Roman" w:cs="Times New Roman"/>
          <w:i/>
          <w:sz w:val="26"/>
        </w:rPr>
        <w:t>«хьенан?»</w:t>
      </w:r>
    </w:p>
    <w:p w:rsidR="009551DF" w:rsidRPr="009551DF" w:rsidRDefault="009551DF" w:rsidP="009551DF">
      <w:pPr>
        <w:widowControl w:val="0"/>
        <w:autoSpaceDE w:val="0"/>
        <w:autoSpaceDN w:val="0"/>
        <w:spacing w:before="1" w:after="0" w:line="298" w:lineRule="exact"/>
        <w:ind w:left="118"/>
        <w:jc w:val="both"/>
        <w:rPr>
          <w:rFonts w:ascii="Times New Roman" w:eastAsia="Times New Roman" w:hAnsi="Times New Roman" w:cs="Times New Roman"/>
          <w:sz w:val="26"/>
        </w:rPr>
      </w:pPr>
      <w:r w:rsidRPr="009551DF">
        <w:rPr>
          <w:rFonts w:ascii="Times New Roman" w:eastAsia="Times New Roman" w:hAnsi="Times New Roman" w:cs="Times New Roman"/>
          <w:i/>
          <w:sz w:val="26"/>
        </w:rPr>
        <w:t>«стенан?»)</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пайдаэцар.</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rPr>
      </w:pPr>
      <w:r w:rsidRPr="009551DF">
        <w:rPr>
          <w:rFonts w:ascii="Times New Roman" w:eastAsia="Times New Roman" w:hAnsi="Times New Roman" w:cs="Times New Roman"/>
          <w:sz w:val="26"/>
        </w:rPr>
        <w:t>ДештӀаьхье.</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Уггар</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йаьржина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 xml:space="preserve">дештӀаьхьенаш: </w:t>
      </w:r>
      <w:r w:rsidRPr="009551DF">
        <w:rPr>
          <w:rFonts w:ascii="Times New Roman" w:eastAsia="Times New Roman" w:hAnsi="Times New Roman" w:cs="Times New Roman"/>
          <w:i/>
          <w:sz w:val="26"/>
        </w:rPr>
        <w:t>тӀе,</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тӀера,</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чу,</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чуьра,</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кӀел</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и.д.кх.</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Синтаксис</w:t>
      </w:r>
    </w:p>
    <w:p w:rsidR="009551DF" w:rsidRPr="009551DF" w:rsidRDefault="009551DF" w:rsidP="009551DF">
      <w:pPr>
        <w:widowControl w:val="0"/>
        <w:autoSpaceDE w:val="0"/>
        <w:autoSpaceDN w:val="0"/>
        <w:spacing w:before="1"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Предложенехь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къепе;</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предложенехь</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уьйр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(карладаккхар).</w:t>
      </w:r>
    </w:p>
    <w:p w:rsidR="009551DF" w:rsidRPr="009551DF" w:rsidRDefault="009551DF" w:rsidP="009551DF">
      <w:pPr>
        <w:widowControl w:val="0"/>
        <w:autoSpaceDE w:val="0"/>
        <w:autoSpaceDN w:val="0"/>
        <w:spacing w:before="1"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Предложениметтан</w:t>
      </w:r>
      <w:r w:rsidRPr="009551DF">
        <w:rPr>
          <w:rFonts w:ascii="Times New Roman" w:eastAsia="Times New Roman" w:hAnsi="Times New Roman" w:cs="Times New Roman"/>
          <w:spacing w:val="59"/>
          <w:sz w:val="26"/>
          <w:szCs w:val="26"/>
        </w:rPr>
        <w:t xml:space="preserve"> </w:t>
      </w:r>
      <w:r w:rsidRPr="009551DF">
        <w:rPr>
          <w:rFonts w:ascii="Times New Roman" w:eastAsia="Times New Roman" w:hAnsi="Times New Roman" w:cs="Times New Roman"/>
          <w:sz w:val="26"/>
          <w:szCs w:val="26"/>
        </w:rPr>
        <w:t>дакъа</w:t>
      </w:r>
      <w:r w:rsidRPr="009551DF">
        <w:rPr>
          <w:rFonts w:ascii="Times New Roman" w:eastAsia="Times New Roman" w:hAnsi="Times New Roman" w:cs="Times New Roman"/>
          <w:spacing w:val="59"/>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56"/>
          <w:sz w:val="26"/>
          <w:szCs w:val="26"/>
        </w:rPr>
        <w:t xml:space="preserve"> </w:t>
      </w:r>
      <w:r w:rsidRPr="009551DF">
        <w:rPr>
          <w:rFonts w:ascii="Times New Roman" w:eastAsia="Times New Roman" w:hAnsi="Times New Roman" w:cs="Times New Roman"/>
          <w:sz w:val="26"/>
          <w:szCs w:val="26"/>
        </w:rPr>
        <w:t>Предложени</w:t>
      </w:r>
      <w:r w:rsidRPr="009551DF">
        <w:rPr>
          <w:rFonts w:ascii="Times New Roman" w:eastAsia="Times New Roman" w:hAnsi="Times New Roman" w:cs="Times New Roman"/>
          <w:spacing w:val="58"/>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56"/>
          <w:sz w:val="26"/>
          <w:szCs w:val="26"/>
        </w:rPr>
        <w:t xml:space="preserve"> </w:t>
      </w:r>
      <w:r w:rsidRPr="009551DF">
        <w:rPr>
          <w:rFonts w:ascii="Times New Roman" w:eastAsia="Times New Roman" w:hAnsi="Times New Roman" w:cs="Times New Roman"/>
          <w:sz w:val="26"/>
          <w:szCs w:val="26"/>
        </w:rPr>
        <w:t>дош</w:t>
      </w:r>
      <w:r w:rsidRPr="009551DF">
        <w:rPr>
          <w:rFonts w:ascii="Times New Roman" w:eastAsia="Times New Roman" w:hAnsi="Times New Roman" w:cs="Times New Roman"/>
          <w:spacing w:val="59"/>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56"/>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58"/>
          <w:sz w:val="26"/>
          <w:szCs w:val="26"/>
        </w:rPr>
        <w:t xml:space="preserve"> </w:t>
      </w:r>
      <w:r w:rsidRPr="009551DF">
        <w:rPr>
          <w:rFonts w:ascii="Times New Roman" w:eastAsia="Times New Roman" w:hAnsi="Times New Roman" w:cs="Times New Roman"/>
          <w:sz w:val="26"/>
          <w:szCs w:val="26"/>
        </w:rPr>
        <w:t>дашах</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къастар.</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Аларан</w:t>
      </w:r>
      <w:r w:rsidRPr="009551DF">
        <w:rPr>
          <w:rFonts w:ascii="Times New Roman" w:eastAsia="Times New Roman" w:hAnsi="Times New Roman" w:cs="Times New Roman"/>
          <w:spacing w:val="8"/>
          <w:sz w:val="26"/>
          <w:szCs w:val="26"/>
        </w:rPr>
        <w:t xml:space="preserve"> </w:t>
      </w:r>
      <w:r w:rsidRPr="009551DF">
        <w:rPr>
          <w:rFonts w:ascii="Times New Roman" w:eastAsia="Times New Roman" w:hAnsi="Times New Roman" w:cs="Times New Roman"/>
          <w:sz w:val="26"/>
          <w:szCs w:val="26"/>
        </w:rPr>
        <w:t>Ӏалашоне</w:t>
      </w:r>
      <w:r w:rsidRPr="009551DF">
        <w:rPr>
          <w:rFonts w:ascii="Times New Roman" w:eastAsia="Times New Roman" w:hAnsi="Times New Roman" w:cs="Times New Roman"/>
          <w:spacing w:val="8"/>
          <w:sz w:val="26"/>
          <w:szCs w:val="26"/>
        </w:rPr>
        <w:t xml:space="preserve"> </w:t>
      </w:r>
      <w:r w:rsidRPr="009551DF">
        <w:rPr>
          <w:rFonts w:ascii="Times New Roman" w:eastAsia="Times New Roman" w:hAnsi="Times New Roman" w:cs="Times New Roman"/>
          <w:sz w:val="26"/>
          <w:szCs w:val="26"/>
        </w:rPr>
        <w:t>хьаьжжина,</w:t>
      </w:r>
      <w:r w:rsidRPr="009551DF">
        <w:rPr>
          <w:rFonts w:ascii="Times New Roman" w:eastAsia="Times New Roman" w:hAnsi="Times New Roman" w:cs="Times New Roman"/>
          <w:spacing w:val="7"/>
          <w:sz w:val="26"/>
          <w:szCs w:val="26"/>
        </w:rPr>
        <w:t xml:space="preserve"> </w:t>
      </w:r>
      <w:r w:rsidRPr="009551DF">
        <w:rPr>
          <w:rFonts w:ascii="Times New Roman" w:eastAsia="Times New Roman" w:hAnsi="Times New Roman" w:cs="Times New Roman"/>
          <w:sz w:val="26"/>
          <w:szCs w:val="26"/>
        </w:rPr>
        <w:t>предложенийн</w:t>
      </w:r>
      <w:r w:rsidRPr="009551DF">
        <w:rPr>
          <w:rFonts w:ascii="Times New Roman" w:eastAsia="Times New Roman" w:hAnsi="Times New Roman" w:cs="Times New Roman"/>
          <w:spacing w:val="7"/>
          <w:sz w:val="26"/>
          <w:szCs w:val="26"/>
        </w:rPr>
        <w:t xml:space="preserve"> </w:t>
      </w:r>
      <w:r w:rsidRPr="009551DF">
        <w:rPr>
          <w:rFonts w:ascii="Times New Roman" w:eastAsia="Times New Roman" w:hAnsi="Times New Roman" w:cs="Times New Roman"/>
          <w:sz w:val="26"/>
          <w:szCs w:val="26"/>
        </w:rPr>
        <w:t>тайпанаш:</w:t>
      </w:r>
      <w:r w:rsidRPr="009551DF">
        <w:rPr>
          <w:rFonts w:ascii="Times New Roman" w:eastAsia="Times New Roman" w:hAnsi="Times New Roman" w:cs="Times New Roman"/>
          <w:spacing w:val="7"/>
          <w:sz w:val="26"/>
          <w:szCs w:val="26"/>
        </w:rPr>
        <w:t xml:space="preserve"> </w:t>
      </w:r>
      <w:r w:rsidRPr="009551DF">
        <w:rPr>
          <w:rFonts w:ascii="Times New Roman" w:eastAsia="Times New Roman" w:hAnsi="Times New Roman" w:cs="Times New Roman"/>
          <w:sz w:val="26"/>
          <w:szCs w:val="26"/>
        </w:rPr>
        <w:t>дийцаран,</w:t>
      </w:r>
      <w:r w:rsidRPr="009551DF">
        <w:rPr>
          <w:rFonts w:ascii="Times New Roman" w:eastAsia="Times New Roman" w:hAnsi="Times New Roman" w:cs="Times New Roman"/>
          <w:spacing w:val="8"/>
          <w:sz w:val="26"/>
          <w:szCs w:val="26"/>
        </w:rPr>
        <w:t xml:space="preserve"> </w:t>
      </w:r>
      <w:r w:rsidRPr="009551DF">
        <w:rPr>
          <w:rFonts w:ascii="Times New Roman" w:eastAsia="Times New Roman" w:hAnsi="Times New Roman" w:cs="Times New Roman"/>
          <w:sz w:val="26"/>
          <w:szCs w:val="26"/>
        </w:rPr>
        <w:t>хаттаран,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тӀедожоран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w:t>
      </w:r>
    </w:p>
    <w:p w:rsidR="009551DF" w:rsidRPr="009551DF" w:rsidRDefault="009551DF" w:rsidP="009551DF">
      <w:pPr>
        <w:widowControl w:val="0"/>
        <w:autoSpaceDE w:val="0"/>
        <w:autoSpaceDN w:val="0"/>
        <w:spacing w:after="0" w:line="240" w:lineRule="auto"/>
        <w:ind w:left="118" w:firstLine="772"/>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Синхаамийн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иэшаре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(эмоцин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окраске)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хьаьжжина,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тайпанаш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(интонацехула(иэшарехула):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айдаран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айдаран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йоцу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Орфографи</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а, пунктуаци</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а.</w:t>
      </w:r>
    </w:p>
    <w:p w:rsidR="009551DF" w:rsidRPr="009551DF" w:rsidRDefault="009551DF" w:rsidP="009551DF">
      <w:pPr>
        <w:widowControl w:val="0"/>
        <w:autoSpaceDE w:val="0"/>
        <w:autoSpaceDN w:val="0"/>
        <w:spacing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1-чу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классехь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бакъонаш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карлайахар.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йуьххьехь а, долахь цӀерашкахь а доккха элп (цӀераш, фамилеш, дийнатийн 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предложенин чаккхенгахь сацаран хьаьркаш; дош цхьана могӀарера вукху могӀаре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сехьадаккхар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морфемин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декъадалар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тидаме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оьцуш);</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 син иралла нийсайаздаран гӀалат дан тарлун меттигах кхетар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Дешан йаздар къасторхьама (нисдархьама), Ӏаматан тӀерачу 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дошамах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 бакъонаш а, царах пайдаэцар а: долахь цӀерашкахь доккха элп:</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 а, кхечу къамелан дакъошкахь а (нохчийн меттан дешнашкахь )</w:t>
      </w:r>
      <w:r w:rsidRPr="009551DF">
        <w:rPr>
          <w:rFonts w:ascii="Times New Roman" w:eastAsia="Times New Roman" w:hAnsi="Times New Roman" w:cs="Times New Roman"/>
          <w:i/>
          <w:sz w:val="26"/>
          <w:szCs w:val="26"/>
        </w:rPr>
        <w:t>я, яь, 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е</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(ё)</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тӀеэцначу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дешнашкахь</w:t>
      </w:r>
      <w:r w:rsidRPr="009551DF">
        <w:rPr>
          <w:rFonts w:ascii="Times New Roman" w:eastAsia="Times New Roman" w:hAnsi="Times New Roman" w:cs="Times New Roman"/>
          <w:i/>
          <w:sz w:val="26"/>
          <w:szCs w:val="26"/>
        </w:rPr>
        <w:t>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е</w:t>
      </w:r>
      <w:r w:rsidRPr="009551DF">
        <w:rPr>
          <w:rFonts w:ascii="Times New Roman" w:eastAsia="Times New Roman" w:hAnsi="Times New Roman" w:cs="Times New Roman"/>
          <w:i/>
          <w:spacing w:val="-62"/>
          <w:sz w:val="26"/>
          <w:szCs w:val="26"/>
        </w:rPr>
        <w:t xml:space="preserve"> </w:t>
      </w:r>
      <w:r w:rsidRPr="009551DF">
        <w:rPr>
          <w:rFonts w:ascii="Times New Roman" w:eastAsia="Times New Roman" w:hAnsi="Times New Roman" w:cs="Times New Roman"/>
          <w:i/>
          <w:sz w:val="26"/>
          <w:szCs w:val="26"/>
        </w:rPr>
        <w:t>(ё)</w:t>
      </w:r>
      <w:r w:rsidRPr="009551DF">
        <w:rPr>
          <w:rFonts w:ascii="Times New Roman" w:eastAsia="Times New Roman" w:hAnsi="Times New Roman" w:cs="Times New Roman"/>
          <w:sz w:val="26"/>
          <w:szCs w:val="26"/>
        </w:rPr>
        <w:t>элпийннийсайаздар;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дешнашкахь) </w:t>
      </w:r>
      <w:r w:rsidRPr="009551DF">
        <w:rPr>
          <w:rFonts w:ascii="Times New Roman" w:eastAsia="Times New Roman" w:hAnsi="Times New Roman" w:cs="Times New Roman"/>
          <w:i/>
          <w:sz w:val="26"/>
          <w:szCs w:val="26"/>
        </w:rPr>
        <w:t>я, яь, ю, юь, е (ё)</w:t>
      </w:r>
      <w:r w:rsidRPr="009551DF">
        <w:rPr>
          <w:rFonts w:ascii="Times New Roman" w:eastAsia="Times New Roman" w:hAnsi="Times New Roman" w:cs="Times New Roman"/>
          <w:sz w:val="26"/>
          <w:szCs w:val="26"/>
        </w:rPr>
        <w:t>элпийн нийсайаздар, тӀеэцначу дешнашкахь (долахь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цӀерашкахь) </w:t>
      </w:r>
      <w:r w:rsidRPr="009551DF">
        <w:rPr>
          <w:rFonts w:ascii="Times New Roman" w:eastAsia="Times New Roman" w:hAnsi="Times New Roman" w:cs="Times New Roman"/>
          <w:i/>
          <w:sz w:val="26"/>
          <w:szCs w:val="26"/>
        </w:rPr>
        <w:t xml:space="preserve">я, ю, е (ё) </w:t>
      </w:r>
      <w:r w:rsidRPr="009551DF">
        <w:rPr>
          <w:rFonts w:ascii="Times New Roman" w:eastAsia="Times New Roman" w:hAnsi="Times New Roman" w:cs="Times New Roman"/>
          <w:sz w:val="26"/>
          <w:szCs w:val="26"/>
        </w:rPr>
        <w:t>элпийн нийсайаздар; нохчийн меттан мукъазчу элпийн</w:t>
      </w:r>
      <w:r w:rsidRPr="009551DF">
        <w:rPr>
          <w:rFonts w:ascii="Times New Roman" w:eastAsia="Times New Roman" w:hAnsi="Times New Roman" w:cs="Times New Roman"/>
          <w:i/>
          <w:sz w:val="26"/>
          <w:szCs w:val="26"/>
        </w:rPr>
        <w:t>(къ, кӀ,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кх, гӀ, и.д.кх.)</w:t>
      </w:r>
      <w:r w:rsidRPr="009551DF">
        <w:rPr>
          <w:rFonts w:ascii="Times New Roman" w:eastAsia="Times New Roman" w:hAnsi="Times New Roman" w:cs="Times New Roman"/>
          <w:sz w:val="26"/>
          <w:szCs w:val="26"/>
        </w:rPr>
        <w:t>нийсайаздар;шеконца</w:t>
      </w:r>
      <w:r w:rsidRPr="009551DF">
        <w:rPr>
          <w:rFonts w:ascii="Times New Roman" w:eastAsia="Times New Roman" w:hAnsi="Times New Roman" w:cs="Times New Roman"/>
          <w:i/>
          <w:sz w:val="26"/>
          <w:szCs w:val="26"/>
        </w:rPr>
        <w:t>[оьв], [ой], [эв]</w:t>
      </w:r>
      <w:r w:rsidRPr="009551DF">
        <w:rPr>
          <w:rFonts w:ascii="Times New Roman" w:eastAsia="Times New Roman" w:hAnsi="Times New Roman" w:cs="Times New Roman"/>
          <w:sz w:val="26"/>
          <w:szCs w:val="26"/>
        </w:rPr>
        <w:t>хезачу дешнийн нийсайаздар</w:t>
      </w:r>
      <w:r w:rsidRPr="009551DF">
        <w:rPr>
          <w:rFonts w:ascii="Times New Roman" w:eastAsia="Times New Roman" w:hAnsi="Times New Roman" w:cs="Times New Roman"/>
          <w:i/>
          <w:sz w:val="26"/>
          <w:szCs w:val="26"/>
        </w:rPr>
        <w:t>(-эв,-</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аьв,-ев)</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i/>
          <w:sz w:val="26"/>
          <w:szCs w:val="26"/>
        </w:rPr>
        <w:t>щ, ь, ы, ф</w:t>
      </w:r>
      <w:r w:rsidRPr="009551DF">
        <w:rPr>
          <w:rFonts w:ascii="Times New Roman" w:eastAsia="Times New Roman" w:hAnsi="Times New Roman" w:cs="Times New Roman"/>
          <w:sz w:val="26"/>
          <w:szCs w:val="26"/>
        </w:rPr>
        <w:t>элпашца долчу дешнийн нийсайаздар; деха мукъа</w:t>
      </w:r>
      <w:r w:rsidRPr="009551DF">
        <w:rPr>
          <w:rFonts w:ascii="Times New Roman" w:eastAsia="Times New Roman" w:hAnsi="Times New Roman" w:cs="Times New Roman"/>
          <w:i/>
          <w:sz w:val="26"/>
          <w:szCs w:val="26"/>
        </w:rPr>
        <w:t>и, уь</w:t>
      </w:r>
      <w:r w:rsidRPr="009551DF">
        <w:rPr>
          <w:rFonts w:ascii="Times New Roman" w:eastAsia="Times New Roman" w:hAnsi="Times New Roman" w:cs="Times New Roman"/>
          <w:sz w:val="26"/>
          <w:szCs w:val="26"/>
        </w:rPr>
        <w:t xml:space="preserve">хезачохь </w:t>
      </w:r>
      <w:r w:rsidRPr="009551DF">
        <w:rPr>
          <w:rFonts w:ascii="Times New Roman" w:eastAsia="Times New Roman" w:hAnsi="Times New Roman" w:cs="Times New Roman"/>
          <w:i/>
          <w:sz w:val="26"/>
          <w:szCs w:val="26"/>
        </w:rPr>
        <w:t>й</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элп</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дештӀаьхьенаш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цӀердешнашца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йазйар.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274"/>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w w:val="90"/>
          <w:sz w:val="26"/>
          <w:szCs w:val="26"/>
        </w:rPr>
        <w:t>Къамел</w:t>
      </w:r>
      <w:r w:rsidRPr="009551DF">
        <w:rPr>
          <w:rFonts w:ascii="Times New Roman" w:eastAsia="Times New Roman" w:hAnsi="Times New Roman" w:cs="Times New Roman"/>
          <w:b/>
          <w:bCs/>
          <w:spacing w:val="-3"/>
          <w:w w:val="90"/>
          <w:sz w:val="26"/>
          <w:szCs w:val="26"/>
        </w:rPr>
        <w:t xml:space="preserve"> </w:t>
      </w:r>
      <w:r w:rsidRPr="009551DF">
        <w:rPr>
          <w:rFonts w:ascii="Times New Roman" w:eastAsia="Times New Roman" w:hAnsi="Times New Roman" w:cs="Times New Roman"/>
          <w:b/>
          <w:bCs/>
          <w:w w:val="90"/>
          <w:sz w:val="26"/>
          <w:szCs w:val="26"/>
        </w:rPr>
        <w:t>кхиор</w:t>
      </w:r>
    </w:p>
    <w:p w:rsidR="009551DF" w:rsidRPr="009551DF" w:rsidRDefault="009551DF" w:rsidP="009551DF">
      <w:pPr>
        <w:widowControl w:val="0"/>
        <w:autoSpaceDE w:val="0"/>
        <w:autoSpaceDN w:val="0"/>
        <w:spacing w:before="1" w:after="0" w:line="240" w:lineRule="auto"/>
        <w:ind w:left="118" w:right="440"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Коммуникативни хьесап эвсараллица кхочушдархьама, барта тӀекеренан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Ӏалашонашца а, хьелашца а цхьаьнабогӀу меттан гӀирсаш харжар (деллачу хаттарна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жоп</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далархьама,шена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хетарг</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алархьама).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хаар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(дӀадоло,</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къамелехь</w:t>
      </w:r>
    </w:p>
    <w:p w:rsidR="009551DF" w:rsidRPr="009551DF" w:rsidRDefault="009551DF" w:rsidP="009551DF">
      <w:pPr>
        <w:widowControl w:val="0"/>
        <w:autoSpaceDE w:val="0"/>
        <w:autoSpaceDN w:val="0"/>
        <w:spacing w:after="0" w:line="240" w:lineRule="auto"/>
        <w:ind w:left="118" w:right="53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дакъалаца, къамел чекхдаккха, тидам тӀеберзо,</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 д.кх.).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Къамелан диалоган кеп</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практикехь карайерзор. Дешаран а, Ӏер-дахаран а тӀекеренан хьелашкахь къамелан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этикетан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норманаш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 орфоэпин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(нийсааларан) норманаш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ларйар.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Цхьаьна</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rPr>
        <w:sectPr w:rsidR="009551DF" w:rsidRPr="009551DF">
          <w:pgSz w:w="11910" w:h="16840"/>
          <w:pgMar w:top="9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399"/>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гӀуллакхдарехь шимма цхьаьна а, тобанашкахь а болх дӀахьуш, бартбан а, йукъарчу</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сацаме</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ван 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хаар.</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Суьртан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репродукцихула барта дийцар хӀоттор. Ша бинчу тергамашкахула 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хаттаршкахула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 барта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хӀоттор.</w:t>
      </w:r>
    </w:p>
    <w:p w:rsidR="009551DF" w:rsidRPr="009551DF" w:rsidRDefault="009551DF" w:rsidP="009551DF">
      <w:pPr>
        <w:widowControl w:val="0"/>
        <w:autoSpaceDE w:val="0"/>
        <w:autoSpaceDN w:val="0"/>
        <w:spacing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Текстан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билгалонаш: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текстера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предложенийн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маьӀнийн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цхьаалла;</w:t>
      </w:r>
    </w:p>
    <w:p w:rsidR="009551DF" w:rsidRPr="009551DF" w:rsidRDefault="009551DF" w:rsidP="009551DF">
      <w:pPr>
        <w:widowControl w:val="0"/>
        <w:autoSpaceDE w:val="0"/>
        <w:autoSpaceDN w:val="0"/>
        <w:spacing w:before="1" w:after="0" w:line="240" w:lineRule="auto"/>
        <w:ind w:left="11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текстера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предложенийн хьалх-тӀаьхьалла;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текстехь кхочушхилла йаьлла ойла гайтар.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Текстан тема. Коьрта ойла. Текстан цӀе. Билгалйинчу тексташна цӀе харжар. Текстан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дакъойн (абзацийн) хьалх-тӀаьхьалла. Предложенийн а, абзацийн а рогӀалла талхийна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нисйар.</w:t>
      </w:r>
    </w:p>
    <w:p w:rsidR="009551DF" w:rsidRPr="009551DF" w:rsidRDefault="009551DF" w:rsidP="009551DF">
      <w:pPr>
        <w:widowControl w:val="0"/>
        <w:autoSpaceDE w:val="0"/>
        <w:autoSpaceDN w:val="0"/>
        <w:spacing w:after="0" w:line="240" w:lineRule="auto"/>
        <w:ind w:left="118" w:right="1254" w:firstLine="772"/>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Текстийн тайпанаш: суртхӀоттор, дийцар, ойлайар, церан башхаллаш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(йуьхьанцара</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after="0" w:line="299"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Декъалдар</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декъалдаран открытка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(диллина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кехат)</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40" w:lineRule="auto"/>
        <w:ind w:left="118" w:right="115"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Текстах кхетар: текстехь болчу хааман буха тӀехь цхьалха жамӀаш кепе далоран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хаар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кхиор.</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Нийсачу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интонацица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(иэшарца)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текстан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хозуьйтуш исбаьхьаллин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йешар.</w:t>
      </w:r>
    </w:p>
    <w:p w:rsidR="009551DF" w:rsidRPr="009551DF" w:rsidRDefault="009551DF" w:rsidP="009551DF">
      <w:pPr>
        <w:widowControl w:val="0"/>
        <w:autoSpaceDE w:val="0"/>
        <w:autoSpaceDN w:val="0"/>
        <w:spacing w:after="0" w:line="240" w:lineRule="auto"/>
        <w:ind w:left="118" w:right="311"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Хаттаршна тӀе а тевжаш, 25-35 дешан барамехь йолу дийцаран текст ма-йарра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схьайийцар.</w:t>
      </w:r>
    </w:p>
    <w:p w:rsidR="009551DF" w:rsidRPr="009551DF" w:rsidRDefault="009551DF" w:rsidP="009551DF">
      <w:pPr>
        <w:widowControl w:val="0"/>
        <w:autoSpaceDE w:val="0"/>
        <w:autoSpaceDN w:val="0"/>
        <w:spacing w:after="0" w:line="240" w:lineRule="auto"/>
        <w:ind w:left="1677" w:right="1672"/>
        <w:jc w:val="center"/>
        <w:outlineLvl w:val="1"/>
        <w:rPr>
          <w:rFonts w:ascii="Times New Roman" w:eastAsia="Times New Roman" w:hAnsi="Times New Roman" w:cs="Times New Roman"/>
          <w:b/>
          <w:bCs/>
          <w:sz w:val="26"/>
          <w:szCs w:val="26"/>
        </w:rPr>
      </w:pPr>
      <w:bookmarkStart w:id="3" w:name="_TOC_250012"/>
      <w:r w:rsidRPr="009551DF">
        <w:rPr>
          <w:rFonts w:ascii="Times New Roman" w:eastAsia="Times New Roman" w:hAnsi="Times New Roman" w:cs="Times New Roman"/>
          <w:b/>
          <w:bCs/>
          <w:sz w:val="26"/>
          <w:szCs w:val="26"/>
        </w:rPr>
        <w:t>3</w:t>
      </w:r>
      <w:r w:rsidRPr="009551DF">
        <w:rPr>
          <w:rFonts w:ascii="Times New Roman" w:eastAsia="Times New Roman" w:hAnsi="Times New Roman" w:cs="Times New Roman"/>
          <w:b/>
          <w:bCs/>
          <w:spacing w:val="-5"/>
          <w:sz w:val="26"/>
          <w:szCs w:val="26"/>
        </w:rPr>
        <w:t xml:space="preserve"> </w:t>
      </w:r>
      <w:bookmarkEnd w:id="3"/>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before="1" w:after="0" w:line="240" w:lineRule="auto"/>
        <w:ind w:left="118"/>
        <w:rPr>
          <w:rFonts w:ascii="Times New Roman" w:eastAsia="Times New Roman" w:hAnsi="Times New Roman" w:cs="Times New Roman"/>
          <w:b/>
          <w:sz w:val="26"/>
        </w:rPr>
      </w:pPr>
      <w:r w:rsidRPr="009551DF">
        <w:rPr>
          <w:rFonts w:ascii="Times New Roman" w:eastAsia="Times New Roman" w:hAnsi="Times New Roman" w:cs="Times New Roman"/>
          <w:b/>
          <w:sz w:val="26"/>
        </w:rPr>
        <w:t>Нохчийн</w:t>
      </w:r>
      <w:r w:rsidRPr="009551DF">
        <w:rPr>
          <w:rFonts w:ascii="Times New Roman" w:eastAsia="Times New Roman" w:hAnsi="Times New Roman" w:cs="Times New Roman"/>
          <w:b/>
          <w:spacing w:val="-4"/>
          <w:sz w:val="26"/>
        </w:rPr>
        <w:t xml:space="preserve"> </w:t>
      </w:r>
      <w:r w:rsidRPr="009551DF">
        <w:rPr>
          <w:rFonts w:ascii="Times New Roman" w:eastAsia="Times New Roman" w:hAnsi="Times New Roman" w:cs="Times New Roman"/>
          <w:b/>
          <w:sz w:val="26"/>
        </w:rPr>
        <w:t>маттах</w:t>
      </w:r>
      <w:r w:rsidRPr="009551DF">
        <w:rPr>
          <w:rFonts w:ascii="Times New Roman" w:eastAsia="Times New Roman" w:hAnsi="Times New Roman" w:cs="Times New Roman"/>
          <w:b/>
          <w:spacing w:val="-1"/>
          <w:sz w:val="26"/>
        </w:rPr>
        <w:t xml:space="preserve"> </w:t>
      </w:r>
      <w:r w:rsidRPr="009551DF">
        <w:rPr>
          <w:rFonts w:ascii="Times New Roman" w:eastAsia="Times New Roman" w:hAnsi="Times New Roman" w:cs="Times New Roman"/>
          <w:b/>
          <w:sz w:val="26"/>
        </w:rPr>
        <w:t>болу</w:t>
      </w:r>
      <w:r w:rsidRPr="009551DF">
        <w:rPr>
          <w:rFonts w:ascii="Times New Roman" w:eastAsia="Times New Roman" w:hAnsi="Times New Roman" w:cs="Times New Roman"/>
          <w:b/>
          <w:spacing w:val="-2"/>
          <w:sz w:val="26"/>
        </w:rPr>
        <w:t xml:space="preserve"> </w:t>
      </w:r>
      <w:r w:rsidRPr="009551DF">
        <w:rPr>
          <w:rFonts w:ascii="Times New Roman" w:eastAsia="Times New Roman" w:hAnsi="Times New Roman" w:cs="Times New Roman"/>
          <w:b/>
          <w:sz w:val="26"/>
        </w:rPr>
        <w:t>хаамаш</w:t>
      </w:r>
    </w:p>
    <w:p w:rsidR="009551DF" w:rsidRPr="009551DF" w:rsidRDefault="009551DF" w:rsidP="009551DF">
      <w:pPr>
        <w:widowControl w:val="0"/>
        <w:autoSpaceDE w:val="0"/>
        <w:autoSpaceDN w:val="0"/>
        <w:spacing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 мотт тӀекеренан мотт санна. Мотт бовзаран некъаш: тергам, анализ,</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лингвистикин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эксперимент.</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Фонетика,</w:t>
      </w:r>
      <w:r w:rsidRPr="009551DF">
        <w:rPr>
          <w:rFonts w:ascii="Times New Roman" w:eastAsia="Times New Roman" w:hAnsi="Times New Roman" w:cs="Times New Roman"/>
          <w:b/>
          <w:bCs/>
          <w:spacing w:val="-6"/>
          <w:sz w:val="26"/>
          <w:szCs w:val="26"/>
        </w:rPr>
        <w:t xml:space="preserve"> </w:t>
      </w:r>
      <w:r w:rsidRPr="009551DF">
        <w:rPr>
          <w:rFonts w:ascii="Times New Roman" w:eastAsia="Times New Roman" w:hAnsi="Times New Roman" w:cs="Times New Roman"/>
          <w:b/>
          <w:bCs/>
          <w:sz w:val="26"/>
          <w:szCs w:val="26"/>
        </w:rPr>
        <w:t>графика,</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орфоэпи</w:t>
      </w:r>
    </w:p>
    <w:p w:rsidR="009551DF" w:rsidRPr="009551DF" w:rsidRDefault="009551DF" w:rsidP="009551DF">
      <w:pPr>
        <w:widowControl w:val="0"/>
        <w:autoSpaceDE w:val="0"/>
        <w:autoSpaceDN w:val="0"/>
        <w:spacing w:before="1" w:after="0" w:line="240" w:lineRule="auto"/>
        <w:ind w:left="118" w:right="112"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 меттан аьзнаш: мукъа/мукъаза, къора/зевне мукъазнаш. Деха а, доца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аьзнаш.</w:t>
      </w:r>
    </w:p>
    <w:p w:rsidR="009551DF" w:rsidRPr="009551DF" w:rsidRDefault="009551DF" w:rsidP="009551DF">
      <w:pPr>
        <w:widowControl w:val="0"/>
        <w:autoSpaceDE w:val="0"/>
        <w:autoSpaceDN w:val="0"/>
        <w:spacing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 xml:space="preserve">Йеха а, йоца а дифтонгаш </w:t>
      </w:r>
      <w:r w:rsidRPr="009551DF">
        <w:rPr>
          <w:rFonts w:ascii="Times New Roman" w:eastAsia="Times New Roman" w:hAnsi="Times New Roman" w:cs="Times New Roman"/>
          <w:i/>
          <w:sz w:val="26"/>
          <w:szCs w:val="26"/>
        </w:rPr>
        <w:t>иэ, уо</w:t>
      </w:r>
      <w:r w:rsidRPr="009551DF">
        <w:rPr>
          <w:rFonts w:ascii="Times New Roman" w:eastAsia="Times New Roman" w:hAnsi="Times New Roman" w:cs="Times New Roman"/>
          <w:sz w:val="26"/>
          <w:szCs w:val="26"/>
        </w:rPr>
        <w:t xml:space="preserve">, уьш йазйар. Нохчийн маттахь </w:t>
      </w:r>
      <w:r w:rsidRPr="009551DF">
        <w:rPr>
          <w:rFonts w:ascii="Times New Roman" w:eastAsia="Times New Roman" w:hAnsi="Times New Roman" w:cs="Times New Roman"/>
          <w:i/>
          <w:sz w:val="26"/>
          <w:szCs w:val="26"/>
        </w:rPr>
        <w:t xml:space="preserve">ъ </w:t>
      </w:r>
      <w:r w:rsidRPr="009551DF">
        <w:rPr>
          <w:rFonts w:ascii="Times New Roman" w:eastAsia="Times New Roman" w:hAnsi="Times New Roman" w:cs="Times New Roman"/>
          <w:sz w:val="26"/>
          <w:szCs w:val="26"/>
        </w:rPr>
        <w:t xml:space="preserve">гӀуллакх. </w:t>
      </w:r>
      <w:r w:rsidRPr="009551DF">
        <w:rPr>
          <w:rFonts w:ascii="Times New Roman" w:eastAsia="Times New Roman" w:hAnsi="Times New Roman" w:cs="Times New Roman"/>
          <w:i/>
          <w:sz w:val="26"/>
          <w:szCs w:val="26"/>
        </w:rPr>
        <w:t>ъ, 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долчу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дешнашкахь</w:t>
      </w:r>
      <w:r w:rsidRPr="009551DF">
        <w:rPr>
          <w:rFonts w:ascii="Times New Roman" w:eastAsia="Times New Roman" w:hAnsi="Times New Roman" w:cs="Times New Roman"/>
          <w:i/>
          <w:sz w:val="26"/>
          <w:szCs w:val="26"/>
        </w:rPr>
        <w:t>(айъа,тетрадь...)</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хӀоттаман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базар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(соотношение).</w:t>
      </w:r>
    </w:p>
    <w:p w:rsidR="009551DF" w:rsidRPr="009551DF" w:rsidRDefault="009551DF" w:rsidP="009551DF">
      <w:pPr>
        <w:widowControl w:val="0"/>
        <w:autoSpaceDE w:val="0"/>
        <w:autoSpaceDN w:val="0"/>
        <w:spacing w:after="0" w:line="297" w:lineRule="exact"/>
        <w:ind w:left="891"/>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Дошамашца,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справочникашца,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каталогашца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болх</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беш,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алфавитах</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before="1" w:after="0" w:line="240" w:lineRule="auto"/>
        <w:ind w:left="118" w:right="10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цхьаьнакхетарийн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дохалла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маттахь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жигара пайдаоьцучу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масалшца).</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Лексика</w:t>
      </w:r>
    </w:p>
    <w:p w:rsidR="009551DF" w:rsidRPr="009551DF" w:rsidRDefault="009551DF" w:rsidP="009551DF">
      <w:pPr>
        <w:widowControl w:val="0"/>
        <w:autoSpaceDE w:val="0"/>
        <w:autoSpaceDN w:val="0"/>
        <w:spacing w:after="0" w:line="298"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лексикин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маьӀна.</w:t>
      </w:r>
    </w:p>
    <w:p w:rsidR="009551DF" w:rsidRPr="009551DF" w:rsidRDefault="009551DF" w:rsidP="009551DF">
      <w:pPr>
        <w:widowControl w:val="0"/>
        <w:autoSpaceDE w:val="0"/>
        <w:autoSpaceDN w:val="0"/>
        <w:spacing w:before="1"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нийса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тӀедеана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маьӀна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Дешан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хӀоттам</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(морфемика)</w:t>
      </w:r>
    </w:p>
    <w:p w:rsidR="009551DF" w:rsidRPr="009551DF" w:rsidRDefault="009551DF" w:rsidP="009551DF">
      <w:pPr>
        <w:widowControl w:val="0"/>
        <w:autoSpaceDE w:val="0"/>
        <w:autoSpaceDN w:val="0"/>
        <w:spacing w:before="1"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Орам дешан ца хилча ца долу дакъа санна; цхьанаораман (гергара) 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цхьанаораман (гергарчу) дешнийн билгалонаш;</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цхьанаораман дешнаш а, синонимаш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 довзар; дешнашкахь орам къастор (аттачу дешнашкахь); чаккхе, дешан хийцалуш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дакъа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w:t>
      </w:r>
    </w:p>
    <w:p w:rsidR="009551DF" w:rsidRPr="009551DF" w:rsidRDefault="009551DF" w:rsidP="009551DF">
      <w:pPr>
        <w:widowControl w:val="0"/>
        <w:autoSpaceDE w:val="0"/>
        <w:autoSpaceDN w:val="0"/>
        <w:spacing w:after="0" w:line="240" w:lineRule="auto"/>
        <w:ind w:left="118" w:right="106" w:firstLine="707"/>
        <w:jc w:val="both"/>
        <w:rPr>
          <w:rFonts w:ascii="Times New Roman" w:eastAsia="Times New Roman" w:hAnsi="Times New Roman" w:cs="Times New Roman"/>
          <w:i/>
          <w:sz w:val="26"/>
        </w:rPr>
      </w:pPr>
      <w:r w:rsidRPr="009551DF">
        <w:rPr>
          <w:rFonts w:ascii="Times New Roman" w:eastAsia="Times New Roman" w:hAnsi="Times New Roman" w:cs="Times New Roman"/>
          <w:sz w:val="26"/>
        </w:rPr>
        <w:t>Цхьанаораман дешнаш а, цхьана дешан кепаш а. Орам, дешхьалхе, суффикс –</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 xml:space="preserve">дешан маьӀне дакъош. </w:t>
      </w:r>
      <w:r w:rsidRPr="009551DF">
        <w:rPr>
          <w:rFonts w:ascii="Times New Roman" w:eastAsia="Times New Roman" w:hAnsi="Times New Roman" w:cs="Times New Roman"/>
          <w:i/>
          <w:sz w:val="26"/>
        </w:rPr>
        <w:t>-р, - хо, -ча</w:t>
      </w:r>
      <w:r w:rsidRPr="009551DF">
        <w:rPr>
          <w:rFonts w:ascii="Times New Roman" w:eastAsia="Times New Roman" w:hAnsi="Times New Roman" w:cs="Times New Roman"/>
          <w:sz w:val="26"/>
        </w:rPr>
        <w:t>суффиксашца долу дешнаш. Хьастаран-жимдаран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суффиксашца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(цӀа-цӀелиг,</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кема-кемалг...).</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i/>
          <w:sz w:val="25"/>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Морфологи</w:t>
      </w:r>
    </w:p>
    <w:p w:rsidR="009551DF" w:rsidRPr="009551DF" w:rsidRDefault="009551DF" w:rsidP="009551DF">
      <w:pPr>
        <w:widowControl w:val="0"/>
        <w:autoSpaceDE w:val="0"/>
        <w:autoSpaceDN w:val="0"/>
        <w:spacing w:before="1"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ЦӀердош:</w:t>
      </w:r>
      <w:r w:rsidRPr="009551DF">
        <w:rPr>
          <w:rFonts w:ascii="Times New Roman" w:eastAsia="Times New Roman" w:hAnsi="Times New Roman" w:cs="Times New Roman"/>
          <w:spacing w:val="-6"/>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маьӀна,</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хаттарш,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къамелехь</w:t>
      </w:r>
      <w:r w:rsidRPr="009551DF">
        <w:rPr>
          <w:rFonts w:ascii="Times New Roman" w:eastAsia="Times New Roman" w:hAnsi="Times New Roman" w:cs="Times New Roman"/>
          <w:spacing w:val="-6"/>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Долахь (фамили, цӀе, ден цӀе, дийнатийн цӀераш, меттигийн цӀераш, говзарийн,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газетийн, журналийн цӀераш…)а, йукъара а цӀердешнаш. ЦӀердешнийн терахьашца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хийцадалар. Цхьаллин терахьан а, дукхаллин терахьан а бен кеп йоцу цӀердешнаш.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ЦӀердешнийн</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классаш.</w:t>
      </w:r>
      <w:r w:rsidRPr="009551DF">
        <w:rPr>
          <w:rFonts w:ascii="Times New Roman" w:eastAsia="Times New Roman" w:hAnsi="Times New Roman" w:cs="Times New Roman"/>
          <w:spacing w:val="29"/>
          <w:sz w:val="26"/>
          <w:szCs w:val="26"/>
        </w:rPr>
        <w:t xml:space="preserve"> </w:t>
      </w:r>
      <w:r w:rsidRPr="009551DF">
        <w:rPr>
          <w:rFonts w:ascii="Times New Roman" w:eastAsia="Times New Roman" w:hAnsi="Times New Roman" w:cs="Times New Roman"/>
          <w:sz w:val="26"/>
          <w:szCs w:val="26"/>
        </w:rPr>
        <w:t>ЦӀердешнийн</w:t>
      </w:r>
      <w:r w:rsidRPr="009551DF">
        <w:rPr>
          <w:rFonts w:ascii="Times New Roman" w:eastAsia="Times New Roman" w:hAnsi="Times New Roman" w:cs="Times New Roman"/>
          <w:spacing w:val="32"/>
          <w:sz w:val="26"/>
          <w:szCs w:val="26"/>
        </w:rPr>
        <w:t xml:space="preserve"> </w:t>
      </w:r>
      <w:r w:rsidRPr="009551DF">
        <w:rPr>
          <w:rFonts w:ascii="Times New Roman" w:eastAsia="Times New Roman" w:hAnsi="Times New Roman" w:cs="Times New Roman"/>
          <w:sz w:val="26"/>
          <w:szCs w:val="26"/>
        </w:rPr>
        <w:t>классийн</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гайтамаш.</w:t>
      </w:r>
      <w:r w:rsidRPr="009551DF">
        <w:rPr>
          <w:rFonts w:ascii="Times New Roman" w:eastAsia="Times New Roman" w:hAnsi="Times New Roman" w:cs="Times New Roman"/>
          <w:spacing w:val="29"/>
          <w:sz w:val="26"/>
          <w:szCs w:val="26"/>
        </w:rPr>
        <w:t xml:space="preserve"> </w:t>
      </w:r>
      <w:r w:rsidRPr="009551DF">
        <w:rPr>
          <w:rFonts w:ascii="Times New Roman" w:eastAsia="Times New Roman" w:hAnsi="Times New Roman" w:cs="Times New Roman"/>
          <w:sz w:val="26"/>
          <w:szCs w:val="26"/>
        </w:rPr>
        <w:t>ЦӀердешандожар.</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10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ЦӀердешан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дожар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билгалдаккхар.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дожаршца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терахьашца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хийцадалар.</w:t>
      </w:r>
    </w:p>
    <w:p w:rsidR="009551DF" w:rsidRPr="009551DF" w:rsidRDefault="009551DF" w:rsidP="009551DF">
      <w:pPr>
        <w:widowControl w:val="0"/>
        <w:autoSpaceDE w:val="0"/>
        <w:autoSpaceDN w:val="0"/>
        <w:spacing w:after="0" w:line="240" w:lineRule="auto"/>
        <w:ind w:left="118" w:right="108" w:firstLine="772"/>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Билгалдош: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маьӀна,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хаттарш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(муха?</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хьенан?</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стенан?</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муханиг?)</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къамелехь пайдаэцар. Лаамаза а, лааме а билгалдешнаш. Билгалдешнийн классашца 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терахьашца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дожаршца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хийцадалар.</w:t>
      </w:r>
    </w:p>
    <w:p w:rsidR="009551DF" w:rsidRPr="009551DF" w:rsidRDefault="009551DF" w:rsidP="009551DF">
      <w:pPr>
        <w:widowControl w:val="0"/>
        <w:autoSpaceDE w:val="0"/>
        <w:autoSpaceDN w:val="0"/>
        <w:spacing w:before="1" w:after="0" w:line="240" w:lineRule="auto"/>
        <w:ind w:left="118" w:right="109" w:firstLine="772"/>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ЦӀерметдош (йукъара кхетам). Йаххьийн цӀерметдешнаш а, къамелехь царах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оьшу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йух-йуха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далор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дӀадаккхархьама,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йаххьийн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цӀерметдешнех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before="1" w:after="0" w:line="240" w:lineRule="auto"/>
        <w:ind w:left="118" w:right="109"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Хандош: йукъара маьӀна, хаттарш, къамелехь пайдаэцар. Хандешан билгалза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кеп.Хандешан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карара,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йахана, йогӀу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хан.</w:t>
      </w:r>
    </w:p>
    <w:p w:rsidR="009551DF" w:rsidRPr="009551DF" w:rsidRDefault="009551DF" w:rsidP="009551DF">
      <w:pPr>
        <w:widowControl w:val="0"/>
        <w:autoSpaceDE w:val="0"/>
        <w:autoSpaceDN w:val="0"/>
        <w:spacing w:after="0" w:line="240" w:lineRule="auto"/>
        <w:ind w:left="826"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ДештӀаьхье (карладаккхар). ДештӀаьхьенаш</w:t>
      </w:r>
      <w:r w:rsidRPr="009551DF">
        <w:rPr>
          <w:rFonts w:ascii="Times New Roman" w:eastAsia="Times New Roman" w:hAnsi="Times New Roman" w:cs="Times New Roman"/>
          <w:i/>
          <w:sz w:val="26"/>
        </w:rPr>
        <w:t xml:space="preserve">тӀе, чу, </w:t>
      </w:r>
      <w:r w:rsidRPr="009551DF">
        <w:rPr>
          <w:rFonts w:ascii="Times New Roman" w:eastAsia="Times New Roman" w:hAnsi="Times New Roman" w:cs="Times New Roman"/>
          <w:sz w:val="26"/>
        </w:rPr>
        <w:t xml:space="preserve">церандешхьалхенех </w:t>
      </w:r>
      <w:r w:rsidRPr="009551DF">
        <w:rPr>
          <w:rFonts w:ascii="Times New Roman" w:eastAsia="Times New Roman" w:hAnsi="Times New Roman" w:cs="Times New Roman"/>
          <w:i/>
          <w:sz w:val="26"/>
        </w:rPr>
        <w:t>(тӀе-,</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чу-</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къастар.</w:t>
      </w:r>
    </w:p>
    <w:p w:rsidR="009551DF" w:rsidRPr="009551DF" w:rsidRDefault="009551DF" w:rsidP="009551DF">
      <w:pPr>
        <w:widowControl w:val="0"/>
        <w:autoSpaceDE w:val="0"/>
        <w:autoSpaceDN w:val="0"/>
        <w:spacing w:after="0" w:line="299" w:lineRule="exact"/>
        <w:ind w:left="891"/>
        <w:jc w:val="both"/>
        <w:rPr>
          <w:rFonts w:ascii="Times New Roman" w:eastAsia="Times New Roman" w:hAnsi="Times New Roman" w:cs="Times New Roman"/>
          <w:sz w:val="26"/>
        </w:rPr>
      </w:pPr>
      <w:r w:rsidRPr="009551DF">
        <w:rPr>
          <w:rFonts w:ascii="Times New Roman" w:eastAsia="Times New Roman" w:hAnsi="Times New Roman" w:cs="Times New Roman"/>
          <w:i/>
          <w:sz w:val="26"/>
        </w:rPr>
        <w:t>Ца,</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ма</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sz w:val="26"/>
        </w:rPr>
        <w:t>дакъалгаш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i/>
          <w:sz w:val="26"/>
        </w:rPr>
        <w:t xml:space="preserve">, </w:t>
      </w:r>
      <w:r w:rsidRPr="009551DF">
        <w:rPr>
          <w:rFonts w:ascii="Times New Roman" w:eastAsia="Times New Roman" w:hAnsi="Times New Roman" w:cs="Times New Roman"/>
          <w:sz w:val="26"/>
        </w:rPr>
        <w:t>церан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before="1"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Синтаксис</w:t>
      </w:r>
    </w:p>
    <w:p w:rsidR="009551DF" w:rsidRPr="009551DF" w:rsidRDefault="009551DF" w:rsidP="009551DF">
      <w:pPr>
        <w:widowControl w:val="0"/>
        <w:autoSpaceDE w:val="0"/>
        <w:autoSpaceDN w:val="0"/>
        <w:spacing w:before="1"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Предложени.</w:t>
      </w:r>
      <w:r w:rsidRPr="009551DF">
        <w:rPr>
          <w:rFonts w:ascii="Times New Roman" w:eastAsia="Times New Roman" w:hAnsi="Times New Roman" w:cs="Times New Roman"/>
          <w:spacing w:val="54"/>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54"/>
          <w:sz w:val="26"/>
          <w:szCs w:val="26"/>
        </w:rPr>
        <w:t xml:space="preserve"> </w:t>
      </w:r>
      <w:r w:rsidRPr="009551DF">
        <w:rPr>
          <w:rFonts w:ascii="Times New Roman" w:eastAsia="Times New Roman" w:hAnsi="Times New Roman" w:cs="Times New Roman"/>
          <w:sz w:val="26"/>
          <w:szCs w:val="26"/>
        </w:rPr>
        <w:t>цхьаьнакхетар.</w:t>
      </w:r>
      <w:r w:rsidRPr="009551DF">
        <w:rPr>
          <w:rFonts w:ascii="Times New Roman" w:eastAsia="Times New Roman" w:hAnsi="Times New Roman" w:cs="Times New Roman"/>
          <w:spacing w:val="58"/>
          <w:sz w:val="26"/>
          <w:szCs w:val="26"/>
        </w:rPr>
        <w:t xml:space="preserve"> </w:t>
      </w:r>
      <w:r w:rsidRPr="009551DF">
        <w:rPr>
          <w:rFonts w:ascii="Times New Roman" w:eastAsia="Times New Roman" w:hAnsi="Times New Roman" w:cs="Times New Roman"/>
          <w:sz w:val="26"/>
          <w:szCs w:val="26"/>
        </w:rPr>
        <w:t>МаьӀнийн</w:t>
      </w:r>
      <w:r w:rsidRPr="009551DF">
        <w:rPr>
          <w:rFonts w:ascii="Times New Roman" w:eastAsia="Times New Roman" w:hAnsi="Times New Roman" w:cs="Times New Roman"/>
          <w:spacing w:val="54"/>
          <w:sz w:val="26"/>
          <w:szCs w:val="26"/>
        </w:rPr>
        <w:t xml:space="preserve"> </w:t>
      </w:r>
      <w:r w:rsidRPr="009551DF">
        <w:rPr>
          <w:rFonts w:ascii="Times New Roman" w:eastAsia="Times New Roman" w:hAnsi="Times New Roman" w:cs="Times New Roman"/>
          <w:sz w:val="26"/>
          <w:szCs w:val="26"/>
        </w:rPr>
        <w:t>(синтаксисан)</w:t>
      </w:r>
      <w:r w:rsidRPr="009551DF">
        <w:rPr>
          <w:rFonts w:ascii="Times New Roman" w:eastAsia="Times New Roman" w:hAnsi="Times New Roman" w:cs="Times New Roman"/>
          <w:spacing w:val="54"/>
          <w:sz w:val="26"/>
          <w:szCs w:val="26"/>
        </w:rPr>
        <w:t xml:space="preserve"> </w:t>
      </w:r>
      <w:r w:rsidRPr="009551DF">
        <w:rPr>
          <w:rFonts w:ascii="Times New Roman" w:eastAsia="Times New Roman" w:hAnsi="Times New Roman" w:cs="Times New Roman"/>
          <w:sz w:val="26"/>
          <w:szCs w:val="26"/>
        </w:rPr>
        <w:t>хаттарийн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гӀоьнца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предложенехь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дешнашна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уьйр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билгалйаккхар.</w:t>
      </w:r>
    </w:p>
    <w:p w:rsidR="009551DF" w:rsidRPr="009551DF" w:rsidRDefault="009551DF" w:rsidP="009551DF">
      <w:pPr>
        <w:widowControl w:val="0"/>
        <w:autoSpaceDE w:val="0"/>
        <w:autoSpaceDN w:val="0"/>
        <w:spacing w:after="0" w:line="240" w:lineRule="auto"/>
        <w:ind w:left="118" w:firstLine="772"/>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коьрта</w:t>
      </w:r>
      <w:r w:rsidRPr="009551DF">
        <w:rPr>
          <w:rFonts w:ascii="Times New Roman" w:eastAsia="Times New Roman" w:hAnsi="Times New Roman" w:cs="Times New Roman"/>
          <w:spacing w:val="27"/>
          <w:sz w:val="26"/>
          <w:szCs w:val="26"/>
        </w:rPr>
        <w:t xml:space="preserve"> </w:t>
      </w:r>
      <w:r w:rsidRPr="009551DF">
        <w:rPr>
          <w:rFonts w:ascii="Times New Roman" w:eastAsia="Times New Roman" w:hAnsi="Times New Roman" w:cs="Times New Roman"/>
          <w:sz w:val="26"/>
          <w:szCs w:val="26"/>
        </w:rPr>
        <w:t>меженаш:</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подлежащи,</w:t>
      </w:r>
      <w:r w:rsidRPr="009551DF">
        <w:rPr>
          <w:rFonts w:ascii="Times New Roman" w:eastAsia="Times New Roman" w:hAnsi="Times New Roman" w:cs="Times New Roman"/>
          <w:spacing w:val="26"/>
          <w:sz w:val="26"/>
          <w:szCs w:val="26"/>
        </w:rPr>
        <w:t xml:space="preserve"> </w:t>
      </w:r>
      <w:r w:rsidRPr="009551DF">
        <w:rPr>
          <w:rFonts w:ascii="Times New Roman" w:eastAsia="Times New Roman" w:hAnsi="Times New Roman" w:cs="Times New Roman"/>
          <w:sz w:val="26"/>
          <w:szCs w:val="26"/>
        </w:rPr>
        <w:t>сказуеми.</w:t>
      </w:r>
      <w:r w:rsidRPr="009551DF">
        <w:rPr>
          <w:rFonts w:ascii="Times New Roman" w:eastAsia="Times New Roman" w:hAnsi="Times New Roman" w:cs="Times New Roman"/>
          <w:spacing w:val="27"/>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27"/>
          <w:sz w:val="26"/>
          <w:szCs w:val="26"/>
        </w:rPr>
        <w:t xml:space="preserve"> </w:t>
      </w:r>
      <w:r w:rsidRPr="009551DF">
        <w:rPr>
          <w:rFonts w:ascii="Times New Roman" w:eastAsia="Times New Roman" w:hAnsi="Times New Roman" w:cs="Times New Roman"/>
          <w:sz w:val="26"/>
          <w:szCs w:val="26"/>
        </w:rPr>
        <w:t>коьртаза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меженаш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(тайпанашка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йоькуш). Йаьржина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йаржаза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предложенеш.</w:t>
      </w:r>
    </w:p>
    <w:p w:rsidR="009551DF" w:rsidRPr="009551DF" w:rsidRDefault="009551DF" w:rsidP="009551DF">
      <w:pPr>
        <w:widowControl w:val="0"/>
        <w:tabs>
          <w:tab w:val="left" w:pos="1956"/>
          <w:tab w:val="left" w:pos="2846"/>
          <w:tab w:val="left" w:pos="3253"/>
          <w:tab w:val="left" w:pos="3604"/>
          <w:tab w:val="left" w:pos="5049"/>
          <w:tab w:val="left" w:pos="5929"/>
          <w:tab w:val="left" w:pos="6266"/>
          <w:tab w:val="left" w:pos="7975"/>
        </w:tabs>
        <w:autoSpaceDE w:val="0"/>
        <w:autoSpaceDN w:val="0"/>
        <w:spacing w:after="0" w:line="240" w:lineRule="auto"/>
        <w:ind w:left="118" w:right="10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Хуттург</w:t>
      </w:r>
      <w:r w:rsidRPr="009551DF">
        <w:rPr>
          <w:rFonts w:ascii="Times New Roman" w:eastAsia="Times New Roman" w:hAnsi="Times New Roman" w:cs="Times New Roman"/>
          <w:sz w:val="26"/>
          <w:szCs w:val="26"/>
        </w:rPr>
        <w:tab/>
        <w:t>йоцчу</w:t>
      </w:r>
      <w:r w:rsidRPr="009551DF">
        <w:rPr>
          <w:rFonts w:ascii="Times New Roman" w:eastAsia="Times New Roman" w:hAnsi="Times New Roman" w:cs="Times New Roman"/>
          <w:sz w:val="26"/>
          <w:szCs w:val="26"/>
        </w:rPr>
        <w:tab/>
        <w:t>а,</w:t>
      </w:r>
      <w:r w:rsidRPr="009551DF">
        <w:rPr>
          <w:rFonts w:ascii="Times New Roman" w:eastAsia="Times New Roman" w:hAnsi="Times New Roman" w:cs="Times New Roman"/>
          <w:sz w:val="26"/>
          <w:szCs w:val="26"/>
        </w:rPr>
        <w:tab/>
      </w:r>
      <w:r w:rsidRPr="009551DF">
        <w:rPr>
          <w:rFonts w:ascii="Times New Roman" w:eastAsia="Times New Roman" w:hAnsi="Times New Roman" w:cs="Times New Roman"/>
          <w:i/>
          <w:sz w:val="26"/>
          <w:szCs w:val="26"/>
        </w:rPr>
        <w:t>а</w:t>
      </w:r>
      <w:r w:rsidRPr="009551DF">
        <w:rPr>
          <w:rFonts w:ascii="Times New Roman" w:eastAsia="Times New Roman" w:hAnsi="Times New Roman" w:cs="Times New Roman"/>
          <w:i/>
          <w:sz w:val="26"/>
          <w:szCs w:val="26"/>
        </w:rPr>
        <w:tab/>
      </w:r>
      <w:r w:rsidRPr="009551DF">
        <w:rPr>
          <w:rFonts w:ascii="Times New Roman" w:eastAsia="Times New Roman" w:hAnsi="Times New Roman" w:cs="Times New Roman"/>
          <w:sz w:val="26"/>
          <w:szCs w:val="26"/>
        </w:rPr>
        <w:t>хуттургаца</w:t>
      </w:r>
      <w:r w:rsidRPr="009551DF">
        <w:rPr>
          <w:rFonts w:ascii="Times New Roman" w:eastAsia="Times New Roman" w:hAnsi="Times New Roman" w:cs="Times New Roman"/>
          <w:sz w:val="26"/>
          <w:szCs w:val="26"/>
        </w:rPr>
        <w:tab/>
        <w:t>йолчу</w:t>
      </w:r>
      <w:r w:rsidRPr="009551DF">
        <w:rPr>
          <w:rFonts w:ascii="Times New Roman" w:eastAsia="Times New Roman" w:hAnsi="Times New Roman" w:cs="Times New Roman"/>
          <w:sz w:val="26"/>
          <w:szCs w:val="26"/>
        </w:rPr>
        <w:tab/>
        <w:t>а</w:t>
      </w:r>
      <w:r w:rsidRPr="009551DF">
        <w:rPr>
          <w:rFonts w:ascii="Times New Roman" w:eastAsia="Times New Roman" w:hAnsi="Times New Roman" w:cs="Times New Roman"/>
          <w:sz w:val="26"/>
          <w:szCs w:val="26"/>
        </w:rPr>
        <w:tab/>
        <w:t>предложенин</w:t>
      </w:r>
      <w:r w:rsidRPr="009551DF">
        <w:rPr>
          <w:rFonts w:ascii="Times New Roman" w:eastAsia="Times New Roman" w:hAnsi="Times New Roman" w:cs="Times New Roman"/>
          <w:sz w:val="26"/>
          <w:szCs w:val="26"/>
        </w:rPr>
        <w:tab/>
      </w:r>
      <w:r w:rsidRPr="009551DF">
        <w:rPr>
          <w:rFonts w:ascii="Times New Roman" w:eastAsia="Times New Roman" w:hAnsi="Times New Roman" w:cs="Times New Roman"/>
          <w:spacing w:val="-1"/>
          <w:sz w:val="26"/>
          <w:szCs w:val="26"/>
        </w:rPr>
        <w:t>цхьанатайпанчу</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меженашна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тергам.</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Орфографи</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пунктуаци</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а</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Орфографин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иралла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гӀалат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тарлун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 ша хӀоттийна а, билгалйаьхна а тексташ талларехь таллам а,ша шена таллам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(карладаккхар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 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керлачу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коьчалехь пайдаэцар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 (орфографин) дошамах дешан нийсайаздар къастош (нисдеш)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118" w:right="104"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бакъонаш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царах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цӀерашкахь(фамилеш,цӀераш,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дийнатийн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говзарийн,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журналийн, газетийн… 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йукъарчу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я,</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яь,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юь,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е</w:t>
      </w:r>
      <w:r w:rsidRPr="009551DF">
        <w:rPr>
          <w:rFonts w:ascii="Times New Roman" w:eastAsia="Times New Roman" w:hAnsi="Times New Roman" w:cs="Times New Roman"/>
          <w:sz w:val="26"/>
          <w:szCs w:val="26"/>
        </w:rPr>
        <w:t>элпийн нийсайаздар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(карладаккхар а, тӀечӀагдар а); йеха а, йоца а</w:t>
      </w:r>
      <w:r w:rsidRPr="009551DF">
        <w:rPr>
          <w:rFonts w:ascii="Times New Roman" w:eastAsia="Times New Roman" w:hAnsi="Times New Roman" w:cs="Times New Roman"/>
          <w:i/>
          <w:sz w:val="26"/>
          <w:szCs w:val="26"/>
        </w:rPr>
        <w:t xml:space="preserve">иэ, уо </w:t>
      </w:r>
      <w:r w:rsidRPr="009551DF">
        <w:rPr>
          <w:rFonts w:ascii="Times New Roman" w:eastAsia="Times New Roman" w:hAnsi="Times New Roman" w:cs="Times New Roman"/>
          <w:sz w:val="26"/>
          <w:szCs w:val="26"/>
        </w:rPr>
        <w:t>дифтонгийн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нийсайазйар; чаккхенгахь </w:t>
      </w:r>
      <w:r w:rsidRPr="009551DF">
        <w:rPr>
          <w:rFonts w:ascii="Times New Roman" w:eastAsia="Times New Roman" w:hAnsi="Times New Roman" w:cs="Times New Roman"/>
          <w:i/>
          <w:sz w:val="26"/>
          <w:szCs w:val="26"/>
        </w:rPr>
        <w:t xml:space="preserve">-г, -к </w:t>
      </w:r>
      <w:r w:rsidRPr="009551DF">
        <w:rPr>
          <w:rFonts w:ascii="Times New Roman" w:eastAsia="Times New Roman" w:hAnsi="Times New Roman" w:cs="Times New Roman"/>
          <w:sz w:val="26"/>
          <w:szCs w:val="26"/>
        </w:rPr>
        <w:t xml:space="preserve">элпаш долчуцӀердешнашкахь </w:t>
      </w:r>
      <w:r w:rsidRPr="009551DF">
        <w:rPr>
          <w:rFonts w:ascii="Times New Roman" w:eastAsia="Times New Roman" w:hAnsi="Times New Roman" w:cs="Times New Roman"/>
          <w:i/>
          <w:sz w:val="26"/>
          <w:szCs w:val="26"/>
        </w:rPr>
        <w:t xml:space="preserve">а </w:t>
      </w:r>
      <w:r w:rsidRPr="009551DF">
        <w:rPr>
          <w:rFonts w:ascii="Times New Roman" w:eastAsia="Times New Roman" w:hAnsi="Times New Roman" w:cs="Times New Roman"/>
          <w:sz w:val="26"/>
          <w:szCs w:val="26"/>
        </w:rPr>
        <w:t>йа</w:t>
      </w:r>
      <w:r w:rsidRPr="009551DF">
        <w:rPr>
          <w:rFonts w:ascii="Times New Roman" w:eastAsia="Times New Roman" w:hAnsi="Times New Roman" w:cs="Times New Roman"/>
          <w:i/>
          <w:sz w:val="26"/>
          <w:szCs w:val="26"/>
        </w:rPr>
        <w:t>и</w:t>
      </w:r>
      <w:r w:rsidRPr="009551DF">
        <w:rPr>
          <w:rFonts w:ascii="Times New Roman" w:eastAsia="Times New Roman" w:hAnsi="Times New Roman" w:cs="Times New Roman"/>
          <w:sz w:val="26"/>
          <w:szCs w:val="26"/>
        </w:rPr>
        <w:t>элп йаздар; дешан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чаккхенгахь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шала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мукъаза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элпаш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i/>
          <w:sz w:val="26"/>
          <w:szCs w:val="26"/>
        </w:rPr>
        <w:t>(дитт,</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мотт,</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балл…)</w:t>
      </w:r>
      <w:r w:rsidRPr="009551DF">
        <w:rPr>
          <w:rFonts w:ascii="Times New Roman" w:eastAsia="Times New Roman" w:hAnsi="Times New Roman" w:cs="Times New Roman"/>
          <w:sz w:val="26"/>
          <w:szCs w:val="26"/>
        </w:rPr>
        <w:t>;</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шатайпа мукъаза элпаш нийсайаздар </w:t>
      </w:r>
      <w:r w:rsidRPr="009551DF">
        <w:rPr>
          <w:rFonts w:ascii="Times New Roman" w:eastAsia="Times New Roman" w:hAnsi="Times New Roman" w:cs="Times New Roman"/>
          <w:i/>
          <w:sz w:val="26"/>
          <w:szCs w:val="26"/>
        </w:rPr>
        <w:t>(ккх, ккъ, чкӀ,..)</w:t>
      </w:r>
      <w:r w:rsidRPr="009551DF">
        <w:rPr>
          <w:rFonts w:ascii="Times New Roman" w:eastAsia="Times New Roman" w:hAnsi="Times New Roman" w:cs="Times New Roman"/>
          <w:sz w:val="26"/>
          <w:szCs w:val="26"/>
        </w:rPr>
        <w:t xml:space="preserve">; дешан чаккхенгахь </w:t>
      </w:r>
      <w:r w:rsidRPr="009551DF">
        <w:rPr>
          <w:rFonts w:ascii="Times New Roman" w:eastAsia="Times New Roman" w:hAnsi="Times New Roman" w:cs="Times New Roman"/>
          <w:i/>
          <w:sz w:val="26"/>
          <w:szCs w:val="26"/>
        </w:rPr>
        <w:t xml:space="preserve">н </w:t>
      </w:r>
      <w:r w:rsidRPr="009551DF">
        <w:rPr>
          <w:rFonts w:ascii="Times New Roman" w:eastAsia="Times New Roman" w:hAnsi="Times New Roman" w:cs="Times New Roman"/>
          <w:sz w:val="26"/>
          <w:szCs w:val="26"/>
        </w:rPr>
        <w:t>элп йаздар;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дештӀаьхьенаш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йаххьийн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цӀерметдешнашца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дакъалгаш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ца,</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ма</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хандешнашца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й,</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ъ,</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ь</w:t>
      </w:r>
      <w:r w:rsidRPr="009551DF">
        <w:rPr>
          <w:rFonts w:ascii="Times New Roman" w:eastAsia="Times New Roman" w:hAnsi="Times New Roman" w:cs="Times New Roman"/>
          <w:sz w:val="26"/>
          <w:szCs w:val="26"/>
        </w:rPr>
        <w:t>элпашца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сехьадахар;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шала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мукъазчу элпашца </w:t>
      </w:r>
      <w:r w:rsidRPr="009551DF">
        <w:rPr>
          <w:rFonts w:ascii="Times New Roman" w:eastAsia="Times New Roman" w:hAnsi="Times New Roman" w:cs="Times New Roman"/>
          <w:i/>
          <w:sz w:val="26"/>
          <w:szCs w:val="26"/>
        </w:rPr>
        <w:t xml:space="preserve">(лл, тт, сс…) </w:t>
      </w:r>
      <w:r w:rsidRPr="009551DF">
        <w:rPr>
          <w:rFonts w:ascii="Times New Roman" w:eastAsia="Times New Roman" w:hAnsi="Times New Roman" w:cs="Times New Roman"/>
          <w:sz w:val="26"/>
          <w:szCs w:val="26"/>
        </w:rPr>
        <w:t>долу дешнаш сехьадахар; шалхачу шала мукъазчу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элпашца </w:t>
      </w:r>
      <w:r w:rsidRPr="009551DF">
        <w:rPr>
          <w:rFonts w:ascii="Times New Roman" w:eastAsia="Times New Roman" w:hAnsi="Times New Roman" w:cs="Times New Roman"/>
          <w:i/>
          <w:sz w:val="26"/>
          <w:szCs w:val="26"/>
        </w:rPr>
        <w:t xml:space="preserve">(ккх, ткъ, чкъ…) </w:t>
      </w:r>
      <w:r w:rsidRPr="009551DF">
        <w:rPr>
          <w:rFonts w:ascii="Times New Roman" w:eastAsia="Times New Roman" w:hAnsi="Times New Roman" w:cs="Times New Roman"/>
          <w:sz w:val="26"/>
          <w:szCs w:val="26"/>
        </w:rPr>
        <w:t>долу дешнаш сехьадахар; цӀердешнийн дукхаллин терахьан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чаккхе; дештӀаьхьенийн нийсайазйар;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 xml:space="preserve">ца, ма, </w:t>
      </w:r>
      <w:r w:rsidRPr="009551DF">
        <w:rPr>
          <w:rFonts w:ascii="Times New Roman" w:eastAsia="Times New Roman" w:hAnsi="Times New Roman" w:cs="Times New Roman"/>
          <w:sz w:val="26"/>
          <w:szCs w:val="26"/>
        </w:rPr>
        <w:t>дакъалгашца дешхьалхенийн цхьаьна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 йазйар.</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Къамел</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кхиор</w:t>
      </w:r>
    </w:p>
    <w:p w:rsidR="009551DF" w:rsidRPr="009551DF" w:rsidRDefault="009551DF" w:rsidP="009551DF">
      <w:pPr>
        <w:widowControl w:val="0"/>
        <w:autoSpaceDE w:val="0"/>
        <w:autoSpaceDN w:val="0"/>
        <w:spacing w:before="1"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Къамелан этикетан норманаш: барта а, йозанан а кхайкхар, дехар дар, бехк</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цабиллар дехар, баркалла алар, духатохар, и.д.кх. Дешаран а, Ӏер-дахаран а тӀекеренан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хьелашкахь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этикетан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нийсааларан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(орфоэпин)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ларйар. Диалогехь а, дискуссехь а шена хетарг кепе дало, тӀечӀагӀдан; барт бан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 гӀуллакхдарехь йукъарчу сацамна тӀетан а; шимма цхьаьна, тобанашца болх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кхочушбеш, дарашнатӀехь таллам (контроль)бан (барта уьйр йан) гӀо ден 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гӀирсаш.</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118" w:right="111"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Нохчийн мотт ца хуучу нахаца тӀекере лелоран хьелашкахь къамелан этикетан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башхаллаш.</w:t>
      </w:r>
    </w:p>
    <w:p w:rsidR="009551DF" w:rsidRPr="009551DF" w:rsidRDefault="009551DF" w:rsidP="009551DF">
      <w:pPr>
        <w:widowControl w:val="0"/>
        <w:autoSpaceDE w:val="0"/>
        <w:autoSpaceDN w:val="0"/>
        <w:spacing w:after="0" w:line="240" w:lineRule="auto"/>
        <w:ind w:left="118" w:right="105" w:firstLine="772"/>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Текстан план. Текстан план хӀоттор, йеллачу планаца текст йазйар. Йаххьийн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цӀерметдешнийн,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синонимийн,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хуттургийн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гӀоьнца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уьйр.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Текстехь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коьрта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w:t>
      </w:r>
    </w:p>
    <w:p w:rsidR="009551DF" w:rsidRPr="009551DF" w:rsidRDefault="009551DF" w:rsidP="009551DF">
      <w:pPr>
        <w:widowControl w:val="0"/>
        <w:autoSpaceDE w:val="0"/>
        <w:autoSpaceDN w:val="0"/>
        <w:spacing w:before="1"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Текстийн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тайпанаш (дийцар, суртхӀоттор, ойлайар)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къастор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 билгалйинчу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кепан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шен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кхоллар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after="0" w:line="299"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Кехатан,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дӀакхайкхоран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(объявленин)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жанр.</w:t>
      </w:r>
    </w:p>
    <w:p w:rsidR="009551DF" w:rsidRPr="009551DF" w:rsidRDefault="009551DF" w:rsidP="009551DF">
      <w:pPr>
        <w:widowControl w:val="0"/>
        <w:autoSpaceDE w:val="0"/>
        <w:autoSpaceDN w:val="0"/>
        <w:spacing w:before="1" w:after="0" w:line="240" w:lineRule="auto"/>
        <w:ind w:left="826" w:right="21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Массара цхьаьна йа ша хӀоттийнчу планаца текст схьайийцар.</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Талламан,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довзийтаран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bookmarkStart w:id="4" w:name="_TOC_250011"/>
      <w:r w:rsidRPr="009551DF">
        <w:rPr>
          <w:rFonts w:ascii="Times New Roman" w:eastAsia="Times New Roman" w:hAnsi="Times New Roman" w:cs="Times New Roman"/>
          <w:b/>
          <w:bCs/>
          <w:sz w:val="26"/>
          <w:szCs w:val="26"/>
        </w:rPr>
        <w:t>4</w:t>
      </w:r>
      <w:r w:rsidRPr="009551DF">
        <w:rPr>
          <w:rFonts w:ascii="Times New Roman" w:eastAsia="Times New Roman" w:hAnsi="Times New Roman" w:cs="Times New Roman"/>
          <w:b/>
          <w:bCs/>
          <w:spacing w:val="-5"/>
          <w:sz w:val="26"/>
          <w:szCs w:val="26"/>
        </w:rPr>
        <w:t xml:space="preserve"> </w:t>
      </w:r>
      <w:bookmarkEnd w:id="4"/>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b/>
          <w:sz w:val="25"/>
          <w:szCs w:val="26"/>
        </w:rPr>
      </w:pPr>
    </w:p>
    <w:p w:rsidR="009551DF" w:rsidRPr="009551DF" w:rsidRDefault="009551DF" w:rsidP="009551DF">
      <w:pPr>
        <w:widowControl w:val="0"/>
        <w:autoSpaceDE w:val="0"/>
        <w:autoSpaceDN w:val="0"/>
        <w:spacing w:after="0" w:line="240" w:lineRule="auto"/>
        <w:ind w:left="118"/>
        <w:rPr>
          <w:rFonts w:ascii="Times New Roman" w:eastAsia="Times New Roman" w:hAnsi="Times New Roman" w:cs="Times New Roman"/>
          <w:b/>
          <w:sz w:val="26"/>
        </w:rPr>
      </w:pPr>
      <w:r w:rsidRPr="009551DF">
        <w:rPr>
          <w:rFonts w:ascii="Times New Roman" w:eastAsia="Times New Roman" w:hAnsi="Times New Roman" w:cs="Times New Roman"/>
          <w:b/>
          <w:sz w:val="26"/>
        </w:rPr>
        <w:t>Нохчийн</w:t>
      </w:r>
      <w:r w:rsidRPr="009551DF">
        <w:rPr>
          <w:rFonts w:ascii="Times New Roman" w:eastAsia="Times New Roman" w:hAnsi="Times New Roman" w:cs="Times New Roman"/>
          <w:b/>
          <w:spacing w:val="-4"/>
          <w:sz w:val="26"/>
        </w:rPr>
        <w:t xml:space="preserve"> </w:t>
      </w:r>
      <w:r w:rsidRPr="009551DF">
        <w:rPr>
          <w:rFonts w:ascii="Times New Roman" w:eastAsia="Times New Roman" w:hAnsi="Times New Roman" w:cs="Times New Roman"/>
          <w:b/>
          <w:sz w:val="26"/>
        </w:rPr>
        <w:t>маттах</w:t>
      </w:r>
      <w:r w:rsidRPr="009551DF">
        <w:rPr>
          <w:rFonts w:ascii="Times New Roman" w:eastAsia="Times New Roman" w:hAnsi="Times New Roman" w:cs="Times New Roman"/>
          <w:b/>
          <w:spacing w:val="-2"/>
          <w:sz w:val="26"/>
        </w:rPr>
        <w:t xml:space="preserve"> </w:t>
      </w:r>
      <w:r w:rsidRPr="009551DF">
        <w:rPr>
          <w:rFonts w:ascii="Times New Roman" w:eastAsia="Times New Roman" w:hAnsi="Times New Roman" w:cs="Times New Roman"/>
          <w:b/>
          <w:sz w:val="26"/>
        </w:rPr>
        <w:t>болу</w:t>
      </w:r>
      <w:r w:rsidRPr="009551DF">
        <w:rPr>
          <w:rFonts w:ascii="Times New Roman" w:eastAsia="Times New Roman" w:hAnsi="Times New Roman" w:cs="Times New Roman"/>
          <w:b/>
          <w:spacing w:val="-2"/>
          <w:sz w:val="26"/>
        </w:rPr>
        <w:t xml:space="preserve"> </w:t>
      </w:r>
      <w:r w:rsidRPr="009551DF">
        <w:rPr>
          <w:rFonts w:ascii="Times New Roman" w:eastAsia="Times New Roman" w:hAnsi="Times New Roman" w:cs="Times New Roman"/>
          <w:b/>
          <w:sz w:val="26"/>
        </w:rPr>
        <w:t>хаамаш</w:t>
      </w:r>
    </w:p>
    <w:p w:rsidR="009551DF" w:rsidRPr="009551DF" w:rsidRDefault="009551DF" w:rsidP="009551DF">
      <w:pPr>
        <w:widowControl w:val="0"/>
        <w:autoSpaceDE w:val="0"/>
        <w:autoSpaceDN w:val="0"/>
        <w:spacing w:before="1" w:after="0" w:line="240" w:lineRule="auto"/>
        <w:ind w:left="118" w:right="331"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Нохчийн мотт Нохчийн Республикин пачхьалкхан мотт санна.Мотт – халкъан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синъоьздангаллин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коьртачу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мехаллех</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цхьаъ</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w:t>
      </w:r>
    </w:p>
    <w:p w:rsidR="009551DF" w:rsidRPr="009551DF" w:rsidRDefault="009551DF" w:rsidP="009551DF">
      <w:pPr>
        <w:widowControl w:val="0"/>
        <w:tabs>
          <w:tab w:val="left" w:pos="1714"/>
          <w:tab w:val="left" w:pos="3006"/>
          <w:tab w:val="left" w:pos="4779"/>
          <w:tab w:val="left" w:pos="5985"/>
          <w:tab w:val="left" w:pos="7098"/>
          <w:tab w:val="left" w:pos="8210"/>
        </w:tabs>
        <w:autoSpaceDE w:val="0"/>
        <w:autoSpaceDN w:val="0"/>
        <w:spacing w:after="0" w:line="240" w:lineRule="auto"/>
        <w:ind w:left="118" w:right="107"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z w:val="26"/>
          <w:szCs w:val="26"/>
        </w:rPr>
        <w:tab/>
        <w:t>бовзаран</w:t>
      </w:r>
      <w:r w:rsidRPr="009551DF">
        <w:rPr>
          <w:rFonts w:ascii="Times New Roman" w:eastAsia="Times New Roman" w:hAnsi="Times New Roman" w:cs="Times New Roman"/>
          <w:sz w:val="26"/>
          <w:szCs w:val="26"/>
        </w:rPr>
        <w:tab/>
        <w:t>тайп-тайпана</w:t>
      </w:r>
      <w:r w:rsidRPr="009551DF">
        <w:rPr>
          <w:rFonts w:ascii="Times New Roman" w:eastAsia="Times New Roman" w:hAnsi="Times New Roman" w:cs="Times New Roman"/>
          <w:sz w:val="26"/>
          <w:szCs w:val="26"/>
        </w:rPr>
        <w:tab/>
        <w:t>некъаш:</w:t>
      </w:r>
      <w:r w:rsidRPr="009551DF">
        <w:rPr>
          <w:rFonts w:ascii="Times New Roman" w:eastAsia="Times New Roman" w:hAnsi="Times New Roman" w:cs="Times New Roman"/>
          <w:sz w:val="26"/>
          <w:szCs w:val="26"/>
        </w:rPr>
        <w:tab/>
        <w:t>тергам,</w:t>
      </w:r>
      <w:r w:rsidRPr="009551DF">
        <w:rPr>
          <w:rFonts w:ascii="Times New Roman" w:eastAsia="Times New Roman" w:hAnsi="Times New Roman" w:cs="Times New Roman"/>
          <w:sz w:val="26"/>
          <w:szCs w:val="26"/>
        </w:rPr>
        <w:tab/>
        <w:t>анализ,</w:t>
      </w:r>
      <w:r w:rsidRPr="009551DF">
        <w:rPr>
          <w:rFonts w:ascii="Times New Roman" w:eastAsia="Times New Roman" w:hAnsi="Times New Roman" w:cs="Times New Roman"/>
          <w:sz w:val="26"/>
          <w:szCs w:val="26"/>
        </w:rPr>
        <w:tab/>
      </w:r>
      <w:r w:rsidRPr="009551DF">
        <w:rPr>
          <w:rFonts w:ascii="Times New Roman" w:eastAsia="Times New Roman" w:hAnsi="Times New Roman" w:cs="Times New Roman"/>
          <w:spacing w:val="-1"/>
          <w:sz w:val="26"/>
          <w:szCs w:val="26"/>
        </w:rPr>
        <w:t>лингвистикин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эксперимент,</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мини-таллам,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проект.</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Фонетика,</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графика,</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орфоэпи</w:t>
      </w:r>
    </w:p>
    <w:p w:rsidR="009551DF" w:rsidRPr="009551DF" w:rsidRDefault="009551DF" w:rsidP="009551DF">
      <w:pPr>
        <w:widowControl w:val="0"/>
        <w:autoSpaceDE w:val="0"/>
        <w:autoSpaceDN w:val="0"/>
        <w:spacing w:after="0" w:line="240" w:lineRule="auto"/>
        <w:ind w:left="118" w:right="112"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Йеллачу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параметрашца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дашехь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дашехь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доцуш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характеристика,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дустар,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классификаци</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йар. Дешан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аьзнийн-элпийн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таллам.</w:t>
      </w:r>
    </w:p>
    <w:p w:rsidR="009551DF" w:rsidRPr="009551DF" w:rsidRDefault="009551DF" w:rsidP="009551DF">
      <w:pPr>
        <w:widowControl w:val="0"/>
        <w:autoSpaceDE w:val="0"/>
        <w:autoSpaceDN w:val="0"/>
        <w:spacing w:before="1" w:after="0" w:line="240" w:lineRule="auto"/>
        <w:ind w:left="118" w:right="106"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 даран (говорение) а, йешаран а процессехь нийса интонаци (иэшар).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аьзнийн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цхьаьнакхетарийн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аларан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норманаш;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хӀинцалерчу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 литературни меттан норманашца йогӀу, йохалла (Ӏаматехь Ӏамочу 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кӀеззиг</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масалшна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тӀехь).</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Лексика</w:t>
      </w:r>
    </w:p>
    <w:p w:rsidR="009551DF" w:rsidRPr="009551DF" w:rsidRDefault="009551DF" w:rsidP="009551DF">
      <w:pPr>
        <w:widowControl w:val="0"/>
        <w:autoSpaceDE w:val="0"/>
        <w:autoSpaceDN w:val="0"/>
        <w:spacing w:before="1"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Къамелехь</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синонимех,</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антонимех,</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омонимех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пайдаэцарна тӀехь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тергам.</w:t>
      </w:r>
    </w:p>
    <w:p w:rsidR="009551DF" w:rsidRPr="009551DF" w:rsidRDefault="009551DF" w:rsidP="009551DF">
      <w:pPr>
        <w:widowControl w:val="0"/>
        <w:tabs>
          <w:tab w:val="left" w:pos="2401"/>
          <w:tab w:val="left" w:pos="3785"/>
          <w:tab w:val="left" w:pos="5570"/>
          <w:tab w:val="left" w:pos="7800"/>
        </w:tabs>
        <w:autoSpaceDE w:val="0"/>
        <w:autoSpaceDN w:val="0"/>
        <w:spacing w:before="1" w:after="0" w:line="240" w:lineRule="auto"/>
        <w:ind w:left="118" w:right="105"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Къамелехь</w:t>
      </w:r>
      <w:r w:rsidRPr="009551DF">
        <w:rPr>
          <w:rFonts w:ascii="Times New Roman" w:eastAsia="Times New Roman" w:hAnsi="Times New Roman" w:cs="Times New Roman"/>
          <w:sz w:val="26"/>
          <w:szCs w:val="26"/>
        </w:rPr>
        <w:tab/>
        <w:t>дешнийн</w:t>
      </w:r>
      <w:r w:rsidRPr="009551DF">
        <w:rPr>
          <w:rFonts w:ascii="Times New Roman" w:eastAsia="Times New Roman" w:hAnsi="Times New Roman" w:cs="Times New Roman"/>
          <w:sz w:val="26"/>
          <w:szCs w:val="26"/>
        </w:rPr>
        <w:tab/>
        <w:t>чӀагӀделлачу</w:t>
      </w:r>
      <w:r w:rsidRPr="009551DF">
        <w:rPr>
          <w:rFonts w:ascii="Times New Roman" w:eastAsia="Times New Roman" w:hAnsi="Times New Roman" w:cs="Times New Roman"/>
          <w:sz w:val="26"/>
          <w:szCs w:val="26"/>
        </w:rPr>
        <w:tab/>
        <w:t>цхьаьнакхетарех</w:t>
      </w:r>
      <w:r w:rsidRPr="009551DF">
        <w:rPr>
          <w:rFonts w:ascii="Times New Roman" w:eastAsia="Times New Roman" w:hAnsi="Times New Roman" w:cs="Times New Roman"/>
          <w:sz w:val="26"/>
          <w:szCs w:val="26"/>
        </w:rPr>
        <w:tab/>
        <w:t>(фразеологизмех)</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пайдаэцарна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тӀехь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тергам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8"/>
          <w:szCs w:val="26"/>
        </w:rPr>
      </w:pP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3"/>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Дешан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хӀоттам</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(морфемика)</w:t>
      </w:r>
    </w:p>
    <w:p w:rsidR="009551DF" w:rsidRPr="009551DF" w:rsidRDefault="009551DF" w:rsidP="009551DF">
      <w:pPr>
        <w:widowControl w:val="0"/>
        <w:autoSpaceDE w:val="0"/>
        <w:autoSpaceDN w:val="0"/>
        <w:spacing w:after="0" w:line="240" w:lineRule="auto"/>
        <w:ind w:left="118" w:firstLine="70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Хийцалучу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дешнийн</w:t>
      </w:r>
      <w:r w:rsidRPr="009551DF">
        <w:rPr>
          <w:rFonts w:ascii="Times New Roman" w:eastAsia="Times New Roman" w:hAnsi="Times New Roman" w:cs="Times New Roman"/>
          <w:spacing w:val="6"/>
          <w:sz w:val="26"/>
          <w:szCs w:val="26"/>
        </w:rPr>
        <w:t xml:space="preserve"> </w:t>
      </w:r>
      <w:r w:rsidRPr="009551DF">
        <w:rPr>
          <w:rFonts w:ascii="Times New Roman" w:eastAsia="Times New Roman" w:hAnsi="Times New Roman" w:cs="Times New Roman"/>
          <w:sz w:val="26"/>
          <w:szCs w:val="26"/>
        </w:rPr>
        <w:t>хӀоттам,</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морфемаш атта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къасталучу</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дешнашкахь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орамаш,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дешхьалхенаш,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суффиксаш,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чаккхенаш</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билгалйахар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(Ӏамийнарг</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карладаккхар).</w:t>
      </w:r>
    </w:p>
    <w:p w:rsidR="009551DF" w:rsidRPr="009551DF" w:rsidRDefault="009551DF" w:rsidP="009551DF">
      <w:pPr>
        <w:widowControl w:val="0"/>
        <w:autoSpaceDE w:val="0"/>
        <w:autoSpaceDN w:val="0"/>
        <w:spacing w:before="1" w:after="0" w:line="240" w:lineRule="auto"/>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Дешан</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лард.</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Чолхе</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дешнаш</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Морфологи</w:t>
      </w:r>
    </w:p>
    <w:p w:rsidR="009551DF" w:rsidRPr="009551DF" w:rsidRDefault="009551DF" w:rsidP="009551DF">
      <w:pPr>
        <w:widowControl w:val="0"/>
        <w:autoSpaceDE w:val="0"/>
        <w:autoSpaceDN w:val="0"/>
        <w:spacing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Коьрта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гӀуллакхан 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дакъош</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(йуьхьанцара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довзийтар).</w:t>
      </w:r>
    </w:p>
    <w:p w:rsidR="009551DF" w:rsidRPr="009551DF" w:rsidRDefault="009551DF" w:rsidP="009551DF">
      <w:pPr>
        <w:widowControl w:val="0"/>
        <w:autoSpaceDE w:val="0"/>
        <w:autoSpaceDN w:val="0"/>
        <w:spacing w:before="1"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ЦӀердош.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легар.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1,</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2,</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3,</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4­чу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легарийн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легар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фамилеш).</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Билгалдош.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Лаамаза а, лааме а билгалдешнаш. Билгалдешнийн легар.1,2-чу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легаран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Легалуш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доцу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билгалдешнаш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стенан?</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хаттаршна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жоп</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лун билгалдешнаш).</w:t>
      </w:r>
    </w:p>
    <w:p w:rsidR="009551DF" w:rsidRPr="009551DF" w:rsidRDefault="009551DF" w:rsidP="009551DF">
      <w:pPr>
        <w:widowControl w:val="0"/>
        <w:autoSpaceDE w:val="0"/>
        <w:autoSpaceDN w:val="0"/>
        <w:spacing w:before="1" w:after="0" w:line="298"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Терахьдош.</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Масаллин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рогӀаллин 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терахьдешнаш.</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ЦӀерметдош. Йаххьийн цӀерметдешнаш (карладаккхар). Цхьаллин а, дукхаллин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терахьан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йаххьийн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цӀерметдешнийн дожаршца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хийцадалар.</w:t>
      </w:r>
    </w:p>
    <w:p w:rsidR="009551DF" w:rsidRPr="009551DF" w:rsidRDefault="009551DF" w:rsidP="009551DF">
      <w:pPr>
        <w:widowControl w:val="0"/>
        <w:autoSpaceDE w:val="0"/>
        <w:autoSpaceDN w:val="0"/>
        <w:spacing w:after="0" w:line="299"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Хандош.</w:t>
      </w:r>
      <w:r w:rsidRPr="009551DF">
        <w:rPr>
          <w:rFonts w:ascii="Times New Roman" w:eastAsia="Times New Roman" w:hAnsi="Times New Roman" w:cs="Times New Roman"/>
          <w:spacing w:val="30"/>
          <w:sz w:val="26"/>
          <w:szCs w:val="26"/>
        </w:rPr>
        <w:t xml:space="preserve"> </w:t>
      </w:r>
      <w:r w:rsidRPr="009551DF">
        <w:rPr>
          <w:rFonts w:ascii="Times New Roman" w:eastAsia="Times New Roman" w:hAnsi="Times New Roman" w:cs="Times New Roman"/>
          <w:sz w:val="26"/>
          <w:szCs w:val="26"/>
        </w:rPr>
        <w:t>Хандешан</w:t>
      </w:r>
      <w:r w:rsidRPr="009551DF">
        <w:rPr>
          <w:rFonts w:ascii="Times New Roman" w:eastAsia="Times New Roman" w:hAnsi="Times New Roman" w:cs="Times New Roman"/>
          <w:spacing w:val="96"/>
          <w:sz w:val="26"/>
          <w:szCs w:val="26"/>
        </w:rPr>
        <w:t xml:space="preserve"> </w:t>
      </w:r>
      <w:r w:rsidRPr="009551DF">
        <w:rPr>
          <w:rFonts w:ascii="Times New Roman" w:eastAsia="Times New Roman" w:hAnsi="Times New Roman" w:cs="Times New Roman"/>
          <w:sz w:val="26"/>
          <w:szCs w:val="26"/>
        </w:rPr>
        <w:t>билгалза</w:t>
      </w:r>
      <w:r w:rsidRPr="009551DF">
        <w:rPr>
          <w:rFonts w:ascii="Times New Roman" w:eastAsia="Times New Roman" w:hAnsi="Times New Roman" w:cs="Times New Roman"/>
          <w:spacing w:val="92"/>
          <w:sz w:val="26"/>
          <w:szCs w:val="26"/>
        </w:rPr>
        <w:t xml:space="preserve"> </w:t>
      </w:r>
      <w:r w:rsidRPr="009551DF">
        <w:rPr>
          <w:rFonts w:ascii="Times New Roman" w:eastAsia="Times New Roman" w:hAnsi="Times New Roman" w:cs="Times New Roman"/>
          <w:sz w:val="26"/>
          <w:szCs w:val="26"/>
        </w:rPr>
        <w:t>кеп.</w:t>
      </w:r>
      <w:r w:rsidRPr="009551DF">
        <w:rPr>
          <w:rFonts w:ascii="Times New Roman" w:eastAsia="Times New Roman" w:hAnsi="Times New Roman" w:cs="Times New Roman"/>
          <w:spacing w:val="92"/>
          <w:sz w:val="26"/>
          <w:szCs w:val="26"/>
        </w:rPr>
        <w:t xml:space="preserve"> </w:t>
      </w:r>
      <w:r w:rsidRPr="009551DF">
        <w:rPr>
          <w:rFonts w:ascii="Times New Roman" w:eastAsia="Times New Roman" w:hAnsi="Times New Roman" w:cs="Times New Roman"/>
          <w:sz w:val="26"/>
          <w:szCs w:val="26"/>
        </w:rPr>
        <w:t>Хандешнийн</w:t>
      </w:r>
      <w:r w:rsidRPr="009551DF">
        <w:rPr>
          <w:rFonts w:ascii="Times New Roman" w:eastAsia="Times New Roman" w:hAnsi="Times New Roman" w:cs="Times New Roman"/>
          <w:spacing w:val="92"/>
          <w:sz w:val="26"/>
          <w:szCs w:val="26"/>
        </w:rPr>
        <w:t xml:space="preserve"> </w:t>
      </w:r>
      <w:r w:rsidRPr="009551DF">
        <w:rPr>
          <w:rFonts w:ascii="Times New Roman" w:eastAsia="Times New Roman" w:hAnsi="Times New Roman" w:cs="Times New Roman"/>
          <w:sz w:val="26"/>
          <w:szCs w:val="26"/>
        </w:rPr>
        <w:t>карара,</w:t>
      </w:r>
      <w:r w:rsidRPr="009551DF">
        <w:rPr>
          <w:rFonts w:ascii="Times New Roman" w:eastAsia="Times New Roman" w:hAnsi="Times New Roman" w:cs="Times New Roman"/>
          <w:spacing w:val="92"/>
          <w:sz w:val="26"/>
          <w:szCs w:val="26"/>
        </w:rPr>
        <w:t xml:space="preserve"> </w:t>
      </w:r>
      <w:r w:rsidRPr="009551DF">
        <w:rPr>
          <w:rFonts w:ascii="Times New Roman" w:eastAsia="Times New Roman" w:hAnsi="Times New Roman" w:cs="Times New Roman"/>
          <w:sz w:val="26"/>
          <w:szCs w:val="26"/>
        </w:rPr>
        <w:t>йахана,</w:t>
      </w:r>
      <w:r w:rsidRPr="009551DF">
        <w:rPr>
          <w:rFonts w:ascii="Times New Roman" w:eastAsia="Times New Roman" w:hAnsi="Times New Roman" w:cs="Times New Roman"/>
          <w:spacing w:val="94"/>
          <w:sz w:val="26"/>
          <w:szCs w:val="26"/>
        </w:rPr>
        <w:t xml:space="preserve"> </w:t>
      </w:r>
      <w:r w:rsidRPr="009551DF">
        <w:rPr>
          <w:rFonts w:ascii="Times New Roman" w:eastAsia="Times New Roman" w:hAnsi="Times New Roman" w:cs="Times New Roman"/>
          <w:sz w:val="26"/>
          <w:szCs w:val="26"/>
        </w:rPr>
        <w:t>йогӀу</w:t>
      </w:r>
      <w:r w:rsidRPr="009551DF">
        <w:rPr>
          <w:rFonts w:ascii="Times New Roman" w:eastAsia="Times New Roman" w:hAnsi="Times New Roman" w:cs="Times New Roman"/>
          <w:spacing w:val="95"/>
          <w:sz w:val="26"/>
          <w:szCs w:val="26"/>
        </w:rPr>
        <w:t xml:space="preserve"> </w:t>
      </w:r>
      <w:r w:rsidRPr="009551DF">
        <w:rPr>
          <w:rFonts w:ascii="Times New Roman" w:eastAsia="Times New Roman" w:hAnsi="Times New Roman" w:cs="Times New Roman"/>
          <w:sz w:val="26"/>
          <w:szCs w:val="26"/>
        </w:rPr>
        <w:t>хан.</w:t>
      </w:r>
    </w:p>
    <w:p w:rsidR="009551DF" w:rsidRPr="009551DF" w:rsidRDefault="009551DF" w:rsidP="009551DF">
      <w:pPr>
        <w:widowControl w:val="0"/>
        <w:autoSpaceDE w:val="0"/>
        <w:autoSpaceDN w:val="0"/>
        <w:spacing w:after="0" w:line="240" w:lineRule="auto"/>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Хандешнаш</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хенашца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хийцадалар.</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891" w:right="1627" w:hanging="65"/>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Куцдош (йукъара кхетам). МаьӀна, хаттарш, къамелехь пайдаэцар.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ДештӀаьхье.</w:t>
      </w:r>
    </w:p>
    <w:p w:rsidR="009551DF" w:rsidRPr="009551DF" w:rsidRDefault="009551DF" w:rsidP="009551DF">
      <w:pPr>
        <w:widowControl w:val="0"/>
        <w:autoSpaceDE w:val="0"/>
        <w:autoSpaceDN w:val="0"/>
        <w:spacing w:after="0" w:line="240" w:lineRule="auto"/>
        <w:ind w:left="826" w:right="1254"/>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Хуттург.</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Цхьалхе</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чолхе</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5"/>
          <w:sz w:val="26"/>
          <w:szCs w:val="26"/>
        </w:rPr>
        <w:t xml:space="preserve"> </w:t>
      </w:r>
      <w:r w:rsidRPr="009551DF">
        <w:rPr>
          <w:rFonts w:ascii="Times New Roman" w:eastAsia="Times New Roman" w:hAnsi="Times New Roman" w:cs="Times New Roman"/>
          <w:sz w:val="26"/>
          <w:szCs w:val="26"/>
        </w:rPr>
        <w:t>предложенешкахь</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хуттургаш.</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Дакъалгаш</w:t>
      </w:r>
      <w:r w:rsidRPr="009551DF">
        <w:rPr>
          <w:rFonts w:ascii="Times New Roman" w:eastAsia="Times New Roman" w:hAnsi="Times New Roman" w:cs="Times New Roman"/>
          <w:i/>
          <w:sz w:val="26"/>
          <w:szCs w:val="26"/>
        </w:rPr>
        <w:t>ца,</w:t>
      </w:r>
      <w:r w:rsidRPr="009551DF">
        <w:rPr>
          <w:rFonts w:ascii="Times New Roman" w:eastAsia="Times New Roman" w:hAnsi="Times New Roman" w:cs="Times New Roman"/>
          <w:i/>
          <w:spacing w:val="-2"/>
          <w:sz w:val="26"/>
          <w:szCs w:val="26"/>
        </w:rPr>
        <w:t xml:space="preserve"> </w:t>
      </w:r>
      <w:r w:rsidRPr="009551DF">
        <w:rPr>
          <w:rFonts w:ascii="Times New Roman" w:eastAsia="Times New Roman" w:hAnsi="Times New Roman" w:cs="Times New Roman"/>
          <w:i/>
          <w:sz w:val="26"/>
          <w:szCs w:val="26"/>
        </w:rPr>
        <w:t xml:space="preserve">ма, </w:t>
      </w:r>
      <w:r w:rsidRPr="009551DF">
        <w:rPr>
          <w:rFonts w:ascii="Times New Roman" w:eastAsia="Times New Roman" w:hAnsi="Times New Roman" w:cs="Times New Roman"/>
          <w:sz w:val="26"/>
          <w:szCs w:val="26"/>
        </w:rPr>
        <w:t>церан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маьӀна.</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8"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Синтаксис</w:t>
      </w:r>
    </w:p>
    <w:p w:rsidR="009551DF" w:rsidRPr="009551DF" w:rsidRDefault="009551DF" w:rsidP="009551DF">
      <w:pPr>
        <w:widowControl w:val="0"/>
        <w:autoSpaceDE w:val="0"/>
        <w:autoSpaceDN w:val="0"/>
        <w:spacing w:after="0" w:line="240" w:lineRule="auto"/>
        <w:ind w:left="118" w:right="105"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Дош а, дешнийн цхьаьнакхетар а, предложени а, церан тераллех а, башхаллех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кхетар; аларан Ӏалашоне хьаьжжина, предложенийн тайпанаш (дийцаран, хаттаран,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тӀедожоран);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синхаамийн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иэшаре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(айдаран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айдаран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йоцу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хьаьжжина,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предложенийн тайпанаш; йаьржина а, йаржаза а (Ӏамийнарг карладаккхар). Цхьалхечу</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предложенин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синтаксически</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таллам.</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Цхьанатайпанчу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меженашца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йолу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хуттургаш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йоцу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хуттургашца йолу а. Цхьанатайпанчу меженашца йолчу предложенешкахь дагардаран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интонаци (иэшар).</w:t>
      </w:r>
    </w:p>
    <w:p w:rsidR="009551DF" w:rsidRPr="009551DF" w:rsidRDefault="009551DF" w:rsidP="009551DF">
      <w:pPr>
        <w:widowControl w:val="0"/>
        <w:autoSpaceDE w:val="0"/>
        <w:autoSpaceDN w:val="0"/>
        <w:spacing w:after="0" w:line="240" w:lineRule="auto"/>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Цхьалхе,</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чолхе</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предложени</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(йовзийтар).</w:t>
      </w:r>
    </w:p>
    <w:p w:rsidR="009551DF" w:rsidRPr="009551DF" w:rsidRDefault="009551DF" w:rsidP="009551DF">
      <w:pPr>
        <w:widowControl w:val="0"/>
        <w:autoSpaceDE w:val="0"/>
        <w:autoSpaceDN w:val="0"/>
        <w:spacing w:before="1"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Орфографи</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пунктуаци</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а</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Орфографин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син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иралла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гӀалат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тарлун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меттигах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санна; ша хӀоттийна а, схьакховдийна а тексташ талларехь таллам а, ша шена таллам а</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(карладаккхар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нийсайаздаран керлачу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коьчалехь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before="1"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 (орфографин) дошамах, дешан нийсайаздар къастош (нисдеш),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p>
    <w:p w:rsidR="009551DF" w:rsidRPr="009551DF" w:rsidRDefault="009551DF" w:rsidP="009551DF">
      <w:pPr>
        <w:widowControl w:val="0"/>
        <w:autoSpaceDE w:val="0"/>
        <w:autoSpaceDN w:val="0"/>
        <w:spacing w:after="0" w:line="240" w:lineRule="auto"/>
        <w:ind w:left="118" w:right="104"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Нийсайаздаран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бакъонаш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царах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пайдаэцар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дешхьалхенийн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хуттургаш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йоцуш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хуттургашца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цхьаьнатоьхначу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w:t>
      </w:r>
    </w:p>
    <w:p w:rsidR="009551DF" w:rsidRPr="009551DF" w:rsidRDefault="009551DF" w:rsidP="009551DF">
      <w:pPr>
        <w:widowControl w:val="0"/>
        <w:autoSpaceDE w:val="0"/>
        <w:autoSpaceDN w:val="0"/>
        <w:spacing w:after="0" w:line="240" w:lineRule="auto"/>
        <w:ind w:left="118" w:right="108"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Шина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цхьалхечу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предложенех</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лаьттачу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чолхечу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 (тергам).</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Къамел</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кхиор</w:t>
      </w:r>
    </w:p>
    <w:p w:rsidR="009551DF" w:rsidRPr="009551DF" w:rsidRDefault="009551DF" w:rsidP="009551DF">
      <w:pPr>
        <w:widowControl w:val="0"/>
        <w:autoSpaceDE w:val="0"/>
        <w:autoSpaceDN w:val="0"/>
        <w:spacing w:before="1" w:after="0" w:line="240" w:lineRule="auto"/>
        <w:ind w:left="118" w:right="110"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Барта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йозанан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тӀекеренан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хьелаш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(кехат,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декъалваран</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открытка,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дӀакхайкхор (объявлени), и.д.кх.); диалог; монолог; текстан цӀарехь текстан тема йа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коьрта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ойла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гайтар.</w:t>
      </w:r>
    </w:p>
    <w:p w:rsidR="009551DF" w:rsidRPr="009551DF" w:rsidRDefault="009551DF" w:rsidP="009551DF">
      <w:pPr>
        <w:widowControl w:val="0"/>
        <w:autoSpaceDE w:val="0"/>
        <w:autoSpaceDN w:val="0"/>
        <w:spacing w:before="1" w:after="0" w:line="240" w:lineRule="auto"/>
        <w:ind w:left="118" w:right="107"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Йозанан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къамелан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нийса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хилар,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хьал</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долуш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хилар,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исбаьхьалла</w:t>
      </w:r>
      <w:r w:rsidRPr="009551DF">
        <w:rPr>
          <w:rFonts w:ascii="Times New Roman" w:eastAsia="Times New Roman" w:hAnsi="Times New Roman" w:cs="Times New Roman"/>
          <w:spacing w:val="65"/>
          <w:sz w:val="26"/>
          <w:szCs w:val="26"/>
        </w:rPr>
        <w:t xml:space="preserve"> </w:t>
      </w:r>
      <w:r w:rsidRPr="009551DF">
        <w:rPr>
          <w:rFonts w:ascii="Times New Roman" w:eastAsia="Times New Roman" w:hAnsi="Times New Roman" w:cs="Times New Roman"/>
          <w:sz w:val="26"/>
          <w:szCs w:val="26"/>
        </w:rPr>
        <w:t>атидаме</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аоьцуш,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(йелларш 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шен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нисйар.</w:t>
      </w:r>
    </w:p>
    <w:p w:rsidR="009551DF" w:rsidRPr="009551DF" w:rsidRDefault="009551DF" w:rsidP="009551DF">
      <w:pPr>
        <w:widowControl w:val="0"/>
        <w:autoSpaceDE w:val="0"/>
        <w:autoSpaceDN w:val="0"/>
        <w:spacing w:after="0" w:line="240" w:lineRule="auto"/>
        <w:ind w:left="118" w:right="111"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Схьайийцар, дӀайазйар (текстан барта а,йозанан кепехь а ма-йарра схьайийцар,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барта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хоржуш схьайийцар).</w:t>
      </w:r>
    </w:p>
    <w:p w:rsidR="009551DF" w:rsidRPr="009551DF" w:rsidRDefault="009551DF" w:rsidP="009551DF">
      <w:pPr>
        <w:widowControl w:val="0"/>
        <w:autoSpaceDE w:val="0"/>
        <w:autoSpaceDN w:val="0"/>
        <w:spacing w:after="0" w:line="299" w:lineRule="exact"/>
        <w:ind w:left="82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Сочинени</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йозанан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белхан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тайпа</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санна.</w:t>
      </w:r>
    </w:p>
    <w:p w:rsidR="009551DF" w:rsidRPr="009551DF" w:rsidRDefault="009551DF" w:rsidP="009551DF">
      <w:pPr>
        <w:widowControl w:val="0"/>
        <w:autoSpaceDE w:val="0"/>
        <w:autoSpaceDN w:val="0"/>
        <w:spacing w:before="1" w:after="0" w:line="240" w:lineRule="auto"/>
        <w:ind w:left="118" w:right="105" w:firstLine="381"/>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Талламан,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йовзийтаран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йешар.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Текстехь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гучу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кепехь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балийна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хаам</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лахар.</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Текстехьболчу хааман буха тӀехь цхьалхачу жамӀийн кепаш йалор. Текстехь болчу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хааман</w:t>
      </w:r>
      <w:r w:rsidRPr="009551DF">
        <w:rPr>
          <w:rFonts w:ascii="Times New Roman" w:eastAsia="Times New Roman" w:hAnsi="Times New Roman" w:cs="Times New Roman"/>
          <w:spacing w:val="63"/>
          <w:sz w:val="26"/>
          <w:szCs w:val="26"/>
        </w:rPr>
        <w:t xml:space="preserve"> </w:t>
      </w:r>
      <w:r w:rsidRPr="009551DF">
        <w:rPr>
          <w:rFonts w:ascii="Times New Roman" w:eastAsia="Times New Roman" w:hAnsi="Times New Roman" w:cs="Times New Roman"/>
          <w:sz w:val="26"/>
          <w:szCs w:val="26"/>
        </w:rPr>
        <w:t>интерпретаци</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а,</w:t>
      </w:r>
      <w:r w:rsidRPr="009551DF">
        <w:rPr>
          <w:rFonts w:ascii="Times New Roman" w:eastAsia="Times New Roman" w:hAnsi="Times New Roman" w:cs="Times New Roman"/>
          <w:spacing w:val="64"/>
          <w:sz w:val="26"/>
          <w:szCs w:val="26"/>
        </w:rPr>
        <w:t xml:space="preserve"> </w:t>
      </w:r>
      <w:r w:rsidRPr="009551DF">
        <w:rPr>
          <w:rFonts w:ascii="Times New Roman" w:eastAsia="Times New Roman" w:hAnsi="Times New Roman" w:cs="Times New Roman"/>
          <w:sz w:val="26"/>
          <w:szCs w:val="26"/>
        </w:rPr>
        <w:t>жамӀдар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а.</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right="1434"/>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ЙУЬХЬАНЦАРЧУ ЙУККЪЕРЧУ ДЕШАРАН ТӀЕГӀАНЕХЬ «НЕНАН</w:t>
      </w:r>
      <w:r w:rsidRPr="009551DF">
        <w:rPr>
          <w:rFonts w:ascii="Times New Roman" w:eastAsia="Times New Roman" w:hAnsi="Times New Roman" w:cs="Times New Roman"/>
          <w:b/>
          <w:bCs/>
          <w:spacing w:val="-62"/>
          <w:sz w:val="26"/>
          <w:szCs w:val="26"/>
        </w:rPr>
        <w:t xml:space="preserve"> </w:t>
      </w:r>
      <w:r w:rsidRPr="009551DF">
        <w:rPr>
          <w:rFonts w:ascii="Times New Roman" w:eastAsia="Times New Roman" w:hAnsi="Times New Roman" w:cs="Times New Roman"/>
          <w:b/>
          <w:bCs/>
          <w:sz w:val="26"/>
          <w:szCs w:val="26"/>
        </w:rPr>
        <w:t>(НОХЧИЙН) МОТТ» ДЕШАРАН ПРЕДМЕТАН ПРОГРАММА</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КАРАЙЕРЗОРАН КХОЧУШДАН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ЛОРУ ЖАМӀАШ</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b/>
          <w:sz w:val="26"/>
          <w:szCs w:val="26"/>
        </w:rPr>
      </w:pPr>
    </w:p>
    <w:p w:rsidR="009551DF" w:rsidRPr="009551DF" w:rsidRDefault="009551DF" w:rsidP="009551DF">
      <w:pPr>
        <w:widowControl w:val="0"/>
        <w:autoSpaceDE w:val="0"/>
        <w:autoSpaceDN w:val="0"/>
        <w:spacing w:after="0" w:line="240" w:lineRule="auto"/>
        <w:ind w:left="118"/>
        <w:outlineLvl w:val="1"/>
        <w:rPr>
          <w:rFonts w:ascii="Times New Roman" w:eastAsia="Times New Roman" w:hAnsi="Times New Roman" w:cs="Times New Roman"/>
          <w:b/>
          <w:bCs/>
          <w:sz w:val="26"/>
          <w:szCs w:val="26"/>
        </w:rPr>
      </w:pPr>
      <w:bookmarkStart w:id="5" w:name="_TOC_250010"/>
      <w:r w:rsidRPr="009551DF">
        <w:rPr>
          <w:rFonts w:ascii="Times New Roman" w:eastAsia="Times New Roman" w:hAnsi="Times New Roman" w:cs="Times New Roman"/>
          <w:b/>
          <w:bCs/>
          <w:sz w:val="26"/>
          <w:szCs w:val="26"/>
        </w:rPr>
        <w:t>ЛИЧНОСТНИ</w:t>
      </w:r>
      <w:r w:rsidRPr="009551DF">
        <w:rPr>
          <w:rFonts w:ascii="Times New Roman" w:eastAsia="Times New Roman" w:hAnsi="Times New Roman" w:cs="Times New Roman"/>
          <w:b/>
          <w:bCs/>
          <w:spacing w:val="-3"/>
          <w:sz w:val="26"/>
          <w:szCs w:val="26"/>
        </w:rPr>
        <w:t xml:space="preserve"> </w:t>
      </w:r>
      <w:bookmarkEnd w:id="5"/>
      <w:r w:rsidRPr="009551DF">
        <w:rPr>
          <w:rFonts w:ascii="Times New Roman" w:eastAsia="Times New Roman" w:hAnsi="Times New Roman" w:cs="Times New Roman"/>
          <w:b/>
          <w:bCs/>
          <w:sz w:val="26"/>
          <w:szCs w:val="26"/>
        </w:rPr>
        <w:t>ЖАМӀАШ</w:t>
      </w:r>
    </w:p>
    <w:p w:rsidR="009551DF" w:rsidRPr="009551DF" w:rsidRDefault="009551DF" w:rsidP="009551DF">
      <w:pPr>
        <w:widowControl w:val="0"/>
        <w:autoSpaceDE w:val="0"/>
        <w:autoSpaceDN w:val="0"/>
        <w:spacing w:before="1" w:after="0" w:line="240" w:lineRule="auto"/>
        <w:ind w:left="118" w:right="104" w:firstLine="707"/>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школехь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жамӀехь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кхетош-кхиоран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гӀуллакхдаран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коьрта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некъашкхочушдечу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хенахь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дешархочун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кхоллалур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хӀара</w:t>
      </w:r>
      <w:r w:rsidRPr="009551DF">
        <w:rPr>
          <w:rFonts w:ascii="Times New Roman" w:eastAsia="Times New Roman" w:hAnsi="Times New Roman" w:cs="Times New Roman"/>
          <w:b/>
          <w:sz w:val="26"/>
          <w:szCs w:val="26"/>
        </w:rPr>
        <w:t xml:space="preserve">личностни </w:t>
      </w:r>
      <w:r w:rsidRPr="009551DF">
        <w:rPr>
          <w:rFonts w:ascii="Times New Roman" w:eastAsia="Times New Roman" w:hAnsi="Times New Roman" w:cs="Times New Roman"/>
          <w:sz w:val="26"/>
          <w:szCs w:val="26"/>
        </w:rPr>
        <w:t>жамӀаш:</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гражданско-патриотически</w:t>
      </w:r>
      <w:r w:rsidRPr="009551DF">
        <w:rPr>
          <w:rFonts w:ascii="Times New Roman" w:eastAsia="Times New Roman" w:hAnsi="Times New Roman" w:cs="Times New Roman"/>
          <w:b/>
          <w:bCs/>
          <w:spacing w:val="-15"/>
          <w:sz w:val="26"/>
          <w:szCs w:val="26"/>
        </w:rPr>
        <w:t xml:space="preserve"> </w:t>
      </w:r>
      <w:r w:rsidRPr="009551DF">
        <w:rPr>
          <w:rFonts w:ascii="Times New Roman" w:eastAsia="Times New Roman" w:hAnsi="Times New Roman" w:cs="Times New Roman"/>
          <w:b/>
          <w:bCs/>
          <w:sz w:val="26"/>
          <w:szCs w:val="26"/>
        </w:rPr>
        <w:t>кхетош-кхиоран:</w:t>
      </w:r>
    </w:p>
    <w:p w:rsidR="009551DF" w:rsidRPr="009551DF" w:rsidRDefault="009551DF" w:rsidP="009551DF">
      <w:pPr>
        <w:widowControl w:val="0"/>
        <w:autoSpaceDE w:val="0"/>
        <w:autoSpaceDN w:val="0"/>
        <w:spacing w:after="0" w:line="240" w:lineRule="auto"/>
        <w:jc w:val="both"/>
        <w:rPr>
          <w:rFonts w:ascii="Times New Roman" w:eastAsia="Times New Roman" w:hAnsi="Times New Roman" w:cs="Times New Roman"/>
        </w:rPr>
        <w:sectPr w:rsidR="009551DF" w:rsidRPr="009551DF">
          <w:pgSz w:w="11910" w:h="16840"/>
          <w:pgMar w:top="620" w:right="740" w:bottom="760" w:left="1300" w:header="0" w:footer="576" w:gutter="0"/>
          <w:cols w:space="720"/>
        </w:sectPr>
      </w:pPr>
    </w:p>
    <w:p w:rsidR="009551DF" w:rsidRPr="009551DF" w:rsidRDefault="009551DF" w:rsidP="009551DF">
      <w:pPr>
        <w:widowControl w:val="0"/>
        <w:numPr>
          <w:ilvl w:val="0"/>
          <w:numId w:val="12"/>
        </w:numPr>
        <w:tabs>
          <w:tab w:val="left" w:pos="827"/>
        </w:tabs>
        <w:autoSpaceDE w:val="0"/>
        <w:autoSpaceDN w:val="0"/>
        <w:spacing w:before="70" w:after="0" w:line="240" w:lineRule="auto"/>
        <w:ind w:right="106"/>
        <w:jc w:val="both"/>
        <w:rPr>
          <w:rFonts w:ascii="Times New Roman" w:eastAsia="Times New Roman" w:hAnsi="Times New Roman" w:cs="Times New Roman"/>
          <w:sz w:val="26"/>
        </w:rPr>
      </w:pPr>
      <w:r w:rsidRPr="009551DF">
        <w:rPr>
          <w:rFonts w:ascii="Times New Roman" w:eastAsia="Times New Roman" w:hAnsi="Times New Roman" w:cs="Times New Roman"/>
          <w:sz w:val="26"/>
        </w:rPr>
        <w:lastRenderedPageBreak/>
        <w:t>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Даймахкаца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мехалаллин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йукъаметтиг</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кхоллайалар,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истори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культура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гойту,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ненан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Ӏаморехула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2"/>
        </w:numPr>
        <w:tabs>
          <w:tab w:val="left" w:pos="827"/>
        </w:tabs>
        <w:autoSpaceDE w:val="0"/>
        <w:autoSpaceDN w:val="0"/>
        <w:spacing w:after="0" w:line="240"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шен этнокультурин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 россин а граждански идентичностах кхетар, 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Республикин пачхьалкхан маттах санна, ненан (нохчийн) меттан маьӀналлех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кхетар;</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шен мехкан а, даймехкан а дӀадаханчун, таханенан, хиндолчун декъахь хилар,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исбаьхьаллин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говзаршца болх</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барехь,</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хьелаш дийцаре</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дарехула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2"/>
        </w:numPr>
        <w:tabs>
          <w:tab w:val="left" w:pos="827"/>
        </w:tabs>
        <w:autoSpaceDE w:val="0"/>
        <w:autoSpaceDN w:val="0"/>
        <w:spacing w:after="0" w:line="240" w:lineRule="auto"/>
        <w:ind w:right="110"/>
        <w:jc w:val="both"/>
        <w:rPr>
          <w:rFonts w:ascii="Times New Roman" w:eastAsia="Times New Roman" w:hAnsi="Times New Roman" w:cs="Times New Roman"/>
          <w:sz w:val="26"/>
        </w:rPr>
      </w:pP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халкъашка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ларам,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исбаьхьаллин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говзаршкара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масалийн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бухатӀехь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кхуллуш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берг</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йукъараллин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декъашхочух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адамах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дуьххьарлера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адаман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бакъонех а, жоьпаллех а, ларамах а, адаман сийлаллех а, леларан гӀиллакх-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оьздангаллин норманех а, адамашна йукъарчу йукъаметтигийн бакъонех а, 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исбаьхьаллин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говзаршкахь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гайтинарш а;</w:t>
      </w:r>
    </w:p>
    <w:p w:rsidR="009551DF" w:rsidRPr="009551DF" w:rsidRDefault="009551DF" w:rsidP="009551DF">
      <w:pPr>
        <w:widowControl w:val="0"/>
        <w:autoSpaceDE w:val="0"/>
        <w:autoSpaceDN w:val="0"/>
        <w:spacing w:before="9"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син-оьздангаллин</w:t>
      </w:r>
      <w:r w:rsidRPr="009551DF">
        <w:rPr>
          <w:rFonts w:ascii="Times New Roman" w:eastAsia="Times New Roman" w:hAnsi="Times New Roman" w:cs="Times New Roman"/>
          <w:b/>
          <w:bCs/>
          <w:spacing w:val="-8"/>
          <w:sz w:val="26"/>
          <w:szCs w:val="26"/>
        </w:rPr>
        <w:t xml:space="preserve"> </w:t>
      </w:r>
      <w:r w:rsidRPr="009551DF">
        <w:rPr>
          <w:rFonts w:ascii="Times New Roman" w:eastAsia="Times New Roman" w:hAnsi="Times New Roman" w:cs="Times New Roman"/>
          <w:b/>
          <w:bCs/>
          <w:sz w:val="26"/>
          <w:szCs w:val="26"/>
        </w:rPr>
        <w:t>кхетош-кхиоран:</w:t>
      </w:r>
    </w:p>
    <w:p w:rsidR="009551DF" w:rsidRPr="009551DF" w:rsidRDefault="009551DF" w:rsidP="009551DF">
      <w:pPr>
        <w:widowControl w:val="0"/>
        <w:numPr>
          <w:ilvl w:val="0"/>
          <w:numId w:val="12"/>
        </w:numPr>
        <w:tabs>
          <w:tab w:val="left" w:pos="827"/>
        </w:tabs>
        <w:autoSpaceDE w:val="0"/>
        <w:autoSpaceDN w:val="0"/>
        <w:spacing w:after="0" w:line="240" w:lineRule="auto"/>
        <w:ind w:right="115"/>
        <w:jc w:val="both"/>
        <w:rPr>
          <w:rFonts w:ascii="Times New Roman" w:eastAsia="Times New Roman" w:hAnsi="Times New Roman" w:cs="Times New Roman"/>
          <w:sz w:val="26"/>
        </w:rPr>
      </w:pP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дахарехь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йешарехь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зеделлачунна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тевжаш,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хӀора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адаман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индивидуальность</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ларар;</w:t>
      </w:r>
    </w:p>
    <w:p w:rsidR="009551DF" w:rsidRPr="009551DF" w:rsidRDefault="009551DF" w:rsidP="009551DF">
      <w:pPr>
        <w:widowControl w:val="0"/>
        <w:numPr>
          <w:ilvl w:val="0"/>
          <w:numId w:val="12"/>
        </w:numPr>
        <w:tabs>
          <w:tab w:val="left" w:pos="827"/>
        </w:tabs>
        <w:autoSpaceDE w:val="0"/>
        <w:autoSpaceDN w:val="0"/>
        <w:spacing w:after="0" w:line="240" w:lineRule="auto"/>
        <w:ind w:right="115"/>
        <w:jc w:val="both"/>
        <w:rPr>
          <w:rFonts w:ascii="Times New Roman" w:eastAsia="Times New Roman" w:hAnsi="Times New Roman" w:cs="Times New Roman"/>
          <w:sz w:val="26"/>
        </w:rPr>
      </w:pPr>
      <w:r w:rsidRPr="009551DF">
        <w:rPr>
          <w:rFonts w:ascii="Times New Roman" w:eastAsia="Times New Roman" w:hAnsi="Times New Roman" w:cs="Times New Roman"/>
          <w:sz w:val="26"/>
        </w:rPr>
        <w:t>догъэцар а, ларам а, диканиг лаар а гучудаккхар, царна йукъахь шегара хьал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синхаамаш 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бовзийтархьама,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гӀирсах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2"/>
        </w:numPr>
        <w:tabs>
          <w:tab w:val="left" w:pos="827"/>
        </w:tabs>
        <w:autoSpaceDE w:val="0"/>
        <w:autoSpaceDN w:val="0"/>
        <w:spacing w:after="0" w:line="240" w:lineRule="auto"/>
        <w:ind w:right="113"/>
        <w:jc w:val="both"/>
        <w:rPr>
          <w:rFonts w:ascii="Times New Roman" w:eastAsia="Times New Roman" w:hAnsi="Times New Roman" w:cs="Times New Roman"/>
          <w:sz w:val="26"/>
        </w:rPr>
      </w:pPr>
      <w:r w:rsidRPr="009551DF">
        <w:rPr>
          <w:rFonts w:ascii="Times New Roman" w:eastAsia="Times New Roman" w:hAnsi="Times New Roman" w:cs="Times New Roman"/>
          <w:sz w:val="26"/>
        </w:rPr>
        <w:t>кхечу адамашна куьйган (физически) а, моральни (оьздангаллин) а зен дарна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тӀехьажийнчу леларан муьлхха а кепаш цайезар (пайдаэца цатарлучу 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гӀирсех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йоьзнарш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8"/>
          <w:szCs w:val="26"/>
        </w:rPr>
      </w:pPr>
    </w:p>
    <w:p w:rsidR="009551DF" w:rsidRPr="009551DF" w:rsidRDefault="009551DF" w:rsidP="009551DF">
      <w:pPr>
        <w:widowControl w:val="0"/>
        <w:autoSpaceDE w:val="0"/>
        <w:autoSpaceDN w:val="0"/>
        <w:spacing w:before="9" w:after="0" w:line="240" w:lineRule="auto"/>
        <w:rPr>
          <w:rFonts w:ascii="Times New Roman" w:eastAsia="Times New Roman" w:hAnsi="Times New Roman" w:cs="Times New Roman"/>
          <w:sz w:val="23"/>
          <w:szCs w:val="26"/>
        </w:rPr>
      </w:pP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эстетикин</w:t>
      </w:r>
      <w:r w:rsidRPr="009551DF">
        <w:rPr>
          <w:rFonts w:ascii="Times New Roman" w:eastAsia="Times New Roman" w:hAnsi="Times New Roman" w:cs="Times New Roman"/>
          <w:b/>
          <w:bCs/>
          <w:spacing w:val="-6"/>
          <w:sz w:val="26"/>
          <w:szCs w:val="26"/>
        </w:rPr>
        <w:t xml:space="preserve"> </w:t>
      </w:r>
      <w:r w:rsidRPr="009551DF">
        <w:rPr>
          <w:rFonts w:ascii="Times New Roman" w:eastAsia="Times New Roman" w:hAnsi="Times New Roman" w:cs="Times New Roman"/>
          <w:b/>
          <w:bCs/>
          <w:sz w:val="26"/>
          <w:szCs w:val="26"/>
        </w:rPr>
        <w:t>кхетош-кхиоран:</w:t>
      </w:r>
    </w:p>
    <w:p w:rsidR="009551DF" w:rsidRPr="009551DF" w:rsidRDefault="009551DF" w:rsidP="009551DF">
      <w:pPr>
        <w:widowControl w:val="0"/>
        <w:numPr>
          <w:ilvl w:val="0"/>
          <w:numId w:val="12"/>
        </w:numPr>
        <w:tabs>
          <w:tab w:val="left" w:pos="827"/>
        </w:tabs>
        <w:autoSpaceDE w:val="0"/>
        <w:autoSpaceDN w:val="0"/>
        <w:spacing w:after="0" w:line="240" w:lineRule="auto"/>
        <w:ind w:right="109"/>
        <w:jc w:val="both"/>
        <w:rPr>
          <w:rFonts w:ascii="Times New Roman" w:eastAsia="Times New Roman" w:hAnsi="Times New Roman" w:cs="Times New Roman"/>
          <w:sz w:val="26"/>
        </w:rPr>
      </w:pPr>
      <w:r w:rsidRPr="009551DF">
        <w:rPr>
          <w:rFonts w:ascii="Times New Roman" w:eastAsia="Times New Roman" w:hAnsi="Times New Roman" w:cs="Times New Roman"/>
          <w:sz w:val="26"/>
        </w:rPr>
        <w:t>исбаьхьаллин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культурица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лараме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йукъаметтиг</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шовкъ</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искусстван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тайпанашна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халкъийн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ламасташна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кхоллараллина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экамалла;</w:t>
      </w:r>
    </w:p>
    <w:p w:rsidR="009551DF" w:rsidRPr="009551DF" w:rsidRDefault="009551DF" w:rsidP="009551DF">
      <w:pPr>
        <w:widowControl w:val="0"/>
        <w:numPr>
          <w:ilvl w:val="0"/>
          <w:numId w:val="12"/>
        </w:numPr>
        <w:tabs>
          <w:tab w:val="left" w:pos="827"/>
        </w:tabs>
        <w:autoSpaceDE w:val="0"/>
        <w:autoSpaceDN w:val="0"/>
        <w:spacing w:after="0" w:line="240" w:lineRule="auto"/>
        <w:ind w:right="106"/>
        <w:jc w:val="both"/>
        <w:rPr>
          <w:rFonts w:ascii="Times New Roman" w:eastAsia="Times New Roman" w:hAnsi="Times New Roman" w:cs="Times New Roman"/>
          <w:sz w:val="26"/>
        </w:rPr>
      </w:pPr>
      <w:r w:rsidRPr="009551DF">
        <w:rPr>
          <w:rFonts w:ascii="Times New Roman" w:eastAsia="Times New Roman" w:hAnsi="Times New Roman" w:cs="Times New Roman"/>
          <w:sz w:val="26"/>
        </w:rPr>
        <w:t>исбаьхьаллин гӀуллакхдаран тайп-тайпанчу кепашкахь ша гайта гӀертар, меттан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говзаллехь а цхьаьна; тӀекеренан а, ша гайтаран агӀирсах санна, ненан 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мехалаллех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кхетар;</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физически</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кхетош-кхиоран,</w:t>
      </w:r>
      <w:r w:rsidRPr="009551DF">
        <w:rPr>
          <w:rFonts w:ascii="Times New Roman" w:eastAsia="Times New Roman" w:hAnsi="Times New Roman" w:cs="Times New Roman"/>
          <w:b/>
          <w:bCs/>
          <w:spacing w:val="-3"/>
          <w:sz w:val="26"/>
          <w:szCs w:val="26"/>
        </w:rPr>
        <w:t xml:space="preserve"> </w:t>
      </w:r>
      <w:r w:rsidRPr="009551DF">
        <w:rPr>
          <w:rFonts w:ascii="Times New Roman" w:eastAsia="Times New Roman" w:hAnsi="Times New Roman" w:cs="Times New Roman"/>
          <w:b/>
          <w:bCs/>
          <w:sz w:val="26"/>
          <w:szCs w:val="26"/>
        </w:rPr>
        <w:t>могашаллин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культура</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эмоцин</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хьал</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а</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кхолларан:</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процессехь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тӀе(тӀетоьхна)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лохуш,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гонахехь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йуккъехь хаамийн а) могашаллин а, кхерамзаллин (шена а, кхечу адамашна а)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дахаран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кепан бакъонаш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ларйар;</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гайта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тарлун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некъаш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харжарехь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этикетан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тӀекеренан бакъонийн а норманаш ларйарехь а гучудолу дегӀан а, синӀаткъаман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могашаллин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тӀалам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къинхьегаман</w:t>
      </w:r>
      <w:r w:rsidRPr="009551DF">
        <w:rPr>
          <w:rFonts w:ascii="Times New Roman" w:eastAsia="Times New Roman" w:hAnsi="Times New Roman" w:cs="Times New Roman"/>
          <w:b/>
          <w:bCs/>
          <w:spacing w:val="-8"/>
          <w:sz w:val="26"/>
          <w:szCs w:val="26"/>
        </w:rPr>
        <w:t xml:space="preserve"> </w:t>
      </w:r>
      <w:r w:rsidRPr="009551DF">
        <w:rPr>
          <w:rFonts w:ascii="Times New Roman" w:eastAsia="Times New Roman" w:hAnsi="Times New Roman" w:cs="Times New Roman"/>
          <w:b/>
          <w:bCs/>
          <w:sz w:val="26"/>
          <w:szCs w:val="26"/>
        </w:rPr>
        <w:t>кхетош-кхиоран:</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адаман а, йукъараллин а дахарехь къинхьегаман маьӀнах кхетар, къинхьегаман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жамӀаш жоьпаллин хьаште хьажор а, лардаран йукъаметтигаш а, къинхьегаман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тайп-тайпанчу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дакъалацаран</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говзаллаш,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исбаьхьаллин говзаршкара масалш дийцаре деш, тайп-тайпанчу корматаллашка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кхоллалун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шовкъ;</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экологин</w:t>
      </w:r>
      <w:r w:rsidRPr="009551DF">
        <w:rPr>
          <w:rFonts w:ascii="Times New Roman" w:eastAsia="Times New Roman" w:hAnsi="Times New Roman" w:cs="Times New Roman"/>
          <w:b/>
          <w:bCs/>
          <w:spacing w:val="-8"/>
          <w:sz w:val="26"/>
          <w:szCs w:val="26"/>
        </w:rPr>
        <w:t xml:space="preserve"> </w:t>
      </w:r>
      <w:r w:rsidRPr="009551DF">
        <w:rPr>
          <w:rFonts w:ascii="Times New Roman" w:eastAsia="Times New Roman" w:hAnsi="Times New Roman" w:cs="Times New Roman"/>
          <w:b/>
          <w:bCs/>
          <w:sz w:val="26"/>
          <w:szCs w:val="26"/>
        </w:rPr>
        <w:t>кхетош-кхиоран:</w:t>
      </w:r>
    </w:p>
    <w:p w:rsidR="009551DF" w:rsidRPr="009551DF" w:rsidRDefault="009551DF" w:rsidP="009551DF">
      <w:pPr>
        <w:widowControl w:val="0"/>
        <w:numPr>
          <w:ilvl w:val="0"/>
          <w:numId w:val="12"/>
        </w:numPr>
        <w:tabs>
          <w:tab w:val="left" w:pos="827"/>
        </w:tabs>
        <w:autoSpaceDE w:val="0"/>
        <w:autoSpaceDN w:val="0"/>
        <w:spacing w:after="0" w:line="318" w:lineRule="exact"/>
        <w:rPr>
          <w:rFonts w:ascii="Times New Roman" w:eastAsia="Times New Roman" w:hAnsi="Times New Roman" w:cs="Times New Roman"/>
          <w:sz w:val="26"/>
        </w:rPr>
      </w:pPr>
      <w:r w:rsidRPr="009551DF">
        <w:rPr>
          <w:rFonts w:ascii="Times New Roman" w:eastAsia="Times New Roman" w:hAnsi="Times New Roman" w:cs="Times New Roman"/>
          <w:sz w:val="26"/>
        </w:rPr>
        <w:t>тексташца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болх</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баран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процессехь</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кхуллу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Ӏалам</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Ӏалашдаран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йукъаметтиг;</w:t>
      </w:r>
    </w:p>
    <w:p w:rsidR="009551DF" w:rsidRPr="009551DF" w:rsidRDefault="009551DF" w:rsidP="009551DF">
      <w:pPr>
        <w:widowControl w:val="0"/>
        <w:autoSpaceDE w:val="0"/>
        <w:autoSpaceDN w:val="0"/>
        <w:spacing w:after="0" w:line="318" w:lineRule="exact"/>
        <w:rPr>
          <w:rFonts w:ascii="Times New Roman" w:eastAsia="Times New Roman" w:hAnsi="Times New Roman" w:cs="Times New Roman"/>
          <w:sz w:val="26"/>
        </w:rPr>
        <w:sectPr w:rsidR="009551DF" w:rsidRPr="009551DF">
          <w:pgSz w:w="11910" w:h="16840"/>
          <w:pgMar w:top="620" w:right="740" w:bottom="760" w:left="1300" w:header="0" w:footer="576" w:gutter="0"/>
          <w:cols w:space="720"/>
        </w:sectPr>
      </w:pPr>
    </w:p>
    <w:p w:rsidR="009551DF" w:rsidRPr="009551DF" w:rsidRDefault="009551DF" w:rsidP="009551DF">
      <w:pPr>
        <w:widowControl w:val="0"/>
        <w:numPr>
          <w:ilvl w:val="0"/>
          <w:numId w:val="12"/>
        </w:numPr>
        <w:tabs>
          <w:tab w:val="left" w:pos="827"/>
        </w:tabs>
        <w:autoSpaceDE w:val="0"/>
        <w:autoSpaceDN w:val="0"/>
        <w:spacing w:before="70" w:after="0" w:line="240" w:lineRule="auto"/>
        <w:jc w:val="both"/>
        <w:rPr>
          <w:rFonts w:ascii="Times New Roman" w:eastAsia="Times New Roman" w:hAnsi="Times New Roman" w:cs="Times New Roman"/>
          <w:sz w:val="26"/>
        </w:rPr>
      </w:pPr>
      <w:r w:rsidRPr="009551DF">
        <w:rPr>
          <w:rFonts w:ascii="Times New Roman" w:eastAsia="Times New Roman" w:hAnsi="Times New Roman" w:cs="Times New Roman"/>
          <w:sz w:val="26"/>
        </w:rPr>
        <w:lastRenderedPageBreak/>
        <w:t>цунна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зен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дараш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цадезар;</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before="1" w:after="0" w:line="299" w:lineRule="exact"/>
        <w:ind w:left="183"/>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Ӏилманан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хаарийн</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мехаллаш:</w:t>
      </w:r>
    </w:p>
    <w:p w:rsidR="009551DF" w:rsidRPr="009551DF" w:rsidRDefault="009551DF" w:rsidP="009551DF">
      <w:pPr>
        <w:widowControl w:val="0"/>
        <w:numPr>
          <w:ilvl w:val="0"/>
          <w:numId w:val="12"/>
        </w:numPr>
        <w:tabs>
          <w:tab w:val="left" w:pos="827"/>
        </w:tabs>
        <w:autoSpaceDE w:val="0"/>
        <w:autoSpaceDN w:val="0"/>
        <w:spacing w:after="0" w:line="240" w:lineRule="auto"/>
        <w:ind w:right="110"/>
        <w:jc w:val="both"/>
        <w:rPr>
          <w:rFonts w:ascii="Times New Roman" w:eastAsia="Times New Roman" w:hAnsi="Times New Roman" w:cs="Times New Roman"/>
          <w:sz w:val="26"/>
        </w:rPr>
      </w:pPr>
      <w:r w:rsidRPr="009551DF">
        <w:rPr>
          <w:rFonts w:ascii="Times New Roman" w:eastAsia="Times New Roman" w:hAnsi="Times New Roman" w:cs="Times New Roman"/>
          <w:sz w:val="26"/>
        </w:rPr>
        <w:t>дуьненан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Ӏилманехула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суьртах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йуьхьанцара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кхетамаш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 системех, дийнна дуьненан Ӏилманехула долчу суьртан цхьана декъах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йуьхьанцара кхетамаш);</w:t>
      </w:r>
    </w:p>
    <w:p w:rsidR="009551DF" w:rsidRPr="009551DF" w:rsidRDefault="009551DF" w:rsidP="009551DF">
      <w:pPr>
        <w:widowControl w:val="0"/>
        <w:numPr>
          <w:ilvl w:val="0"/>
          <w:numId w:val="12"/>
        </w:numPr>
        <w:tabs>
          <w:tab w:val="left" w:pos="827"/>
        </w:tabs>
        <w:autoSpaceDE w:val="0"/>
        <w:autoSpaceDN w:val="0"/>
        <w:spacing w:after="0" w:line="240" w:lineRule="auto"/>
        <w:ind w:right="110"/>
        <w:jc w:val="both"/>
        <w:rPr>
          <w:rFonts w:ascii="Times New Roman" w:eastAsia="Times New Roman" w:hAnsi="Times New Roman" w:cs="Times New Roman"/>
          <w:sz w:val="26"/>
        </w:rPr>
      </w:pPr>
      <w:r w:rsidRPr="009551DF">
        <w:rPr>
          <w:rFonts w:ascii="Times New Roman" w:eastAsia="Times New Roman" w:hAnsi="Times New Roman" w:cs="Times New Roman"/>
          <w:sz w:val="26"/>
        </w:rPr>
        <w:t>довзаран хьашташ, жигаралла, дӀадолорна тӀера хилар, довзарехь хаа лаар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лаамалла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цуьнца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Ӏаморехь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бовзаран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хьашто</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бовзарехь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жигаралла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 шен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лаамалла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autoSpaceDE w:val="0"/>
        <w:autoSpaceDN w:val="0"/>
        <w:spacing w:before="9"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before="1" w:after="0" w:line="240" w:lineRule="auto"/>
        <w:ind w:left="118"/>
        <w:jc w:val="both"/>
        <w:outlineLvl w:val="1"/>
        <w:rPr>
          <w:rFonts w:ascii="Times New Roman" w:eastAsia="Times New Roman" w:hAnsi="Times New Roman" w:cs="Times New Roman"/>
          <w:b/>
          <w:bCs/>
          <w:sz w:val="26"/>
          <w:szCs w:val="26"/>
        </w:rPr>
      </w:pPr>
      <w:bookmarkStart w:id="6" w:name="_TOC_250009"/>
      <w:r w:rsidRPr="009551DF">
        <w:rPr>
          <w:rFonts w:ascii="Times New Roman" w:eastAsia="Times New Roman" w:hAnsi="Times New Roman" w:cs="Times New Roman"/>
          <w:b/>
          <w:bCs/>
          <w:sz w:val="26"/>
          <w:szCs w:val="26"/>
        </w:rPr>
        <w:t>МЕТАПРЕДМЕТАН</w:t>
      </w:r>
      <w:r w:rsidRPr="009551DF">
        <w:rPr>
          <w:rFonts w:ascii="Times New Roman" w:eastAsia="Times New Roman" w:hAnsi="Times New Roman" w:cs="Times New Roman"/>
          <w:b/>
          <w:bCs/>
          <w:spacing w:val="-4"/>
          <w:sz w:val="26"/>
          <w:szCs w:val="26"/>
        </w:rPr>
        <w:t xml:space="preserve"> </w:t>
      </w:r>
      <w:bookmarkEnd w:id="6"/>
      <w:r w:rsidRPr="009551DF">
        <w:rPr>
          <w:rFonts w:ascii="Times New Roman" w:eastAsia="Times New Roman" w:hAnsi="Times New Roman" w:cs="Times New Roman"/>
          <w:b/>
          <w:bCs/>
          <w:sz w:val="26"/>
          <w:szCs w:val="26"/>
        </w:rPr>
        <w:t>ЖАМӀАШ</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b/>
          <w:sz w:val="25"/>
          <w:szCs w:val="26"/>
        </w:rPr>
      </w:pPr>
    </w:p>
    <w:p w:rsidR="009551DF" w:rsidRPr="009551DF" w:rsidRDefault="009551DF" w:rsidP="009551DF">
      <w:pPr>
        <w:widowControl w:val="0"/>
        <w:autoSpaceDE w:val="0"/>
        <w:autoSpaceDN w:val="0"/>
        <w:spacing w:after="0" w:line="240" w:lineRule="auto"/>
        <w:ind w:left="118" w:right="106"/>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школехь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Ӏаморан</w:t>
      </w:r>
      <w:r w:rsidRPr="009551DF">
        <w:rPr>
          <w:rFonts w:ascii="Times New Roman" w:eastAsia="Times New Roman" w:hAnsi="Times New Roman" w:cs="Times New Roman"/>
          <w:spacing w:val="66"/>
          <w:sz w:val="26"/>
          <w:szCs w:val="26"/>
        </w:rPr>
        <w:t xml:space="preserve"> </w:t>
      </w:r>
      <w:r w:rsidRPr="009551DF">
        <w:rPr>
          <w:rFonts w:ascii="Times New Roman" w:eastAsia="Times New Roman" w:hAnsi="Times New Roman" w:cs="Times New Roman"/>
          <w:sz w:val="26"/>
          <w:szCs w:val="26"/>
        </w:rPr>
        <w:t>жамӀехь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дешархочун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кхоллалур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хӀарадешаран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 xml:space="preserve">универсальни </w:t>
      </w:r>
      <w:r w:rsidRPr="009551DF">
        <w:rPr>
          <w:rFonts w:ascii="Times New Roman" w:eastAsia="Times New Roman" w:hAnsi="Times New Roman" w:cs="Times New Roman"/>
          <w:b/>
          <w:sz w:val="26"/>
          <w:szCs w:val="26"/>
        </w:rPr>
        <w:t>довзаран</w:t>
      </w:r>
      <w:r w:rsidRPr="009551DF">
        <w:rPr>
          <w:rFonts w:ascii="Times New Roman" w:eastAsia="Times New Roman" w:hAnsi="Times New Roman" w:cs="Times New Roman"/>
          <w:b/>
          <w:spacing w:val="2"/>
          <w:sz w:val="26"/>
          <w:szCs w:val="26"/>
        </w:rPr>
        <w:t xml:space="preserve"> </w:t>
      </w:r>
      <w:r w:rsidRPr="009551DF">
        <w:rPr>
          <w:rFonts w:ascii="Times New Roman" w:eastAsia="Times New Roman" w:hAnsi="Times New Roman" w:cs="Times New Roman"/>
          <w:sz w:val="26"/>
          <w:szCs w:val="26"/>
        </w:rPr>
        <w:t>дараш.</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before="1"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Коьрта</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маьӀнийн</w:t>
      </w:r>
      <w:r w:rsidRPr="009551DF">
        <w:rPr>
          <w:rFonts w:ascii="Times New Roman" w:eastAsia="Times New Roman" w:hAnsi="Times New Roman" w:cs="Times New Roman"/>
          <w:b/>
          <w:bCs/>
          <w:spacing w:val="-4"/>
          <w:sz w:val="26"/>
          <w:szCs w:val="26"/>
        </w:rPr>
        <w:t xml:space="preserve"> </w:t>
      </w:r>
      <w:r w:rsidRPr="009551DF">
        <w:rPr>
          <w:rFonts w:ascii="Times New Roman" w:eastAsia="Times New Roman" w:hAnsi="Times New Roman" w:cs="Times New Roman"/>
          <w:b/>
          <w:bCs/>
          <w:sz w:val="26"/>
          <w:szCs w:val="26"/>
        </w:rPr>
        <w:t>дараш:</w:t>
      </w:r>
    </w:p>
    <w:p w:rsidR="009551DF" w:rsidRPr="009551DF" w:rsidRDefault="009551DF" w:rsidP="009551DF">
      <w:pPr>
        <w:widowControl w:val="0"/>
        <w:numPr>
          <w:ilvl w:val="0"/>
          <w:numId w:val="12"/>
        </w:numPr>
        <w:tabs>
          <w:tab w:val="left" w:pos="827"/>
        </w:tabs>
        <w:autoSpaceDE w:val="0"/>
        <w:autoSpaceDN w:val="0"/>
        <w:spacing w:after="0" w:line="240" w:lineRule="auto"/>
        <w:ind w:right="111"/>
        <w:jc w:val="both"/>
        <w:rPr>
          <w:rFonts w:ascii="Times New Roman" w:eastAsia="Times New Roman" w:hAnsi="Times New Roman" w:cs="Times New Roman"/>
          <w:sz w:val="26"/>
        </w:rPr>
      </w:pPr>
      <w:r w:rsidRPr="009551DF">
        <w:rPr>
          <w:rFonts w:ascii="Times New Roman" w:eastAsia="Times New Roman" w:hAnsi="Times New Roman" w:cs="Times New Roman"/>
          <w:sz w:val="26"/>
        </w:rPr>
        <w:t>тайп-тайпана меттан дакъош дуста (аьзнаш, дешнаш, предложенеш, тексташ),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дакъош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дустархьама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баххаш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билгалдаха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хилар,</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грамматикин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лексикин маьӀна,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и.д.кх.);</w:t>
      </w:r>
    </w:p>
    <w:p w:rsidR="009551DF" w:rsidRPr="009551DF" w:rsidRDefault="009551DF" w:rsidP="009551DF">
      <w:pPr>
        <w:widowControl w:val="0"/>
        <w:numPr>
          <w:ilvl w:val="0"/>
          <w:numId w:val="12"/>
        </w:numPr>
        <w:tabs>
          <w:tab w:val="left" w:pos="827"/>
        </w:tabs>
        <w:autoSpaceDE w:val="0"/>
        <w:autoSpaceDN w:val="0"/>
        <w:spacing w:after="0" w:line="316" w:lineRule="exact"/>
        <w:jc w:val="both"/>
        <w:rPr>
          <w:rFonts w:ascii="Times New Roman" w:eastAsia="Times New Roman" w:hAnsi="Times New Roman" w:cs="Times New Roman"/>
          <w:sz w:val="26"/>
        </w:rPr>
      </w:pP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дакъойн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тераллаш</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2"/>
        </w:numPr>
        <w:tabs>
          <w:tab w:val="left" w:pos="827"/>
        </w:tabs>
        <w:autoSpaceDE w:val="0"/>
        <w:autoSpaceDN w:val="0"/>
        <w:spacing w:after="0" w:line="318" w:lineRule="exact"/>
        <w:jc w:val="both"/>
        <w:rPr>
          <w:rFonts w:ascii="Times New Roman" w:eastAsia="Times New Roman" w:hAnsi="Times New Roman" w:cs="Times New Roman"/>
          <w:sz w:val="26"/>
        </w:rPr>
      </w:pPr>
      <w:r w:rsidRPr="009551DF">
        <w:rPr>
          <w:rFonts w:ascii="Times New Roman" w:eastAsia="Times New Roman" w:hAnsi="Times New Roman" w:cs="Times New Roman"/>
          <w:sz w:val="26"/>
        </w:rPr>
        <w:t>къастийнчу</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билгалонца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объекташ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дакъош)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цхьаьнатоха;</w:t>
      </w:r>
    </w:p>
    <w:p w:rsidR="009551DF" w:rsidRPr="009551DF" w:rsidRDefault="009551DF" w:rsidP="009551DF">
      <w:pPr>
        <w:widowControl w:val="0"/>
        <w:numPr>
          <w:ilvl w:val="0"/>
          <w:numId w:val="12"/>
        </w:numPr>
        <w:tabs>
          <w:tab w:val="left" w:pos="827"/>
        </w:tabs>
        <w:autoSpaceDE w:val="0"/>
        <w:autoSpaceDN w:val="0"/>
        <w:spacing w:after="0" w:line="240" w:lineRule="auto"/>
        <w:ind w:right="115"/>
        <w:jc w:val="both"/>
        <w:rPr>
          <w:rFonts w:ascii="Times New Roman" w:eastAsia="Times New Roman" w:hAnsi="Times New Roman" w:cs="Times New Roman"/>
          <w:sz w:val="26"/>
        </w:rPr>
      </w:pP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дакъойн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(аьзнийн,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дакъойн,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классификаци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йархьама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ладаме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дакъошна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классификаци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йан;</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хьехархочо йеллачу тергаман алгоритмаца меттан коьчалехь закономерносташ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бӀостаналла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каро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(схьалаха);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дакъошца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болх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дарийн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алгоритмана анализ йан, меттан дакъойн анализ йарехь ша дешаран (Ӏамаран)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2"/>
        </w:numPr>
        <w:tabs>
          <w:tab w:val="left" w:pos="827"/>
        </w:tabs>
        <w:autoSpaceDE w:val="0"/>
        <w:autoSpaceDN w:val="0"/>
        <w:spacing w:after="0" w:line="240" w:lineRule="auto"/>
        <w:ind w:right="109"/>
        <w:jc w:val="both"/>
        <w:rPr>
          <w:rFonts w:ascii="Times New Roman" w:eastAsia="Times New Roman" w:hAnsi="Times New Roman" w:cs="Times New Roman"/>
          <w:sz w:val="26"/>
        </w:rPr>
      </w:pPr>
      <w:r w:rsidRPr="009551DF">
        <w:rPr>
          <w:rFonts w:ascii="Times New Roman" w:eastAsia="Times New Roman" w:hAnsi="Times New Roman" w:cs="Times New Roman"/>
          <w:sz w:val="26"/>
        </w:rPr>
        <w:t>билгалйинчу алгоритман буха тӀехь дешаран а, практикин а хьесап кхочушдан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оьшучу хааман тоаме цахилар гучудаккха, кхин тӀе оьшучу хааман хьашт кепе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дало;</w:t>
      </w:r>
    </w:p>
    <w:p w:rsidR="009551DF" w:rsidRPr="009551DF" w:rsidRDefault="009551DF" w:rsidP="009551DF">
      <w:pPr>
        <w:widowControl w:val="0"/>
        <w:numPr>
          <w:ilvl w:val="0"/>
          <w:numId w:val="12"/>
        </w:numPr>
        <w:tabs>
          <w:tab w:val="left" w:pos="827"/>
        </w:tabs>
        <w:autoSpaceDE w:val="0"/>
        <w:autoSpaceDN w:val="0"/>
        <w:spacing w:after="0" w:line="240" w:lineRule="auto"/>
        <w:ind w:right="109"/>
        <w:jc w:val="both"/>
        <w:rPr>
          <w:rFonts w:ascii="Times New Roman" w:eastAsia="Times New Roman" w:hAnsi="Times New Roman" w:cs="Times New Roman"/>
          <w:sz w:val="26"/>
        </w:rPr>
      </w:pP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коьчална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тергамбаран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хьелашкахь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бахьанийн-тӀаьхьалонийн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уьйраш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билгалйаха,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жамӀаш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дан.</w:t>
      </w:r>
    </w:p>
    <w:p w:rsidR="009551DF" w:rsidRPr="009551DF" w:rsidRDefault="009551DF" w:rsidP="009551DF">
      <w:pPr>
        <w:widowControl w:val="0"/>
        <w:autoSpaceDE w:val="0"/>
        <w:autoSpaceDN w:val="0"/>
        <w:spacing w:before="8"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Коьрта</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талламан</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дараш:</w:t>
      </w:r>
    </w:p>
    <w:p w:rsidR="009551DF" w:rsidRPr="009551DF" w:rsidRDefault="009551DF" w:rsidP="009551DF">
      <w:pPr>
        <w:widowControl w:val="0"/>
        <w:numPr>
          <w:ilvl w:val="0"/>
          <w:numId w:val="12"/>
        </w:numPr>
        <w:tabs>
          <w:tab w:val="left" w:pos="827"/>
        </w:tabs>
        <w:autoSpaceDE w:val="0"/>
        <w:autoSpaceDN w:val="0"/>
        <w:spacing w:after="0" w:line="240" w:lineRule="auto"/>
        <w:ind w:right="109"/>
        <w:jc w:val="both"/>
        <w:rPr>
          <w:rFonts w:ascii="Times New Roman" w:eastAsia="Times New Roman" w:hAnsi="Times New Roman" w:cs="Times New Roman"/>
          <w:sz w:val="26"/>
        </w:rPr>
      </w:pPr>
      <w:r w:rsidRPr="009551DF">
        <w:rPr>
          <w:rFonts w:ascii="Times New Roman" w:eastAsia="Times New Roman" w:hAnsi="Times New Roman" w:cs="Times New Roman"/>
          <w:sz w:val="26"/>
        </w:rPr>
        <w:t>хьехархочун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Ӏалашо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йало,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объектан,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хийцамийн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план хӀотто;</w:t>
      </w:r>
    </w:p>
    <w:p w:rsidR="009551DF" w:rsidRPr="009551DF" w:rsidRDefault="009551DF" w:rsidP="009551DF">
      <w:pPr>
        <w:widowControl w:val="0"/>
        <w:numPr>
          <w:ilvl w:val="0"/>
          <w:numId w:val="12"/>
        </w:numPr>
        <w:tabs>
          <w:tab w:val="left" w:pos="827"/>
        </w:tabs>
        <w:autoSpaceDE w:val="0"/>
        <w:autoSpaceDN w:val="0"/>
        <w:spacing w:after="0" w:line="240"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тӀедиллар кхочушдаран масех кеп йуста, уггар йогӀуш йерг харжа (йалийнчу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критерийн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буха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тӀехь);</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схьакховдийнчу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планаца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чолхе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лингвистикин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мини-таллам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дӀабахьа,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схьакховдийнчу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планаца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проектан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тӀедиллар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кхочушдан;</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жамӀаш кепе дало а, меттан коьчална тӀехь бинчу тергаман (классификацин,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дустаран,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талламан)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жамӀийн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бухатӀехь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уьш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тешаллашца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тӀечӀагӀдан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билгалйинчу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коьчалан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анализан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процессехь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хьехархочун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хаттарийн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кепаш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йало;</w:t>
      </w:r>
    </w:p>
    <w:p w:rsidR="009551DF" w:rsidRPr="009551DF" w:rsidRDefault="009551DF" w:rsidP="009551DF">
      <w:pPr>
        <w:widowControl w:val="0"/>
        <w:numPr>
          <w:ilvl w:val="0"/>
          <w:numId w:val="12"/>
        </w:numPr>
        <w:tabs>
          <w:tab w:val="left" w:pos="827"/>
        </w:tabs>
        <w:autoSpaceDE w:val="0"/>
        <w:autoSpaceDN w:val="0"/>
        <w:spacing w:after="0" w:line="240" w:lineRule="auto"/>
        <w:ind w:right="115"/>
        <w:jc w:val="both"/>
        <w:rPr>
          <w:rFonts w:ascii="Times New Roman" w:eastAsia="Times New Roman" w:hAnsi="Times New Roman" w:cs="Times New Roman"/>
          <w:sz w:val="26"/>
        </w:rPr>
      </w:pPr>
      <w:r w:rsidRPr="009551DF">
        <w:rPr>
          <w:rFonts w:ascii="Times New Roman" w:eastAsia="Times New Roman" w:hAnsi="Times New Roman" w:cs="Times New Roman"/>
          <w:sz w:val="26"/>
        </w:rPr>
        <w:t>процессийн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хиламийн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тӀаьхьалонийн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санначу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терачу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хьелашкахь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хила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тарлучу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кхиаран прогноз</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йан.</w:t>
      </w:r>
    </w:p>
    <w:p w:rsidR="009551DF" w:rsidRPr="009551DF" w:rsidRDefault="009551DF" w:rsidP="009551DF">
      <w:pPr>
        <w:widowControl w:val="0"/>
        <w:autoSpaceDE w:val="0"/>
        <w:autoSpaceDN w:val="0"/>
        <w:spacing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Хаамца</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болх</w:t>
      </w:r>
      <w:r w:rsidRPr="009551DF">
        <w:rPr>
          <w:rFonts w:ascii="Times New Roman" w:eastAsia="Times New Roman" w:hAnsi="Times New Roman" w:cs="Times New Roman"/>
          <w:b/>
          <w:bCs/>
          <w:spacing w:val="-1"/>
          <w:sz w:val="26"/>
          <w:szCs w:val="26"/>
        </w:rPr>
        <w:t xml:space="preserve"> </w:t>
      </w:r>
      <w:r w:rsidRPr="009551DF">
        <w:rPr>
          <w:rFonts w:ascii="Times New Roman" w:eastAsia="Times New Roman" w:hAnsi="Times New Roman" w:cs="Times New Roman"/>
          <w:b/>
          <w:bCs/>
          <w:sz w:val="26"/>
          <w:szCs w:val="26"/>
        </w:rPr>
        <w:t>бар:</w:t>
      </w:r>
    </w:p>
    <w:p w:rsidR="009551DF" w:rsidRPr="009551DF" w:rsidRDefault="009551DF" w:rsidP="009551DF">
      <w:pPr>
        <w:widowControl w:val="0"/>
        <w:numPr>
          <w:ilvl w:val="0"/>
          <w:numId w:val="12"/>
        </w:numPr>
        <w:tabs>
          <w:tab w:val="left" w:pos="827"/>
        </w:tabs>
        <w:autoSpaceDE w:val="0"/>
        <w:autoSpaceDN w:val="0"/>
        <w:spacing w:after="0" w:line="318" w:lineRule="exact"/>
        <w:jc w:val="both"/>
        <w:rPr>
          <w:rFonts w:ascii="Times New Roman" w:eastAsia="Times New Roman" w:hAnsi="Times New Roman" w:cs="Times New Roman"/>
          <w:sz w:val="26"/>
        </w:rPr>
      </w:pP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38"/>
          <w:sz w:val="26"/>
        </w:rPr>
        <w:t xml:space="preserve"> </w:t>
      </w:r>
      <w:r w:rsidRPr="009551DF">
        <w:rPr>
          <w:rFonts w:ascii="Times New Roman" w:eastAsia="Times New Roman" w:hAnsi="Times New Roman" w:cs="Times New Roman"/>
          <w:sz w:val="26"/>
        </w:rPr>
        <w:t>схьаэцаран</w:t>
      </w:r>
      <w:r w:rsidRPr="009551DF">
        <w:rPr>
          <w:rFonts w:ascii="Times New Roman" w:eastAsia="Times New Roman" w:hAnsi="Times New Roman" w:cs="Times New Roman"/>
          <w:spacing w:val="43"/>
          <w:sz w:val="26"/>
        </w:rPr>
        <w:t xml:space="preserve"> </w:t>
      </w:r>
      <w:r w:rsidRPr="009551DF">
        <w:rPr>
          <w:rFonts w:ascii="Times New Roman" w:eastAsia="Times New Roman" w:hAnsi="Times New Roman" w:cs="Times New Roman"/>
          <w:sz w:val="26"/>
        </w:rPr>
        <w:t>хьоста</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харжа:</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боьху</w:t>
      </w:r>
      <w:r w:rsidRPr="009551DF">
        <w:rPr>
          <w:rFonts w:ascii="Times New Roman" w:eastAsia="Times New Roman" w:hAnsi="Times New Roman" w:cs="Times New Roman"/>
          <w:spacing w:val="42"/>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38"/>
          <w:sz w:val="26"/>
        </w:rPr>
        <w:t xml:space="preserve"> </w:t>
      </w:r>
      <w:r w:rsidRPr="009551DF">
        <w:rPr>
          <w:rFonts w:ascii="Times New Roman" w:eastAsia="Times New Roman" w:hAnsi="Times New Roman" w:cs="Times New Roman"/>
          <w:sz w:val="26"/>
        </w:rPr>
        <w:t>схьаэцархьама,</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нисбархьама</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оьшу</w:t>
      </w:r>
    </w:p>
    <w:p w:rsidR="009551DF" w:rsidRPr="009551DF" w:rsidRDefault="009551DF" w:rsidP="009551DF">
      <w:pPr>
        <w:widowControl w:val="0"/>
        <w:autoSpaceDE w:val="0"/>
        <w:autoSpaceDN w:val="0"/>
        <w:spacing w:after="0" w:line="318" w:lineRule="exact"/>
        <w:jc w:val="both"/>
        <w:rPr>
          <w:rFonts w:ascii="Times New Roman" w:eastAsia="Times New Roman" w:hAnsi="Times New Roman" w:cs="Times New Roman"/>
          <w:sz w:val="26"/>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99"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дошам;</w:t>
      </w:r>
    </w:p>
    <w:p w:rsidR="009551DF" w:rsidRPr="009551DF" w:rsidRDefault="009551DF" w:rsidP="009551DF">
      <w:pPr>
        <w:widowControl w:val="0"/>
        <w:numPr>
          <w:ilvl w:val="0"/>
          <w:numId w:val="12"/>
        </w:numPr>
        <w:tabs>
          <w:tab w:val="left" w:pos="827"/>
        </w:tabs>
        <w:autoSpaceDE w:val="0"/>
        <w:autoSpaceDN w:val="0"/>
        <w:spacing w:after="0" w:line="240" w:lineRule="auto"/>
        <w:ind w:right="109"/>
        <w:jc w:val="both"/>
        <w:rPr>
          <w:rFonts w:ascii="Times New Roman" w:eastAsia="Times New Roman" w:hAnsi="Times New Roman" w:cs="Times New Roman"/>
          <w:sz w:val="26"/>
        </w:rPr>
      </w:pPr>
      <w:r w:rsidRPr="009551DF">
        <w:rPr>
          <w:rFonts w:ascii="Times New Roman" w:eastAsia="Times New Roman" w:hAnsi="Times New Roman" w:cs="Times New Roman"/>
          <w:sz w:val="26"/>
        </w:rPr>
        <w:t>билгалдинчу хьостанехь (дошам тӀехь, справочник тӀехь) йеллачу алгоритмаца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гучу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кепахь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балийна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схьалаха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(каро);</w:t>
      </w:r>
    </w:p>
    <w:p w:rsidR="009551DF" w:rsidRPr="009551DF" w:rsidRDefault="009551DF" w:rsidP="009551DF">
      <w:pPr>
        <w:widowControl w:val="0"/>
        <w:numPr>
          <w:ilvl w:val="0"/>
          <w:numId w:val="12"/>
        </w:numPr>
        <w:tabs>
          <w:tab w:val="left" w:pos="827"/>
        </w:tabs>
        <w:autoSpaceDE w:val="0"/>
        <w:autoSpaceDN w:val="0"/>
        <w:spacing w:after="0" w:line="240" w:lineRule="auto"/>
        <w:ind w:right="113"/>
        <w:jc w:val="both"/>
        <w:rPr>
          <w:rFonts w:ascii="Times New Roman" w:eastAsia="Times New Roman" w:hAnsi="Times New Roman" w:cs="Times New Roman"/>
          <w:sz w:val="26"/>
        </w:rPr>
      </w:pPr>
      <w:r w:rsidRPr="009551DF">
        <w:rPr>
          <w:rFonts w:ascii="Times New Roman" w:eastAsia="Times New Roman" w:hAnsi="Times New Roman" w:cs="Times New Roman"/>
          <w:sz w:val="26"/>
        </w:rPr>
        <w:t>шенна йа хьехархочо и талла (дошамашна, справочникашна, Ӏаматашна тӀе 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хьожуш)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схьакховдийначу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некъаца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бакъ</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болу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бакъ</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хаам бовза;</w:t>
      </w:r>
    </w:p>
    <w:p w:rsidR="009551DF" w:rsidRPr="009551DF" w:rsidRDefault="009551DF" w:rsidP="009551DF">
      <w:pPr>
        <w:widowControl w:val="0"/>
        <w:numPr>
          <w:ilvl w:val="0"/>
          <w:numId w:val="12"/>
        </w:numPr>
        <w:tabs>
          <w:tab w:val="left" w:pos="892"/>
        </w:tabs>
        <w:autoSpaceDE w:val="0"/>
        <w:autoSpaceDN w:val="0"/>
        <w:spacing w:after="0" w:line="240" w:lineRule="auto"/>
        <w:ind w:right="110"/>
        <w:jc w:val="both"/>
        <w:rPr>
          <w:rFonts w:ascii="Times New Roman" w:eastAsia="Times New Roman" w:hAnsi="Times New Roman" w:cs="Times New Roman"/>
          <w:sz w:val="26"/>
        </w:rPr>
      </w:pPr>
      <w:r w:rsidRPr="009551DF">
        <w:rPr>
          <w:rFonts w:ascii="Times New Roman" w:eastAsia="Times New Roman" w:hAnsi="Times New Roman" w:cs="Times New Roman"/>
        </w:rPr>
        <w:tab/>
      </w:r>
      <w:r w:rsidRPr="009551DF">
        <w:rPr>
          <w:rFonts w:ascii="Times New Roman" w:eastAsia="Times New Roman" w:hAnsi="Times New Roman" w:cs="Times New Roman"/>
          <w:sz w:val="26"/>
        </w:rPr>
        <w:t>Интернет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машанехь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йаздарх,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аларх,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схьадаларх,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синонимех)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лохуш,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баккхийчеран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(хьехаран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белхахойн,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дайн-нанойн,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законехь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векалш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болчеран)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информационни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кхерамзаллин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ларйан;</w:t>
      </w:r>
    </w:p>
    <w:p w:rsidR="009551DF" w:rsidRPr="009551DF" w:rsidRDefault="009551DF" w:rsidP="009551DF">
      <w:pPr>
        <w:widowControl w:val="0"/>
        <w:numPr>
          <w:ilvl w:val="0"/>
          <w:numId w:val="12"/>
        </w:numPr>
        <w:tabs>
          <w:tab w:val="left" w:pos="827"/>
        </w:tabs>
        <w:autoSpaceDE w:val="0"/>
        <w:autoSpaceDN w:val="0"/>
        <w:spacing w:after="0" w:line="240" w:lineRule="auto"/>
        <w:ind w:right="108"/>
        <w:jc w:val="both"/>
        <w:rPr>
          <w:rFonts w:ascii="Times New Roman" w:eastAsia="Times New Roman" w:hAnsi="Times New Roman" w:cs="Times New Roman"/>
          <w:sz w:val="26"/>
        </w:rPr>
      </w:pPr>
      <w:r w:rsidRPr="009551DF">
        <w:rPr>
          <w:rFonts w:ascii="Times New Roman" w:eastAsia="Times New Roman" w:hAnsi="Times New Roman" w:cs="Times New Roman"/>
          <w:sz w:val="26"/>
        </w:rPr>
        <w:t>дешаран хьесапе хаьжжина, анализ йан а, кхолла а текстан, видеон-, графикин,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озан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хаам;</w:t>
      </w:r>
    </w:p>
    <w:p w:rsidR="009551DF" w:rsidRPr="009551DF" w:rsidRDefault="009551DF" w:rsidP="009551DF">
      <w:pPr>
        <w:widowControl w:val="0"/>
        <w:numPr>
          <w:ilvl w:val="0"/>
          <w:numId w:val="12"/>
        </w:numPr>
        <w:tabs>
          <w:tab w:val="left" w:pos="827"/>
        </w:tabs>
        <w:autoSpaceDE w:val="0"/>
        <w:autoSpaceDN w:val="0"/>
        <w:spacing w:after="0" w:line="240" w:lineRule="auto"/>
        <w:ind w:right="114"/>
        <w:jc w:val="both"/>
        <w:rPr>
          <w:rFonts w:ascii="Times New Roman" w:eastAsia="Times New Roman" w:hAnsi="Times New Roman" w:cs="Times New Roman"/>
          <w:sz w:val="26"/>
        </w:rPr>
      </w:pPr>
      <w:r w:rsidRPr="009551DF">
        <w:rPr>
          <w:rFonts w:ascii="Times New Roman" w:eastAsia="Times New Roman" w:hAnsi="Times New Roman" w:cs="Times New Roman"/>
          <w:sz w:val="26"/>
        </w:rPr>
        <w:t>таблицийн,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схемийн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билгалбинчу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лингвистикин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лингвистикин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бовзийтархьама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схемаш, таблицаш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кхолла.</w:t>
      </w:r>
    </w:p>
    <w:p w:rsidR="009551DF" w:rsidRPr="009551DF" w:rsidRDefault="009551DF" w:rsidP="009551DF">
      <w:pPr>
        <w:widowControl w:val="0"/>
        <w:autoSpaceDE w:val="0"/>
        <w:autoSpaceDN w:val="0"/>
        <w:spacing w:before="8" w:after="0" w:line="240" w:lineRule="auto"/>
        <w:rPr>
          <w:rFonts w:ascii="Times New Roman" w:eastAsia="Times New Roman" w:hAnsi="Times New Roman" w:cs="Times New Roman"/>
          <w:sz w:val="25"/>
          <w:szCs w:val="26"/>
        </w:rPr>
      </w:pPr>
    </w:p>
    <w:p w:rsidR="009551DF" w:rsidRPr="009551DF" w:rsidRDefault="009551DF" w:rsidP="009551DF">
      <w:pPr>
        <w:widowControl w:val="0"/>
        <w:tabs>
          <w:tab w:val="left" w:pos="1959"/>
          <w:tab w:val="left" w:pos="3165"/>
          <w:tab w:val="left" w:pos="4250"/>
          <w:tab w:val="left" w:pos="5632"/>
          <w:tab w:val="left" w:pos="6539"/>
          <w:tab w:val="left" w:pos="7707"/>
          <w:tab w:val="left" w:pos="8844"/>
        </w:tabs>
        <w:autoSpaceDE w:val="0"/>
        <w:autoSpaceDN w:val="0"/>
        <w:spacing w:after="0" w:line="240" w:lineRule="auto"/>
        <w:ind w:left="118" w:right="10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z w:val="26"/>
          <w:szCs w:val="26"/>
        </w:rPr>
        <w:tab/>
        <w:t>школехь</w:t>
      </w:r>
      <w:r w:rsidRPr="009551DF">
        <w:rPr>
          <w:rFonts w:ascii="Times New Roman" w:eastAsia="Times New Roman" w:hAnsi="Times New Roman" w:cs="Times New Roman"/>
          <w:sz w:val="26"/>
          <w:szCs w:val="26"/>
        </w:rPr>
        <w:tab/>
        <w:t>«Ненан</w:t>
      </w:r>
      <w:r w:rsidRPr="009551DF">
        <w:rPr>
          <w:rFonts w:ascii="Times New Roman" w:eastAsia="Times New Roman" w:hAnsi="Times New Roman" w:cs="Times New Roman"/>
          <w:sz w:val="26"/>
          <w:szCs w:val="26"/>
        </w:rPr>
        <w:tab/>
        <w:t>(нохчийн)</w:t>
      </w:r>
      <w:r w:rsidRPr="009551DF">
        <w:rPr>
          <w:rFonts w:ascii="Times New Roman" w:eastAsia="Times New Roman" w:hAnsi="Times New Roman" w:cs="Times New Roman"/>
          <w:sz w:val="26"/>
          <w:szCs w:val="26"/>
        </w:rPr>
        <w:tab/>
        <w:t>мотт»</w:t>
      </w:r>
      <w:r w:rsidRPr="009551DF">
        <w:rPr>
          <w:rFonts w:ascii="Times New Roman" w:eastAsia="Times New Roman" w:hAnsi="Times New Roman" w:cs="Times New Roman"/>
          <w:sz w:val="26"/>
          <w:szCs w:val="26"/>
        </w:rPr>
        <w:tab/>
        <w:t>предмет</w:t>
      </w:r>
      <w:r w:rsidRPr="009551DF">
        <w:rPr>
          <w:rFonts w:ascii="Times New Roman" w:eastAsia="Times New Roman" w:hAnsi="Times New Roman" w:cs="Times New Roman"/>
          <w:sz w:val="26"/>
          <w:szCs w:val="26"/>
        </w:rPr>
        <w:tab/>
        <w:t>Ӏаморан</w:t>
      </w:r>
      <w:r w:rsidRPr="009551DF">
        <w:rPr>
          <w:rFonts w:ascii="Times New Roman" w:eastAsia="Times New Roman" w:hAnsi="Times New Roman" w:cs="Times New Roman"/>
          <w:sz w:val="26"/>
          <w:szCs w:val="26"/>
        </w:rPr>
        <w:tab/>
      </w:r>
      <w:r w:rsidRPr="009551DF">
        <w:rPr>
          <w:rFonts w:ascii="Times New Roman" w:eastAsia="Times New Roman" w:hAnsi="Times New Roman" w:cs="Times New Roman"/>
          <w:spacing w:val="-1"/>
          <w:sz w:val="26"/>
          <w:szCs w:val="26"/>
        </w:rPr>
        <w:t>жамӀехь</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дешархочун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кхоллалур</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ду</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хӀарадешаран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универсальни</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b/>
          <w:sz w:val="26"/>
          <w:szCs w:val="26"/>
        </w:rPr>
        <w:t xml:space="preserve">коммуникативни </w:t>
      </w:r>
      <w:r w:rsidRPr="009551DF">
        <w:rPr>
          <w:rFonts w:ascii="Times New Roman" w:eastAsia="Times New Roman" w:hAnsi="Times New Roman" w:cs="Times New Roman"/>
          <w:sz w:val="26"/>
          <w:szCs w:val="26"/>
        </w:rPr>
        <w:t>дараш.</w:t>
      </w:r>
    </w:p>
    <w:p w:rsidR="009551DF" w:rsidRPr="009551DF" w:rsidRDefault="009551DF" w:rsidP="009551DF">
      <w:pPr>
        <w:widowControl w:val="0"/>
        <w:autoSpaceDE w:val="0"/>
        <w:autoSpaceDN w:val="0"/>
        <w:spacing w:before="1" w:after="0" w:line="299"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ТӀекере:</w:t>
      </w:r>
    </w:p>
    <w:p w:rsidR="009551DF" w:rsidRPr="009551DF" w:rsidRDefault="009551DF" w:rsidP="009551DF">
      <w:pPr>
        <w:widowControl w:val="0"/>
        <w:numPr>
          <w:ilvl w:val="0"/>
          <w:numId w:val="12"/>
        </w:numPr>
        <w:tabs>
          <w:tab w:val="left" w:pos="827"/>
        </w:tabs>
        <w:autoSpaceDE w:val="0"/>
        <w:autoSpaceDN w:val="0"/>
        <w:spacing w:after="0" w:line="240" w:lineRule="auto"/>
        <w:ind w:right="112"/>
        <w:rPr>
          <w:rFonts w:ascii="Times New Roman" w:eastAsia="Times New Roman" w:hAnsi="Times New Roman" w:cs="Times New Roman"/>
          <w:sz w:val="26"/>
        </w:rPr>
      </w:pPr>
      <w:r w:rsidRPr="009551DF">
        <w:rPr>
          <w:rFonts w:ascii="Times New Roman" w:eastAsia="Times New Roman" w:hAnsi="Times New Roman" w:cs="Times New Roman"/>
          <w:sz w:val="26"/>
        </w:rPr>
        <w:t>хетарг</w:t>
      </w:r>
      <w:r w:rsidRPr="009551DF">
        <w:rPr>
          <w:rFonts w:ascii="Times New Roman" w:eastAsia="Times New Roman" w:hAnsi="Times New Roman" w:cs="Times New Roman"/>
          <w:spacing w:val="50"/>
          <w:sz w:val="26"/>
        </w:rPr>
        <w:t xml:space="preserve"> </w:t>
      </w:r>
      <w:r w:rsidRPr="009551DF">
        <w:rPr>
          <w:rFonts w:ascii="Times New Roman" w:eastAsia="Times New Roman" w:hAnsi="Times New Roman" w:cs="Times New Roman"/>
          <w:sz w:val="26"/>
        </w:rPr>
        <w:t>тӀеэца</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кепе</w:t>
      </w:r>
      <w:r w:rsidRPr="009551DF">
        <w:rPr>
          <w:rFonts w:ascii="Times New Roman" w:eastAsia="Times New Roman" w:hAnsi="Times New Roman" w:cs="Times New Roman"/>
          <w:spacing w:val="55"/>
          <w:sz w:val="26"/>
        </w:rPr>
        <w:t xml:space="preserve"> </w:t>
      </w:r>
      <w:r w:rsidRPr="009551DF">
        <w:rPr>
          <w:rFonts w:ascii="Times New Roman" w:eastAsia="Times New Roman" w:hAnsi="Times New Roman" w:cs="Times New Roman"/>
          <w:sz w:val="26"/>
        </w:rPr>
        <w:t>дало</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бевзачарна</w:t>
      </w:r>
      <w:r w:rsidRPr="009551DF">
        <w:rPr>
          <w:rFonts w:ascii="Times New Roman" w:eastAsia="Times New Roman" w:hAnsi="Times New Roman" w:cs="Times New Roman"/>
          <w:spacing w:val="55"/>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51"/>
          <w:sz w:val="26"/>
        </w:rPr>
        <w:t xml:space="preserve"> </w:t>
      </w:r>
      <w:r w:rsidRPr="009551DF">
        <w:rPr>
          <w:rFonts w:ascii="Times New Roman" w:eastAsia="Times New Roman" w:hAnsi="Times New Roman" w:cs="Times New Roman"/>
          <w:sz w:val="26"/>
        </w:rPr>
        <w:t>Ӏалашонашца</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тӀекеренан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хьелашца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цхьаьнайогӀу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эмоцеш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гайта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2"/>
        </w:numPr>
        <w:tabs>
          <w:tab w:val="left" w:pos="827"/>
        </w:tabs>
        <w:autoSpaceDE w:val="0"/>
        <w:autoSpaceDN w:val="0"/>
        <w:spacing w:after="0" w:line="240" w:lineRule="auto"/>
        <w:ind w:right="108"/>
        <w:rPr>
          <w:rFonts w:ascii="Times New Roman" w:eastAsia="Times New Roman" w:hAnsi="Times New Roman" w:cs="Times New Roman"/>
          <w:sz w:val="26"/>
        </w:rPr>
      </w:pPr>
      <w:r w:rsidRPr="009551DF">
        <w:rPr>
          <w:rFonts w:ascii="Times New Roman" w:eastAsia="Times New Roman" w:hAnsi="Times New Roman" w:cs="Times New Roman"/>
          <w:sz w:val="26"/>
        </w:rPr>
        <w:t>къамелхочуьнца</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лараме</w:t>
      </w:r>
      <w:r w:rsidRPr="009551DF">
        <w:rPr>
          <w:rFonts w:ascii="Times New Roman" w:eastAsia="Times New Roman" w:hAnsi="Times New Roman" w:cs="Times New Roman"/>
          <w:spacing w:val="54"/>
          <w:sz w:val="26"/>
        </w:rPr>
        <w:t xml:space="preserve"> </w:t>
      </w:r>
      <w:r w:rsidRPr="009551DF">
        <w:rPr>
          <w:rFonts w:ascii="Times New Roman" w:eastAsia="Times New Roman" w:hAnsi="Times New Roman" w:cs="Times New Roman"/>
          <w:sz w:val="26"/>
        </w:rPr>
        <w:t>йукъаметтиг</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лело,</w:t>
      </w:r>
      <w:r w:rsidRPr="009551DF">
        <w:rPr>
          <w:rFonts w:ascii="Times New Roman" w:eastAsia="Times New Roman" w:hAnsi="Times New Roman" w:cs="Times New Roman"/>
          <w:spacing w:val="54"/>
          <w:sz w:val="26"/>
        </w:rPr>
        <w:t xml:space="preserve"> </w:t>
      </w:r>
      <w:r w:rsidRPr="009551DF">
        <w:rPr>
          <w:rFonts w:ascii="Times New Roman" w:eastAsia="Times New Roman" w:hAnsi="Times New Roman" w:cs="Times New Roman"/>
          <w:sz w:val="26"/>
        </w:rPr>
        <w:t>диалог</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4"/>
          <w:sz w:val="26"/>
        </w:rPr>
        <w:t xml:space="preserve"> </w:t>
      </w:r>
      <w:r w:rsidRPr="009551DF">
        <w:rPr>
          <w:rFonts w:ascii="Times New Roman" w:eastAsia="Times New Roman" w:hAnsi="Times New Roman" w:cs="Times New Roman"/>
          <w:sz w:val="26"/>
        </w:rPr>
        <w:t>дискусси</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4"/>
          <w:sz w:val="26"/>
        </w:rPr>
        <w:t xml:space="preserve"> </w:t>
      </w:r>
      <w:r w:rsidRPr="009551DF">
        <w:rPr>
          <w:rFonts w:ascii="Times New Roman" w:eastAsia="Times New Roman" w:hAnsi="Times New Roman" w:cs="Times New Roman"/>
          <w:sz w:val="26"/>
        </w:rPr>
        <w:t>дӀайахьаран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бакъонаш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ларйан;</w:t>
      </w:r>
    </w:p>
    <w:p w:rsidR="009551DF" w:rsidRPr="009551DF" w:rsidRDefault="009551DF" w:rsidP="009551DF">
      <w:pPr>
        <w:widowControl w:val="0"/>
        <w:numPr>
          <w:ilvl w:val="0"/>
          <w:numId w:val="12"/>
        </w:numPr>
        <w:tabs>
          <w:tab w:val="left" w:pos="827"/>
        </w:tabs>
        <w:autoSpaceDE w:val="0"/>
        <w:autoSpaceDN w:val="0"/>
        <w:spacing w:after="0" w:line="317" w:lineRule="exact"/>
        <w:rPr>
          <w:rFonts w:ascii="Times New Roman" w:eastAsia="Times New Roman" w:hAnsi="Times New Roman" w:cs="Times New Roman"/>
          <w:sz w:val="26"/>
        </w:rPr>
      </w:pPr>
      <w:r w:rsidRPr="009551DF">
        <w:rPr>
          <w:rFonts w:ascii="Times New Roman" w:eastAsia="Times New Roman" w:hAnsi="Times New Roman" w:cs="Times New Roman"/>
          <w:sz w:val="26"/>
        </w:rPr>
        <w:t>хетарг</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тайп-тайпана хила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тарлуш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хиларх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кхета;</w:t>
      </w:r>
    </w:p>
    <w:p w:rsidR="009551DF" w:rsidRPr="009551DF" w:rsidRDefault="009551DF" w:rsidP="009551DF">
      <w:pPr>
        <w:widowControl w:val="0"/>
        <w:numPr>
          <w:ilvl w:val="0"/>
          <w:numId w:val="12"/>
        </w:numPr>
        <w:tabs>
          <w:tab w:val="left" w:pos="827"/>
        </w:tabs>
        <w:autoSpaceDE w:val="0"/>
        <w:autoSpaceDN w:val="0"/>
        <w:spacing w:after="0" w:line="318" w:lineRule="exact"/>
        <w:rPr>
          <w:rFonts w:ascii="Times New Roman" w:eastAsia="Times New Roman" w:hAnsi="Times New Roman" w:cs="Times New Roman"/>
          <w:sz w:val="26"/>
        </w:rPr>
      </w:pPr>
      <w:r w:rsidRPr="009551DF">
        <w:rPr>
          <w:rFonts w:ascii="Times New Roman" w:eastAsia="Times New Roman" w:hAnsi="Times New Roman" w:cs="Times New Roman"/>
          <w:sz w:val="26"/>
        </w:rPr>
        <w:t>оьзда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аргументаш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йалош 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шена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хетарг</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дӀаала;</w:t>
      </w:r>
    </w:p>
    <w:p w:rsidR="009551DF" w:rsidRPr="009551DF" w:rsidRDefault="009551DF" w:rsidP="009551DF">
      <w:pPr>
        <w:widowControl w:val="0"/>
        <w:numPr>
          <w:ilvl w:val="0"/>
          <w:numId w:val="12"/>
        </w:numPr>
        <w:tabs>
          <w:tab w:val="left" w:pos="827"/>
        </w:tabs>
        <w:autoSpaceDE w:val="0"/>
        <w:autoSpaceDN w:val="0"/>
        <w:spacing w:after="0" w:line="318" w:lineRule="exact"/>
        <w:rPr>
          <w:rFonts w:ascii="Times New Roman" w:eastAsia="Times New Roman" w:hAnsi="Times New Roman" w:cs="Times New Roman"/>
          <w:sz w:val="26"/>
        </w:rPr>
      </w:pPr>
      <w:r w:rsidRPr="009551DF">
        <w:rPr>
          <w:rFonts w:ascii="Times New Roman" w:eastAsia="Times New Roman" w:hAnsi="Times New Roman" w:cs="Times New Roman"/>
          <w:sz w:val="26"/>
        </w:rPr>
        <w:t>хӀоттийнчу</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хьесапе</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хьаьжжина,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алар</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2"/>
        </w:numPr>
        <w:tabs>
          <w:tab w:val="left" w:pos="827"/>
        </w:tabs>
        <w:autoSpaceDE w:val="0"/>
        <w:autoSpaceDN w:val="0"/>
        <w:spacing w:after="0" w:line="240" w:lineRule="auto"/>
        <w:ind w:right="109"/>
        <w:jc w:val="both"/>
        <w:rPr>
          <w:rFonts w:ascii="Times New Roman" w:eastAsia="Times New Roman" w:hAnsi="Times New Roman" w:cs="Times New Roman"/>
          <w:sz w:val="26"/>
        </w:rPr>
      </w:pPr>
      <w:r w:rsidRPr="009551DF">
        <w:rPr>
          <w:rFonts w:ascii="Times New Roman" w:eastAsia="Times New Roman" w:hAnsi="Times New Roman" w:cs="Times New Roman"/>
          <w:sz w:val="26"/>
        </w:rPr>
        <w:t>къамелан хьоле хьаьжжина, барта а, йозанан кепахь а тексташ (суртхӀоттор,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ойлайар,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дийцар)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w:t>
      </w:r>
    </w:p>
    <w:p w:rsidR="009551DF" w:rsidRPr="009551DF" w:rsidRDefault="009551DF" w:rsidP="009551DF">
      <w:pPr>
        <w:widowControl w:val="0"/>
        <w:numPr>
          <w:ilvl w:val="0"/>
          <w:numId w:val="12"/>
        </w:numPr>
        <w:tabs>
          <w:tab w:val="left" w:pos="827"/>
        </w:tabs>
        <w:autoSpaceDE w:val="0"/>
        <w:autoSpaceDN w:val="0"/>
        <w:spacing w:after="0" w:line="240" w:lineRule="auto"/>
        <w:ind w:right="110"/>
        <w:jc w:val="both"/>
        <w:rPr>
          <w:rFonts w:ascii="Times New Roman" w:eastAsia="Times New Roman" w:hAnsi="Times New Roman" w:cs="Times New Roman"/>
          <w:sz w:val="26"/>
        </w:rPr>
      </w:pPr>
      <w:r w:rsidRPr="009551DF">
        <w:rPr>
          <w:rFonts w:ascii="Times New Roman" w:eastAsia="Times New Roman" w:hAnsi="Times New Roman" w:cs="Times New Roman"/>
          <w:sz w:val="26"/>
        </w:rPr>
        <w:t>тергаман, мини-талламан, проектан тӀедахкарийн жамӀех а, шимма цхьаьна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тобанашца а бинчу белхан жамӀех а нахана гуш-хезаш дӀадийца доцца къамел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кечдан;</w:t>
      </w:r>
    </w:p>
    <w:p w:rsidR="009551DF" w:rsidRPr="009551DF" w:rsidRDefault="009551DF" w:rsidP="009551DF">
      <w:pPr>
        <w:widowControl w:val="0"/>
        <w:numPr>
          <w:ilvl w:val="0"/>
          <w:numId w:val="12"/>
        </w:numPr>
        <w:tabs>
          <w:tab w:val="left" w:pos="827"/>
        </w:tabs>
        <w:autoSpaceDE w:val="0"/>
        <w:autoSpaceDN w:val="0"/>
        <w:spacing w:after="0" w:line="240" w:lineRule="auto"/>
        <w:ind w:right="112"/>
        <w:jc w:val="both"/>
        <w:rPr>
          <w:rFonts w:ascii="Times New Roman" w:eastAsia="Times New Roman" w:hAnsi="Times New Roman" w:cs="Times New Roman"/>
          <w:sz w:val="26"/>
        </w:rPr>
      </w:pPr>
      <w:r w:rsidRPr="009551DF">
        <w:rPr>
          <w:rFonts w:ascii="Times New Roman" w:eastAsia="Times New Roman" w:hAnsi="Times New Roman" w:cs="Times New Roman"/>
          <w:sz w:val="26"/>
        </w:rPr>
        <w:t>къамел даран (выступленин) текстана иллюстрацин коьчал (дехкина суьрташ,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даьхна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суьрташ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(фото),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плакаташ)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харжа.</w:t>
      </w:r>
    </w:p>
    <w:p w:rsidR="009551DF" w:rsidRPr="009551DF" w:rsidRDefault="009551DF" w:rsidP="009551DF">
      <w:pPr>
        <w:widowControl w:val="0"/>
        <w:autoSpaceDE w:val="0"/>
        <w:autoSpaceDN w:val="0"/>
        <w:spacing w:before="7"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40" w:lineRule="auto"/>
        <w:ind w:left="11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Йуьхьанцарчу</w:t>
      </w:r>
      <w:r w:rsidRPr="009551DF">
        <w:rPr>
          <w:rFonts w:ascii="Times New Roman" w:eastAsia="Times New Roman" w:hAnsi="Times New Roman" w:cs="Times New Roman"/>
          <w:spacing w:val="54"/>
          <w:sz w:val="26"/>
          <w:szCs w:val="26"/>
        </w:rPr>
        <w:t xml:space="preserve"> </w:t>
      </w:r>
      <w:r w:rsidRPr="009551DF">
        <w:rPr>
          <w:rFonts w:ascii="Times New Roman" w:eastAsia="Times New Roman" w:hAnsi="Times New Roman" w:cs="Times New Roman"/>
          <w:sz w:val="26"/>
          <w:szCs w:val="26"/>
        </w:rPr>
        <w:t>школехь</w:t>
      </w:r>
      <w:r w:rsidRPr="009551DF">
        <w:rPr>
          <w:rFonts w:ascii="Times New Roman" w:eastAsia="Times New Roman" w:hAnsi="Times New Roman" w:cs="Times New Roman"/>
          <w:spacing w:val="52"/>
          <w:sz w:val="26"/>
          <w:szCs w:val="26"/>
        </w:rPr>
        <w:t xml:space="preserve"> </w:t>
      </w:r>
      <w:r w:rsidRPr="009551DF">
        <w:rPr>
          <w:rFonts w:ascii="Times New Roman" w:eastAsia="Times New Roman" w:hAnsi="Times New Roman" w:cs="Times New Roman"/>
          <w:sz w:val="26"/>
          <w:szCs w:val="26"/>
        </w:rPr>
        <w:t>Ӏаморан</w:t>
      </w:r>
      <w:r w:rsidRPr="009551DF">
        <w:rPr>
          <w:rFonts w:ascii="Times New Roman" w:eastAsia="Times New Roman" w:hAnsi="Times New Roman" w:cs="Times New Roman"/>
          <w:spacing w:val="55"/>
          <w:sz w:val="26"/>
          <w:szCs w:val="26"/>
        </w:rPr>
        <w:t xml:space="preserve"> </w:t>
      </w:r>
      <w:r w:rsidRPr="009551DF">
        <w:rPr>
          <w:rFonts w:ascii="Times New Roman" w:eastAsia="Times New Roman" w:hAnsi="Times New Roman" w:cs="Times New Roman"/>
          <w:sz w:val="26"/>
          <w:szCs w:val="26"/>
        </w:rPr>
        <w:t>чаккхенгахь</w:t>
      </w:r>
      <w:r w:rsidRPr="009551DF">
        <w:rPr>
          <w:rFonts w:ascii="Times New Roman" w:eastAsia="Times New Roman" w:hAnsi="Times New Roman" w:cs="Times New Roman"/>
          <w:spacing w:val="57"/>
          <w:sz w:val="26"/>
          <w:szCs w:val="26"/>
        </w:rPr>
        <w:t xml:space="preserve"> </w:t>
      </w:r>
      <w:r w:rsidRPr="009551DF">
        <w:rPr>
          <w:rFonts w:ascii="Times New Roman" w:eastAsia="Times New Roman" w:hAnsi="Times New Roman" w:cs="Times New Roman"/>
          <w:sz w:val="26"/>
          <w:szCs w:val="26"/>
        </w:rPr>
        <w:t>«Нохчийн</w:t>
      </w:r>
      <w:r w:rsidRPr="009551DF">
        <w:rPr>
          <w:rFonts w:ascii="Times New Roman" w:eastAsia="Times New Roman" w:hAnsi="Times New Roman" w:cs="Times New Roman"/>
          <w:spacing w:val="52"/>
          <w:sz w:val="26"/>
          <w:szCs w:val="26"/>
        </w:rPr>
        <w:t xml:space="preserve"> </w:t>
      </w:r>
      <w:r w:rsidRPr="009551DF">
        <w:rPr>
          <w:rFonts w:ascii="Times New Roman" w:eastAsia="Times New Roman" w:hAnsi="Times New Roman" w:cs="Times New Roman"/>
          <w:sz w:val="26"/>
          <w:szCs w:val="26"/>
        </w:rPr>
        <w:t>мотт»</w:t>
      </w:r>
      <w:r w:rsidRPr="009551DF">
        <w:rPr>
          <w:rFonts w:ascii="Times New Roman" w:eastAsia="Times New Roman" w:hAnsi="Times New Roman" w:cs="Times New Roman"/>
          <w:spacing w:val="53"/>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52"/>
          <w:sz w:val="26"/>
          <w:szCs w:val="26"/>
        </w:rPr>
        <w:t xml:space="preserve"> </w:t>
      </w:r>
      <w:r w:rsidRPr="009551DF">
        <w:rPr>
          <w:rFonts w:ascii="Times New Roman" w:eastAsia="Times New Roman" w:hAnsi="Times New Roman" w:cs="Times New Roman"/>
          <w:sz w:val="26"/>
          <w:szCs w:val="26"/>
        </w:rPr>
        <w:t>Ӏаморан</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sz w:val="26"/>
          <w:szCs w:val="26"/>
        </w:rPr>
        <w:t>жамӀехь</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дешархочункхуьур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духӀара</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универсальни</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b/>
          <w:sz w:val="26"/>
          <w:szCs w:val="26"/>
        </w:rPr>
        <w:t>регулятивни</w:t>
      </w:r>
      <w:r w:rsidRPr="009551DF">
        <w:rPr>
          <w:rFonts w:ascii="Times New Roman" w:eastAsia="Times New Roman" w:hAnsi="Times New Roman" w:cs="Times New Roman"/>
          <w:b/>
          <w:spacing w:val="1"/>
          <w:sz w:val="26"/>
          <w:szCs w:val="26"/>
        </w:rPr>
        <w:t xml:space="preserve"> </w:t>
      </w:r>
      <w:r w:rsidRPr="009551DF">
        <w:rPr>
          <w:rFonts w:ascii="Times New Roman" w:eastAsia="Times New Roman" w:hAnsi="Times New Roman" w:cs="Times New Roman"/>
          <w:sz w:val="26"/>
          <w:szCs w:val="26"/>
        </w:rPr>
        <w:t>дараш.</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9"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Самоорганизаци:</w:t>
      </w:r>
    </w:p>
    <w:p w:rsidR="009551DF" w:rsidRPr="009551DF" w:rsidRDefault="009551DF" w:rsidP="009551DF">
      <w:pPr>
        <w:widowControl w:val="0"/>
        <w:numPr>
          <w:ilvl w:val="0"/>
          <w:numId w:val="12"/>
        </w:numPr>
        <w:tabs>
          <w:tab w:val="left" w:pos="827"/>
        </w:tabs>
        <w:autoSpaceDE w:val="0"/>
        <w:autoSpaceDN w:val="0"/>
        <w:spacing w:after="0" w:line="317" w:lineRule="exact"/>
        <w:rPr>
          <w:rFonts w:ascii="Times New Roman" w:eastAsia="Times New Roman" w:hAnsi="Times New Roman" w:cs="Times New Roman"/>
          <w:sz w:val="26"/>
        </w:rPr>
      </w:pPr>
      <w:r w:rsidRPr="009551DF">
        <w:rPr>
          <w:rFonts w:ascii="Times New Roman" w:eastAsia="Times New Roman" w:hAnsi="Times New Roman" w:cs="Times New Roman"/>
          <w:sz w:val="26"/>
        </w:rPr>
        <w:t>жамӀе</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кхачархьама,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хьесап</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кхочушдарехула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дарийнплан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2"/>
        </w:numPr>
        <w:tabs>
          <w:tab w:val="left" w:pos="827"/>
        </w:tabs>
        <w:autoSpaceDE w:val="0"/>
        <w:autoSpaceDN w:val="0"/>
        <w:spacing w:after="0" w:line="318" w:lineRule="exact"/>
        <w:rPr>
          <w:rFonts w:ascii="Times New Roman" w:eastAsia="Times New Roman" w:hAnsi="Times New Roman" w:cs="Times New Roman"/>
          <w:sz w:val="26"/>
        </w:rPr>
      </w:pPr>
      <w:r w:rsidRPr="009551DF">
        <w:rPr>
          <w:rFonts w:ascii="Times New Roman" w:eastAsia="Times New Roman" w:hAnsi="Times New Roman" w:cs="Times New Roman"/>
          <w:sz w:val="26"/>
        </w:rPr>
        <w:t>хьаьржинчу</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дарийн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хьалх-тӀаьхьалла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(рогӀалла)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autoSpaceDE w:val="0"/>
        <w:autoSpaceDN w:val="0"/>
        <w:spacing w:before="1" w:after="0" w:line="240" w:lineRule="auto"/>
        <w:rPr>
          <w:rFonts w:ascii="Times New Roman" w:eastAsia="Times New Roman" w:hAnsi="Times New Roman" w:cs="Times New Roman"/>
          <w:sz w:val="26"/>
          <w:szCs w:val="26"/>
        </w:rPr>
      </w:pPr>
    </w:p>
    <w:p w:rsidR="009551DF" w:rsidRPr="009551DF" w:rsidRDefault="009551DF" w:rsidP="009551DF">
      <w:pPr>
        <w:widowControl w:val="0"/>
        <w:autoSpaceDE w:val="0"/>
        <w:autoSpaceDN w:val="0"/>
        <w:spacing w:after="0" w:line="299" w:lineRule="exact"/>
        <w:ind w:left="118"/>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Самоконтроль:</w:t>
      </w:r>
    </w:p>
    <w:p w:rsidR="009551DF" w:rsidRPr="009551DF" w:rsidRDefault="009551DF" w:rsidP="009551DF">
      <w:pPr>
        <w:widowControl w:val="0"/>
        <w:numPr>
          <w:ilvl w:val="0"/>
          <w:numId w:val="12"/>
        </w:numPr>
        <w:tabs>
          <w:tab w:val="left" w:pos="891"/>
          <w:tab w:val="left" w:pos="892"/>
        </w:tabs>
        <w:autoSpaceDE w:val="0"/>
        <w:autoSpaceDN w:val="0"/>
        <w:spacing w:after="0" w:line="318" w:lineRule="exact"/>
        <w:ind w:left="891" w:hanging="346"/>
        <w:rPr>
          <w:rFonts w:ascii="Times New Roman" w:eastAsia="Times New Roman" w:hAnsi="Times New Roman" w:cs="Times New Roman"/>
          <w:sz w:val="26"/>
        </w:rPr>
      </w:pP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гӀуллакхдаран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кхиаман/аьтто</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цабаларан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бахьанаш</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2"/>
        </w:numPr>
        <w:tabs>
          <w:tab w:val="left" w:pos="827"/>
        </w:tabs>
        <w:autoSpaceDE w:val="0"/>
        <w:autoSpaceDN w:val="0"/>
        <w:spacing w:after="0" w:line="318" w:lineRule="exact"/>
        <w:rPr>
          <w:rFonts w:ascii="Times New Roman" w:eastAsia="Times New Roman" w:hAnsi="Times New Roman" w:cs="Times New Roman"/>
          <w:sz w:val="26"/>
        </w:rPr>
      </w:pP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нийсайаздаран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гӀалаташ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иэшорхьама,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шен дешаран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дараш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нисдан;</w:t>
      </w:r>
    </w:p>
    <w:p w:rsidR="009551DF" w:rsidRPr="009551DF" w:rsidRDefault="009551DF" w:rsidP="009551DF">
      <w:pPr>
        <w:widowControl w:val="0"/>
        <w:numPr>
          <w:ilvl w:val="0"/>
          <w:numId w:val="12"/>
        </w:numPr>
        <w:tabs>
          <w:tab w:val="left" w:pos="827"/>
          <w:tab w:val="left" w:pos="1858"/>
          <w:tab w:val="left" w:pos="4883"/>
          <w:tab w:val="left" w:pos="6731"/>
          <w:tab w:val="left" w:pos="8731"/>
        </w:tabs>
        <w:autoSpaceDE w:val="0"/>
        <w:autoSpaceDN w:val="0"/>
        <w:spacing w:before="1" w:after="0" w:line="240" w:lineRule="auto"/>
        <w:ind w:right="106"/>
        <w:rPr>
          <w:rFonts w:ascii="Times New Roman" w:eastAsia="Times New Roman" w:hAnsi="Times New Roman" w:cs="Times New Roman"/>
          <w:sz w:val="26"/>
        </w:rPr>
      </w:pP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z w:val="26"/>
        </w:rPr>
        <w:tab/>
        <w:t>дакъойхпайдаэцархьама,</w:t>
      </w:r>
      <w:r w:rsidRPr="009551DF">
        <w:rPr>
          <w:rFonts w:ascii="Times New Roman" w:eastAsia="Times New Roman" w:hAnsi="Times New Roman" w:cs="Times New Roman"/>
          <w:sz w:val="26"/>
        </w:rPr>
        <w:tab/>
        <w:t>къасторхьама,</w:t>
      </w:r>
      <w:r w:rsidRPr="009551DF">
        <w:rPr>
          <w:rFonts w:ascii="Times New Roman" w:eastAsia="Times New Roman" w:hAnsi="Times New Roman" w:cs="Times New Roman"/>
          <w:sz w:val="26"/>
        </w:rPr>
        <w:tab/>
        <w:t>характеристика</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1"/>
          <w:sz w:val="26"/>
        </w:rPr>
        <w:t>йархьама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хӀоттийнчу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(Ӏаморан)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хьесапца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гӀуллакхдаран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жамӀ</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цхьаьнадало;</w:t>
      </w:r>
    </w:p>
    <w:p w:rsidR="009551DF" w:rsidRPr="009551DF" w:rsidRDefault="009551DF" w:rsidP="009551DF">
      <w:pPr>
        <w:widowControl w:val="0"/>
        <w:numPr>
          <w:ilvl w:val="0"/>
          <w:numId w:val="12"/>
        </w:numPr>
        <w:tabs>
          <w:tab w:val="left" w:pos="827"/>
          <w:tab w:val="left" w:pos="2372"/>
          <w:tab w:val="left" w:pos="3453"/>
          <w:tab w:val="left" w:pos="4876"/>
          <w:tab w:val="left" w:pos="5818"/>
          <w:tab w:val="left" w:pos="6685"/>
          <w:tab w:val="left" w:pos="7630"/>
          <w:tab w:val="left" w:pos="8721"/>
        </w:tabs>
        <w:autoSpaceDE w:val="0"/>
        <w:autoSpaceDN w:val="0"/>
        <w:spacing w:after="0" w:line="240" w:lineRule="auto"/>
        <w:ind w:right="108"/>
        <w:rPr>
          <w:rFonts w:ascii="Times New Roman" w:eastAsia="Times New Roman" w:hAnsi="Times New Roman" w:cs="Times New Roman"/>
          <w:sz w:val="26"/>
        </w:rPr>
      </w:pPr>
      <w:r w:rsidRPr="009551DF">
        <w:rPr>
          <w:rFonts w:ascii="Times New Roman" w:eastAsia="Times New Roman" w:hAnsi="Times New Roman" w:cs="Times New Roman"/>
          <w:sz w:val="26"/>
        </w:rPr>
        <w:t>маттехула</w:t>
      </w:r>
      <w:r w:rsidRPr="009551DF">
        <w:rPr>
          <w:rFonts w:ascii="Times New Roman" w:eastAsia="Times New Roman" w:hAnsi="Times New Roman" w:cs="Times New Roman"/>
          <w:sz w:val="26"/>
        </w:rPr>
        <w:tab/>
        <w:t>йолчу</w:t>
      </w:r>
      <w:r w:rsidRPr="009551DF">
        <w:rPr>
          <w:rFonts w:ascii="Times New Roman" w:eastAsia="Times New Roman" w:hAnsi="Times New Roman" w:cs="Times New Roman"/>
          <w:sz w:val="26"/>
        </w:rPr>
        <w:tab/>
        <w:t>коьчалца</w:t>
      </w:r>
      <w:r w:rsidRPr="009551DF">
        <w:rPr>
          <w:rFonts w:ascii="Times New Roman" w:eastAsia="Times New Roman" w:hAnsi="Times New Roman" w:cs="Times New Roman"/>
          <w:sz w:val="26"/>
        </w:rPr>
        <w:tab/>
        <w:t>болх</w:t>
      </w:r>
      <w:r w:rsidRPr="009551DF">
        <w:rPr>
          <w:rFonts w:ascii="Times New Roman" w:eastAsia="Times New Roman" w:hAnsi="Times New Roman" w:cs="Times New Roman"/>
          <w:sz w:val="26"/>
        </w:rPr>
        <w:tab/>
        <w:t>беш</w:t>
      </w:r>
      <w:r w:rsidRPr="009551DF">
        <w:rPr>
          <w:rFonts w:ascii="Times New Roman" w:eastAsia="Times New Roman" w:hAnsi="Times New Roman" w:cs="Times New Roman"/>
          <w:sz w:val="26"/>
        </w:rPr>
        <w:tab/>
        <w:t>дина</w:t>
      </w:r>
      <w:r w:rsidRPr="009551DF">
        <w:rPr>
          <w:rFonts w:ascii="Times New Roman" w:eastAsia="Times New Roman" w:hAnsi="Times New Roman" w:cs="Times New Roman"/>
          <w:sz w:val="26"/>
        </w:rPr>
        <w:tab/>
        <w:t>гӀалат</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1"/>
          <w:sz w:val="26"/>
        </w:rPr>
        <w:t>схьалаха,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нийсайаздаран(орфографин)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пунктуацин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гӀалатсхьалаха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(каро);</w:t>
      </w:r>
    </w:p>
    <w:p w:rsidR="009551DF" w:rsidRPr="009551DF" w:rsidRDefault="009551DF" w:rsidP="009551DF">
      <w:pPr>
        <w:widowControl w:val="0"/>
        <w:numPr>
          <w:ilvl w:val="0"/>
          <w:numId w:val="12"/>
        </w:numPr>
        <w:tabs>
          <w:tab w:val="left" w:pos="827"/>
          <w:tab w:val="left" w:pos="2996"/>
          <w:tab w:val="left" w:pos="4801"/>
          <w:tab w:val="left" w:pos="5199"/>
          <w:tab w:val="left" w:pos="5870"/>
          <w:tab w:val="left" w:pos="7672"/>
          <w:tab w:val="left" w:pos="8005"/>
          <w:tab w:val="left" w:pos="9081"/>
        </w:tabs>
        <w:autoSpaceDE w:val="0"/>
        <w:autoSpaceDN w:val="0"/>
        <w:spacing w:before="1" w:after="0" w:line="237" w:lineRule="auto"/>
        <w:ind w:right="112"/>
        <w:rPr>
          <w:rFonts w:ascii="Times New Roman" w:eastAsia="Times New Roman" w:hAnsi="Times New Roman" w:cs="Times New Roman"/>
          <w:sz w:val="26"/>
        </w:rPr>
      </w:pPr>
      <w:r w:rsidRPr="009551DF">
        <w:rPr>
          <w:rFonts w:ascii="Times New Roman" w:eastAsia="Times New Roman" w:hAnsi="Times New Roman" w:cs="Times New Roman"/>
          <w:sz w:val="26"/>
        </w:rPr>
        <w:t>одноклассникийн</w:t>
      </w:r>
      <w:r w:rsidRPr="009551DF">
        <w:rPr>
          <w:rFonts w:ascii="Times New Roman" w:eastAsia="Times New Roman" w:hAnsi="Times New Roman" w:cs="Times New Roman"/>
          <w:sz w:val="26"/>
        </w:rPr>
        <w:tab/>
        <w:t>гӀуллакхдаран</w:t>
      </w:r>
      <w:r w:rsidRPr="009551DF">
        <w:rPr>
          <w:rFonts w:ascii="Times New Roman" w:eastAsia="Times New Roman" w:hAnsi="Times New Roman" w:cs="Times New Roman"/>
          <w:sz w:val="26"/>
        </w:rPr>
        <w:tab/>
        <w:t>а,</w:t>
      </w:r>
      <w:r w:rsidRPr="009551DF">
        <w:rPr>
          <w:rFonts w:ascii="Times New Roman" w:eastAsia="Times New Roman" w:hAnsi="Times New Roman" w:cs="Times New Roman"/>
          <w:sz w:val="26"/>
        </w:rPr>
        <w:tab/>
        <w:t>шен</w:t>
      </w:r>
      <w:r w:rsidRPr="009551DF">
        <w:rPr>
          <w:rFonts w:ascii="Times New Roman" w:eastAsia="Times New Roman" w:hAnsi="Times New Roman" w:cs="Times New Roman"/>
          <w:sz w:val="26"/>
        </w:rPr>
        <w:tab/>
        <w:t>гӀуллакхдаран</w:t>
      </w:r>
      <w:r w:rsidRPr="009551DF">
        <w:rPr>
          <w:rFonts w:ascii="Times New Roman" w:eastAsia="Times New Roman" w:hAnsi="Times New Roman" w:cs="Times New Roman"/>
          <w:sz w:val="26"/>
        </w:rPr>
        <w:tab/>
        <w:t>а</w:t>
      </w:r>
      <w:r w:rsidRPr="009551DF">
        <w:rPr>
          <w:rFonts w:ascii="Times New Roman" w:eastAsia="Times New Roman" w:hAnsi="Times New Roman" w:cs="Times New Roman"/>
          <w:sz w:val="26"/>
        </w:rPr>
        <w:tab/>
        <w:t>жамӀаш</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1"/>
          <w:sz w:val="26"/>
        </w:rPr>
        <w:t>дуста,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йалийнчу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критерешца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(объективно)</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хадо.</w:t>
      </w:r>
    </w:p>
    <w:p w:rsidR="009551DF" w:rsidRPr="009551DF" w:rsidRDefault="009551DF" w:rsidP="009551DF">
      <w:pPr>
        <w:widowControl w:val="0"/>
        <w:autoSpaceDE w:val="0"/>
        <w:autoSpaceDN w:val="0"/>
        <w:spacing w:after="0" w:line="237" w:lineRule="auto"/>
        <w:rPr>
          <w:rFonts w:ascii="Times New Roman" w:eastAsia="Times New Roman" w:hAnsi="Times New Roman" w:cs="Times New Roman"/>
          <w:sz w:val="26"/>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99" w:lineRule="exact"/>
        <w:ind w:left="118"/>
        <w:jc w:val="both"/>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lastRenderedPageBreak/>
        <w:t>Цхьаьна</w:t>
      </w:r>
      <w:r w:rsidRPr="009551DF">
        <w:rPr>
          <w:rFonts w:ascii="Times New Roman" w:eastAsia="Times New Roman" w:hAnsi="Times New Roman" w:cs="Times New Roman"/>
          <w:b/>
          <w:bCs/>
          <w:spacing w:val="-7"/>
          <w:sz w:val="26"/>
          <w:szCs w:val="26"/>
        </w:rPr>
        <w:t xml:space="preserve"> </w:t>
      </w:r>
      <w:r w:rsidRPr="009551DF">
        <w:rPr>
          <w:rFonts w:ascii="Times New Roman" w:eastAsia="Times New Roman" w:hAnsi="Times New Roman" w:cs="Times New Roman"/>
          <w:b/>
          <w:bCs/>
          <w:sz w:val="26"/>
          <w:szCs w:val="26"/>
        </w:rPr>
        <w:t>гӀуллакхдар:</w:t>
      </w:r>
    </w:p>
    <w:p w:rsidR="009551DF" w:rsidRPr="009551DF" w:rsidRDefault="009551DF" w:rsidP="009551DF">
      <w:pPr>
        <w:widowControl w:val="0"/>
        <w:numPr>
          <w:ilvl w:val="0"/>
          <w:numId w:val="12"/>
        </w:numPr>
        <w:tabs>
          <w:tab w:val="left" w:pos="827"/>
        </w:tabs>
        <w:autoSpaceDE w:val="0"/>
        <w:autoSpaceDN w:val="0"/>
        <w:spacing w:after="0" w:line="240" w:lineRule="auto"/>
        <w:ind w:right="110"/>
        <w:jc w:val="both"/>
        <w:rPr>
          <w:rFonts w:ascii="Times New Roman" w:eastAsia="Times New Roman" w:hAnsi="Times New Roman" w:cs="Times New Roman"/>
          <w:sz w:val="26"/>
        </w:rPr>
      </w:pPr>
      <w:r w:rsidRPr="009551DF">
        <w:rPr>
          <w:rFonts w:ascii="Times New Roman" w:eastAsia="Times New Roman" w:hAnsi="Times New Roman" w:cs="Times New Roman"/>
          <w:sz w:val="26"/>
        </w:rPr>
        <w:t>хьехархочо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йеллачу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планированин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хенийн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дӀанисйаран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буха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стандартни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(типовой)</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хьолехь,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йоццачу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йеххачу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Ӏалошонаш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хьесапашкахь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дакъалацар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тидаме</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оьцуш,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индивидуальни)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йало;</w:t>
      </w:r>
    </w:p>
    <w:p w:rsidR="009551DF" w:rsidRPr="009551DF" w:rsidRDefault="009551DF" w:rsidP="009551DF">
      <w:pPr>
        <w:widowControl w:val="0"/>
        <w:numPr>
          <w:ilvl w:val="0"/>
          <w:numId w:val="12"/>
        </w:numPr>
        <w:tabs>
          <w:tab w:val="left" w:pos="827"/>
        </w:tabs>
        <w:autoSpaceDE w:val="0"/>
        <w:autoSpaceDN w:val="0"/>
        <w:spacing w:after="0" w:line="240"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цхьаьна гӀуллакхдаран Ӏалашо тӀеэца, цуьнга кхачаран дараш цхьаьна хӀитто: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ролаш дӀасайекъа, бартбан, цхьаьна бечу белхан процесс а, жамӀаш а дийцаре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дан;</w:t>
      </w:r>
    </w:p>
    <w:p w:rsidR="009551DF" w:rsidRPr="009551DF" w:rsidRDefault="009551DF" w:rsidP="009551DF">
      <w:pPr>
        <w:widowControl w:val="0"/>
        <w:numPr>
          <w:ilvl w:val="0"/>
          <w:numId w:val="12"/>
        </w:numPr>
        <w:tabs>
          <w:tab w:val="left" w:pos="827"/>
        </w:tabs>
        <w:autoSpaceDE w:val="0"/>
        <w:autoSpaceDN w:val="0"/>
        <w:spacing w:after="0" w:line="240" w:lineRule="auto"/>
        <w:ind w:right="113"/>
        <w:jc w:val="both"/>
        <w:rPr>
          <w:rFonts w:ascii="Times New Roman" w:eastAsia="Times New Roman" w:hAnsi="Times New Roman" w:cs="Times New Roman"/>
          <w:sz w:val="26"/>
        </w:rPr>
      </w:pPr>
      <w:r w:rsidRPr="009551DF">
        <w:rPr>
          <w:rFonts w:ascii="Times New Roman" w:eastAsia="Times New Roman" w:hAnsi="Times New Roman" w:cs="Times New Roman"/>
          <w:sz w:val="26"/>
        </w:rPr>
        <w:t>куьйгалла дан, тӀедиллинарг кхочушдан, аьллачун тӀехь хила а кийча хилар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гайта;</w:t>
      </w:r>
    </w:p>
    <w:p w:rsidR="009551DF" w:rsidRPr="009551DF" w:rsidRDefault="009551DF" w:rsidP="009551DF">
      <w:pPr>
        <w:widowControl w:val="0"/>
        <w:numPr>
          <w:ilvl w:val="0"/>
          <w:numId w:val="12"/>
        </w:numPr>
        <w:tabs>
          <w:tab w:val="left" w:pos="827"/>
        </w:tabs>
        <w:autoSpaceDE w:val="0"/>
        <w:autoSpaceDN w:val="0"/>
        <w:spacing w:after="0" w:line="317" w:lineRule="exact"/>
        <w:jc w:val="both"/>
        <w:rPr>
          <w:rFonts w:ascii="Times New Roman" w:eastAsia="Times New Roman" w:hAnsi="Times New Roman" w:cs="Times New Roman"/>
          <w:sz w:val="26"/>
        </w:rPr>
      </w:pPr>
      <w:r w:rsidRPr="009551DF">
        <w:rPr>
          <w:rFonts w:ascii="Times New Roman" w:eastAsia="Times New Roman" w:hAnsi="Times New Roman" w:cs="Times New Roman"/>
          <w:sz w:val="26"/>
        </w:rPr>
        <w:t>белхан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дакъа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жоьпаллица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кхочушдан;</w:t>
      </w:r>
    </w:p>
    <w:p w:rsidR="009551DF" w:rsidRPr="009551DF" w:rsidRDefault="009551DF" w:rsidP="009551DF">
      <w:pPr>
        <w:widowControl w:val="0"/>
        <w:numPr>
          <w:ilvl w:val="0"/>
          <w:numId w:val="12"/>
        </w:numPr>
        <w:tabs>
          <w:tab w:val="left" w:pos="827"/>
        </w:tabs>
        <w:autoSpaceDE w:val="0"/>
        <w:autoSpaceDN w:val="0"/>
        <w:spacing w:after="0" w:line="318" w:lineRule="exact"/>
        <w:jc w:val="both"/>
        <w:rPr>
          <w:rFonts w:ascii="Times New Roman" w:eastAsia="Times New Roman" w:hAnsi="Times New Roman" w:cs="Times New Roman"/>
          <w:sz w:val="26"/>
        </w:rPr>
      </w:pPr>
      <w:r w:rsidRPr="009551DF">
        <w:rPr>
          <w:rFonts w:ascii="Times New Roman" w:eastAsia="Times New Roman" w:hAnsi="Times New Roman" w:cs="Times New Roman"/>
          <w:sz w:val="26"/>
        </w:rPr>
        <w:t>йукъарчу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жамӀехь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лаьцначу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декъан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хадо;</w:t>
      </w:r>
    </w:p>
    <w:p w:rsidR="009551DF" w:rsidRPr="009551DF" w:rsidRDefault="009551DF" w:rsidP="009551DF">
      <w:pPr>
        <w:widowControl w:val="0"/>
        <w:numPr>
          <w:ilvl w:val="0"/>
          <w:numId w:val="12"/>
        </w:numPr>
        <w:tabs>
          <w:tab w:val="left" w:pos="827"/>
        </w:tabs>
        <w:autoSpaceDE w:val="0"/>
        <w:autoSpaceDN w:val="0"/>
        <w:spacing w:after="0" w:line="240" w:lineRule="auto"/>
        <w:ind w:right="112"/>
        <w:jc w:val="both"/>
        <w:rPr>
          <w:rFonts w:ascii="Times New Roman" w:eastAsia="Times New Roman" w:hAnsi="Times New Roman" w:cs="Times New Roman"/>
          <w:sz w:val="26"/>
        </w:rPr>
      </w:pPr>
      <w:r w:rsidRPr="009551DF">
        <w:rPr>
          <w:rFonts w:ascii="Times New Roman" w:eastAsia="Times New Roman" w:hAnsi="Times New Roman" w:cs="Times New Roman"/>
          <w:sz w:val="26"/>
        </w:rPr>
        <w:t>йеллачу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(схьакховдийнчу)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кепашна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тевжаш,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проектан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тӀедахкарш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кхочушдан.</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sz w:val="25"/>
          <w:szCs w:val="26"/>
        </w:rPr>
      </w:pPr>
    </w:p>
    <w:p w:rsidR="009551DF" w:rsidRPr="009551DF" w:rsidRDefault="009551DF" w:rsidP="009551DF">
      <w:pPr>
        <w:widowControl w:val="0"/>
        <w:autoSpaceDE w:val="0"/>
        <w:autoSpaceDN w:val="0"/>
        <w:spacing w:after="0" w:line="298" w:lineRule="exact"/>
        <w:ind w:left="1681" w:right="1672"/>
        <w:jc w:val="center"/>
        <w:outlineLvl w:val="1"/>
        <w:rPr>
          <w:rFonts w:ascii="Times New Roman" w:eastAsia="Times New Roman" w:hAnsi="Times New Roman" w:cs="Times New Roman"/>
          <w:b/>
          <w:bCs/>
          <w:sz w:val="26"/>
          <w:szCs w:val="26"/>
        </w:rPr>
      </w:pPr>
      <w:bookmarkStart w:id="7" w:name="_TOC_250008"/>
      <w:r w:rsidRPr="009551DF">
        <w:rPr>
          <w:rFonts w:ascii="Times New Roman" w:eastAsia="Times New Roman" w:hAnsi="Times New Roman" w:cs="Times New Roman"/>
          <w:b/>
          <w:bCs/>
          <w:sz w:val="26"/>
          <w:szCs w:val="26"/>
        </w:rPr>
        <w:t>ПРЕДМЕТАН</w:t>
      </w:r>
      <w:r w:rsidRPr="009551DF">
        <w:rPr>
          <w:rFonts w:ascii="Times New Roman" w:eastAsia="Times New Roman" w:hAnsi="Times New Roman" w:cs="Times New Roman"/>
          <w:b/>
          <w:bCs/>
          <w:spacing w:val="-5"/>
          <w:sz w:val="26"/>
          <w:szCs w:val="26"/>
        </w:rPr>
        <w:t xml:space="preserve"> </w:t>
      </w:r>
      <w:bookmarkEnd w:id="7"/>
      <w:r w:rsidRPr="009551DF">
        <w:rPr>
          <w:rFonts w:ascii="Times New Roman" w:eastAsia="Times New Roman" w:hAnsi="Times New Roman" w:cs="Times New Roman"/>
          <w:b/>
          <w:bCs/>
          <w:sz w:val="26"/>
          <w:szCs w:val="26"/>
        </w:rPr>
        <w:t>ЖАМӀАШ</w:t>
      </w:r>
    </w:p>
    <w:p w:rsidR="009551DF" w:rsidRPr="009551DF" w:rsidRDefault="009551DF" w:rsidP="009551DF">
      <w:pPr>
        <w:widowControl w:val="0"/>
        <w:autoSpaceDE w:val="0"/>
        <w:autoSpaceDN w:val="0"/>
        <w:spacing w:after="0" w:line="298" w:lineRule="exact"/>
        <w:ind w:left="697"/>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1-4</w:t>
      </w:r>
      <w:r w:rsidRPr="009551DF">
        <w:rPr>
          <w:rFonts w:ascii="Times New Roman" w:eastAsia="Times New Roman" w:hAnsi="Times New Roman" w:cs="Times New Roman"/>
          <w:spacing w:val="-4"/>
          <w:sz w:val="26"/>
          <w:szCs w:val="26"/>
        </w:rPr>
        <w:t xml:space="preserve"> </w:t>
      </w:r>
      <w:r w:rsidRPr="009551DF">
        <w:rPr>
          <w:rFonts w:ascii="Times New Roman" w:eastAsia="Times New Roman" w:hAnsi="Times New Roman" w:cs="Times New Roman"/>
          <w:sz w:val="26"/>
          <w:szCs w:val="26"/>
        </w:rPr>
        <w:t>классашкахь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«Ненан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(нохчийн) мотт»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дешаран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предмет</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Ӏаморо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аьтто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бо:</w:t>
      </w:r>
    </w:p>
    <w:p w:rsidR="009551DF" w:rsidRPr="009551DF" w:rsidRDefault="009551DF" w:rsidP="009551DF">
      <w:pPr>
        <w:widowControl w:val="0"/>
        <w:numPr>
          <w:ilvl w:val="0"/>
          <w:numId w:val="8"/>
        </w:numPr>
        <w:tabs>
          <w:tab w:val="left" w:pos="838"/>
          <w:tab w:val="left" w:pos="839"/>
        </w:tabs>
        <w:autoSpaceDE w:val="0"/>
        <w:autoSpaceDN w:val="0"/>
        <w:spacing w:after="0" w:line="240" w:lineRule="auto"/>
        <w:ind w:right="610"/>
        <w:rPr>
          <w:rFonts w:ascii="Times New Roman" w:eastAsia="Times New Roman" w:hAnsi="Times New Roman" w:cs="Times New Roman"/>
          <w:sz w:val="26"/>
        </w:rPr>
      </w:pPr>
      <w:r w:rsidRPr="009551DF">
        <w:rPr>
          <w:rFonts w:ascii="Times New Roman" w:eastAsia="Times New Roman" w:hAnsi="Times New Roman" w:cs="Times New Roman"/>
          <w:sz w:val="26"/>
        </w:rPr>
        <w:t>адамийн тӀекеренан коьртачу гӀирсах санна нохчийн маттах кхета, нохчийн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нохчийн халкъан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синъоьздангаллин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коьрта мехалла санна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тӀеэца;</w:t>
      </w:r>
    </w:p>
    <w:p w:rsidR="009551DF" w:rsidRPr="009551DF" w:rsidRDefault="009551DF" w:rsidP="009551DF">
      <w:pPr>
        <w:widowControl w:val="0"/>
        <w:numPr>
          <w:ilvl w:val="0"/>
          <w:numId w:val="8"/>
        </w:numPr>
        <w:tabs>
          <w:tab w:val="left" w:pos="838"/>
          <w:tab w:val="left" w:pos="839"/>
        </w:tabs>
        <w:autoSpaceDE w:val="0"/>
        <w:autoSpaceDN w:val="0"/>
        <w:spacing w:after="0" w:line="240" w:lineRule="auto"/>
        <w:ind w:right="252"/>
        <w:rPr>
          <w:rFonts w:ascii="Times New Roman" w:eastAsia="Times New Roman" w:hAnsi="Times New Roman" w:cs="Times New Roman"/>
          <w:sz w:val="26"/>
        </w:rPr>
      </w:pPr>
      <w:r w:rsidRPr="009551DF">
        <w:rPr>
          <w:rFonts w:ascii="Times New Roman" w:eastAsia="Times New Roman" w:hAnsi="Times New Roman" w:cs="Times New Roman"/>
          <w:sz w:val="26"/>
        </w:rPr>
        <w:t>халкъан ламасташ а, культура а карайерзорехь а, чӀагӀйарехь а нохчийн меттан</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маьӀнахкхета;</w:t>
      </w:r>
    </w:p>
    <w:p w:rsidR="009551DF" w:rsidRPr="009551DF" w:rsidRDefault="009551DF" w:rsidP="009551DF">
      <w:pPr>
        <w:widowControl w:val="0"/>
        <w:numPr>
          <w:ilvl w:val="0"/>
          <w:numId w:val="8"/>
        </w:numPr>
        <w:tabs>
          <w:tab w:val="left" w:pos="838"/>
          <w:tab w:val="left" w:pos="839"/>
        </w:tabs>
        <w:autoSpaceDE w:val="0"/>
        <w:autoSpaceDN w:val="0"/>
        <w:spacing w:after="0" w:line="318" w:lineRule="exact"/>
        <w:ind w:hanging="361"/>
        <w:rPr>
          <w:rFonts w:ascii="Times New Roman" w:eastAsia="Times New Roman" w:hAnsi="Times New Roman" w:cs="Times New Roman"/>
          <w:sz w:val="26"/>
        </w:rPr>
      </w:pPr>
      <w:r w:rsidRPr="009551DF">
        <w:rPr>
          <w:rFonts w:ascii="Times New Roman" w:eastAsia="Times New Roman" w:hAnsi="Times New Roman" w:cs="Times New Roman"/>
          <w:sz w:val="26"/>
        </w:rPr>
        <w:t>ненан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бовзаран шовкъ</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Ӏамо</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лаам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гайта;</w:t>
      </w:r>
    </w:p>
    <w:p w:rsidR="009551DF" w:rsidRPr="009551DF" w:rsidRDefault="009551DF" w:rsidP="009551DF">
      <w:pPr>
        <w:widowControl w:val="0"/>
        <w:numPr>
          <w:ilvl w:val="0"/>
          <w:numId w:val="8"/>
        </w:numPr>
        <w:tabs>
          <w:tab w:val="left" w:pos="839"/>
        </w:tabs>
        <w:autoSpaceDE w:val="0"/>
        <w:autoSpaceDN w:val="0"/>
        <w:spacing w:after="0" w:line="240" w:lineRule="auto"/>
        <w:ind w:right="107"/>
        <w:jc w:val="both"/>
        <w:rPr>
          <w:rFonts w:ascii="Times New Roman" w:eastAsia="Times New Roman" w:hAnsi="Times New Roman" w:cs="Times New Roman"/>
          <w:sz w:val="26"/>
        </w:rPr>
      </w:pPr>
      <w:r w:rsidRPr="009551DF">
        <w:rPr>
          <w:rFonts w:ascii="Times New Roman" w:eastAsia="Times New Roman" w:hAnsi="Times New Roman" w:cs="Times New Roman"/>
          <w:sz w:val="26"/>
        </w:rPr>
        <w:t>Россин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Федерацин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культурин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тайп-тайпаналлин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шортенах,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Россин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халкъийн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меттигах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йуьхьанцара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кхетамаш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w:t>
      </w:r>
    </w:p>
    <w:p w:rsidR="009551DF" w:rsidRPr="009551DF" w:rsidRDefault="009551DF" w:rsidP="009551DF">
      <w:pPr>
        <w:widowControl w:val="0"/>
        <w:numPr>
          <w:ilvl w:val="0"/>
          <w:numId w:val="8"/>
        </w:numPr>
        <w:tabs>
          <w:tab w:val="left" w:pos="838"/>
          <w:tab w:val="left" w:pos="839"/>
        </w:tabs>
        <w:autoSpaceDE w:val="0"/>
        <w:autoSpaceDN w:val="0"/>
        <w:spacing w:after="0" w:line="240" w:lineRule="auto"/>
        <w:ind w:right="470"/>
        <w:rPr>
          <w:rFonts w:ascii="Times New Roman" w:eastAsia="Times New Roman" w:hAnsi="Times New Roman" w:cs="Times New Roman"/>
          <w:sz w:val="26"/>
        </w:rPr>
      </w:pPr>
      <w:r w:rsidRPr="009551DF">
        <w:rPr>
          <w:rFonts w:ascii="Times New Roman" w:eastAsia="Times New Roman" w:hAnsi="Times New Roman" w:cs="Times New Roman"/>
          <w:sz w:val="26"/>
        </w:rPr>
        <w:t>нохчийн меттан фонетикех, лексикех, грамматикех, орфографех, пунктуацех</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йуьхьанцара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хаамаш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w:t>
      </w:r>
    </w:p>
    <w:p w:rsidR="009551DF" w:rsidRPr="009551DF" w:rsidRDefault="009551DF" w:rsidP="009551DF">
      <w:pPr>
        <w:widowControl w:val="0"/>
        <w:numPr>
          <w:ilvl w:val="0"/>
          <w:numId w:val="8"/>
        </w:numPr>
        <w:tabs>
          <w:tab w:val="left" w:pos="838"/>
          <w:tab w:val="left" w:pos="839"/>
        </w:tabs>
        <w:autoSpaceDE w:val="0"/>
        <w:autoSpaceDN w:val="0"/>
        <w:spacing w:after="0" w:line="240" w:lineRule="auto"/>
        <w:ind w:right="722"/>
        <w:rPr>
          <w:rFonts w:ascii="Times New Roman" w:eastAsia="Times New Roman" w:hAnsi="Times New Roman" w:cs="Times New Roman"/>
          <w:sz w:val="26"/>
        </w:rPr>
      </w:pPr>
      <w:r w:rsidRPr="009551DF">
        <w:rPr>
          <w:rFonts w:ascii="Times New Roman" w:eastAsia="Times New Roman" w:hAnsi="Times New Roman" w:cs="Times New Roman"/>
          <w:sz w:val="26"/>
        </w:rPr>
        <w:t>къамелан гӀуллакхдарехь карадерзийнчу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хаарех пайдаэца хаар кхолла,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къамелехь Ӏамийнчу лексикех пайдаэца, карайерзийнчу лексикех а, маттах</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хаарех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пайда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оьцуш, барта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аларш хӀитто;</w:t>
      </w:r>
    </w:p>
    <w:p w:rsidR="009551DF" w:rsidRPr="009551DF" w:rsidRDefault="009551DF" w:rsidP="009551DF">
      <w:pPr>
        <w:widowControl w:val="0"/>
        <w:numPr>
          <w:ilvl w:val="0"/>
          <w:numId w:val="8"/>
        </w:numPr>
        <w:tabs>
          <w:tab w:val="left" w:pos="838"/>
          <w:tab w:val="left" w:pos="839"/>
        </w:tabs>
        <w:autoSpaceDE w:val="0"/>
        <w:autoSpaceDN w:val="0"/>
        <w:spacing w:after="0" w:line="240" w:lineRule="auto"/>
        <w:ind w:right="571"/>
        <w:rPr>
          <w:rFonts w:ascii="Times New Roman" w:eastAsia="Times New Roman" w:hAnsi="Times New Roman" w:cs="Times New Roman"/>
          <w:sz w:val="26"/>
        </w:rPr>
      </w:pPr>
      <w:r w:rsidRPr="009551DF">
        <w:rPr>
          <w:rFonts w:ascii="Times New Roman" w:eastAsia="Times New Roman" w:hAnsi="Times New Roman" w:cs="Times New Roman"/>
          <w:sz w:val="26"/>
        </w:rPr>
        <w:t>къамелан этикетехула Ӏамийнчу кепех пайда а оьцуш, къамелан тӀекеренехь</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дакъалаца;</w:t>
      </w:r>
    </w:p>
    <w:p w:rsidR="009551DF" w:rsidRPr="009551DF" w:rsidRDefault="009551DF" w:rsidP="009551DF">
      <w:pPr>
        <w:widowControl w:val="0"/>
        <w:numPr>
          <w:ilvl w:val="0"/>
          <w:numId w:val="8"/>
        </w:numPr>
        <w:tabs>
          <w:tab w:val="left" w:pos="838"/>
          <w:tab w:val="left" w:pos="839"/>
        </w:tabs>
        <w:autoSpaceDE w:val="0"/>
        <w:autoSpaceDN w:val="0"/>
        <w:spacing w:after="0" w:line="240" w:lineRule="auto"/>
        <w:ind w:right="346"/>
        <w:rPr>
          <w:rFonts w:ascii="Times New Roman" w:eastAsia="Times New Roman" w:hAnsi="Times New Roman" w:cs="Times New Roman"/>
          <w:sz w:val="26"/>
        </w:rPr>
      </w:pPr>
      <w:r w:rsidRPr="009551DF">
        <w:rPr>
          <w:rFonts w:ascii="Times New Roman" w:eastAsia="Times New Roman" w:hAnsi="Times New Roman" w:cs="Times New Roman"/>
          <w:sz w:val="26"/>
        </w:rPr>
        <w:t>нохчийн маттахь къамелан гӀуллакхдаран массо а тайпанаш (ладогӀар, къамел</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дар, йешар, йоза) вовшахтоха а, кхио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билгалйинчу темехула даккхий доцу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дийцарш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хӀитто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w:t>
      </w:r>
    </w:p>
    <w:p w:rsidR="009551DF" w:rsidRPr="009551DF" w:rsidRDefault="009551DF" w:rsidP="009551DF">
      <w:pPr>
        <w:widowControl w:val="0"/>
        <w:autoSpaceDE w:val="0"/>
        <w:autoSpaceDN w:val="0"/>
        <w:spacing w:after="0" w:line="240" w:lineRule="auto"/>
        <w:ind w:left="2113" w:right="2108"/>
        <w:jc w:val="center"/>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КЛАССАШКАХУЛА ПРЕДМЕТАН ЖАМӀАШ</w:t>
      </w:r>
      <w:r w:rsidRPr="009551DF">
        <w:rPr>
          <w:rFonts w:ascii="Times New Roman" w:eastAsia="Times New Roman" w:hAnsi="Times New Roman" w:cs="Times New Roman"/>
          <w:b/>
          <w:bCs/>
          <w:spacing w:val="-62"/>
          <w:sz w:val="26"/>
          <w:szCs w:val="26"/>
        </w:rPr>
        <w:t xml:space="preserve"> </w:t>
      </w:r>
      <w:r w:rsidRPr="009551DF">
        <w:rPr>
          <w:rFonts w:ascii="Times New Roman" w:eastAsia="Times New Roman" w:hAnsi="Times New Roman" w:cs="Times New Roman"/>
          <w:b/>
          <w:bCs/>
          <w:sz w:val="26"/>
          <w:szCs w:val="26"/>
        </w:rPr>
        <w:t>1</w:t>
      </w:r>
      <w:r w:rsidRPr="009551DF">
        <w:rPr>
          <w:rFonts w:ascii="Times New Roman" w:eastAsia="Times New Roman" w:hAnsi="Times New Roman" w:cs="Times New Roman"/>
          <w:b/>
          <w:bCs/>
          <w:spacing w:val="-2"/>
          <w:sz w:val="26"/>
          <w:szCs w:val="26"/>
        </w:rPr>
        <w:t xml:space="preserve"> </w:t>
      </w:r>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after="0" w:line="295" w:lineRule="exact"/>
        <w:ind w:left="118"/>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Дешархо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Ӏемар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ву:</w:t>
      </w:r>
    </w:p>
    <w:p w:rsidR="009551DF" w:rsidRPr="009551DF" w:rsidRDefault="009551DF" w:rsidP="009551DF">
      <w:pPr>
        <w:widowControl w:val="0"/>
        <w:numPr>
          <w:ilvl w:val="0"/>
          <w:numId w:val="11"/>
        </w:numPr>
        <w:tabs>
          <w:tab w:val="left" w:pos="827"/>
        </w:tabs>
        <w:autoSpaceDE w:val="0"/>
        <w:autoSpaceDN w:val="0"/>
        <w:spacing w:after="0" w:line="318" w:lineRule="exact"/>
        <w:jc w:val="both"/>
        <w:rPr>
          <w:rFonts w:ascii="Times New Roman" w:eastAsia="Times New Roman" w:hAnsi="Times New Roman" w:cs="Times New Roman"/>
          <w:sz w:val="26"/>
        </w:rPr>
      </w:pPr>
      <w:r w:rsidRPr="009551DF">
        <w:rPr>
          <w:rFonts w:ascii="Times New Roman" w:eastAsia="Times New Roman" w:hAnsi="Times New Roman" w:cs="Times New Roman"/>
          <w:sz w:val="26"/>
        </w:rPr>
        <w:t>дош</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йовза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предложенешкара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схьакъасто;</w:t>
      </w:r>
    </w:p>
    <w:p w:rsidR="009551DF" w:rsidRPr="009551DF" w:rsidRDefault="009551DF" w:rsidP="009551DF">
      <w:pPr>
        <w:widowControl w:val="0"/>
        <w:numPr>
          <w:ilvl w:val="0"/>
          <w:numId w:val="11"/>
        </w:numPr>
        <w:tabs>
          <w:tab w:val="left" w:pos="827"/>
        </w:tabs>
        <w:autoSpaceDE w:val="0"/>
        <w:autoSpaceDN w:val="0"/>
        <w:spacing w:after="0" w:line="240" w:lineRule="auto"/>
        <w:ind w:right="111"/>
        <w:jc w:val="both"/>
        <w:rPr>
          <w:rFonts w:ascii="Times New Roman" w:eastAsia="Times New Roman" w:hAnsi="Times New Roman" w:cs="Times New Roman"/>
          <w:sz w:val="26"/>
        </w:rPr>
      </w:pPr>
      <w:r w:rsidRPr="009551DF">
        <w:rPr>
          <w:rFonts w:ascii="Times New Roman" w:eastAsia="Times New Roman" w:hAnsi="Times New Roman" w:cs="Times New Roman"/>
          <w:sz w:val="26"/>
        </w:rPr>
        <w:t>суьртийн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схемийн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дакъошка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(предложенешка)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декъа;</w:t>
      </w:r>
    </w:p>
    <w:p w:rsidR="009551DF" w:rsidRPr="009551DF" w:rsidRDefault="009551DF" w:rsidP="009551DF">
      <w:pPr>
        <w:widowControl w:val="0"/>
        <w:numPr>
          <w:ilvl w:val="0"/>
          <w:numId w:val="10"/>
        </w:numPr>
        <w:tabs>
          <w:tab w:val="left" w:pos="839"/>
        </w:tabs>
        <w:autoSpaceDE w:val="0"/>
        <w:autoSpaceDN w:val="0"/>
        <w:spacing w:after="0" w:line="240" w:lineRule="auto"/>
        <w:ind w:right="106"/>
        <w:jc w:val="both"/>
        <w:rPr>
          <w:rFonts w:ascii="Symbol" w:eastAsia="Times New Roman" w:hAnsi="Symbol" w:cs="Times New Roman"/>
          <w:sz w:val="26"/>
        </w:rPr>
      </w:pP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гӀиллакхе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(маршалла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хаттар–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Iуьйре дика хуьлда! Суьйре дика хуьлда! Де дика хуьлда! Ӏодика йар – Iодика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йойла!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благодарность</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реза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хуьлда!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Баркалла!</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w:t>
      </w:r>
    </w:p>
    <w:p w:rsidR="009551DF" w:rsidRPr="009551DF" w:rsidRDefault="009551DF" w:rsidP="009551DF">
      <w:pPr>
        <w:widowControl w:val="0"/>
        <w:numPr>
          <w:ilvl w:val="0"/>
          <w:numId w:val="10"/>
        </w:numPr>
        <w:tabs>
          <w:tab w:val="left" w:pos="827"/>
        </w:tabs>
        <w:autoSpaceDE w:val="0"/>
        <w:autoSpaceDN w:val="0"/>
        <w:spacing w:after="0" w:line="316"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алфавитан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оьрсийн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алфавитаца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башхалла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мукъа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мукъаза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аьзнаш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довза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зевне</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къора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мукъазнаш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довза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autoSpaceDE w:val="0"/>
        <w:autoSpaceDN w:val="0"/>
        <w:spacing w:after="0" w:line="318" w:lineRule="exact"/>
        <w:rPr>
          <w:rFonts w:ascii="Symbol" w:eastAsia="Times New Roman" w:hAnsi="Symbol" w:cs="Times New Roman"/>
          <w:sz w:val="26"/>
        </w:rPr>
        <w:sectPr w:rsidR="009551DF" w:rsidRPr="009551DF">
          <w:pgSz w:w="11910" w:h="16840"/>
          <w:pgMar w:top="920" w:right="740" w:bottom="760" w:left="1300" w:header="0" w:footer="576" w:gutter="0"/>
          <w:cols w:space="720"/>
        </w:sectPr>
      </w:pPr>
    </w:p>
    <w:p w:rsidR="009551DF" w:rsidRPr="009551DF" w:rsidRDefault="009551DF" w:rsidP="009551DF">
      <w:pPr>
        <w:widowControl w:val="0"/>
        <w:numPr>
          <w:ilvl w:val="0"/>
          <w:numId w:val="10"/>
        </w:numPr>
        <w:tabs>
          <w:tab w:val="left" w:pos="827"/>
        </w:tabs>
        <w:autoSpaceDE w:val="0"/>
        <w:autoSpaceDN w:val="0"/>
        <w:spacing w:before="70" w:after="0" w:line="240" w:lineRule="auto"/>
        <w:ind w:left="826" w:hanging="281"/>
        <w:rPr>
          <w:rFonts w:ascii="Symbol" w:eastAsia="Times New Roman" w:hAnsi="Symbol" w:cs="Times New Roman"/>
          <w:sz w:val="26"/>
        </w:rPr>
      </w:pPr>
      <w:r w:rsidRPr="009551DF">
        <w:rPr>
          <w:rFonts w:ascii="Times New Roman" w:eastAsia="Times New Roman" w:hAnsi="Times New Roman" w:cs="Times New Roman"/>
          <w:sz w:val="26"/>
        </w:rPr>
        <w:lastRenderedPageBreak/>
        <w:t>«аз»</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«элп» 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кхетамаш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бовза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38"/>
          <w:tab w:val="left" w:pos="839"/>
        </w:tabs>
        <w:autoSpaceDE w:val="0"/>
        <w:autoSpaceDN w:val="0"/>
        <w:spacing w:after="0" w:line="240" w:lineRule="auto"/>
        <w:ind w:right="108"/>
        <w:rPr>
          <w:rFonts w:ascii="Symbol" w:eastAsia="Times New Roman" w:hAnsi="Symbol" w:cs="Times New Roman"/>
          <w:sz w:val="26"/>
        </w:rPr>
      </w:pPr>
      <w:r w:rsidRPr="009551DF">
        <w:rPr>
          <w:rFonts w:ascii="Times New Roman" w:eastAsia="Times New Roman" w:hAnsi="Times New Roman" w:cs="Times New Roman"/>
          <w:sz w:val="26"/>
        </w:rPr>
        <w:t>цхьана йа масех озаца къаьсташ долу 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 xml:space="preserve">дуьхь-дуьхьал хӀиттор: </w:t>
      </w:r>
      <w:r w:rsidRPr="009551DF">
        <w:rPr>
          <w:rFonts w:ascii="Times New Roman" w:eastAsia="Times New Roman" w:hAnsi="Times New Roman" w:cs="Times New Roman"/>
          <w:i/>
          <w:sz w:val="26"/>
        </w:rPr>
        <w:t>лом, лам,</w:t>
      </w:r>
      <w:r w:rsidRPr="009551DF">
        <w:rPr>
          <w:rFonts w:ascii="Times New Roman" w:eastAsia="Times New Roman" w:hAnsi="Times New Roman" w:cs="Times New Roman"/>
          <w:i/>
          <w:spacing w:val="-62"/>
          <w:sz w:val="26"/>
        </w:rPr>
        <w:t xml:space="preserve"> </w:t>
      </w:r>
      <w:r w:rsidRPr="009551DF">
        <w:rPr>
          <w:rFonts w:ascii="Times New Roman" w:eastAsia="Times New Roman" w:hAnsi="Times New Roman" w:cs="Times New Roman"/>
          <w:i/>
          <w:sz w:val="26"/>
        </w:rPr>
        <w:t>кхор,</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кор,</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лу,</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ло</w:t>
      </w:r>
      <w:r w:rsidRPr="009551DF">
        <w:rPr>
          <w:rFonts w:ascii="Times New Roman" w:eastAsia="Times New Roman" w:hAnsi="Times New Roman" w:cs="Times New Roman"/>
          <w:sz w:val="26"/>
        </w:rPr>
        <w:t>;</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i/>
          <w:sz w:val="26"/>
        </w:rPr>
        <w:t>ккх,</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тт,</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лл,</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и.д.кх</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шала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мукъазнаш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деха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цхьа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аз</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схьаала;</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схемина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тӀе</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тевжаш,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аьзнашна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характеристика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йан;</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2" w:hanging="281"/>
        <w:jc w:val="both"/>
        <w:rPr>
          <w:rFonts w:ascii="Symbol" w:eastAsia="Times New Roman" w:hAnsi="Symbol" w:cs="Times New Roman"/>
          <w:sz w:val="26"/>
        </w:rPr>
      </w:pPr>
      <w:r w:rsidRPr="009551DF">
        <w:rPr>
          <w:rFonts w:ascii="Times New Roman" w:eastAsia="Times New Roman" w:hAnsi="Times New Roman" w:cs="Times New Roman"/>
          <w:sz w:val="26"/>
        </w:rPr>
        <w:t>Ӏамош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аьзнаш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оьрсийн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аьзнашца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дуста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(соотносить);</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sz w:val="26"/>
        </w:rPr>
        <w:t>дашехь дешдакъойн барам билгалбаккха (къасто); дешнаш дешдакъошка декъа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(атта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дешнаш: мукъазчеран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цхьаьнакхетарш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0" w:hanging="281"/>
        <w:jc w:val="both"/>
        <w:rPr>
          <w:rFonts w:ascii="Symbol" w:eastAsia="Times New Roman" w:hAnsi="Symbol"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абатан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(алфавитан)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абатан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(алфавитан)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рогӀаллех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хаарех,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кӀеззигчу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къепйоза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нисдеш,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3" w:hanging="281"/>
        <w:jc w:val="both"/>
        <w:rPr>
          <w:rFonts w:ascii="Symbol" w:eastAsia="Times New Roman" w:hAnsi="Symbol" w:cs="Times New Roman"/>
          <w:sz w:val="26"/>
        </w:rPr>
      </w:pPr>
      <w:r w:rsidRPr="009551DF">
        <w:rPr>
          <w:rFonts w:ascii="Times New Roman" w:eastAsia="Times New Roman" w:hAnsi="Times New Roman" w:cs="Times New Roman"/>
          <w:sz w:val="26"/>
        </w:rPr>
        <w:t>талхор доцучу цӀена къаьстачу хотӀаца даккхий а, могӀанан а элпаш, 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цхьаьнатохарш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йаздан;</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0" w:hanging="281"/>
        <w:jc w:val="both"/>
        <w:rPr>
          <w:rFonts w:ascii="Symbol" w:eastAsia="Times New Roman" w:hAnsi="Symbol" w:cs="Times New Roman"/>
          <w:sz w:val="26"/>
        </w:rPr>
      </w:pP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нийсайаздаран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шатайпанчу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9"/>
          <w:sz w:val="26"/>
        </w:rPr>
        <w:t xml:space="preserve"> </w:t>
      </w:r>
      <w:r w:rsidRPr="009551DF">
        <w:rPr>
          <w:rFonts w:ascii="Times New Roman" w:eastAsia="Times New Roman" w:hAnsi="Times New Roman" w:cs="Times New Roman"/>
          <w:i/>
          <w:sz w:val="26"/>
        </w:rPr>
        <w:t>(аь,</w:t>
      </w:r>
      <w:r w:rsidRPr="009551DF">
        <w:rPr>
          <w:rFonts w:ascii="Times New Roman" w:eastAsia="Times New Roman" w:hAnsi="Times New Roman" w:cs="Times New Roman"/>
          <w:i/>
          <w:spacing w:val="10"/>
          <w:sz w:val="26"/>
        </w:rPr>
        <w:t xml:space="preserve"> </w:t>
      </w:r>
      <w:r w:rsidRPr="009551DF">
        <w:rPr>
          <w:rFonts w:ascii="Times New Roman" w:eastAsia="Times New Roman" w:hAnsi="Times New Roman" w:cs="Times New Roman"/>
          <w:i/>
          <w:sz w:val="26"/>
        </w:rPr>
        <w:t>оь,</w:t>
      </w:r>
      <w:r w:rsidRPr="009551DF">
        <w:rPr>
          <w:rFonts w:ascii="Times New Roman" w:eastAsia="Times New Roman" w:hAnsi="Times New Roman" w:cs="Times New Roman"/>
          <w:i/>
          <w:spacing w:val="7"/>
          <w:sz w:val="26"/>
        </w:rPr>
        <w:t xml:space="preserve"> </w:t>
      </w:r>
      <w:r w:rsidRPr="009551DF">
        <w:rPr>
          <w:rFonts w:ascii="Times New Roman" w:eastAsia="Times New Roman" w:hAnsi="Times New Roman" w:cs="Times New Roman"/>
          <w:i/>
          <w:sz w:val="26"/>
        </w:rPr>
        <w:t>уь,</w:t>
      </w:r>
      <w:r w:rsidRPr="009551DF">
        <w:rPr>
          <w:rFonts w:ascii="Times New Roman" w:eastAsia="Times New Roman" w:hAnsi="Times New Roman" w:cs="Times New Roman"/>
          <w:i/>
          <w:spacing w:val="7"/>
          <w:sz w:val="26"/>
        </w:rPr>
        <w:t xml:space="preserve"> </w:t>
      </w:r>
      <w:r w:rsidRPr="009551DF">
        <w:rPr>
          <w:rFonts w:ascii="Times New Roman" w:eastAsia="Times New Roman" w:hAnsi="Times New Roman" w:cs="Times New Roman"/>
          <w:i/>
          <w:sz w:val="26"/>
        </w:rPr>
        <w:t>юь,</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яь,</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гӀ,</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кӀ,</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къ,</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кх,</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пӀ,</w:t>
      </w:r>
      <w:r w:rsidRPr="009551DF">
        <w:rPr>
          <w:rFonts w:ascii="Times New Roman" w:eastAsia="Times New Roman" w:hAnsi="Times New Roman" w:cs="Times New Roman"/>
          <w:i/>
          <w:spacing w:val="12"/>
          <w:sz w:val="26"/>
        </w:rPr>
        <w:t xml:space="preserve"> </w:t>
      </w:r>
      <w:r w:rsidRPr="009551DF">
        <w:rPr>
          <w:rFonts w:ascii="Times New Roman" w:eastAsia="Times New Roman" w:hAnsi="Times New Roman" w:cs="Times New Roman"/>
          <w:i/>
          <w:sz w:val="26"/>
        </w:rPr>
        <w:t>тӀ,</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хӀ,</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хь,</w:t>
      </w:r>
      <w:r w:rsidRPr="009551DF">
        <w:rPr>
          <w:rFonts w:ascii="Times New Roman" w:eastAsia="Times New Roman" w:hAnsi="Times New Roman" w:cs="Times New Roman"/>
          <w:i/>
          <w:spacing w:val="9"/>
          <w:sz w:val="26"/>
        </w:rPr>
        <w:t xml:space="preserve"> </w:t>
      </w:r>
      <w:r w:rsidRPr="009551DF">
        <w:rPr>
          <w:rFonts w:ascii="Times New Roman" w:eastAsia="Times New Roman" w:hAnsi="Times New Roman" w:cs="Times New Roman"/>
          <w:i/>
          <w:sz w:val="26"/>
        </w:rPr>
        <w:t>цӀ,</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чӀ,</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Ӏ)</w:t>
      </w:r>
      <w:r w:rsidRPr="009551DF">
        <w:rPr>
          <w:rFonts w:ascii="Times New Roman" w:eastAsia="Times New Roman" w:hAnsi="Times New Roman" w:cs="Times New Roman"/>
          <w:i/>
          <w:spacing w:val="12"/>
          <w:sz w:val="26"/>
        </w:rPr>
        <w:t xml:space="preserve"> </w:t>
      </w:r>
      <w:r w:rsidRPr="009551DF">
        <w:rPr>
          <w:rFonts w:ascii="Times New Roman" w:eastAsia="Times New Roman" w:hAnsi="Times New Roman" w:cs="Times New Roman"/>
          <w:sz w:val="26"/>
        </w:rPr>
        <w:t>йаздар.</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i/>
          <w:sz w:val="26"/>
        </w:rPr>
        <w:t>щ,</w:t>
      </w:r>
      <w:r w:rsidRPr="009551DF">
        <w:rPr>
          <w:rFonts w:ascii="Times New Roman" w:eastAsia="Times New Roman" w:hAnsi="Times New Roman" w:cs="Times New Roman"/>
          <w:i/>
          <w:spacing w:val="8"/>
          <w:sz w:val="26"/>
        </w:rPr>
        <w:t xml:space="preserve"> </w:t>
      </w:r>
      <w:r w:rsidRPr="009551DF">
        <w:rPr>
          <w:rFonts w:ascii="Times New Roman" w:eastAsia="Times New Roman" w:hAnsi="Times New Roman" w:cs="Times New Roman"/>
          <w:i/>
          <w:sz w:val="26"/>
        </w:rPr>
        <w:t>ь,</w:t>
      </w:r>
      <w:r w:rsidRPr="009551DF">
        <w:rPr>
          <w:rFonts w:ascii="Times New Roman" w:eastAsia="Times New Roman" w:hAnsi="Times New Roman" w:cs="Times New Roman"/>
          <w:i/>
          <w:spacing w:val="10"/>
          <w:sz w:val="26"/>
        </w:rPr>
        <w:t xml:space="preserve"> </w:t>
      </w:r>
      <w:r w:rsidRPr="009551DF">
        <w:rPr>
          <w:rFonts w:ascii="Times New Roman" w:eastAsia="Times New Roman" w:hAnsi="Times New Roman" w:cs="Times New Roman"/>
          <w:i/>
          <w:sz w:val="26"/>
        </w:rPr>
        <w:t>ы,</w:t>
      </w:r>
      <w:r w:rsidRPr="009551DF">
        <w:rPr>
          <w:rFonts w:ascii="Times New Roman" w:eastAsia="Times New Roman" w:hAnsi="Times New Roman" w:cs="Times New Roman"/>
          <w:i/>
          <w:spacing w:val="7"/>
          <w:sz w:val="26"/>
        </w:rPr>
        <w:t xml:space="preserve"> </w:t>
      </w:r>
      <w:r w:rsidRPr="009551DF">
        <w:rPr>
          <w:rFonts w:ascii="Times New Roman" w:eastAsia="Times New Roman" w:hAnsi="Times New Roman" w:cs="Times New Roman"/>
          <w:i/>
          <w:sz w:val="26"/>
        </w:rPr>
        <w:t>ф,</w:t>
      </w:r>
      <w:r w:rsidRPr="009551DF">
        <w:rPr>
          <w:rFonts w:ascii="Times New Roman" w:eastAsia="Times New Roman" w:hAnsi="Times New Roman" w:cs="Times New Roman"/>
          <w:i/>
          <w:spacing w:val="-63"/>
          <w:sz w:val="26"/>
        </w:rPr>
        <w:t xml:space="preserve"> </w:t>
      </w:r>
      <w:r w:rsidRPr="009551DF">
        <w:rPr>
          <w:rFonts w:ascii="Times New Roman" w:eastAsia="Times New Roman" w:hAnsi="Times New Roman" w:cs="Times New Roman"/>
          <w:i/>
          <w:sz w:val="26"/>
        </w:rPr>
        <w:t>ё,</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е</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sz w:val="26"/>
        </w:rPr>
        <w:t>элпашца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йаздар;</w:t>
      </w:r>
    </w:p>
    <w:p w:rsidR="009551DF" w:rsidRPr="009551DF" w:rsidRDefault="009551DF" w:rsidP="009551DF">
      <w:pPr>
        <w:widowControl w:val="0"/>
        <w:numPr>
          <w:ilvl w:val="0"/>
          <w:numId w:val="10"/>
        </w:numPr>
        <w:tabs>
          <w:tab w:val="left" w:pos="839"/>
        </w:tabs>
        <w:autoSpaceDE w:val="0"/>
        <w:autoSpaceDN w:val="0"/>
        <w:spacing w:after="0" w:line="316" w:lineRule="exact"/>
        <w:ind w:hanging="361"/>
        <w:jc w:val="both"/>
        <w:rPr>
          <w:rFonts w:ascii="Symbol" w:eastAsia="Times New Roman" w:hAnsi="Symbol" w:cs="Times New Roman"/>
          <w:sz w:val="26"/>
        </w:rPr>
      </w:pPr>
      <w:r w:rsidRPr="009551DF">
        <w:rPr>
          <w:rFonts w:ascii="Times New Roman" w:eastAsia="Times New Roman" w:hAnsi="Times New Roman" w:cs="Times New Roman"/>
          <w:i/>
          <w:sz w:val="26"/>
        </w:rPr>
        <w:t>е,</w:t>
      </w:r>
      <w:r w:rsidRPr="009551DF">
        <w:rPr>
          <w:rFonts w:ascii="Times New Roman" w:eastAsia="Times New Roman" w:hAnsi="Times New Roman" w:cs="Times New Roman"/>
          <w:i/>
          <w:spacing w:val="-5"/>
          <w:sz w:val="26"/>
        </w:rPr>
        <w:t xml:space="preserve"> </w:t>
      </w:r>
      <w:r w:rsidRPr="009551DF">
        <w:rPr>
          <w:rFonts w:ascii="Times New Roman" w:eastAsia="Times New Roman" w:hAnsi="Times New Roman" w:cs="Times New Roman"/>
          <w:i/>
          <w:sz w:val="26"/>
        </w:rPr>
        <w:t>ё,</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ю,</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я,</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i/>
          <w:sz w:val="26"/>
        </w:rPr>
        <w:t>й</w:t>
      </w:r>
      <w:r w:rsidRPr="009551DF">
        <w:rPr>
          <w:rFonts w:ascii="Times New Roman" w:eastAsia="Times New Roman" w:hAnsi="Times New Roman" w:cs="Times New Roman"/>
          <w:i/>
          <w:spacing w:val="-4"/>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(функциш)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къастор;</w:t>
      </w:r>
    </w:p>
    <w:p w:rsidR="009551DF" w:rsidRPr="009551DF" w:rsidRDefault="009551DF" w:rsidP="009551DF">
      <w:pPr>
        <w:widowControl w:val="0"/>
        <w:numPr>
          <w:ilvl w:val="0"/>
          <w:numId w:val="10"/>
        </w:numPr>
        <w:tabs>
          <w:tab w:val="left" w:pos="892"/>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rPr>
        <w:tab/>
      </w:r>
      <w:r w:rsidRPr="009551DF">
        <w:rPr>
          <w:rFonts w:ascii="Times New Roman" w:eastAsia="Times New Roman" w:hAnsi="Times New Roman" w:cs="Times New Roman"/>
          <w:sz w:val="26"/>
        </w:rPr>
        <w:t>предложенехь дешнийн къаьстина йаздар; предложенин чаккхенгахь сацаран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хьаьркаш: тӀадам, хаттаран а, айдаран а хьаьркаш; предложенин йуьххьехь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фамилешкахь,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дийнатийн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доккха элп; дош дешдакъошца (атта меттигаш: кху кепарчу дешдакъойх лаьтта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«мукъаза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мукъа»)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сехьадаккхар;</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4" w:hanging="281"/>
        <w:jc w:val="both"/>
        <w:rPr>
          <w:rFonts w:ascii="Symbol" w:eastAsia="Times New Roman" w:hAnsi="Symbol" w:cs="Times New Roman"/>
          <w:sz w:val="26"/>
        </w:rPr>
      </w:pP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схьайазйан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(йукъахдитарш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доцуш,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элпаш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талхош);</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sz w:val="26"/>
        </w:rPr>
        <w:t>нийсайаздар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аларца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къаьсташ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3-5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дашах</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лаьтта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20</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олуш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дӀайазйан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(йукъахдитарш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доцуш,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талхош);</w:t>
      </w:r>
    </w:p>
    <w:p w:rsidR="009551DF" w:rsidRPr="009551DF" w:rsidRDefault="009551DF" w:rsidP="009551DF">
      <w:pPr>
        <w:widowControl w:val="0"/>
        <w:numPr>
          <w:ilvl w:val="0"/>
          <w:numId w:val="10"/>
        </w:numPr>
        <w:tabs>
          <w:tab w:val="left" w:pos="827"/>
        </w:tabs>
        <w:autoSpaceDE w:val="0"/>
        <w:autoSpaceDN w:val="0"/>
        <w:spacing w:after="0" w:line="237" w:lineRule="auto"/>
        <w:ind w:left="826" w:right="110" w:hanging="281"/>
        <w:jc w:val="both"/>
        <w:rPr>
          <w:rFonts w:ascii="Symbol" w:eastAsia="Times New Roman" w:hAnsi="Symbol" w:cs="Times New Roman"/>
          <w:sz w:val="26"/>
        </w:rPr>
      </w:pP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графикин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гӀирсийн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гӀуллакхах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йукъарчу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кӀайдарган,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сехьадаккхаран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хьаьркан;</w:t>
      </w:r>
    </w:p>
    <w:p w:rsidR="009551DF" w:rsidRPr="009551DF" w:rsidRDefault="009551DF" w:rsidP="009551DF">
      <w:pPr>
        <w:widowControl w:val="0"/>
        <w:numPr>
          <w:ilvl w:val="0"/>
          <w:numId w:val="10"/>
        </w:numPr>
        <w:tabs>
          <w:tab w:val="left" w:pos="827"/>
        </w:tabs>
        <w:autoSpaceDE w:val="0"/>
        <w:autoSpaceDN w:val="0"/>
        <w:spacing w:after="0" w:line="240" w:lineRule="auto"/>
        <w:ind w:left="826" w:hanging="281"/>
        <w:jc w:val="both"/>
        <w:rPr>
          <w:rFonts w:ascii="Symbol" w:eastAsia="Times New Roman" w:hAnsi="Symbol" w:cs="Times New Roman"/>
          <w:sz w:val="26"/>
        </w:rPr>
      </w:pP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бакъонашна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долу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гӀалаташ,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опискаш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каро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(схьалаха)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нисйан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jc w:val="both"/>
        <w:rPr>
          <w:rFonts w:ascii="Symbol" w:eastAsia="Times New Roman" w:hAnsi="Symbol" w:cs="Times New Roman"/>
          <w:sz w:val="26"/>
        </w:rPr>
      </w:pPr>
      <w:r w:rsidRPr="009551DF">
        <w:rPr>
          <w:rFonts w:ascii="Times New Roman" w:eastAsia="Times New Roman" w:hAnsi="Times New Roman" w:cs="Times New Roman"/>
          <w:sz w:val="26"/>
        </w:rPr>
        <w:t>йешначу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текстах</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кхета;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4" w:hanging="281"/>
        <w:rPr>
          <w:rFonts w:ascii="Symbol" w:eastAsia="Times New Roman" w:hAnsi="Symbol" w:cs="Times New Roman"/>
          <w:sz w:val="26"/>
        </w:rPr>
      </w:pPr>
      <w:r w:rsidRPr="009551DF">
        <w:rPr>
          <w:rFonts w:ascii="Times New Roman" w:eastAsia="Times New Roman" w:hAnsi="Times New Roman" w:cs="Times New Roman"/>
          <w:sz w:val="26"/>
        </w:rPr>
        <w:t>интонаци</w:t>
      </w:r>
      <w:r w:rsidRPr="009551DF">
        <w:rPr>
          <w:rFonts w:ascii="Times New Roman" w:eastAsia="Times New Roman" w:hAnsi="Times New Roman" w:cs="Times New Roman"/>
          <w:spacing w:val="40"/>
          <w:sz w:val="26"/>
        </w:rPr>
        <w:t xml:space="preserve"> </w:t>
      </w:r>
      <w:r w:rsidRPr="009551DF">
        <w:rPr>
          <w:rFonts w:ascii="Times New Roman" w:eastAsia="Times New Roman" w:hAnsi="Times New Roman" w:cs="Times New Roman"/>
          <w:sz w:val="26"/>
        </w:rPr>
        <w:t>(иэшар)</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1"/>
          <w:sz w:val="26"/>
        </w:rPr>
        <w:t xml:space="preserve"> </w:t>
      </w:r>
      <w:r w:rsidRPr="009551DF">
        <w:rPr>
          <w:rFonts w:ascii="Times New Roman" w:eastAsia="Times New Roman" w:hAnsi="Times New Roman" w:cs="Times New Roman"/>
          <w:sz w:val="26"/>
        </w:rPr>
        <w:t>предложенин</w:t>
      </w:r>
      <w:r w:rsidRPr="009551DF">
        <w:rPr>
          <w:rFonts w:ascii="Times New Roman" w:eastAsia="Times New Roman" w:hAnsi="Times New Roman" w:cs="Times New Roman"/>
          <w:spacing w:val="40"/>
          <w:sz w:val="26"/>
        </w:rPr>
        <w:t xml:space="preserve"> </w:t>
      </w:r>
      <w:r w:rsidRPr="009551DF">
        <w:rPr>
          <w:rFonts w:ascii="Times New Roman" w:eastAsia="Times New Roman" w:hAnsi="Times New Roman" w:cs="Times New Roman"/>
          <w:sz w:val="26"/>
        </w:rPr>
        <w:t>чаккхенгара</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сацаран</w:t>
      </w:r>
      <w:r w:rsidRPr="009551DF">
        <w:rPr>
          <w:rFonts w:ascii="Times New Roman" w:eastAsia="Times New Roman" w:hAnsi="Times New Roman" w:cs="Times New Roman"/>
          <w:spacing w:val="40"/>
          <w:sz w:val="26"/>
        </w:rPr>
        <w:t xml:space="preserve"> </w:t>
      </w:r>
      <w:r w:rsidRPr="009551DF">
        <w:rPr>
          <w:rFonts w:ascii="Times New Roman" w:eastAsia="Times New Roman" w:hAnsi="Times New Roman" w:cs="Times New Roman"/>
          <w:sz w:val="26"/>
        </w:rPr>
        <w:t>хьаьркашца</w:t>
      </w:r>
      <w:r w:rsidRPr="009551DF">
        <w:rPr>
          <w:rFonts w:ascii="Times New Roman" w:eastAsia="Times New Roman" w:hAnsi="Times New Roman" w:cs="Times New Roman"/>
          <w:spacing w:val="39"/>
          <w:sz w:val="26"/>
        </w:rPr>
        <w:t xml:space="preserve"> </w:t>
      </w:r>
      <w:r w:rsidRPr="009551DF">
        <w:rPr>
          <w:rFonts w:ascii="Times New Roman" w:eastAsia="Times New Roman" w:hAnsi="Times New Roman" w:cs="Times New Roman"/>
          <w:sz w:val="26"/>
        </w:rPr>
        <w:t>йогӀу</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соцунгӀаш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ларйеш,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хозуьйтуш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дагахь</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йеша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(кхета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кхеташ);</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нисдан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оьшу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схьалаха;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кепийн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гуламах</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кеп</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йохийна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меттахӀитто;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0" w:hanging="281"/>
        <w:rPr>
          <w:rFonts w:ascii="Symbol" w:eastAsia="Times New Roman" w:hAnsi="Symbol" w:cs="Times New Roman"/>
          <w:sz w:val="26"/>
        </w:rPr>
      </w:pPr>
      <w:r w:rsidRPr="009551DF">
        <w:rPr>
          <w:rFonts w:ascii="Times New Roman" w:eastAsia="Times New Roman" w:hAnsi="Times New Roman" w:cs="Times New Roman"/>
          <w:sz w:val="26"/>
        </w:rPr>
        <w:t>предложенин</w:t>
      </w:r>
      <w:r w:rsidRPr="009551DF">
        <w:rPr>
          <w:rFonts w:ascii="Times New Roman" w:eastAsia="Times New Roman" w:hAnsi="Times New Roman" w:cs="Times New Roman"/>
          <w:spacing w:val="20"/>
          <w:sz w:val="26"/>
        </w:rPr>
        <w:t xml:space="preserve"> </w:t>
      </w:r>
      <w:r w:rsidRPr="009551DF">
        <w:rPr>
          <w:rFonts w:ascii="Times New Roman" w:eastAsia="Times New Roman" w:hAnsi="Times New Roman" w:cs="Times New Roman"/>
          <w:sz w:val="26"/>
        </w:rPr>
        <w:t>схемаш</w:t>
      </w:r>
      <w:r w:rsidRPr="009551DF">
        <w:rPr>
          <w:rFonts w:ascii="Times New Roman" w:eastAsia="Times New Roman" w:hAnsi="Times New Roman" w:cs="Times New Roman"/>
          <w:spacing w:val="21"/>
          <w:sz w:val="26"/>
        </w:rPr>
        <w:t xml:space="preserve"> </w:t>
      </w:r>
      <w:r w:rsidRPr="009551DF">
        <w:rPr>
          <w:rFonts w:ascii="Times New Roman" w:eastAsia="Times New Roman" w:hAnsi="Times New Roman" w:cs="Times New Roman"/>
          <w:sz w:val="26"/>
        </w:rPr>
        <w:t>йеша,</w:t>
      </w:r>
      <w:r w:rsidRPr="009551DF">
        <w:rPr>
          <w:rFonts w:ascii="Times New Roman" w:eastAsia="Times New Roman" w:hAnsi="Times New Roman" w:cs="Times New Roman"/>
          <w:spacing w:val="19"/>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20"/>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2"/>
          <w:sz w:val="26"/>
        </w:rPr>
        <w:t xml:space="preserve"> </w:t>
      </w:r>
      <w:r w:rsidRPr="009551DF">
        <w:rPr>
          <w:rFonts w:ascii="Times New Roman" w:eastAsia="Times New Roman" w:hAnsi="Times New Roman" w:cs="Times New Roman"/>
          <w:sz w:val="26"/>
        </w:rPr>
        <w:t>цуьнан</w:t>
      </w:r>
      <w:r w:rsidRPr="009551DF">
        <w:rPr>
          <w:rFonts w:ascii="Times New Roman" w:eastAsia="Times New Roman" w:hAnsi="Times New Roman" w:cs="Times New Roman"/>
          <w:spacing w:val="25"/>
          <w:sz w:val="26"/>
        </w:rPr>
        <w:t xml:space="preserve"> </w:t>
      </w:r>
      <w:r w:rsidRPr="009551DF">
        <w:rPr>
          <w:rFonts w:ascii="Times New Roman" w:eastAsia="Times New Roman" w:hAnsi="Times New Roman" w:cs="Times New Roman"/>
          <w:sz w:val="26"/>
        </w:rPr>
        <w:t>схема</w:t>
      </w:r>
      <w:r w:rsidRPr="009551DF">
        <w:rPr>
          <w:rFonts w:ascii="Times New Roman" w:eastAsia="Times New Roman" w:hAnsi="Times New Roman" w:cs="Times New Roman"/>
          <w:spacing w:val="19"/>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9"/>
          <w:sz w:val="26"/>
        </w:rPr>
        <w:t xml:space="preserve"> </w:t>
      </w:r>
      <w:r w:rsidRPr="009551DF">
        <w:rPr>
          <w:rFonts w:ascii="Times New Roman" w:eastAsia="Times New Roman" w:hAnsi="Times New Roman" w:cs="Times New Roman"/>
          <w:sz w:val="26"/>
        </w:rPr>
        <w:t>йуста</w:t>
      </w:r>
      <w:r w:rsidRPr="009551DF">
        <w:rPr>
          <w:rFonts w:ascii="Times New Roman" w:eastAsia="Times New Roman" w:hAnsi="Times New Roman" w:cs="Times New Roman"/>
          <w:spacing w:val="19"/>
          <w:sz w:val="26"/>
        </w:rPr>
        <w:t xml:space="preserve"> </w:t>
      </w:r>
      <w:r w:rsidRPr="009551DF">
        <w:rPr>
          <w:rFonts w:ascii="Times New Roman" w:eastAsia="Times New Roman" w:hAnsi="Times New Roman" w:cs="Times New Roman"/>
          <w:sz w:val="26"/>
        </w:rPr>
        <w:t>(соотносить),</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схемица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билгалдинчу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хӀитто;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0" w:hanging="281"/>
        <w:rPr>
          <w:rFonts w:ascii="Symbol" w:eastAsia="Times New Roman" w:hAnsi="Symbol" w:cs="Times New Roman"/>
          <w:sz w:val="26"/>
        </w:rPr>
      </w:pPr>
      <w:r w:rsidRPr="009551DF">
        <w:rPr>
          <w:rFonts w:ascii="Times New Roman" w:eastAsia="Times New Roman" w:hAnsi="Times New Roman" w:cs="Times New Roman"/>
          <w:sz w:val="26"/>
        </w:rPr>
        <w:t>сюжетан</w:t>
      </w:r>
      <w:r w:rsidRPr="009551DF">
        <w:rPr>
          <w:rFonts w:ascii="Times New Roman" w:eastAsia="Times New Roman" w:hAnsi="Times New Roman" w:cs="Times New Roman"/>
          <w:spacing w:val="64"/>
          <w:sz w:val="26"/>
        </w:rPr>
        <w:t xml:space="preserve"> </w:t>
      </w:r>
      <w:r w:rsidRPr="009551DF">
        <w:rPr>
          <w:rFonts w:ascii="Times New Roman" w:eastAsia="Times New Roman" w:hAnsi="Times New Roman" w:cs="Times New Roman"/>
          <w:sz w:val="26"/>
        </w:rPr>
        <w:t>суьрташкахула  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тергамашкахула  а  барта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3-5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предложенех  лаьтта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текст</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маттехула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йолчу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тексташкахь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оьрсийн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маттара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тӀеэцна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довза;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хьесапаш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кхочушдеш,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кхетамех</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autoSpaceDE w:val="0"/>
        <w:autoSpaceDN w:val="0"/>
        <w:spacing w:before="3" w:after="0" w:line="240" w:lineRule="auto"/>
        <w:rPr>
          <w:rFonts w:ascii="Times New Roman" w:eastAsia="Times New Roman" w:hAnsi="Times New Roman" w:cs="Times New Roman"/>
          <w:sz w:val="18"/>
          <w:szCs w:val="26"/>
        </w:rPr>
      </w:pPr>
    </w:p>
    <w:p w:rsidR="009551DF" w:rsidRPr="009551DF" w:rsidRDefault="009551DF" w:rsidP="009551DF">
      <w:pPr>
        <w:widowControl w:val="0"/>
        <w:autoSpaceDE w:val="0"/>
        <w:autoSpaceDN w:val="0"/>
        <w:spacing w:before="89" w:after="0" w:line="298" w:lineRule="exact"/>
        <w:ind w:left="1683" w:right="1251"/>
        <w:jc w:val="center"/>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2</w:t>
      </w:r>
      <w:r w:rsidRPr="009551DF">
        <w:rPr>
          <w:rFonts w:ascii="Times New Roman" w:eastAsia="Times New Roman" w:hAnsi="Times New Roman" w:cs="Times New Roman"/>
          <w:b/>
          <w:bCs/>
          <w:spacing w:val="-5"/>
          <w:sz w:val="26"/>
          <w:szCs w:val="26"/>
        </w:rPr>
        <w:t xml:space="preserve"> </w:t>
      </w:r>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after="0" w:line="298" w:lineRule="exact"/>
        <w:ind w:left="761"/>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Дешархо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Ӏемар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ву:</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тӀекеренан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коьрта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гӀирс</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тӀеэца;</w:t>
      </w:r>
    </w:p>
    <w:p w:rsidR="009551DF" w:rsidRPr="009551DF" w:rsidRDefault="009551DF" w:rsidP="009551DF">
      <w:pPr>
        <w:widowControl w:val="0"/>
        <w:numPr>
          <w:ilvl w:val="0"/>
          <w:numId w:val="10"/>
        </w:numPr>
        <w:tabs>
          <w:tab w:val="left" w:pos="827"/>
        </w:tabs>
        <w:autoSpaceDE w:val="0"/>
        <w:autoSpaceDN w:val="0"/>
        <w:spacing w:after="0" w:line="240" w:lineRule="auto"/>
        <w:ind w:left="826" w:hanging="281"/>
        <w:rPr>
          <w:rFonts w:ascii="Symbol" w:eastAsia="Times New Roman" w:hAnsi="Symbol" w:cs="Times New Roman"/>
          <w:sz w:val="26"/>
        </w:rPr>
      </w:pPr>
      <w:r w:rsidRPr="009551DF">
        <w:rPr>
          <w:rFonts w:ascii="Times New Roman" w:eastAsia="Times New Roman" w:hAnsi="Times New Roman" w:cs="Times New Roman"/>
          <w:sz w:val="26"/>
        </w:rPr>
        <w:t>тергамах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анализах 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бовзаран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некъах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autoSpaceDE w:val="0"/>
        <w:autoSpaceDN w:val="0"/>
        <w:spacing w:after="0" w:line="240" w:lineRule="auto"/>
        <w:rPr>
          <w:rFonts w:ascii="Symbol" w:eastAsia="Times New Roman" w:hAnsi="Symbol" w:cs="Times New Roman"/>
          <w:sz w:val="26"/>
        </w:rPr>
        <w:sectPr w:rsidR="009551DF" w:rsidRPr="009551DF">
          <w:pgSz w:w="11910" w:h="16840"/>
          <w:pgMar w:top="620" w:right="740" w:bottom="760" w:left="1300" w:header="0" w:footer="576" w:gutter="0"/>
          <w:cols w:space="720"/>
        </w:sectPr>
      </w:pPr>
    </w:p>
    <w:p w:rsidR="009551DF" w:rsidRPr="009551DF" w:rsidRDefault="009551DF" w:rsidP="009551DF">
      <w:pPr>
        <w:widowControl w:val="0"/>
        <w:numPr>
          <w:ilvl w:val="0"/>
          <w:numId w:val="10"/>
        </w:numPr>
        <w:tabs>
          <w:tab w:val="left" w:pos="827"/>
        </w:tabs>
        <w:autoSpaceDE w:val="0"/>
        <w:autoSpaceDN w:val="0"/>
        <w:spacing w:before="70" w:after="0" w:line="240" w:lineRule="auto"/>
        <w:ind w:left="826" w:right="110" w:hanging="281"/>
        <w:rPr>
          <w:rFonts w:ascii="Symbol" w:eastAsia="Times New Roman" w:hAnsi="Symbol" w:cs="Times New Roman"/>
          <w:sz w:val="26"/>
        </w:rPr>
      </w:pPr>
      <w:r w:rsidRPr="009551DF">
        <w:rPr>
          <w:rFonts w:ascii="Times New Roman" w:eastAsia="Times New Roman" w:hAnsi="Times New Roman" w:cs="Times New Roman"/>
          <w:sz w:val="26"/>
        </w:rPr>
        <w:lastRenderedPageBreak/>
        <w:t>дашехь дешдакъойн барам билгалбаккха (къасто) (мукъазчеран цхьаьнакхетарш</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дешнашкахь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 цхьаьна);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дош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дешдакъошка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декъа;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2" w:hanging="281"/>
        <w:rPr>
          <w:rFonts w:ascii="Symbol" w:eastAsia="Times New Roman" w:hAnsi="Symbol" w:cs="Times New Roman"/>
          <w:i/>
          <w:sz w:val="26"/>
        </w:rPr>
      </w:pPr>
      <w:r w:rsidRPr="009551DF">
        <w:rPr>
          <w:rFonts w:ascii="Times New Roman" w:eastAsia="Times New Roman" w:hAnsi="Times New Roman" w:cs="Times New Roman"/>
          <w:i/>
          <w:sz w:val="26"/>
        </w:rPr>
        <w:t>е,</w:t>
      </w:r>
      <w:r w:rsidRPr="009551DF">
        <w:rPr>
          <w:rFonts w:ascii="Times New Roman" w:eastAsia="Times New Roman" w:hAnsi="Times New Roman" w:cs="Times New Roman"/>
          <w:i/>
          <w:spacing w:val="61"/>
          <w:sz w:val="26"/>
        </w:rPr>
        <w:t xml:space="preserve"> </w:t>
      </w:r>
      <w:r w:rsidRPr="009551DF">
        <w:rPr>
          <w:rFonts w:ascii="Times New Roman" w:eastAsia="Times New Roman" w:hAnsi="Times New Roman" w:cs="Times New Roman"/>
          <w:i/>
          <w:sz w:val="26"/>
        </w:rPr>
        <w:t>ё,</w:t>
      </w:r>
      <w:r w:rsidRPr="009551DF">
        <w:rPr>
          <w:rFonts w:ascii="Times New Roman" w:eastAsia="Times New Roman" w:hAnsi="Times New Roman" w:cs="Times New Roman"/>
          <w:i/>
          <w:spacing w:val="62"/>
          <w:sz w:val="26"/>
        </w:rPr>
        <w:t xml:space="preserve"> </w:t>
      </w:r>
      <w:r w:rsidRPr="009551DF">
        <w:rPr>
          <w:rFonts w:ascii="Times New Roman" w:eastAsia="Times New Roman" w:hAnsi="Times New Roman" w:cs="Times New Roman"/>
          <w:i/>
          <w:sz w:val="26"/>
        </w:rPr>
        <w:t>ю,</w:t>
      </w:r>
      <w:r w:rsidRPr="009551DF">
        <w:rPr>
          <w:rFonts w:ascii="Times New Roman" w:eastAsia="Times New Roman" w:hAnsi="Times New Roman" w:cs="Times New Roman"/>
          <w:i/>
          <w:spacing w:val="61"/>
          <w:sz w:val="26"/>
        </w:rPr>
        <w:t xml:space="preserve"> </w:t>
      </w:r>
      <w:r w:rsidRPr="009551DF">
        <w:rPr>
          <w:rFonts w:ascii="Times New Roman" w:eastAsia="Times New Roman" w:hAnsi="Times New Roman" w:cs="Times New Roman"/>
          <w:i/>
          <w:sz w:val="26"/>
        </w:rPr>
        <w:t>я</w:t>
      </w:r>
      <w:r w:rsidRPr="009551DF">
        <w:rPr>
          <w:rFonts w:ascii="Times New Roman" w:eastAsia="Times New Roman" w:hAnsi="Times New Roman" w:cs="Times New Roman"/>
          <w:i/>
          <w:spacing w:val="62"/>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гӀуллакх</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тидаме</w:t>
      </w:r>
      <w:r w:rsidRPr="009551DF">
        <w:rPr>
          <w:rFonts w:ascii="Times New Roman" w:eastAsia="Times New Roman" w:hAnsi="Times New Roman" w:cs="Times New Roman"/>
          <w:spacing w:val="6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оьцуш,</w:t>
      </w:r>
      <w:r w:rsidRPr="009551DF">
        <w:rPr>
          <w:rFonts w:ascii="Times New Roman" w:eastAsia="Times New Roman" w:hAnsi="Times New Roman" w:cs="Times New Roman"/>
          <w:spacing w:val="61"/>
          <w:sz w:val="26"/>
        </w:rPr>
        <w:t xml:space="preserve"> </w:t>
      </w:r>
      <w:r w:rsidRPr="009551DF">
        <w:rPr>
          <w:rFonts w:ascii="Times New Roman" w:eastAsia="Times New Roman" w:hAnsi="Times New Roman" w:cs="Times New Roman"/>
          <w:sz w:val="26"/>
        </w:rPr>
        <w:t>аьзнийн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1"/>
          <w:sz w:val="26"/>
        </w:rPr>
        <w:t xml:space="preserve"> </w:t>
      </w:r>
      <w:r w:rsidRPr="009551DF">
        <w:rPr>
          <w:rFonts w:ascii="Times New Roman" w:eastAsia="Times New Roman" w:hAnsi="Times New Roman" w:cs="Times New Roman"/>
          <w:sz w:val="26"/>
        </w:rPr>
        <w:t>элпийн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хӀоттаман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цхьаьнабар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i/>
          <w:sz w:val="26"/>
        </w:rPr>
        <w:t>;</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цхьанаораман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лаха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(каро);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дашехь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орам</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билгалбаккха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(атта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меттигаш);</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дукха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меттигаш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гучуйаха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церан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дошамашкахула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нисдан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синонимех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антонимех (кхетамийн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цӀераш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йохуш) пайдаэцна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меттигаш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гучуйаха;</w:t>
      </w:r>
    </w:p>
    <w:p w:rsidR="009551DF" w:rsidRPr="009551DF" w:rsidRDefault="009551DF" w:rsidP="009551DF">
      <w:pPr>
        <w:widowControl w:val="0"/>
        <w:numPr>
          <w:ilvl w:val="0"/>
          <w:numId w:val="10"/>
        </w:numPr>
        <w:tabs>
          <w:tab w:val="left" w:pos="827"/>
        </w:tabs>
        <w:autoSpaceDE w:val="0"/>
        <w:autoSpaceDN w:val="0"/>
        <w:spacing w:after="0" w:line="316" w:lineRule="exact"/>
        <w:ind w:left="826" w:hanging="281"/>
        <w:jc w:val="both"/>
        <w:rPr>
          <w:rFonts w:ascii="Symbol" w:eastAsia="Times New Roman" w:hAnsi="Symbol" w:cs="Times New Roman"/>
          <w:sz w:val="26"/>
        </w:rPr>
      </w:pPr>
      <w:r w:rsidRPr="009551DF">
        <w:rPr>
          <w:rFonts w:ascii="Times New Roman" w:eastAsia="Times New Roman" w:hAnsi="Times New Roman" w:cs="Times New Roman"/>
          <w:sz w:val="26"/>
        </w:rPr>
        <w:t>долахь</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йукъара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цӀердешнаш боху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кхетамаш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(определять);</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jc w:val="both"/>
        <w:rPr>
          <w:rFonts w:ascii="Symbol" w:eastAsia="Times New Roman" w:hAnsi="Symbol" w:cs="Times New Roman"/>
          <w:sz w:val="26"/>
        </w:rPr>
      </w:pPr>
      <w:r w:rsidRPr="009551DF">
        <w:rPr>
          <w:rFonts w:ascii="Times New Roman" w:eastAsia="Times New Roman" w:hAnsi="Times New Roman" w:cs="Times New Roman"/>
          <w:i/>
          <w:sz w:val="26"/>
        </w:rPr>
        <w:t>«мила?»,</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«хӀун?»</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sz w:val="26"/>
        </w:rPr>
        <w:t>бохучу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хаттаршна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жоп</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лун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дешнаш довза;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9" w:hanging="281"/>
        <w:rPr>
          <w:rFonts w:ascii="Symbol" w:eastAsia="Times New Roman" w:hAnsi="Symbol" w:cs="Times New Roman"/>
          <w:sz w:val="26"/>
        </w:rPr>
      </w:pPr>
      <w:r w:rsidRPr="009551DF">
        <w:rPr>
          <w:rFonts w:ascii="Times New Roman" w:eastAsia="Times New Roman" w:hAnsi="Times New Roman" w:cs="Times New Roman"/>
          <w:i/>
          <w:sz w:val="26"/>
        </w:rPr>
        <w:t>«хӀун</w:t>
      </w:r>
      <w:r w:rsidRPr="009551DF">
        <w:rPr>
          <w:rFonts w:ascii="Times New Roman" w:eastAsia="Times New Roman" w:hAnsi="Times New Roman" w:cs="Times New Roman"/>
          <w:i/>
          <w:spacing w:val="27"/>
          <w:sz w:val="26"/>
        </w:rPr>
        <w:t xml:space="preserve"> </w:t>
      </w:r>
      <w:r w:rsidRPr="009551DF">
        <w:rPr>
          <w:rFonts w:ascii="Times New Roman" w:eastAsia="Times New Roman" w:hAnsi="Times New Roman" w:cs="Times New Roman"/>
          <w:i/>
          <w:sz w:val="26"/>
        </w:rPr>
        <w:t>до?»,</w:t>
      </w:r>
      <w:r w:rsidRPr="009551DF">
        <w:rPr>
          <w:rFonts w:ascii="Times New Roman" w:eastAsia="Times New Roman" w:hAnsi="Times New Roman" w:cs="Times New Roman"/>
          <w:i/>
          <w:spacing w:val="27"/>
          <w:sz w:val="26"/>
        </w:rPr>
        <w:t xml:space="preserve"> </w:t>
      </w:r>
      <w:r w:rsidRPr="009551DF">
        <w:rPr>
          <w:rFonts w:ascii="Times New Roman" w:eastAsia="Times New Roman" w:hAnsi="Times New Roman" w:cs="Times New Roman"/>
          <w:i/>
          <w:sz w:val="26"/>
        </w:rPr>
        <w:t>«хӀун</w:t>
      </w:r>
      <w:r w:rsidRPr="009551DF">
        <w:rPr>
          <w:rFonts w:ascii="Times New Roman" w:eastAsia="Times New Roman" w:hAnsi="Times New Roman" w:cs="Times New Roman"/>
          <w:i/>
          <w:spacing w:val="27"/>
          <w:sz w:val="26"/>
        </w:rPr>
        <w:t xml:space="preserve"> </w:t>
      </w:r>
      <w:r w:rsidRPr="009551DF">
        <w:rPr>
          <w:rFonts w:ascii="Times New Roman" w:eastAsia="Times New Roman" w:hAnsi="Times New Roman" w:cs="Times New Roman"/>
          <w:i/>
          <w:sz w:val="26"/>
        </w:rPr>
        <w:t>дина?»,</w:t>
      </w:r>
      <w:r w:rsidRPr="009551DF">
        <w:rPr>
          <w:rFonts w:ascii="Times New Roman" w:eastAsia="Times New Roman" w:hAnsi="Times New Roman" w:cs="Times New Roman"/>
          <w:i/>
          <w:spacing w:val="27"/>
          <w:sz w:val="26"/>
        </w:rPr>
        <w:t xml:space="preserve"> </w:t>
      </w:r>
      <w:r w:rsidRPr="009551DF">
        <w:rPr>
          <w:rFonts w:ascii="Times New Roman" w:eastAsia="Times New Roman" w:hAnsi="Times New Roman" w:cs="Times New Roman"/>
          <w:i/>
          <w:sz w:val="26"/>
        </w:rPr>
        <w:t>«хӀун</w:t>
      </w:r>
      <w:r w:rsidRPr="009551DF">
        <w:rPr>
          <w:rFonts w:ascii="Times New Roman" w:eastAsia="Times New Roman" w:hAnsi="Times New Roman" w:cs="Times New Roman"/>
          <w:i/>
          <w:spacing w:val="27"/>
          <w:sz w:val="26"/>
        </w:rPr>
        <w:t xml:space="preserve"> </w:t>
      </w:r>
      <w:r w:rsidRPr="009551DF">
        <w:rPr>
          <w:rFonts w:ascii="Times New Roman" w:eastAsia="Times New Roman" w:hAnsi="Times New Roman" w:cs="Times New Roman"/>
          <w:i/>
          <w:sz w:val="26"/>
        </w:rPr>
        <w:t>дийр</w:t>
      </w:r>
      <w:r w:rsidRPr="009551DF">
        <w:rPr>
          <w:rFonts w:ascii="Times New Roman" w:eastAsia="Times New Roman" w:hAnsi="Times New Roman" w:cs="Times New Roman"/>
          <w:i/>
          <w:spacing w:val="29"/>
          <w:sz w:val="26"/>
        </w:rPr>
        <w:t xml:space="preserve"> </w:t>
      </w:r>
      <w:r w:rsidRPr="009551DF">
        <w:rPr>
          <w:rFonts w:ascii="Times New Roman" w:eastAsia="Times New Roman" w:hAnsi="Times New Roman" w:cs="Times New Roman"/>
          <w:i/>
          <w:sz w:val="26"/>
        </w:rPr>
        <w:t>ду?»</w:t>
      </w:r>
      <w:r w:rsidRPr="009551DF">
        <w:rPr>
          <w:rFonts w:ascii="Times New Roman" w:eastAsia="Times New Roman" w:hAnsi="Times New Roman" w:cs="Times New Roman"/>
          <w:i/>
          <w:spacing w:val="34"/>
          <w:sz w:val="26"/>
        </w:rPr>
        <w:t xml:space="preserve"> </w:t>
      </w:r>
      <w:r w:rsidRPr="009551DF">
        <w:rPr>
          <w:rFonts w:ascii="Times New Roman" w:eastAsia="Times New Roman" w:hAnsi="Times New Roman" w:cs="Times New Roman"/>
          <w:sz w:val="26"/>
        </w:rPr>
        <w:t>бохучу</w:t>
      </w:r>
      <w:r w:rsidRPr="009551DF">
        <w:rPr>
          <w:rFonts w:ascii="Times New Roman" w:eastAsia="Times New Roman" w:hAnsi="Times New Roman" w:cs="Times New Roman"/>
          <w:spacing w:val="29"/>
          <w:sz w:val="26"/>
        </w:rPr>
        <w:t xml:space="preserve"> </w:t>
      </w:r>
      <w:r w:rsidRPr="009551DF">
        <w:rPr>
          <w:rFonts w:ascii="Times New Roman" w:eastAsia="Times New Roman" w:hAnsi="Times New Roman" w:cs="Times New Roman"/>
          <w:sz w:val="26"/>
        </w:rPr>
        <w:t>хаттаршна</w:t>
      </w:r>
      <w:r w:rsidRPr="009551DF">
        <w:rPr>
          <w:rFonts w:ascii="Times New Roman" w:eastAsia="Times New Roman" w:hAnsi="Times New Roman" w:cs="Times New Roman"/>
          <w:spacing w:val="26"/>
          <w:sz w:val="26"/>
        </w:rPr>
        <w:t xml:space="preserve"> </w:t>
      </w:r>
      <w:r w:rsidRPr="009551DF">
        <w:rPr>
          <w:rFonts w:ascii="Times New Roman" w:eastAsia="Times New Roman" w:hAnsi="Times New Roman" w:cs="Times New Roman"/>
          <w:sz w:val="26"/>
        </w:rPr>
        <w:t>жоп</w:t>
      </w:r>
      <w:r w:rsidRPr="009551DF">
        <w:rPr>
          <w:rFonts w:ascii="Times New Roman" w:eastAsia="Times New Roman" w:hAnsi="Times New Roman" w:cs="Times New Roman"/>
          <w:spacing w:val="27"/>
          <w:sz w:val="26"/>
        </w:rPr>
        <w:t xml:space="preserve"> </w:t>
      </w:r>
      <w:r w:rsidRPr="009551DF">
        <w:rPr>
          <w:rFonts w:ascii="Times New Roman" w:eastAsia="Times New Roman" w:hAnsi="Times New Roman" w:cs="Times New Roman"/>
          <w:sz w:val="26"/>
        </w:rPr>
        <w:t>лун</w:t>
      </w:r>
      <w:r w:rsidRPr="009551DF">
        <w:rPr>
          <w:rFonts w:ascii="Times New Roman" w:eastAsia="Times New Roman" w:hAnsi="Times New Roman" w:cs="Times New Roman"/>
          <w:spacing w:val="26"/>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довза;</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i/>
          <w:sz w:val="26"/>
        </w:rPr>
        <w:t>«муха?»,</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«хьенан?»,</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 xml:space="preserve">«стенан?» </w:t>
      </w:r>
      <w:r w:rsidRPr="009551DF">
        <w:rPr>
          <w:rFonts w:ascii="Times New Roman" w:eastAsia="Times New Roman" w:hAnsi="Times New Roman" w:cs="Times New Roman"/>
          <w:sz w:val="26"/>
        </w:rPr>
        <w:t>бохучу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хаттаршна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жоп</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лун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довза;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Ӏаларан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Ӏалашоне,</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эмоцин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иэшаре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хьаьжжина,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предложенин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тайпа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3" w:hanging="281"/>
        <w:jc w:val="both"/>
        <w:rPr>
          <w:rFonts w:ascii="Symbol" w:eastAsia="Times New Roman" w:hAnsi="Symbol" w:cs="Times New Roman"/>
          <w:sz w:val="26"/>
        </w:rPr>
      </w:pP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нийсайаздаран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царна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адамийн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фамилешкахь,</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дийнатийн</w:t>
      </w:r>
      <w:r w:rsidRPr="009551DF">
        <w:rPr>
          <w:rFonts w:ascii="Times New Roman" w:eastAsia="Times New Roman" w:hAnsi="Times New Roman" w:cs="Times New Roman"/>
          <w:spacing w:val="66"/>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меттигийн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доккха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дештӀаьхенийн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цӀердешнашца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къаьстина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йазйар;</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1" w:hanging="281"/>
        <w:jc w:val="both"/>
        <w:rPr>
          <w:rFonts w:ascii="Symbol" w:eastAsia="Times New Roman" w:hAnsi="Symbol" w:cs="Times New Roman"/>
          <w:sz w:val="26"/>
        </w:rPr>
      </w:pP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45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схьайазйан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(йукъахдитарш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доцуш,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элпаш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талхош);</w:t>
      </w:r>
    </w:p>
    <w:p w:rsidR="009551DF" w:rsidRPr="009551DF" w:rsidRDefault="009551DF" w:rsidP="009551DF">
      <w:pPr>
        <w:widowControl w:val="0"/>
        <w:numPr>
          <w:ilvl w:val="0"/>
          <w:numId w:val="10"/>
        </w:numPr>
        <w:tabs>
          <w:tab w:val="left" w:pos="892"/>
        </w:tabs>
        <w:autoSpaceDE w:val="0"/>
        <w:autoSpaceDN w:val="0"/>
        <w:spacing w:after="0" w:line="240" w:lineRule="auto"/>
        <w:ind w:left="826" w:right="112" w:hanging="281"/>
        <w:jc w:val="both"/>
        <w:rPr>
          <w:rFonts w:ascii="Symbol" w:eastAsia="Times New Roman" w:hAnsi="Symbol" w:cs="Times New Roman"/>
          <w:sz w:val="26"/>
        </w:rPr>
      </w:pPr>
      <w:r w:rsidRPr="009551DF">
        <w:rPr>
          <w:rFonts w:ascii="Times New Roman" w:eastAsia="Times New Roman" w:hAnsi="Times New Roman" w:cs="Times New Roman"/>
        </w:rPr>
        <w:tab/>
      </w:r>
      <w:r w:rsidRPr="009551DF">
        <w:rPr>
          <w:rFonts w:ascii="Times New Roman" w:eastAsia="Times New Roman" w:hAnsi="Times New Roman" w:cs="Times New Roman"/>
          <w:sz w:val="26"/>
        </w:rPr>
        <w:t>Ӏамийна нийсайаздаран бакъонаш тидаме а оьцуш, дешнаш, предложенеш, 40</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олуш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дӀайазйан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(йукъахдитарш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доцуш,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элпаш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талхош);</w:t>
      </w:r>
    </w:p>
    <w:p w:rsidR="009551DF" w:rsidRPr="009551DF" w:rsidRDefault="009551DF" w:rsidP="009551DF">
      <w:pPr>
        <w:widowControl w:val="0"/>
        <w:numPr>
          <w:ilvl w:val="0"/>
          <w:numId w:val="10"/>
        </w:numPr>
        <w:tabs>
          <w:tab w:val="left" w:pos="827"/>
        </w:tabs>
        <w:autoSpaceDE w:val="0"/>
        <w:autoSpaceDN w:val="0"/>
        <w:spacing w:after="0" w:line="316" w:lineRule="exact"/>
        <w:ind w:left="826" w:hanging="281"/>
        <w:jc w:val="both"/>
        <w:rPr>
          <w:rFonts w:ascii="Symbol" w:eastAsia="Times New Roman" w:hAnsi="Symbol" w:cs="Times New Roman"/>
          <w:sz w:val="26"/>
        </w:rPr>
      </w:pPr>
      <w:r w:rsidRPr="009551DF">
        <w:rPr>
          <w:rFonts w:ascii="Times New Roman" w:eastAsia="Times New Roman" w:hAnsi="Times New Roman" w:cs="Times New Roman"/>
          <w:sz w:val="26"/>
        </w:rPr>
        <w:t>опискаш,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бакъонашна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гӀалаташ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схьалаха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нисдан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jc w:val="both"/>
        <w:rPr>
          <w:rFonts w:ascii="Symbol" w:eastAsia="Times New Roman" w:hAnsi="Symbol" w:cs="Times New Roman"/>
          <w:sz w:val="26"/>
        </w:rPr>
      </w:pPr>
      <w:r w:rsidRPr="009551DF">
        <w:rPr>
          <w:rFonts w:ascii="Times New Roman" w:eastAsia="Times New Roman" w:hAnsi="Times New Roman" w:cs="Times New Roman"/>
          <w:sz w:val="26"/>
        </w:rPr>
        <w:t>Ӏаматан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дошамех</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sz w:val="26"/>
        </w:rPr>
        <w:t>нийсааларан (орфоэпин) норманаш, нийса интонаци (эшар) лар а йеш, барта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диалоган а, монологан а аларш (билгалйинчу темина, тергамийн бух тӀехь 2-4</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хӀитто;</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jc w:val="both"/>
        <w:rPr>
          <w:rFonts w:ascii="Symbol" w:eastAsia="Times New Roman" w:hAnsi="Symbol" w:cs="Times New Roman"/>
          <w:sz w:val="26"/>
        </w:rPr>
      </w:pPr>
      <w:r w:rsidRPr="009551DF">
        <w:rPr>
          <w:rFonts w:ascii="Times New Roman" w:eastAsia="Times New Roman" w:hAnsi="Times New Roman" w:cs="Times New Roman"/>
          <w:sz w:val="26"/>
        </w:rPr>
        <w:t>суьртан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репродукцихула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барта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дийцар</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rPr>
          <w:rFonts w:ascii="Symbol" w:eastAsia="Times New Roman" w:hAnsi="Symbol" w:cs="Times New Roman"/>
          <w:sz w:val="26"/>
        </w:rPr>
      </w:pPr>
      <w:r w:rsidRPr="009551DF">
        <w:rPr>
          <w:rFonts w:ascii="Times New Roman" w:eastAsia="Times New Roman" w:hAnsi="Times New Roman" w:cs="Times New Roman"/>
          <w:sz w:val="26"/>
        </w:rPr>
        <w:t>йешначун</w:t>
      </w:r>
      <w:r w:rsidRPr="009551DF">
        <w:rPr>
          <w:rFonts w:ascii="Times New Roman" w:eastAsia="Times New Roman" w:hAnsi="Times New Roman" w:cs="Times New Roman"/>
          <w:spacing w:val="49"/>
          <w:sz w:val="26"/>
        </w:rPr>
        <w:t xml:space="preserve"> </w:t>
      </w:r>
      <w:r w:rsidRPr="009551DF">
        <w:rPr>
          <w:rFonts w:ascii="Times New Roman" w:eastAsia="Times New Roman" w:hAnsi="Times New Roman" w:cs="Times New Roman"/>
          <w:sz w:val="26"/>
        </w:rPr>
        <w:t>(хезначун)</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буха</w:t>
      </w:r>
      <w:r w:rsidRPr="009551DF">
        <w:rPr>
          <w:rFonts w:ascii="Times New Roman" w:eastAsia="Times New Roman" w:hAnsi="Times New Roman" w:cs="Times New Roman"/>
          <w:spacing w:val="49"/>
          <w:sz w:val="26"/>
        </w:rPr>
        <w:t xml:space="preserve"> </w:t>
      </w:r>
      <w:r w:rsidRPr="009551DF">
        <w:rPr>
          <w:rFonts w:ascii="Times New Roman" w:eastAsia="Times New Roman" w:hAnsi="Times New Roman" w:cs="Times New Roman"/>
          <w:sz w:val="26"/>
        </w:rPr>
        <w:t>тӀехь</w:t>
      </w:r>
      <w:r w:rsidRPr="009551DF">
        <w:rPr>
          <w:rFonts w:ascii="Times New Roman" w:eastAsia="Times New Roman" w:hAnsi="Times New Roman" w:cs="Times New Roman"/>
          <w:spacing w:val="49"/>
          <w:sz w:val="26"/>
        </w:rPr>
        <w:t xml:space="preserve"> </w:t>
      </w:r>
      <w:r w:rsidRPr="009551DF">
        <w:rPr>
          <w:rFonts w:ascii="Times New Roman" w:eastAsia="Times New Roman" w:hAnsi="Times New Roman" w:cs="Times New Roman"/>
          <w:sz w:val="26"/>
        </w:rPr>
        <w:t>барта</w:t>
      </w:r>
      <w:r w:rsidRPr="009551DF">
        <w:rPr>
          <w:rFonts w:ascii="Times New Roman" w:eastAsia="Times New Roman" w:hAnsi="Times New Roman" w:cs="Times New Roman"/>
          <w:spacing w:val="49"/>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йозанан</w:t>
      </w:r>
      <w:r w:rsidRPr="009551DF">
        <w:rPr>
          <w:rFonts w:ascii="Times New Roman" w:eastAsia="Times New Roman" w:hAnsi="Times New Roman" w:cs="Times New Roman"/>
          <w:spacing w:val="51"/>
          <w:sz w:val="26"/>
        </w:rPr>
        <w:t xml:space="preserve"> </w:t>
      </w:r>
      <w:r w:rsidRPr="009551DF">
        <w:rPr>
          <w:rFonts w:ascii="Times New Roman" w:eastAsia="Times New Roman" w:hAnsi="Times New Roman" w:cs="Times New Roman"/>
          <w:sz w:val="26"/>
        </w:rPr>
        <w:t>кепахь</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0"/>
          <w:sz w:val="26"/>
        </w:rPr>
        <w:t xml:space="preserve"> </w:t>
      </w:r>
      <w:r w:rsidRPr="009551DF">
        <w:rPr>
          <w:rFonts w:ascii="Times New Roman" w:eastAsia="Times New Roman" w:hAnsi="Times New Roman" w:cs="Times New Roman"/>
          <w:sz w:val="26"/>
        </w:rPr>
        <w:t>(1-2</w:t>
      </w:r>
      <w:r w:rsidRPr="009551DF">
        <w:rPr>
          <w:rFonts w:ascii="Times New Roman" w:eastAsia="Times New Roman" w:hAnsi="Times New Roman" w:cs="Times New Roman"/>
          <w:spacing w:val="49"/>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цхьалхечу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жамӀийн кеп кхолла;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4" w:hanging="281"/>
        <w:rPr>
          <w:rFonts w:ascii="Symbol" w:eastAsia="Times New Roman" w:hAnsi="Symbol" w:cs="Times New Roman"/>
          <w:sz w:val="26"/>
        </w:rPr>
      </w:pPr>
      <w:r w:rsidRPr="009551DF">
        <w:rPr>
          <w:rFonts w:ascii="Times New Roman" w:eastAsia="Times New Roman" w:hAnsi="Times New Roman" w:cs="Times New Roman"/>
          <w:sz w:val="26"/>
        </w:rPr>
        <w:t>хаттаршца</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царна</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йукъара</w:t>
      </w:r>
      <w:r w:rsidRPr="009551DF">
        <w:rPr>
          <w:rFonts w:ascii="Times New Roman" w:eastAsia="Times New Roman" w:hAnsi="Times New Roman" w:cs="Times New Roman"/>
          <w:spacing w:val="16"/>
          <w:sz w:val="26"/>
        </w:rPr>
        <w:t xml:space="preserve"> </w:t>
      </w:r>
      <w:r w:rsidRPr="009551DF">
        <w:rPr>
          <w:rFonts w:ascii="Times New Roman" w:eastAsia="Times New Roman" w:hAnsi="Times New Roman" w:cs="Times New Roman"/>
          <w:sz w:val="26"/>
        </w:rPr>
        <w:t>маьӀнийн</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уьйр</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къастош,</w:t>
      </w:r>
      <w:r w:rsidRPr="009551DF">
        <w:rPr>
          <w:rFonts w:ascii="Times New Roman" w:eastAsia="Times New Roman" w:hAnsi="Times New Roman" w:cs="Times New Roman"/>
          <w:spacing w:val="17"/>
          <w:sz w:val="26"/>
        </w:rPr>
        <w:t xml:space="preserve"> </w:t>
      </w:r>
      <w:r w:rsidRPr="009551DF">
        <w:rPr>
          <w:rFonts w:ascii="Times New Roman" w:eastAsia="Times New Roman" w:hAnsi="Times New Roman" w:cs="Times New Roman"/>
          <w:sz w:val="26"/>
        </w:rPr>
        <w:t>дешнех</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хӀитто;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4" w:hanging="281"/>
        <w:rPr>
          <w:rFonts w:ascii="Symbol" w:eastAsia="Times New Roman" w:hAnsi="Symbol" w:cs="Times New Roman"/>
          <w:sz w:val="26"/>
        </w:rPr>
      </w:pPr>
      <w:r w:rsidRPr="009551DF">
        <w:rPr>
          <w:rFonts w:ascii="Times New Roman" w:eastAsia="Times New Roman" w:hAnsi="Times New Roman" w:cs="Times New Roman"/>
          <w:sz w:val="26"/>
        </w:rPr>
        <w:t>декъалдарийн</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sz w:val="26"/>
        </w:rPr>
        <w:t>билгалдинчу</w:t>
      </w:r>
      <w:r w:rsidRPr="009551DF">
        <w:rPr>
          <w:rFonts w:ascii="Times New Roman" w:eastAsia="Times New Roman" w:hAnsi="Times New Roman" w:cs="Times New Roman"/>
          <w:spacing w:val="17"/>
          <w:sz w:val="26"/>
        </w:rPr>
        <w:t xml:space="preserve"> </w:t>
      </w:r>
      <w:r w:rsidRPr="009551DF">
        <w:rPr>
          <w:rFonts w:ascii="Times New Roman" w:eastAsia="Times New Roman" w:hAnsi="Times New Roman" w:cs="Times New Roman"/>
          <w:sz w:val="26"/>
        </w:rPr>
        <w:t>масалийн</w:t>
      </w:r>
      <w:r w:rsidRPr="009551DF">
        <w:rPr>
          <w:rFonts w:ascii="Times New Roman" w:eastAsia="Times New Roman" w:hAnsi="Times New Roman" w:cs="Times New Roman"/>
          <w:spacing w:val="17"/>
          <w:sz w:val="26"/>
        </w:rPr>
        <w:t xml:space="preserve"> </w:t>
      </w:r>
      <w:r w:rsidRPr="009551DF">
        <w:rPr>
          <w:rFonts w:ascii="Times New Roman" w:eastAsia="Times New Roman" w:hAnsi="Times New Roman" w:cs="Times New Roman"/>
          <w:sz w:val="26"/>
        </w:rPr>
        <w:t>анализ</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sz w:val="26"/>
        </w:rPr>
        <w:t>дӀайахьарехь</w:t>
      </w:r>
      <w:r w:rsidRPr="009551DF">
        <w:rPr>
          <w:rFonts w:ascii="Times New Roman" w:eastAsia="Times New Roman" w:hAnsi="Times New Roman" w:cs="Times New Roman"/>
          <w:spacing w:val="16"/>
          <w:sz w:val="26"/>
        </w:rPr>
        <w:t xml:space="preserve"> </w:t>
      </w:r>
      <w:r w:rsidRPr="009551DF">
        <w:rPr>
          <w:rFonts w:ascii="Times New Roman" w:eastAsia="Times New Roman" w:hAnsi="Times New Roman" w:cs="Times New Roman"/>
          <w:sz w:val="26"/>
        </w:rPr>
        <w:t>декъалваран</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sz w:val="26"/>
        </w:rPr>
        <w:t>жанран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башхаллаш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йийцаре</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текстийн-декъалдарийн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хӀоттаман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анализйан;</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тема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билгалйаккха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текстана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цуьнан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тема гойту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цӀе</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тилла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уьйр</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йоцчу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предложенех,</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дакъойх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rPr>
          <w:rFonts w:ascii="Symbol" w:eastAsia="Times New Roman" w:hAnsi="Symbol" w:cs="Times New Roman"/>
          <w:sz w:val="26"/>
        </w:rPr>
      </w:pPr>
      <w:r w:rsidRPr="009551DF">
        <w:rPr>
          <w:rFonts w:ascii="Times New Roman" w:eastAsia="Times New Roman" w:hAnsi="Times New Roman" w:cs="Times New Roman"/>
          <w:sz w:val="26"/>
        </w:rPr>
        <w:t>хаттаршна</w:t>
      </w:r>
      <w:r w:rsidRPr="009551DF">
        <w:rPr>
          <w:rFonts w:ascii="Times New Roman" w:eastAsia="Times New Roman" w:hAnsi="Times New Roman" w:cs="Times New Roman"/>
          <w:spacing w:val="34"/>
          <w:sz w:val="26"/>
        </w:rPr>
        <w:t xml:space="preserve"> </w:t>
      </w:r>
      <w:r w:rsidRPr="009551DF">
        <w:rPr>
          <w:rFonts w:ascii="Times New Roman" w:eastAsia="Times New Roman" w:hAnsi="Times New Roman" w:cs="Times New Roman"/>
          <w:sz w:val="26"/>
        </w:rPr>
        <w:t>тӀе</w:t>
      </w:r>
      <w:r w:rsidRPr="009551DF">
        <w:rPr>
          <w:rFonts w:ascii="Times New Roman" w:eastAsia="Times New Roman" w:hAnsi="Times New Roman" w:cs="Times New Roman"/>
          <w:spacing w:val="3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4"/>
          <w:sz w:val="26"/>
        </w:rPr>
        <w:t xml:space="preserve"> </w:t>
      </w:r>
      <w:r w:rsidRPr="009551DF">
        <w:rPr>
          <w:rFonts w:ascii="Times New Roman" w:eastAsia="Times New Roman" w:hAnsi="Times New Roman" w:cs="Times New Roman"/>
          <w:sz w:val="26"/>
        </w:rPr>
        <w:t>тевжаш,</w:t>
      </w:r>
      <w:r w:rsidRPr="009551DF">
        <w:rPr>
          <w:rFonts w:ascii="Times New Roman" w:eastAsia="Times New Roman" w:hAnsi="Times New Roman" w:cs="Times New Roman"/>
          <w:spacing w:val="31"/>
          <w:sz w:val="26"/>
        </w:rPr>
        <w:t xml:space="preserve"> </w:t>
      </w:r>
      <w:r w:rsidRPr="009551DF">
        <w:rPr>
          <w:rFonts w:ascii="Times New Roman" w:eastAsia="Times New Roman" w:hAnsi="Times New Roman" w:cs="Times New Roman"/>
          <w:sz w:val="26"/>
        </w:rPr>
        <w:t>30-45</w:t>
      </w:r>
      <w:r w:rsidRPr="009551DF">
        <w:rPr>
          <w:rFonts w:ascii="Times New Roman" w:eastAsia="Times New Roman" w:hAnsi="Times New Roman" w:cs="Times New Roman"/>
          <w:spacing w:val="32"/>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32"/>
          <w:sz w:val="26"/>
        </w:rPr>
        <w:t xml:space="preserve"> </w:t>
      </w:r>
      <w:r w:rsidRPr="009551DF">
        <w:rPr>
          <w:rFonts w:ascii="Times New Roman" w:eastAsia="Times New Roman" w:hAnsi="Times New Roman" w:cs="Times New Roman"/>
          <w:sz w:val="26"/>
        </w:rPr>
        <w:t>барамехь</w:t>
      </w:r>
      <w:r w:rsidRPr="009551DF">
        <w:rPr>
          <w:rFonts w:ascii="Times New Roman" w:eastAsia="Times New Roman" w:hAnsi="Times New Roman" w:cs="Times New Roman"/>
          <w:spacing w:val="31"/>
          <w:sz w:val="26"/>
        </w:rPr>
        <w:t xml:space="preserve"> </w:t>
      </w:r>
      <w:r w:rsidRPr="009551DF">
        <w:rPr>
          <w:rFonts w:ascii="Times New Roman" w:eastAsia="Times New Roman" w:hAnsi="Times New Roman" w:cs="Times New Roman"/>
          <w:sz w:val="26"/>
        </w:rPr>
        <w:t>дийцаран</w:t>
      </w:r>
      <w:r w:rsidRPr="009551DF">
        <w:rPr>
          <w:rFonts w:ascii="Times New Roman" w:eastAsia="Times New Roman" w:hAnsi="Times New Roman" w:cs="Times New Roman"/>
          <w:spacing w:val="34"/>
          <w:sz w:val="26"/>
        </w:rPr>
        <w:t xml:space="preserve"> </w:t>
      </w: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32"/>
          <w:sz w:val="26"/>
        </w:rPr>
        <w:t xml:space="preserve"> </w:t>
      </w:r>
      <w:r w:rsidRPr="009551DF">
        <w:rPr>
          <w:rFonts w:ascii="Times New Roman" w:eastAsia="Times New Roman" w:hAnsi="Times New Roman" w:cs="Times New Roman"/>
          <w:sz w:val="26"/>
        </w:rPr>
        <w:t>ма-йарра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схьайийцар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дӀайаздан;</w:t>
      </w:r>
    </w:p>
    <w:p w:rsidR="009551DF" w:rsidRPr="009551DF" w:rsidRDefault="009551DF" w:rsidP="009551DF">
      <w:pPr>
        <w:widowControl w:val="0"/>
        <w:numPr>
          <w:ilvl w:val="0"/>
          <w:numId w:val="10"/>
        </w:numPr>
        <w:tabs>
          <w:tab w:val="left" w:pos="827"/>
          <w:tab w:val="left" w:pos="1491"/>
          <w:tab w:val="left" w:pos="2858"/>
          <w:tab w:val="left" w:pos="4113"/>
          <w:tab w:val="left" w:pos="5506"/>
          <w:tab w:val="left" w:pos="6586"/>
          <w:tab w:val="left" w:pos="7487"/>
          <w:tab w:val="left" w:pos="8744"/>
        </w:tabs>
        <w:autoSpaceDE w:val="0"/>
        <w:autoSpaceDN w:val="0"/>
        <w:spacing w:after="0" w:line="240" w:lineRule="auto"/>
        <w:ind w:left="826" w:right="110" w:hanging="281"/>
        <w:rPr>
          <w:rFonts w:ascii="Symbol" w:eastAsia="Times New Roman" w:hAnsi="Symbol" w:cs="Times New Roman"/>
          <w:sz w:val="26"/>
        </w:rPr>
      </w:pPr>
      <w:r w:rsidRPr="009551DF">
        <w:rPr>
          <w:rFonts w:ascii="Times New Roman" w:eastAsia="Times New Roman" w:hAnsi="Times New Roman" w:cs="Times New Roman"/>
          <w:sz w:val="26"/>
        </w:rPr>
        <w:t>шен</w:t>
      </w:r>
      <w:r w:rsidRPr="009551DF">
        <w:rPr>
          <w:rFonts w:ascii="Times New Roman" w:eastAsia="Times New Roman" w:hAnsi="Times New Roman" w:cs="Times New Roman"/>
          <w:sz w:val="26"/>
        </w:rPr>
        <w:tab/>
        <w:t>дешнашца</w:t>
      </w:r>
      <w:r w:rsidRPr="009551DF">
        <w:rPr>
          <w:rFonts w:ascii="Times New Roman" w:eastAsia="Times New Roman" w:hAnsi="Times New Roman" w:cs="Times New Roman"/>
          <w:sz w:val="26"/>
        </w:rPr>
        <w:tab/>
        <w:t>Ӏамийнчу</w:t>
      </w:r>
      <w:r w:rsidRPr="009551DF">
        <w:rPr>
          <w:rFonts w:ascii="Times New Roman" w:eastAsia="Times New Roman" w:hAnsi="Times New Roman" w:cs="Times New Roman"/>
          <w:sz w:val="26"/>
        </w:rPr>
        <w:tab/>
        <w:t>кхетамийн</w:t>
      </w:r>
      <w:r w:rsidRPr="009551DF">
        <w:rPr>
          <w:rFonts w:ascii="Times New Roman" w:eastAsia="Times New Roman" w:hAnsi="Times New Roman" w:cs="Times New Roman"/>
          <w:sz w:val="26"/>
        </w:rPr>
        <w:tab/>
        <w:t>маьӀнех</w:t>
      </w:r>
      <w:r w:rsidRPr="009551DF">
        <w:rPr>
          <w:rFonts w:ascii="Times New Roman" w:eastAsia="Times New Roman" w:hAnsi="Times New Roman" w:cs="Times New Roman"/>
          <w:sz w:val="26"/>
        </w:rPr>
        <w:tab/>
        <w:t>кхето;</w:t>
      </w:r>
      <w:r w:rsidRPr="009551DF">
        <w:rPr>
          <w:rFonts w:ascii="Times New Roman" w:eastAsia="Times New Roman" w:hAnsi="Times New Roman" w:cs="Times New Roman"/>
          <w:sz w:val="26"/>
        </w:rPr>
        <w:tab/>
        <w:t>Ӏамийнчу</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1"/>
          <w:sz w:val="26"/>
        </w:rPr>
        <w:t>кхетамех</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autoSpaceDE w:val="0"/>
        <w:autoSpaceDN w:val="0"/>
        <w:spacing w:before="11" w:after="0" w:line="240" w:lineRule="auto"/>
        <w:rPr>
          <w:rFonts w:ascii="Times New Roman" w:eastAsia="Times New Roman" w:hAnsi="Times New Roman" w:cs="Times New Roman"/>
          <w:sz w:val="17"/>
          <w:szCs w:val="26"/>
        </w:rPr>
      </w:pPr>
    </w:p>
    <w:p w:rsidR="009551DF" w:rsidRPr="009551DF" w:rsidRDefault="009551DF" w:rsidP="009551DF">
      <w:pPr>
        <w:widowControl w:val="0"/>
        <w:numPr>
          <w:ilvl w:val="0"/>
          <w:numId w:val="9"/>
        </w:numPr>
        <w:tabs>
          <w:tab w:val="left" w:pos="4562"/>
        </w:tabs>
        <w:autoSpaceDE w:val="0"/>
        <w:autoSpaceDN w:val="0"/>
        <w:spacing w:before="88" w:after="0" w:line="240" w:lineRule="auto"/>
        <w:ind w:hanging="4557"/>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before="1" w:after="0" w:line="240" w:lineRule="auto"/>
        <w:ind w:left="620"/>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Дешархо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Ӏемар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ву:</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къоман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тӀекеренан мотт</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маьӀнах</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кхето;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лингвистикин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экспериментах</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бовзаран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некъах</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826" w:hanging="281"/>
        <w:rPr>
          <w:rFonts w:ascii="Symbol" w:eastAsia="Times New Roman" w:hAnsi="Symbol" w:cs="Times New Roman"/>
          <w:sz w:val="26"/>
        </w:rPr>
      </w:pPr>
      <w:r w:rsidRPr="009551DF">
        <w:rPr>
          <w:rFonts w:ascii="Times New Roman" w:eastAsia="Times New Roman" w:hAnsi="Times New Roman" w:cs="Times New Roman"/>
          <w:sz w:val="26"/>
        </w:rPr>
        <w:t>билгалйинчу</w:t>
      </w:r>
      <w:r w:rsidRPr="009551DF">
        <w:rPr>
          <w:rFonts w:ascii="Times New Roman" w:eastAsia="Times New Roman" w:hAnsi="Times New Roman" w:cs="Times New Roman"/>
          <w:spacing w:val="11"/>
          <w:sz w:val="26"/>
        </w:rPr>
        <w:t xml:space="preserve"> </w:t>
      </w:r>
      <w:r w:rsidRPr="009551DF">
        <w:rPr>
          <w:rFonts w:ascii="Times New Roman" w:eastAsia="Times New Roman" w:hAnsi="Times New Roman" w:cs="Times New Roman"/>
          <w:sz w:val="26"/>
        </w:rPr>
        <w:t>параметрашца</w:t>
      </w:r>
      <w:r w:rsidRPr="009551DF">
        <w:rPr>
          <w:rFonts w:ascii="Times New Roman" w:eastAsia="Times New Roman" w:hAnsi="Times New Roman" w:cs="Times New Roman"/>
          <w:spacing w:val="12"/>
          <w:sz w:val="26"/>
        </w:rPr>
        <w:t xml:space="preserve"> </w:t>
      </w:r>
      <w:r w:rsidRPr="009551DF">
        <w:rPr>
          <w:rFonts w:ascii="Times New Roman" w:eastAsia="Times New Roman" w:hAnsi="Times New Roman" w:cs="Times New Roman"/>
          <w:sz w:val="26"/>
        </w:rPr>
        <w:t>дашехь</w:t>
      </w:r>
      <w:r w:rsidRPr="009551DF">
        <w:rPr>
          <w:rFonts w:ascii="Times New Roman" w:eastAsia="Times New Roman" w:hAnsi="Times New Roman" w:cs="Times New Roman"/>
          <w:spacing w:val="10"/>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4"/>
          <w:sz w:val="26"/>
        </w:rPr>
        <w:t xml:space="preserve"> </w:t>
      </w:r>
      <w:r w:rsidRPr="009551DF">
        <w:rPr>
          <w:rFonts w:ascii="Times New Roman" w:eastAsia="Times New Roman" w:hAnsi="Times New Roman" w:cs="Times New Roman"/>
          <w:sz w:val="26"/>
        </w:rPr>
        <w:t>дашехь</w:t>
      </w:r>
      <w:r w:rsidRPr="009551DF">
        <w:rPr>
          <w:rFonts w:ascii="Times New Roman" w:eastAsia="Times New Roman" w:hAnsi="Times New Roman" w:cs="Times New Roman"/>
          <w:spacing w:val="10"/>
          <w:sz w:val="26"/>
        </w:rPr>
        <w:t xml:space="preserve"> </w:t>
      </w:r>
      <w:r w:rsidRPr="009551DF">
        <w:rPr>
          <w:rFonts w:ascii="Times New Roman" w:eastAsia="Times New Roman" w:hAnsi="Times New Roman" w:cs="Times New Roman"/>
          <w:sz w:val="26"/>
        </w:rPr>
        <w:t>доцуш</w:t>
      </w:r>
      <w:r w:rsidRPr="009551DF">
        <w:rPr>
          <w:rFonts w:ascii="Times New Roman" w:eastAsia="Times New Roman" w:hAnsi="Times New Roman" w:cs="Times New Roman"/>
          <w:spacing w:val="1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1"/>
          <w:sz w:val="26"/>
        </w:rPr>
        <w:t xml:space="preserve"> </w:t>
      </w:r>
      <w:r w:rsidRPr="009551DF">
        <w:rPr>
          <w:rFonts w:ascii="Times New Roman" w:eastAsia="Times New Roman" w:hAnsi="Times New Roman" w:cs="Times New Roman"/>
          <w:sz w:val="26"/>
        </w:rPr>
        <w:t>аьзнийн</w:t>
      </w:r>
      <w:r w:rsidRPr="009551DF">
        <w:rPr>
          <w:rFonts w:ascii="Times New Roman" w:eastAsia="Times New Roman" w:hAnsi="Times New Roman" w:cs="Times New Roman"/>
          <w:spacing w:val="19"/>
          <w:sz w:val="26"/>
        </w:rPr>
        <w:t xml:space="preserve"> </w:t>
      </w:r>
      <w:r w:rsidRPr="009551DF">
        <w:rPr>
          <w:rFonts w:ascii="Times New Roman" w:eastAsia="Times New Roman" w:hAnsi="Times New Roman" w:cs="Times New Roman"/>
          <w:sz w:val="26"/>
        </w:rPr>
        <w:t>характеристика</w:t>
      </w:r>
    </w:p>
    <w:p w:rsidR="009551DF" w:rsidRPr="009551DF" w:rsidRDefault="009551DF" w:rsidP="009551DF">
      <w:pPr>
        <w:widowControl w:val="0"/>
        <w:autoSpaceDE w:val="0"/>
        <w:autoSpaceDN w:val="0"/>
        <w:spacing w:after="0" w:line="240" w:lineRule="auto"/>
        <w:rPr>
          <w:rFonts w:ascii="Symbol" w:eastAsia="Times New Roman" w:hAnsi="Symbol" w:cs="Times New Roman"/>
          <w:sz w:val="26"/>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99" w:lineRule="exact"/>
        <w:ind w:left="826"/>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йан,</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дустар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кхочушдан,</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классификаци</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йан.</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аьзнийн-элпийн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анализ</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(транскрипци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йеш);</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1" w:hanging="281"/>
        <w:rPr>
          <w:rFonts w:ascii="Symbol" w:eastAsia="Times New Roman" w:hAnsi="Symbol" w:cs="Times New Roman"/>
          <w:sz w:val="26"/>
        </w:rPr>
      </w:pPr>
      <w:r w:rsidRPr="009551DF">
        <w:rPr>
          <w:rFonts w:ascii="Times New Roman" w:eastAsia="Times New Roman" w:hAnsi="Times New Roman" w:cs="Times New Roman"/>
          <w:sz w:val="26"/>
        </w:rPr>
        <w:t>цхьанаораман</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sz w:val="26"/>
        </w:rPr>
        <w:t>цхьана</w:t>
      </w:r>
      <w:r w:rsidRPr="009551DF">
        <w:rPr>
          <w:rFonts w:ascii="Times New Roman" w:eastAsia="Times New Roman" w:hAnsi="Times New Roman" w:cs="Times New Roman"/>
          <w:spacing w:val="14"/>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6"/>
          <w:sz w:val="26"/>
        </w:rPr>
        <w:t xml:space="preserve"> </w:t>
      </w:r>
      <w:r w:rsidRPr="009551DF">
        <w:rPr>
          <w:rFonts w:ascii="Times New Roman" w:eastAsia="Times New Roman" w:hAnsi="Times New Roman" w:cs="Times New Roman"/>
          <w:sz w:val="26"/>
        </w:rPr>
        <w:t>кепаш</w:t>
      </w:r>
      <w:r w:rsidRPr="009551DF">
        <w:rPr>
          <w:rFonts w:ascii="Times New Roman" w:eastAsia="Times New Roman" w:hAnsi="Times New Roman" w:cs="Times New Roman"/>
          <w:spacing w:val="16"/>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18"/>
          <w:sz w:val="26"/>
        </w:rPr>
        <w:t xml:space="preserve"> </w:t>
      </w:r>
      <w:r w:rsidRPr="009551DF">
        <w:rPr>
          <w:rFonts w:ascii="Times New Roman" w:eastAsia="Times New Roman" w:hAnsi="Times New Roman" w:cs="Times New Roman"/>
          <w:sz w:val="26"/>
        </w:rPr>
        <w:t>цхьанаораман</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синонимаш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0" w:hanging="281"/>
        <w:rPr>
          <w:rFonts w:ascii="Symbol" w:eastAsia="Times New Roman" w:hAnsi="Symbol" w:cs="Times New Roman"/>
          <w:sz w:val="26"/>
        </w:rPr>
      </w:pPr>
      <w:r w:rsidRPr="009551DF">
        <w:rPr>
          <w:rFonts w:ascii="Times New Roman" w:eastAsia="Times New Roman" w:hAnsi="Times New Roman" w:cs="Times New Roman"/>
          <w:sz w:val="26"/>
        </w:rPr>
        <w:t>билггал</w:t>
      </w:r>
      <w:r w:rsidRPr="009551DF">
        <w:rPr>
          <w:rFonts w:ascii="Times New Roman" w:eastAsia="Times New Roman" w:hAnsi="Times New Roman" w:cs="Times New Roman"/>
          <w:spacing w:val="28"/>
          <w:sz w:val="26"/>
        </w:rPr>
        <w:t xml:space="preserve"> </w:t>
      </w:r>
      <w:r w:rsidRPr="009551DF">
        <w:rPr>
          <w:rFonts w:ascii="Times New Roman" w:eastAsia="Times New Roman" w:hAnsi="Times New Roman" w:cs="Times New Roman"/>
          <w:sz w:val="26"/>
        </w:rPr>
        <w:t>къасталучу</w:t>
      </w:r>
      <w:r w:rsidRPr="009551DF">
        <w:rPr>
          <w:rFonts w:ascii="Times New Roman" w:eastAsia="Times New Roman" w:hAnsi="Times New Roman" w:cs="Times New Roman"/>
          <w:spacing w:val="32"/>
          <w:sz w:val="26"/>
        </w:rPr>
        <w:t xml:space="preserve"> </w:t>
      </w:r>
      <w:r w:rsidRPr="009551DF">
        <w:rPr>
          <w:rFonts w:ascii="Times New Roman" w:eastAsia="Times New Roman" w:hAnsi="Times New Roman" w:cs="Times New Roman"/>
          <w:sz w:val="26"/>
        </w:rPr>
        <w:t>морфемашца</w:t>
      </w:r>
      <w:r w:rsidRPr="009551DF">
        <w:rPr>
          <w:rFonts w:ascii="Times New Roman" w:eastAsia="Times New Roman" w:hAnsi="Times New Roman" w:cs="Times New Roman"/>
          <w:spacing w:val="30"/>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29"/>
          <w:sz w:val="26"/>
        </w:rPr>
        <w:t xml:space="preserve"> </w:t>
      </w:r>
      <w:r w:rsidRPr="009551DF">
        <w:rPr>
          <w:rFonts w:ascii="Times New Roman" w:eastAsia="Times New Roman" w:hAnsi="Times New Roman" w:cs="Times New Roman"/>
          <w:sz w:val="26"/>
        </w:rPr>
        <w:t>дешнашкахь</w:t>
      </w:r>
      <w:r w:rsidRPr="009551DF">
        <w:rPr>
          <w:rFonts w:ascii="Times New Roman" w:eastAsia="Times New Roman" w:hAnsi="Times New Roman" w:cs="Times New Roman"/>
          <w:spacing w:val="29"/>
          <w:sz w:val="26"/>
        </w:rPr>
        <w:t xml:space="preserve"> </w:t>
      </w:r>
      <w:r w:rsidRPr="009551DF">
        <w:rPr>
          <w:rFonts w:ascii="Times New Roman" w:eastAsia="Times New Roman" w:hAnsi="Times New Roman" w:cs="Times New Roman"/>
          <w:sz w:val="26"/>
        </w:rPr>
        <w:t>чаккхе,</w:t>
      </w:r>
      <w:r w:rsidRPr="009551DF">
        <w:rPr>
          <w:rFonts w:ascii="Times New Roman" w:eastAsia="Times New Roman" w:hAnsi="Times New Roman" w:cs="Times New Roman"/>
          <w:spacing w:val="27"/>
          <w:sz w:val="26"/>
        </w:rPr>
        <w:t xml:space="preserve"> </w:t>
      </w:r>
      <w:r w:rsidRPr="009551DF">
        <w:rPr>
          <w:rFonts w:ascii="Times New Roman" w:eastAsia="Times New Roman" w:hAnsi="Times New Roman" w:cs="Times New Roman"/>
          <w:sz w:val="26"/>
        </w:rPr>
        <w:t>орам,</w:t>
      </w:r>
      <w:r w:rsidRPr="009551DF">
        <w:rPr>
          <w:rFonts w:ascii="Times New Roman" w:eastAsia="Times New Roman" w:hAnsi="Times New Roman" w:cs="Times New Roman"/>
          <w:spacing w:val="27"/>
          <w:sz w:val="26"/>
        </w:rPr>
        <w:t xml:space="preserve"> </w:t>
      </w:r>
      <w:r w:rsidRPr="009551DF">
        <w:rPr>
          <w:rFonts w:ascii="Times New Roman" w:eastAsia="Times New Roman" w:hAnsi="Times New Roman" w:cs="Times New Roman"/>
          <w:sz w:val="26"/>
        </w:rPr>
        <w:t>дешхьалхе,</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суффикс</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схьалаха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(каро);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rPr>
          <w:rFonts w:ascii="Symbol" w:eastAsia="Times New Roman" w:hAnsi="Symbol" w:cs="Times New Roman"/>
          <w:sz w:val="26"/>
        </w:rPr>
      </w:pPr>
      <w:r w:rsidRPr="009551DF">
        <w:rPr>
          <w:rFonts w:ascii="Times New Roman" w:eastAsia="Times New Roman" w:hAnsi="Times New Roman" w:cs="Times New Roman"/>
          <w:sz w:val="26"/>
        </w:rPr>
        <w:t>синонимех</w:t>
      </w:r>
      <w:r w:rsidRPr="009551DF">
        <w:rPr>
          <w:rFonts w:ascii="Times New Roman" w:eastAsia="Times New Roman" w:hAnsi="Times New Roman" w:cs="Times New Roman"/>
          <w:spacing w:val="57"/>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7"/>
          <w:sz w:val="26"/>
        </w:rPr>
        <w:t xml:space="preserve"> </w:t>
      </w:r>
      <w:r w:rsidRPr="009551DF">
        <w:rPr>
          <w:rFonts w:ascii="Times New Roman" w:eastAsia="Times New Roman" w:hAnsi="Times New Roman" w:cs="Times New Roman"/>
          <w:sz w:val="26"/>
        </w:rPr>
        <w:t>антонимех</w:t>
      </w:r>
      <w:r w:rsidRPr="009551DF">
        <w:rPr>
          <w:rFonts w:ascii="Times New Roman" w:eastAsia="Times New Roman" w:hAnsi="Times New Roman" w:cs="Times New Roman"/>
          <w:spacing w:val="57"/>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9"/>
          <w:sz w:val="26"/>
        </w:rPr>
        <w:t xml:space="preserve"> </w:t>
      </w:r>
      <w:r w:rsidRPr="009551DF">
        <w:rPr>
          <w:rFonts w:ascii="Times New Roman" w:eastAsia="Times New Roman" w:hAnsi="Times New Roman" w:cs="Times New Roman"/>
          <w:sz w:val="26"/>
        </w:rPr>
        <w:t>пайдаэцна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меттигаш</w:t>
      </w:r>
      <w:r w:rsidRPr="009551DF">
        <w:rPr>
          <w:rFonts w:ascii="Times New Roman" w:eastAsia="Times New Roman" w:hAnsi="Times New Roman" w:cs="Times New Roman"/>
          <w:spacing w:val="58"/>
          <w:sz w:val="26"/>
        </w:rPr>
        <w:t xml:space="preserve"> </w:t>
      </w:r>
      <w:r w:rsidRPr="009551DF">
        <w:rPr>
          <w:rFonts w:ascii="Times New Roman" w:eastAsia="Times New Roman" w:hAnsi="Times New Roman" w:cs="Times New Roman"/>
          <w:sz w:val="26"/>
        </w:rPr>
        <w:t>гучуйаха;</w:t>
      </w:r>
      <w:r w:rsidRPr="009551DF">
        <w:rPr>
          <w:rFonts w:ascii="Times New Roman" w:eastAsia="Times New Roman" w:hAnsi="Times New Roman" w:cs="Times New Roman"/>
          <w:spacing w:val="60"/>
          <w:sz w:val="26"/>
        </w:rPr>
        <w:t xml:space="preserve"> </w:t>
      </w:r>
      <w:r w:rsidRPr="009551DF">
        <w:rPr>
          <w:rFonts w:ascii="Times New Roman" w:eastAsia="Times New Roman" w:hAnsi="Times New Roman" w:cs="Times New Roman"/>
          <w:sz w:val="26"/>
        </w:rPr>
        <w:t>тайп-тайпанчу</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къамелан дакъойн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дешнашна синонимаша, антонимаш 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йало;</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нийсачу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тӀедеанчу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маьӀнехь</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далийна дешнаш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(атта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довза;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йозанехь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-р,</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i/>
          <w:sz w:val="26"/>
        </w:rPr>
        <w:t>-хо,</w:t>
      </w:r>
      <w:r w:rsidRPr="009551DF">
        <w:rPr>
          <w:rFonts w:ascii="Times New Roman" w:eastAsia="Times New Roman" w:hAnsi="Times New Roman" w:cs="Times New Roman"/>
          <w:i/>
          <w:spacing w:val="-2"/>
          <w:sz w:val="26"/>
        </w:rPr>
        <w:t xml:space="preserve"> </w:t>
      </w:r>
      <w:r w:rsidRPr="009551DF">
        <w:rPr>
          <w:rFonts w:ascii="Times New Roman" w:eastAsia="Times New Roman" w:hAnsi="Times New Roman" w:cs="Times New Roman"/>
          <w:i/>
          <w:sz w:val="26"/>
        </w:rPr>
        <w:t>-ча</w:t>
      </w:r>
      <w:r w:rsidRPr="009551DF">
        <w:rPr>
          <w:rFonts w:ascii="Times New Roman" w:eastAsia="Times New Roman" w:hAnsi="Times New Roman" w:cs="Times New Roman"/>
          <w:i/>
          <w:spacing w:val="-3"/>
          <w:sz w:val="26"/>
        </w:rPr>
        <w:t xml:space="preserve"> </w:t>
      </w:r>
      <w:r w:rsidRPr="009551DF">
        <w:rPr>
          <w:rFonts w:ascii="Times New Roman" w:eastAsia="Times New Roman" w:hAnsi="Times New Roman" w:cs="Times New Roman"/>
          <w:sz w:val="26"/>
        </w:rPr>
        <w:t>суффиксашца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дешнех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620" w:right="110" w:hanging="75"/>
        <w:rPr>
          <w:rFonts w:ascii="Symbol" w:eastAsia="Times New Roman" w:hAnsi="Symbol" w:cs="Times New Roman"/>
          <w:i/>
          <w:sz w:val="26"/>
        </w:rPr>
      </w:pPr>
      <w:r w:rsidRPr="009551DF">
        <w:rPr>
          <w:rFonts w:ascii="Times New Roman" w:eastAsia="Times New Roman" w:hAnsi="Times New Roman" w:cs="Times New Roman"/>
          <w:sz w:val="26"/>
        </w:rPr>
        <w:t>хьастаран-жимдаран</w:t>
      </w:r>
      <w:r w:rsidRPr="009551DF">
        <w:rPr>
          <w:rFonts w:ascii="Times New Roman" w:eastAsia="Times New Roman" w:hAnsi="Times New Roman" w:cs="Times New Roman"/>
          <w:spacing w:val="43"/>
          <w:sz w:val="26"/>
        </w:rPr>
        <w:t xml:space="preserve"> </w:t>
      </w:r>
      <w:r w:rsidRPr="009551DF">
        <w:rPr>
          <w:rFonts w:ascii="Times New Roman" w:eastAsia="Times New Roman" w:hAnsi="Times New Roman" w:cs="Times New Roman"/>
          <w:sz w:val="26"/>
        </w:rPr>
        <w:t>суффиксийн</w:t>
      </w:r>
      <w:r w:rsidRPr="009551DF">
        <w:rPr>
          <w:rFonts w:ascii="Times New Roman" w:eastAsia="Times New Roman" w:hAnsi="Times New Roman" w:cs="Times New Roman"/>
          <w:spacing w:val="41"/>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42"/>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40"/>
          <w:sz w:val="26"/>
        </w:rPr>
        <w:t xml:space="preserve"> </w:t>
      </w:r>
      <w:r w:rsidRPr="009551DF">
        <w:rPr>
          <w:rFonts w:ascii="Times New Roman" w:eastAsia="Times New Roman" w:hAnsi="Times New Roman" w:cs="Times New Roman"/>
          <w:sz w:val="26"/>
        </w:rPr>
        <w:t>кхолла</w:t>
      </w:r>
      <w:r w:rsidRPr="009551DF">
        <w:rPr>
          <w:rFonts w:ascii="Times New Roman" w:eastAsia="Times New Roman" w:hAnsi="Times New Roman" w:cs="Times New Roman"/>
          <w:i/>
          <w:sz w:val="26"/>
        </w:rPr>
        <w:t>(цӀа-цӀелиг,</w:t>
      </w:r>
      <w:r w:rsidRPr="009551DF">
        <w:rPr>
          <w:rFonts w:ascii="Times New Roman" w:eastAsia="Times New Roman" w:hAnsi="Times New Roman" w:cs="Times New Roman"/>
          <w:i/>
          <w:spacing w:val="40"/>
          <w:sz w:val="26"/>
        </w:rPr>
        <w:t xml:space="preserve"> </w:t>
      </w:r>
      <w:r w:rsidRPr="009551DF">
        <w:rPr>
          <w:rFonts w:ascii="Times New Roman" w:eastAsia="Times New Roman" w:hAnsi="Times New Roman" w:cs="Times New Roman"/>
          <w:i/>
          <w:sz w:val="26"/>
        </w:rPr>
        <w:t>кема-</w:t>
      </w:r>
      <w:r w:rsidRPr="009551DF">
        <w:rPr>
          <w:rFonts w:ascii="Times New Roman" w:eastAsia="Times New Roman" w:hAnsi="Times New Roman" w:cs="Times New Roman"/>
          <w:i/>
          <w:spacing w:val="-62"/>
          <w:sz w:val="26"/>
        </w:rPr>
        <w:t xml:space="preserve"> </w:t>
      </w:r>
      <w:r w:rsidRPr="009551DF">
        <w:rPr>
          <w:rFonts w:ascii="Times New Roman" w:eastAsia="Times New Roman" w:hAnsi="Times New Roman" w:cs="Times New Roman"/>
          <w:i/>
          <w:sz w:val="26"/>
        </w:rPr>
        <w:t>кемалг…);</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5" w:hanging="281"/>
        <w:rPr>
          <w:rFonts w:ascii="Symbol" w:eastAsia="Times New Roman" w:hAnsi="Symbol" w:cs="Times New Roman"/>
          <w:sz w:val="26"/>
        </w:rPr>
      </w:pPr>
      <w:r w:rsidRPr="009551DF">
        <w:rPr>
          <w:rFonts w:ascii="Times New Roman" w:eastAsia="Times New Roman" w:hAnsi="Times New Roman" w:cs="Times New Roman"/>
          <w:sz w:val="26"/>
        </w:rPr>
        <w:t>цӀердешнаш</w:t>
      </w:r>
      <w:r w:rsidRPr="009551DF">
        <w:rPr>
          <w:rFonts w:ascii="Times New Roman" w:eastAsia="Times New Roman" w:hAnsi="Times New Roman" w:cs="Times New Roman"/>
          <w:spacing w:val="55"/>
          <w:sz w:val="26"/>
        </w:rPr>
        <w:t xml:space="preserve"> </w:t>
      </w:r>
      <w:r w:rsidRPr="009551DF">
        <w:rPr>
          <w:rFonts w:ascii="Times New Roman" w:eastAsia="Times New Roman" w:hAnsi="Times New Roman" w:cs="Times New Roman"/>
          <w:sz w:val="26"/>
        </w:rPr>
        <w:t>довза;</w:t>
      </w:r>
      <w:r w:rsidRPr="009551DF">
        <w:rPr>
          <w:rFonts w:ascii="Times New Roman" w:eastAsia="Times New Roman" w:hAnsi="Times New Roman" w:cs="Times New Roman"/>
          <w:spacing w:val="55"/>
          <w:sz w:val="26"/>
        </w:rPr>
        <w:t xml:space="preserve"> </w:t>
      </w:r>
      <w:r w:rsidRPr="009551DF">
        <w:rPr>
          <w:rFonts w:ascii="Times New Roman" w:eastAsia="Times New Roman" w:hAnsi="Times New Roman" w:cs="Times New Roman"/>
          <w:sz w:val="26"/>
        </w:rPr>
        <w:t>цӀердешнийн</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грамматикин</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билгалонаш</w:t>
      </w:r>
      <w:r w:rsidRPr="009551DF">
        <w:rPr>
          <w:rFonts w:ascii="Times New Roman" w:eastAsia="Times New Roman" w:hAnsi="Times New Roman" w:cs="Times New Roman"/>
          <w:spacing w:val="55"/>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класс,</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терахь, дожар;</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6" w:hanging="281"/>
        <w:rPr>
          <w:rFonts w:ascii="Symbol" w:eastAsia="Times New Roman" w:hAnsi="Symbol" w:cs="Times New Roman"/>
          <w:sz w:val="26"/>
        </w:rPr>
      </w:pPr>
      <w:r w:rsidRPr="009551DF">
        <w:rPr>
          <w:rFonts w:ascii="Times New Roman" w:eastAsia="Times New Roman" w:hAnsi="Times New Roman" w:cs="Times New Roman"/>
          <w:sz w:val="26"/>
        </w:rPr>
        <w:t>билгалдешнаш</w:t>
      </w:r>
      <w:r w:rsidRPr="009551DF">
        <w:rPr>
          <w:rFonts w:ascii="Times New Roman" w:eastAsia="Times New Roman" w:hAnsi="Times New Roman" w:cs="Times New Roman"/>
          <w:spacing w:val="22"/>
          <w:sz w:val="26"/>
        </w:rPr>
        <w:t xml:space="preserve"> </w:t>
      </w:r>
      <w:r w:rsidRPr="009551DF">
        <w:rPr>
          <w:rFonts w:ascii="Times New Roman" w:eastAsia="Times New Roman" w:hAnsi="Times New Roman" w:cs="Times New Roman"/>
          <w:sz w:val="26"/>
        </w:rPr>
        <w:t>довза;</w:t>
      </w:r>
      <w:r w:rsidRPr="009551DF">
        <w:rPr>
          <w:rFonts w:ascii="Times New Roman" w:eastAsia="Times New Roman" w:hAnsi="Times New Roman" w:cs="Times New Roman"/>
          <w:spacing w:val="25"/>
          <w:sz w:val="26"/>
        </w:rPr>
        <w:t xml:space="preserve"> </w:t>
      </w:r>
      <w:r w:rsidRPr="009551DF">
        <w:rPr>
          <w:rFonts w:ascii="Times New Roman" w:eastAsia="Times New Roman" w:hAnsi="Times New Roman" w:cs="Times New Roman"/>
          <w:sz w:val="26"/>
        </w:rPr>
        <w:t>билгалдешнийн</w:t>
      </w:r>
      <w:r w:rsidRPr="009551DF">
        <w:rPr>
          <w:rFonts w:ascii="Times New Roman" w:eastAsia="Times New Roman" w:hAnsi="Times New Roman" w:cs="Times New Roman"/>
          <w:spacing w:val="26"/>
          <w:sz w:val="26"/>
        </w:rPr>
        <w:t xml:space="preserve"> </w:t>
      </w:r>
      <w:r w:rsidRPr="009551DF">
        <w:rPr>
          <w:rFonts w:ascii="Times New Roman" w:eastAsia="Times New Roman" w:hAnsi="Times New Roman" w:cs="Times New Roman"/>
          <w:sz w:val="26"/>
        </w:rPr>
        <w:t>грамматикин</w:t>
      </w:r>
      <w:r w:rsidRPr="009551DF">
        <w:rPr>
          <w:rFonts w:ascii="Times New Roman" w:eastAsia="Times New Roman" w:hAnsi="Times New Roman" w:cs="Times New Roman"/>
          <w:spacing w:val="24"/>
          <w:sz w:val="26"/>
        </w:rPr>
        <w:t xml:space="preserve"> </w:t>
      </w:r>
      <w:r w:rsidRPr="009551DF">
        <w:rPr>
          <w:rFonts w:ascii="Times New Roman" w:eastAsia="Times New Roman" w:hAnsi="Times New Roman" w:cs="Times New Roman"/>
          <w:sz w:val="26"/>
        </w:rPr>
        <w:t>билгалонаш</w:t>
      </w:r>
      <w:r w:rsidRPr="009551DF">
        <w:rPr>
          <w:rFonts w:ascii="Times New Roman" w:eastAsia="Times New Roman" w:hAnsi="Times New Roman" w:cs="Times New Roman"/>
          <w:spacing w:val="23"/>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23"/>
          <w:sz w:val="26"/>
        </w:rPr>
        <w:t xml:space="preserve"> </w:t>
      </w:r>
      <w:r w:rsidRPr="009551DF">
        <w:rPr>
          <w:rFonts w:ascii="Times New Roman" w:eastAsia="Times New Roman" w:hAnsi="Times New Roman" w:cs="Times New Roman"/>
          <w:sz w:val="26"/>
        </w:rPr>
        <w:t>класс,</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терахь, дожар;</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лааме</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лаамаза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билгалдешнаш</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цхьаллин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дукхаллин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терахьан бен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кеп</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йоцу</w:t>
      </w:r>
      <w:r w:rsidRPr="009551DF">
        <w:rPr>
          <w:rFonts w:ascii="Times New Roman" w:eastAsia="Times New Roman" w:hAnsi="Times New Roman" w:cs="Times New Roman"/>
          <w:spacing w:val="60"/>
          <w:sz w:val="26"/>
        </w:rPr>
        <w:t xml:space="preserve"> </w:t>
      </w:r>
      <w:r w:rsidRPr="009551DF">
        <w:rPr>
          <w:rFonts w:ascii="Times New Roman" w:eastAsia="Times New Roman" w:hAnsi="Times New Roman" w:cs="Times New Roman"/>
          <w:sz w:val="26"/>
        </w:rPr>
        <w:t>цӀердешнаш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(довза);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7" w:hanging="281"/>
        <w:rPr>
          <w:rFonts w:ascii="Symbol" w:eastAsia="Times New Roman" w:hAnsi="Symbol" w:cs="Times New Roman"/>
          <w:sz w:val="26"/>
        </w:rPr>
      </w:pPr>
      <w:r w:rsidRPr="009551DF">
        <w:rPr>
          <w:rFonts w:ascii="Times New Roman" w:eastAsia="Times New Roman" w:hAnsi="Times New Roman" w:cs="Times New Roman"/>
          <w:sz w:val="26"/>
        </w:rPr>
        <w:t>хандешнаш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довза;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«хӀун</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дан?»</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sz w:val="26"/>
        </w:rPr>
        <w:t>бохучу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хаттарна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жоп</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лунхандешнаш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хандешнийн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хан билгалйаккха;</w:t>
      </w:r>
    </w:p>
    <w:p w:rsidR="009551DF" w:rsidRPr="009551DF" w:rsidRDefault="009551DF" w:rsidP="009551DF">
      <w:pPr>
        <w:widowControl w:val="0"/>
        <w:numPr>
          <w:ilvl w:val="0"/>
          <w:numId w:val="10"/>
        </w:numPr>
        <w:tabs>
          <w:tab w:val="left" w:pos="827"/>
          <w:tab w:val="left" w:pos="2261"/>
          <w:tab w:val="left" w:pos="4413"/>
          <w:tab w:val="left" w:pos="6421"/>
          <w:tab w:val="left" w:pos="7638"/>
          <w:tab w:val="left" w:pos="8703"/>
        </w:tabs>
        <w:autoSpaceDE w:val="0"/>
        <w:autoSpaceDN w:val="0"/>
        <w:spacing w:after="0" w:line="237" w:lineRule="auto"/>
        <w:ind w:left="826" w:right="113" w:hanging="281"/>
        <w:rPr>
          <w:rFonts w:ascii="Symbol" w:eastAsia="Times New Roman" w:hAnsi="Symbol" w:cs="Times New Roman"/>
          <w:sz w:val="26"/>
        </w:rPr>
      </w:pPr>
      <w:r w:rsidRPr="009551DF">
        <w:rPr>
          <w:rFonts w:ascii="Times New Roman" w:eastAsia="Times New Roman" w:hAnsi="Times New Roman" w:cs="Times New Roman"/>
          <w:sz w:val="26"/>
        </w:rPr>
        <w:t>йаххьийн</w:t>
      </w:r>
      <w:r w:rsidRPr="009551DF">
        <w:rPr>
          <w:rFonts w:ascii="Times New Roman" w:eastAsia="Times New Roman" w:hAnsi="Times New Roman" w:cs="Times New Roman"/>
          <w:sz w:val="26"/>
        </w:rPr>
        <w:tab/>
        <w:t>цӀерметдешнаш</w:t>
      </w:r>
      <w:r w:rsidRPr="009551DF">
        <w:rPr>
          <w:rFonts w:ascii="Times New Roman" w:eastAsia="Times New Roman" w:hAnsi="Times New Roman" w:cs="Times New Roman"/>
          <w:sz w:val="26"/>
        </w:rPr>
        <w:tab/>
        <w:t>(йуьхьанцарчу</w:t>
      </w:r>
      <w:r w:rsidRPr="009551DF">
        <w:rPr>
          <w:rFonts w:ascii="Times New Roman" w:eastAsia="Times New Roman" w:hAnsi="Times New Roman" w:cs="Times New Roman"/>
          <w:sz w:val="26"/>
        </w:rPr>
        <w:tab/>
        <w:t>кепехь)</w:t>
      </w:r>
      <w:r w:rsidRPr="009551DF">
        <w:rPr>
          <w:rFonts w:ascii="Times New Roman" w:eastAsia="Times New Roman" w:hAnsi="Times New Roman" w:cs="Times New Roman"/>
          <w:sz w:val="26"/>
        </w:rPr>
        <w:tab/>
        <w:t>довза;</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1"/>
          <w:sz w:val="26"/>
        </w:rPr>
        <w:t>йаххьийн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цӀерметдешнех,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6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оьшу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йух-йуха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аларш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дӀадахархьама,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before="1" w:after="0" w:line="240" w:lineRule="auto"/>
        <w:ind w:left="826" w:hanging="281"/>
        <w:rPr>
          <w:rFonts w:ascii="Symbol" w:eastAsia="Times New Roman" w:hAnsi="Symbol" w:cs="Times New Roman"/>
          <w:sz w:val="26"/>
        </w:rPr>
      </w:pPr>
      <w:r w:rsidRPr="009551DF">
        <w:rPr>
          <w:rFonts w:ascii="Times New Roman" w:eastAsia="Times New Roman" w:hAnsi="Times New Roman" w:cs="Times New Roman"/>
          <w:sz w:val="26"/>
        </w:rPr>
        <w:t>дештӀаьхьенаш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дешхьалхенаш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аларан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Ӏалашоне</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эмоцин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иэшаре</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хьаьжжина,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предложенин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тайпа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предложенин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коьрта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коьртаза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(тайпанашка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йоькъуш)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меженаш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лаха;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йаьржина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йаьржаза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йовза;</w:t>
      </w:r>
    </w:p>
    <w:p w:rsidR="009551DF" w:rsidRPr="009551DF" w:rsidRDefault="009551DF" w:rsidP="009551DF">
      <w:pPr>
        <w:widowControl w:val="0"/>
        <w:numPr>
          <w:ilvl w:val="0"/>
          <w:numId w:val="10"/>
        </w:numPr>
        <w:tabs>
          <w:tab w:val="left" w:pos="827"/>
        </w:tabs>
        <w:autoSpaceDE w:val="0"/>
        <w:autoSpaceDN w:val="0"/>
        <w:spacing w:before="1"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60</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барам</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боцу тексташ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нийса схьайазйан;</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4" w:hanging="281"/>
        <w:rPr>
          <w:rFonts w:ascii="Symbol" w:eastAsia="Times New Roman" w:hAnsi="Symbol" w:cs="Times New Roman"/>
          <w:sz w:val="26"/>
        </w:rPr>
      </w:pPr>
      <w:r w:rsidRPr="009551DF">
        <w:rPr>
          <w:rFonts w:ascii="Times New Roman" w:eastAsia="Times New Roman" w:hAnsi="Times New Roman" w:cs="Times New Roman"/>
          <w:sz w:val="26"/>
        </w:rPr>
        <w:t>Ӏамийна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нийсайаздаран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бакъонаш тидаме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оьцуш, 55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барам боцу</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олуш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дӀайазйан;</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опискаш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бакъонашна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долу гӀалаташ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лаха,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нисдан;</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7" w:hanging="281"/>
        <w:jc w:val="both"/>
        <w:rPr>
          <w:rFonts w:ascii="Symbol" w:eastAsia="Times New Roman" w:hAnsi="Symbol" w:cs="Times New Roman"/>
          <w:sz w:val="26"/>
        </w:rPr>
      </w:pPr>
      <w:r w:rsidRPr="009551DF">
        <w:rPr>
          <w:rFonts w:ascii="Times New Roman" w:eastAsia="Times New Roman" w:hAnsi="Times New Roman" w:cs="Times New Roman"/>
          <w:sz w:val="26"/>
        </w:rPr>
        <w:t>тайп-тайпанчу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тайпанийн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балийна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(белла)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схьалаха;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sz w:val="26"/>
        </w:rPr>
        <w:t>бешначу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(хезначу)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буха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йозанехь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(1-2</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цхьалхечу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жамӀийн кеп кхолла;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6"/>
        </w:rPr>
      </w:pPr>
      <w:r w:rsidRPr="009551DF">
        <w:rPr>
          <w:rFonts w:ascii="Times New Roman" w:eastAsia="Times New Roman" w:hAnsi="Times New Roman" w:cs="Times New Roman"/>
          <w:sz w:val="26"/>
        </w:rPr>
        <w:t>нийсааларан (орфоэпин) норманаш, нийса интонаци (иэшар) лар а йеш, барта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диалоган а, монологан а аларш (билгалйинчу темина, тергамийн буха тӀехь 3-5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хӀитто;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этикетан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норманех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оьцуш,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шайца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кхайкхар, дехар, бехк цабиллар, баркалла алар, духатохар долу йаккхий йоцу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барта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йозанан 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(2-4</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предложенийн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уьйр</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b/>
          <w:i/>
          <w:sz w:val="26"/>
        </w:rPr>
        <w:t>а</w:t>
      </w:r>
      <w:r w:rsidRPr="009551DF">
        <w:rPr>
          <w:rFonts w:ascii="Times New Roman" w:eastAsia="Times New Roman" w:hAnsi="Times New Roman" w:cs="Times New Roman"/>
          <w:b/>
          <w:i/>
          <w:spacing w:val="-4"/>
          <w:sz w:val="26"/>
        </w:rPr>
        <w:t xml:space="preserve"> </w:t>
      </w:r>
      <w:r w:rsidRPr="009551DF">
        <w:rPr>
          <w:rFonts w:ascii="Times New Roman" w:eastAsia="Times New Roman" w:hAnsi="Times New Roman" w:cs="Times New Roman"/>
          <w:sz w:val="26"/>
        </w:rPr>
        <w:t>хуттурган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гӀоьнца);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коьрта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тема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коьрта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ойла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билгалйаккха;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7" w:hanging="281"/>
        <w:rPr>
          <w:rFonts w:ascii="Symbol" w:eastAsia="Times New Roman" w:hAnsi="Symbol" w:cs="Times New Roman"/>
          <w:sz w:val="26"/>
        </w:rPr>
      </w:pP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24"/>
          <w:sz w:val="26"/>
        </w:rPr>
        <w:t xml:space="preserve"> </w:t>
      </w:r>
      <w:r w:rsidRPr="009551DF">
        <w:rPr>
          <w:rFonts w:ascii="Times New Roman" w:eastAsia="Times New Roman" w:hAnsi="Times New Roman" w:cs="Times New Roman"/>
          <w:sz w:val="26"/>
        </w:rPr>
        <w:t>дакъош</w:t>
      </w:r>
      <w:r w:rsidRPr="009551DF">
        <w:rPr>
          <w:rFonts w:ascii="Times New Roman" w:eastAsia="Times New Roman" w:hAnsi="Times New Roman" w:cs="Times New Roman"/>
          <w:spacing w:val="27"/>
          <w:sz w:val="26"/>
        </w:rPr>
        <w:t xml:space="preserve"> </w:t>
      </w:r>
      <w:r w:rsidRPr="009551DF">
        <w:rPr>
          <w:rFonts w:ascii="Times New Roman" w:eastAsia="Times New Roman" w:hAnsi="Times New Roman" w:cs="Times New Roman"/>
          <w:sz w:val="26"/>
        </w:rPr>
        <w:t>(абзацаш)</w:t>
      </w:r>
      <w:r w:rsidRPr="009551DF">
        <w:rPr>
          <w:rFonts w:ascii="Times New Roman" w:eastAsia="Times New Roman" w:hAnsi="Times New Roman" w:cs="Times New Roman"/>
          <w:spacing w:val="25"/>
          <w:sz w:val="26"/>
        </w:rPr>
        <w:t xml:space="preserve"> </w:t>
      </w:r>
      <w:r w:rsidRPr="009551DF">
        <w:rPr>
          <w:rFonts w:ascii="Times New Roman" w:eastAsia="Times New Roman" w:hAnsi="Times New Roman" w:cs="Times New Roman"/>
          <w:sz w:val="26"/>
        </w:rPr>
        <w:t>билгалдаха</w:t>
      </w:r>
      <w:r w:rsidRPr="009551DF">
        <w:rPr>
          <w:rFonts w:ascii="Times New Roman" w:eastAsia="Times New Roman" w:hAnsi="Times New Roman" w:cs="Times New Roman"/>
          <w:spacing w:val="26"/>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5"/>
          <w:sz w:val="26"/>
        </w:rPr>
        <w:t xml:space="preserve"> </w:t>
      </w:r>
      <w:r w:rsidRPr="009551DF">
        <w:rPr>
          <w:rFonts w:ascii="Times New Roman" w:eastAsia="Times New Roman" w:hAnsi="Times New Roman" w:cs="Times New Roman"/>
          <w:sz w:val="26"/>
        </w:rPr>
        <w:t>коьртачу</w:t>
      </w:r>
      <w:r w:rsidRPr="009551DF">
        <w:rPr>
          <w:rFonts w:ascii="Times New Roman" w:eastAsia="Times New Roman" w:hAnsi="Times New Roman" w:cs="Times New Roman"/>
          <w:spacing w:val="25"/>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йа</w:t>
      </w:r>
      <w:r w:rsidRPr="009551DF">
        <w:rPr>
          <w:rFonts w:ascii="Times New Roman" w:eastAsia="Times New Roman" w:hAnsi="Times New Roman" w:cs="Times New Roman"/>
          <w:spacing w:val="27"/>
          <w:sz w:val="26"/>
        </w:rPr>
        <w:t xml:space="preserve"> </w:t>
      </w:r>
      <w:r w:rsidRPr="009551DF">
        <w:rPr>
          <w:rFonts w:ascii="Times New Roman" w:eastAsia="Times New Roman" w:hAnsi="Times New Roman" w:cs="Times New Roman"/>
          <w:sz w:val="26"/>
        </w:rPr>
        <w:t>предложенийн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церан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маьӀнийн чулацам гайта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after="0" w:line="317"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план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хӀотто,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цунна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тӀоьхула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текст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кхолла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текст</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нисйан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1" w:hanging="281"/>
        <w:rPr>
          <w:rFonts w:ascii="Symbol" w:eastAsia="Times New Roman" w:hAnsi="Symbol" w:cs="Times New Roman"/>
          <w:sz w:val="26"/>
        </w:rPr>
      </w:pPr>
      <w:r w:rsidRPr="009551DF">
        <w:rPr>
          <w:rFonts w:ascii="Times New Roman" w:eastAsia="Times New Roman" w:hAnsi="Times New Roman" w:cs="Times New Roman"/>
          <w:sz w:val="26"/>
        </w:rPr>
        <w:t>йеллачу,</w:t>
      </w:r>
      <w:r w:rsidRPr="009551DF">
        <w:rPr>
          <w:rFonts w:ascii="Times New Roman" w:eastAsia="Times New Roman" w:hAnsi="Times New Roman" w:cs="Times New Roman"/>
          <w:spacing w:val="24"/>
          <w:sz w:val="26"/>
        </w:rPr>
        <w:t xml:space="preserve"> </w:t>
      </w:r>
      <w:r w:rsidRPr="009551DF">
        <w:rPr>
          <w:rFonts w:ascii="Times New Roman" w:eastAsia="Times New Roman" w:hAnsi="Times New Roman" w:cs="Times New Roman"/>
          <w:sz w:val="26"/>
        </w:rPr>
        <w:t>массара</w:t>
      </w:r>
      <w:r w:rsidRPr="009551DF">
        <w:rPr>
          <w:rFonts w:ascii="Times New Roman" w:eastAsia="Times New Roman" w:hAnsi="Times New Roman" w:cs="Times New Roman"/>
          <w:spacing w:val="23"/>
          <w:sz w:val="26"/>
        </w:rPr>
        <w:t xml:space="preserve"> </w:t>
      </w:r>
      <w:r w:rsidRPr="009551DF">
        <w:rPr>
          <w:rFonts w:ascii="Times New Roman" w:eastAsia="Times New Roman" w:hAnsi="Times New Roman" w:cs="Times New Roman"/>
          <w:sz w:val="26"/>
        </w:rPr>
        <w:t>цхьаьна</w:t>
      </w:r>
      <w:r w:rsidRPr="009551DF">
        <w:rPr>
          <w:rFonts w:ascii="Times New Roman" w:eastAsia="Times New Roman" w:hAnsi="Times New Roman" w:cs="Times New Roman"/>
          <w:spacing w:val="23"/>
          <w:sz w:val="26"/>
        </w:rPr>
        <w:t xml:space="preserve"> </w:t>
      </w:r>
      <w:r w:rsidRPr="009551DF">
        <w:rPr>
          <w:rFonts w:ascii="Times New Roman" w:eastAsia="Times New Roman" w:hAnsi="Times New Roman" w:cs="Times New Roman"/>
          <w:sz w:val="26"/>
        </w:rPr>
        <w:t>йа</w:t>
      </w:r>
      <w:r w:rsidRPr="009551DF">
        <w:rPr>
          <w:rFonts w:ascii="Times New Roman" w:eastAsia="Times New Roman" w:hAnsi="Times New Roman" w:cs="Times New Roman"/>
          <w:spacing w:val="23"/>
          <w:sz w:val="26"/>
        </w:rPr>
        <w:t xml:space="preserve"> </w:t>
      </w:r>
      <w:r w:rsidRPr="009551DF">
        <w:rPr>
          <w:rFonts w:ascii="Times New Roman" w:eastAsia="Times New Roman" w:hAnsi="Times New Roman" w:cs="Times New Roman"/>
          <w:sz w:val="26"/>
        </w:rPr>
        <w:t>ша</w:t>
      </w:r>
      <w:r w:rsidRPr="009551DF">
        <w:rPr>
          <w:rFonts w:ascii="Times New Roman" w:eastAsia="Times New Roman" w:hAnsi="Times New Roman" w:cs="Times New Roman"/>
          <w:spacing w:val="22"/>
          <w:sz w:val="26"/>
        </w:rPr>
        <w:t xml:space="preserve"> </w:t>
      </w:r>
      <w:r w:rsidRPr="009551DF">
        <w:rPr>
          <w:rFonts w:ascii="Times New Roman" w:eastAsia="Times New Roman" w:hAnsi="Times New Roman" w:cs="Times New Roman"/>
          <w:sz w:val="26"/>
        </w:rPr>
        <w:t>хӀоттийнчу</w:t>
      </w:r>
      <w:r w:rsidRPr="009551DF">
        <w:rPr>
          <w:rFonts w:ascii="Times New Roman" w:eastAsia="Times New Roman" w:hAnsi="Times New Roman" w:cs="Times New Roman"/>
          <w:spacing w:val="22"/>
          <w:sz w:val="26"/>
        </w:rPr>
        <w:t xml:space="preserve"> </w:t>
      </w:r>
      <w:r w:rsidRPr="009551DF">
        <w:rPr>
          <w:rFonts w:ascii="Times New Roman" w:eastAsia="Times New Roman" w:hAnsi="Times New Roman" w:cs="Times New Roman"/>
          <w:sz w:val="26"/>
        </w:rPr>
        <w:t>планаца</w:t>
      </w:r>
      <w:r w:rsidRPr="009551DF">
        <w:rPr>
          <w:rFonts w:ascii="Times New Roman" w:eastAsia="Times New Roman" w:hAnsi="Times New Roman" w:cs="Times New Roman"/>
          <w:spacing w:val="22"/>
          <w:sz w:val="26"/>
        </w:rPr>
        <w:t xml:space="preserve"> </w:t>
      </w:r>
      <w:r w:rsidRPr="009551DF">
        <w:rPr>
          <w:rFonts w:ascii="Times New Roman" w:eastAsia="Times New Roman" w:hAnsi="Times New Roman" w:cs="Times New Roman"/>
          <w:sz w:val="26"/>
        </w:rPr>
        <w:t>ма-дарра</w:t>
      </w:r>
      <w:r w:rsidRPr="009551DF">
        <w:rPr>
          <w:rFonts w:ascii="Times New Roman" w:eastAsia="Times New Roman" w:hAnsi="Times New Roman" w:cs="Times New Roman"/>
          <w:spacing w:val="22"/>
          <w:sz w:val="26"/>
        </w:rPr>
        <w:t xml:space="preserve"> </w:t>
      </w:r>
      <w:r w:rsidRPr="009551DF">
        <w:rPr>
          <w:rFonts w:ascii="Times New Roman" w:eastAsia="Times New Roman" w:hAnsi="Times New Roman" w:cs="Times New Roman"/>
          <w:sz w:val="26"/>
        </w:rPr>
        <w:t>схьадийцар</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дӀайаздан;</w:t>
      </w:r>
    </w:p>
    <w:p w:rsidR="009551DF" w:rsidRPr="009551DF" w:rsidRDefault="009551DF" w:rsidP="009551DF">
      <w:pPr>
        <w:widowControl w:val="0"/>
        <w:autoSpaceDE w:val="0"/>
        <w:autoSpaceDN w:val="0"/>
        <w:spacing w:after="0" w:line="240" w:lineRule="auto"/>
        <w:rPr>
          <w:rFonts w:ascii="Symbol" w:eastAsia="Times New Roman" w:hAnsi="Symbol" w:cs="Times New Roman"/>
          <w:sz w:val="26"/>
        </w:rPr>
        <w:sectPr w:rsidR="009551DF" w:rsidRPr="009551DF">
          <w:pgSz w:w="11910" w:h="16840"/>
          <w:pgMar w:top="620" w:right="740" w:bottom="760" w:left="1300" w:header="0" w:footer="576" w:gutter="0"/>
          <w:cols w:space="720"/>
        </w:sectPr>
      </w:pPr>
    </w:p>
    <w:p w:rsidR="009551DF" w:rsidRPr="009551DF" w:rsidRDefault="009551DF" w:rsidP="009551DF">
      <w:pPr>
        <w:widowControl w:val="0"/>
        <w:numPr>
          <w:ilvl w:val="0"/>
          <w:numId w:val="10"/>
        </w:numPr>
        <w:tabs>
          <w:tab w:val="left" w:pos="827"/>
          <w:tab w:val="left" w:pos="1491"/>
          <w:tab w:val="left" w:pos="2858"/>
          <w:tab w:val="left" w:pos="4113"/>
          <w:tab w:val="left" w:pos="5506"/>
          <w:tab w:val="left" w:pos="6586"/>
          <w:tab w:val="left" w:pos="7483"/>
          <w:tab w:val="left" w:pos="8740"/>
        </w:tabs>
        <w:autoSpaceDE w:val="0"/>
        <w:autoSpaceDN w:val="0"/>
        <w:spacing w:before="70" w:after="0" w:line="240" w:lineRule="auto"/>
        <w:ind w:left="826" w:right="114" w:hanging="281"/>
        <w:rPr>
          <w:rFonts w:ascii="Symbol" w:eastAsia="Times New Roman" w:hAnsi="Symbol" w:cs="Times New Roman"/>
          <w:sz w:val="26"/>
        </w:rPr>
      </w:pPr>
      <w:r w:rsidRPr="009551DF">
        <w:rPr>
          <w:rFonts w:ascii="Times New Roman" w:eastAsia="Times New Roman" w:hAnsi="Times New Roman" w:cs="Times New Roman"/>
          <w:sz w:val="26"/>
        </w:rPr>
        <w:lastRenderedPageBreak/>
        <w:t>шен</w:t>
      </w:r>
      <w:r w:rsidRPr="009551DF">
        <w:rPr>
          <w:rFonts w:ascii="Times New Roman" w:eastAsia="Times New Roman" w:hAnsi="Times New Roman" w:cs="Times New Roman"/>
          <w:sz w:val="26"/>
        </w:rPr>
        <w:tab/>
        <w:t>дешнашца</w:t>
      </w:r>
      <w:r w:rsidRPr="009551DF">
        <w:rPr>
          <w:rFonts w:ascii="Times New Roman" w:eastAsia="Times New Roman" w:hAnsi="Times New Roman" w:cs="Times New Roman"/>
          <w:sz w:val="26"/>
        </w:rPr>
        <w:tab/>
        <w:t>Ӏамийнчу</w:t>
      </w:r>
      <w:r w:rsidRPr="009551DF">
        <w:rPr>
          <w:rFonts w:ascii="Times New Roman" w:eastAsia="Times New Roman" w:hAnsi="Times New Roman" w:cs="Times New Roman"/>
          <w:sz w:val="26"/>
        </w:rPr>
        <w:tab/>
        <w:t>кхетамийн</w:t>
      </w:r>
      <w:r w:rsidRPr="009551DF">
        <w:rPr>
          <w:rFonts w:ascii="Times New Roman" w:eastAsia="Times New Roman" w:hAnsi="Times New Roman" w:cs="Times New Roman"/>
          <w:sz w:val="26"/>
        </w:rPr>
        <w:tab/>
        <w:t>маьӀнех</w:t>
      </w:r>
      <w:r w:rsidRPr="009551DF">
        <w:rPr>
          <w:rFonts w:ascii="Times New Roman" w:eastAsia="Times New Roman" w:hAnsi="Times New Roman" w:cs="Times New Roman"/>
          <w:sz w:val="26"/>
        </w:rPr>
        <w:tab/>
        <w:t>кхето;</w:t>
      </w:r>
      <w:r w:rsidRPr="009551DF">
        <w:rPr>
          <w:rFonts w:ascii="Times New Roman" w:eastAsia="Times New Roman" w:hAnsi="Times New Roman" w:cs="Times New Roman"/>
          <w:sz w:val="26"/>
        </w:rPr>
        <w:tab/>
        <w:t>Ӏамийнчу</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1"/>
          <w:sz w:val="26"/>
        </w:rPr>
        <w:t>кхетамех</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318" w:lineRule="exact"/>
        <w:ind w:left="826" w:hanging="281"/>
        <w:rPr>
          <w:rFonts w:ascii="Symbol" w:eastAsia="Times New Roman" w:hAnsi="Symbol" w:cs="Times New Roman"/>
          <w:sz w:val="26"/>
        </w:rPr>
      </w:pPr>
      <w:r w:rsidRPr="009551DF">
        <w:rPr>
          <w:rFonts w:ascii="Times New Roman" w:eastAsia="Times New Roman" w:hAnsi="Times New Roman" w:cs="Times New Roman"/>
          <w:sz w:val="26"/>
        </w:rPr>
        <w:t>дошаман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гӀоьнца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нисдан;</w:t>
      </w:r>
    </w:p>
    <w:p w:rsidR="009551DF" w:rsidRPr="009551DF" w:rsidRDefault="009551DF" w:rsidP="009551DF">
      <w:pPr>
        <w:widowControl w:val="0"/>
        <w:numPr>
          <w:ilvl w:val="0"/>
          <w:numId w:val="10"/>
        </w:numPr>
        <w:tabs>
          <w:tab w:val="left" w:pos="827"/>
        </w:tabs>
        <w:autoSpaceDE w:val="0"/>
        <w:autoSpaceDN w:val="0"/>
        <w:spacing w:before="1" w:after="0" w:line="240" w:lineRule="auto"/>
        <w:ind w:left="826" w:hanging="281"/>
        <w:rPr>
          <w:rFonts w:ascii="Symbol" w:eastAsia="Times New Roman" w:hAnsi="Symbol" w:cs="Times New Roman"/>
          <w:sz w:val="26"/>
        </w:rPr>
      </w:pPr>
      <w:r w:rsidRPr="009551DF">
        <w:rPr>
          <w:rFonts w:ascii="Times New Roman" w:eastAsia="Times New Roman" w:hAnsi="Times New Roman" w:cs="Times New Roman"/>
          <w:sz w:val="26"/>
        </w:rPr>
        <w:t>мини-таллам</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дӀабахьа,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проектан</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гӀуллакхдарехь</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дакъалаца.</w:t>
      </w:r>
    </w:p>
    <w:p w:rsidR="009551DF" w:rsidRPr="009551DF" w:rsidRDefault="009551DF" w:rsidP="009551DF">
      <w:pPr>
        <w:widowControl w:val="0"/>
        <w:autoSpaceDE w:val="0"/>
        <w:autoSpaceDN w:val="0"/>
        <w:spacing w:before="2" w:after="0" w:line="240" w:lineRule="auto"/>
        <w:rPr>
          <w:rFonts w:ascii="Times New Roman" w:eastAsia="Times New Roman" w:hAnsi="Times New Roman" w:cs="Times New Roman"/>
          <w:sz w:val="18"/>
          <w:szCs w:val="26"/>
        </w:rPr>
      </w:pPr>
    </w:p>
    <w:p w:rsidR="009551DF" w:rsidRPr="009551DF" w:rsidRDefault="009551DF" w:rsidP="009551DF">
      <w:pPr>
        <w:widowControl w:val="0"/>
        <w:numPr>
          <w:ilvl w:val="0"/>
          <w:numId w:val="9"/>
        </w:numPr>
        <w:tabs>
          <w:tab w:val="left" w:pos="4562"/>
        </w:tabs>
        <w:autoSpaceDE w:val="0"/>
        <w:autoSpaceDN w:val="0"/>
        <w:spacing w:before="88" w:after="0" w:line="240" w:lineRule="auto"/>
        <w:ind w:hanging="4557"/>
        <w:outlineLvl w:val="1"/>
        <w:rPr>
          <w:rFonts w:ascii="Times New Roman" w:eastAsia="Times New Roman" w:hAnsi="Times New Roman" w:cs="Times New Roman"/>
          <w:b/>
          <w:bCs/>
          <w:sz w:val="26"/>
          <w:szCs w:val="26"/>
        </w:rPr>
      </w:pPr>
      <w:r w:rsidRPr="009551DF">
        <w:rPr>
          <w:rFonts w:ascii="Times New Roman" w:eastAsia="Times New Roman" w:hAnsi="Times New Roman" w:cs="Times New Roman"/>
          <w:b/>
          <w:bCs/>
          <w:sz w:val="26"/>
          <w:szCs w:val="26"/>
        </w:rPr>
        <w:t>КЛАСС</w:t>
      </w:r>
    </w:p>
    <w:p w:rsidR="009551DF" w:rsidRPr="009551DF" w:rsidRDefault="009551DF" w:rsidP="009551DF">
      <w:pPr>
        <w:widowControl w:val="0"/>
        <w:autoSpaceDE w:val="0"/>
        <w:autoSpaceDN w:val="0"/>
        <w:spacing w:before="1" w:after="0" w:line="240" w:lineRule="auto"/>
        <w:ind w:left="118"/>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t>Дешархо</w:t>
      </w:r>
      <w:r w:rsidRPr="009551DF">
        <w:rPr>
          <w:rFonts w:ascii="Times New Roman" w:eastAsia="Times New Roman" w:hAnsi="Times New Roman" w:cs="Times New Roman"/>
          <w:spacing w:val="-3"/>
          <w:sz w:val="26"/>
          <w:szCs w:val="26"/>
        </w:rPr>
        <w:t xml:space="preserve"> </w:t>
      </w:r>
      <w:r w:rsidRPr="009551DF">
        <w:rPr>
          <w:rFonts w:ascii="Times New Roman" w:eastAsia="Times New Roman" w:hAnsi="Times New Roman" w:cs="Times New Roman"/>
          <w:sz w:val="26"/>
          <w:szCs w:val="26"/>
        </w:rPr>
        <w:t>Ӏемар</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ву:</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0" w:hanging="281"/>
        <w:jc w:val="both"/>
        <w:rPr>
          <w:rFonts w:ascii="Symbol" w:eastAsia="Times New Roman" w:hAnsi="Symbol" w:cs="Times New Roman"/>
          <w:sz w:val="24"/>
        </w:rPr>
      </w:pPr>
      <w:r w:rsidRPr="009551DF">
        <w:rPr>
          <w:rFonts w:ascii="Times New Roman" w:eastAsia="Times New Roman" w:hAnsi="Times New Roman" w:cs="Times New Roman"/>
          <w:sz w:val="26"/>
        </w:rPr>
        <w:t>Россин Федерацин махкахь меттан а, культурин а тайп-тайпаналлех кхета, мотт</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халкъан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син-оьздангаллин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коьртачу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мехаллех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цхьаъ</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хилар тӀеэца;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7" w:hanging="281"/>
        <w:jc w:val="both"/>
        <w:rPr>
          <w:rFonts w:ascii="Symbol" w:eastAsia="Times New Roman" w:hAnsi="Symbol" w:cs="Times New Roman"/>
          <w:sz w:val="24"/>
        </w:rPr>
      </w:pPr>
      <w:r w:rsidRPr="009551DF">
        <w:rPr>
          <w:rFonts w:ascii="Times New Roman" w:eastAsia="Times New Roman" w:hAnsi="Times New Roman" w:cs="Times New Roman"/>
          <w:sz w:val="26"/>
        </w:rPr>
        <w:t>тӀекеренан коьртачу гӀирсах санна, меттан маьӀнахкхета; Нохчийн республикин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пачхьалкхан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къоман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тӀекеренан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мотт</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санна,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нохчийн</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меттигах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6" w:hanging="281"/>
        <w:jc w:val="both"/>
        <w:rPr>
          <w:rFonts w:ascii="Symbol" w:eastAsia="Times New Roman" w:hAnsi="Symbol" w:cs="Times New Roman"/>
          <w:sz w:val="24"/>
        </w:rPr>
      </w:pPr>
      <w:r w:rsidRPr="009551DF">
        <w:rPr>
          <w:rFonts w:ascii="Times New Roman" w:eastAsia="Times New Roman" w:hAnsi="Times New Roman" w:cs="Times New Roman"/>
          <w:sz w:val="26"/>
        </w:rPr>
        <w:t>нийса барта а, йозанан а къамел адаман оьздангаллин йукъара гайтам санна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тӀеэца;</w:t>
      </w:r>
    </w:p>
    <w:p w:rsidR="009551DF" w:rsidRPr="009551DF" w:rsidRDefault="009551DF" w:rsidP="009551DF">
      <w:pPr>
        <w:widowControl w:val="0"/>
        <w:numPr>
          <w:ilvl w:val="0"/>
          <w:numId w:val="10"/>
        </w:numPr>
        <w:tabs>
          <w:tab w:val="left" w:pos="827"/>
        </w:tabs>
        <w:autoSpaceDE w:val="0"/>
        <w:autoSpaceDN w:val="0"/>
        <w:spacing w:after="0" w:line="299" w:lineRule="exact"/>
        <w:ind w:left="826" w:hanging="281"/>
        <w:jc w:val="both"/>
        <w:rPr>
          <w:rFonts w:ascii="Symbol" w:eastAsia="Times New Roman" w:hAnsi="Symbol" w:cs="Times New Roman"/>
          <w:sz w:val="24"/>
        </w:rPr>
      </w:pPr>
      <w:r w:rsidRPr="009551DF">
        <w:rPr>
          <w:rFonts w:ascii="Times New Roman" w:eastAsia="Times New Roman" w:hAnsi="Times New Roman" w:cs="Times New Roman"/>
          <w:sz w:val="26"/>
        </w:rPr>
        <w:t>деллачу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дешнашна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синонимаш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йало;</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деллачу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дешнашна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антонимаш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йало;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rPr>
          <w:rFonts w:ascii="Symbol" w:eastAsia="Times New Roman" w:hAnsi="Symbol" w:cs="Times New Roman"/>
          <w:sz w:val="24"/>
        </w:rPr>
      </w:pP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16"/>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нисдан</w:t>
      </w:r>
      <w:r w:rsidRPr="009551DF">
        <w:rPr>
          <w:rFonts w:ascii="Times New Roman" w:eastAsia="Times New Roman" w:hAnsi="Times New Roman" w:cs="Times New Roman"/>
          <w:spacing w:val="16"/>
          <w:sz w:val="26"/>
        </w:rPr>
        <w:t xml:space="preserve"> </w:t>
      </w:r>
      <w:r w:rsidRPr="009551DF">
        <w:rPr>
          <w:rFonts w:ascii="Times New Roman" w:eastAsia="Times New Roman" w:hAnsi="Times New Roman" w:cs="Times New Roman"/>
          <w:sz w:val="26"/>
        </w:rPr>
        <w:t>оьшу</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дешнаш</w:t>
      </w:r>
      <w:r w:rsidRPr="009551DF">
        <w:rPr>
          <w:rFonts w:ascii="Times New Roman" w:eastAsia="Times New Roman" w:hAnsi="Times New Roman" w:cs="Times New Roman"/>
          <w:spacing w:val="17"/>
          <w:sz w:val="26"/>
        </w:rPr>
        <w:t xml:space="preserve"> </w:t>
      </w:r>
      <w:r w:rsidRPr="009551DF">
        <w:rPr>
          <w:rFonts w:ascii="Times New Roman" w:eastAsia="Times New Roman" w:hAnsi="Times New Roman" w:cs="Times New Roman"/>
          <w:sz w:val="26"/>
        </w:rPr>
        <w:t>гучудаха,</w:t>
      </w:r>
      <w:r w:rsidRPr="009551DF">
        <w:rPr>
          <w:rFonts w:ascii="Times New Roman" w:eastAsia="Times New Roman" w:hAnsi="Times New Roman" w:cs="Times New Roman"/>
          <w:spacing w:val="23"/>
          <w:sz w:val="26"/>
        </w:rPr>
        <w:t xml:space="preserve"> </w:t>
      </w:r>
      <w:r w:rsidRPr="009551DF">
        <w:rPr>
          <w:rFonts w:ascii="Times New Roman" w:eastAsia="Times New Roman" w:hAnsi="Times New Roman" w:cs="Times New Roman"/>
          <w:sz w:val="26"/>
        </w:rPr>
        <w:t>контекстехула</w:t>
      </w:r>
      <w:r w:rsidRPr="009551DF">
        <w:rPr>
          <w:rFonts w:ascii="Times New Roman" w:eastAsia="Times New Roman" w:hAnsi="Times New Roman" w:cs="Times New Roman"/>
          <w:spacing w:val="15"/>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20"/>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before="1" w:after="0" w:line="240" w:lineRule="auto"/>
        <w:ind w:left="826" w:right="113" w:hanging="281"/>
        <w:rPr>
          <w:rFonts w:ascii="Symbol" w:eastAsia="Times New Roman" w:hAnsi="Symbol" w:cs="Times New Roman"/>
          <w:sz w:val="24"/>
        </w:rPr>
      </w:pPr>
      <w:r w:rsidRPr="009551DF">
        <w:rPr>
          <w:rFonts w:ascii="Times New Roman" w:eastAsia="Times New Roman" w:hAnsi="Times New Roman" w:cs="Times New Roman"/>
          <w:sz w:val="26"/>
        </w:rPr>
        <w:t>атта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схьакъасталучу</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морфемашца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хӀоттамехула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таллам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бан;</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хӀоттаман</w:t>
      </w:r>
      <w:r w:rsidRPr="009551DF">
        <w:rPr>
          <w:rFonts w:ascii="Times New Roman" w:eastAsia="Times New Roman" w:hAnsi="Times New Roman" w:cs="Times New Roman"/>
          <w:spacing w:val="61"/>
          <w:sz w:val="26"/>
        </w:rPr>
        <w:t xml:space="preserve"> </w:t>
      </w:r>
      <w:r w:rsidRPr="009551DF">
        <w:rPr>
          <w:rFonts w:ascii="Times New Roman" w:eastAsia="Times New Roman" w:hAnsi="Times New Roman" w:cs="Times New Roman"/>
          <w:sz w:val="26"/>
        </w:rPr>
        <w:t>схема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хӀотто;</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хӀоттам</w:t>
      </w:r>
      <w:r w:rsidRPr="009551DF">
        <w:rPr>
          <w:rFonts w:ascii="Times New Roman" w:eastAsia="Times New Roman" w:hAnsi="Times New Roman" w:cs="Times New Roman"/>
          <w:spacing w:val="60"/>
          <w:sz w:val="26"/>
        </w:rPr>
        <w:t xml:space="preserve"> </w:t>
      </w:r>
      <w:r w:rsidRPr="009551DF">
        <w:rPr>
          <w:rFonts w:ascii="Times New Roman" w:eastAsia="Times New Roman" w:hAnsi="Times New Roman" w:cs="Times New Roman"/>
          <w:sz w:val="26"/>
        </w:rPr>
        <w:t>йеллачу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схемица цхьаьнабало;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rPr>
          <w:rFonts w:ascii="Symbol" w:eastAsia="Times New Roman" w:hAnsi="Symbol" w:cs="Times New Roman"/>
          <w:sz w:val="24"/>
        </w:rPr>
      </w:pPr>
      <w:r w:rsidRPr="009551DF">
        <w:rPr>
          <w:rFonts w:ascii="Times New Roman" w:eastAsia="Times New Roman" w:hAnsi="Times New Roman" w:cs="Times New Roman"/>
          <w:sz w:val="26"/>
        </w:rPr>
        <w:t>карайерзийнчу</w:t>
      </w:r>
      <w:r w:rsidRPr="009551DF">
        <w:rPr>
          <w:rFonts w:ascii="Times New Roman" w:eastAsia="Times New Roman" w:hAnsi="Times New Roman" w:cs="Times New Roman"/>
          <w:spacing w:val="57"/>
          <w:sz w:val="26"/>
        </w:rPr>
        <w:t xml:space="preserve"> </w:t>
      </w:r>
      <w:r w:rsidRPr="009551DF">
        <w:rPr>
          <w:rFonts w:ascii="Times New Roman" w:eastAsia="Times New Roman" w:hAnsi="Times New Roman" w:cs="Times New Roman"/>
          <w:sz w:val="26"/>
        </w:rPr>
        <w:t>грамматикин</w:t>
      </w:r>
      <w:r w:rsidRPr="009551DF">
        <w:rPr>
          <w:rFonts w:ascii="Times New Roman" w:eastAsia="Times New Roman" w:hAnsi="Times New Roman" w:cs="Times New Roman"/>
          <w:spacing w:val="58"/>
          <w:sz w:val="26"/>
        </w:rPr>
        <w:t xml:space="preserve"> </w:t>
      </w:r>
      <w:r w:rsidRPr="009551DF">
        <w:rPr>
          <w:rFonts w:ascii="Times New Roman" w:eastAsia="Times New Roman" w:hAnsi="Times New Roman" w:cs="Times New Roman"/>
          <w:sz w:val="26"/>
        </w:rPr>
        <w:t>билгалонийн</w:t>
      </w:r>
      <w:r w:rsidRPr="009551DF">
        <w:rPr>
          <w:rFonts w:ascii="Times New Roman" w:eastAsia="Times New Roman" w:hAnsi="Times New Roman" w:cs="Times New Roman"/>
          <w:spacing w:val="59"/>
          <w:sz w:val="26"/>
        </w:rPr>
        <w:t xml:space="preserve"> </w:t>
      </w:r>
      <w:r w:rsidRPr="009551DF">
        <w:rPr>
          <w:rFonts w:ascii="Times New Roman" w:eastAsia="Times New Roman" w:hAnsi="Times New Roman" w:cs="Times New Roman"/>
          <w:sz w:val="26"/>
        </w:rPr>
        <w:t>комплексца</w:t>
      </w:r>
      <w:r w:rsidRPr="009551DF">
        <w:rPr>
          <w:rFonts w:ascii="Times New Roman" w:eastAsia="Times New Roman" w:hAnsi="Times New Roman" w:cs="Times New Roman"/>
          <w:spacing w:val="58"/>
          <w:sz w:val="26"/>
        </w:rPr>
        <w:t xml:space="preserve"> </w:t>
      </w:r>
      <w:r w:rsidRPr="009551DF">
        <w:rPr>
          <w:rFonts w:ascii="Times New Roman" w:eastAsia="Times New Roman" w:hAnsi="Times New Roman" w:cs="Times New Roman"/>
          <w:sz w:val="26"/>
        </w:rPr>
        <w:t>(Ӏамийнчун</w:t>
      </w:r>
      <w:r w:rsidRPr="009551DF">
        <w:rPr>
          <w:rFonts w:ascii="Times New Roman" w:eastAsia="Times New Roman" w:hAnsi="Times New Roman" w:cs="Times New Roman"/>
          <w:spacing w:val="59"/>
          <w:sz w:val="26"/>
        </w:rPr>
        <w:t xml:space="preserve"> </w:t>
      </w:r>
      <w:r w:rsidRPr="009551DF">
        <w:rPr>
          <w:rFonts w:ascii="Times New Roman" w:eastAsia="Times New Roman" w:hAnsi="Times New Roman" w:cs="Times New Roman"/>
          <w:sz w:val="26"/>
        </w:rPr>
        <w:t>барамехь),</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дош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билггалчу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къамелан декъан хилар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299"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цӀердешнийн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грамматикин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билгалонаш</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легар,</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класс,</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терахь,</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дожар;</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rPr>
          <w:rFonts w:ascii="Symbol" w:eastAsia="Times New Roman" w:hAnsi="Symbol" w:cs="Times New Roman"/>
          <w:sz w:val="24"/>
        </w:rPr>
      </w:pPr>
      <w:r w:rsidRPr="009551DF">
        <w:rPr>
          <w:rFonts w:ascii="Times New Roman" w:eastAsia="Times New Roman" w:hAnsi="Times New Roman" w:cs="Times New Roman"/>
          <w:sz w:val="26"/>
        </w:rPr>
        <w:t>билгалдешнийн</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грамматикин</w:t>
      </w:r>
      <w:r w:rsidRPr="009551DF">
        <w:rPr>
          <w:rFonts w:ascii="Times New Roman" w:eastAsia="Times New Roman" w:hAnsi="Times New Roman" w:cs="Times New Roman"/>
          <w:spacing w:val="54"/>
          <w:sz w:val="26"/>
        </w:rPr>
        <w:t xml:space="preserve"> </w:t>
      </w:r>
      <w:r w:rsidRPr="009551DF">
        <w:rPr>
          <w:rFonts w:ascii="Times New Roman" w:eastAsia="Times New Roman" w:hAnsi="Times New Roman" w:cs="Times New Roman"/>
          <w:sz w:val="26"/>
        </w:rPr>
        <w:t>билгалонаш</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50"/>
          <w:sz w:val="26"/>
        </w:rPr>
        <w:t xml:space="preserve"> </w:t>
      </w:r>
      <w:r w:rsidRPr="009551DF">
        <w:rPr>
          <w:rFonts w:ascii="Times New Roman" w:eastAsia="Times New Roman" w:hAnsi="Times New Roman" w:cs="Times New Roman"/>
          <w:sz w:val="26"/>
        </w:rPr>
        <w:t>терахь,</w:t>
      </w:r>
      <w:r w:rsidRPr="009551DF">
        <w:rPr>
          <w:rFonts w:ascii="Times New Roman" w:eastAsia="Times New Roman" w:hAnsi="Times New Roman" w:cs="Times New Roman"/>
          <w:spacing w:val="53"/>
          <w:sz w:val="26"/>
        </w:rPr>
        <w:t xml:space="preserve"> </w:t>
      </w:r>
      <w:r w:rsidRPr="009551DF">
        <w:rPr>
          <w:rFonts w:ascii="Times New Roman" w:eastAsia="Times New Roman" w:hAnsi="Times New Roman" w:cs="Times New Roman"/>
          <w:sz w:val="26"/>
        </w:rPr>
        <w:t>дожар,</w:t>
      </w:r>
      <w:r w:rsidRPr="009551DF">
        <w:rPr>
          <w:rFonts w:ascii="Times New Roman" w:eastAsia="Times New Roman" w:hAnsi="Times New Roman" w:cs="Times New Roman"/>
          <w:spacing w:val="50"/>
          <w:sz w:val="26"/>
        </w:rPr>
        <w:t xml:space="preserve"> </w:t>
      </w:r>
      <w:r w:rsidRPr="009551DF">
        <w:rPr>
          <w:rFonts w:ascii="Times New Roman" w:eastAsia="Times New Roman" w:hAnsi="Times New Roman" w:cs="Times New Roman"/>
          <w:sz w:val="26"/>
        </w:rPr>
        <w:t>кеп</w:t>
      </w:r>
      <w:r w:rsidRPr="009551DF">
        <w:rPr>
          <w:rFonts w:ascii="Times New Roman" w:eastAsia="Times New Roman" w:hAnsi="Times New Roman" w:cs="Times New Roman"/>
          <w:spacing w:val="52"/>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лааме,</w:t>
      </w:r>
      <w:r w:rsidRPr="009551DF">
        <w:rPr>
          <w:rFonts w:ascii="Times New Roman" w:eastAsia="Times New Roman" w:hAnsi="Times New Roman" w:cs="Times New Roman"/>
          <w:i/>
          <w:spacing w:val="-62"/>
          <w:sz w:val="26"/>
        </w:rPr>
        <w:t xml:space="preserve"> </w:t>
      </w:r>
      <w:r w:rsidRPr="009551DF">
        <w:rPr>
          <w:rFonts w:ascii="Times New Roman" w:eastAsia="Times New Roman" w:hAnsi="Times New Roman" w:cs="Times New Roman"/>
          <w:i/>
          <w:sz w:val="26"/>
        </w:rPr>
        <w:t>лаамаза</w:t>
      </w:r>
      <w:r w:rsidRPr="009551DF">
        <w:rPr>
          <w:rFonts w:ascii="Times New Roman" w:eastAsia="Times New Roman" w:hAnsi="Times New Roman" w:cs="Times New Roman"/>
          <w:sz w:val="26"/>
        </w:rPr>
        <w:t>);</w:t>
      </w:r>
    </w:p>
    <w:p w:rsidR="009551DF" w:rsidRPr="009551DF" w:rsidRDefault="009551DF" w:rsidP="009551DF">
      <w:pPr>
        <w:widowControl w:val="0"/>
        <w:numPr>
          <w:ilvl w:val="0"/>
          <w:numId w:val="10"/>
        </w:numPr>
        <w:tabs>
          <w:tab w:val="left" w:pos="827"/>
        </w:tabs>
        <w:autoSpaceDE w:val="0"/>
        <w:autoSpaceDN w:val="0"/>
        <w:spacing w:after="0" w:line="299"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билгалдешнаш</w:t>
      </w:r>
      <w:r w:rsidRPr="009551DF">
        <w:rPr>
          <w:rFonts w:ascii="Times New Roman" w:eastAsia="Times New Roman" w:hAnsi="Times New Roman" w:cs="Times New Roman"/>
          <w:spacing w:val="-6"/>
          <w:sz w:val="26"/>
        </w:rPr>
        <w:t xml:space="preserve"> </w:t>
      </w:r>
      <w:r w:rsidRPr="009551DF">
        <w:rPr>
          <w:rFonts w:ascii="Times New Roman" w:eastAsia="Times New Roman" w:hAnsi="Times New Roman" w:cs="Times New Roman"/>
          <w:sz w:val="26"/>
        </w:rPr>
        <w:t>дожарца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лего;</w:t>
      </w:r>
    </w:p>
    <w:p w:rsidR="009551DF" w:rsidRPr="009551DF" w:rsidRDefault="009551DF" w:rsidP="009551DF">
      <w:pPr>
        <w:widowControl w:val="0"/>
        <w:numPr>
          <w:ilvl w:val="0"/>
          <w:numId w:val="10"/>
        </w:numPr>
        <w:tabs>
          <w:tab w:val="left" w:pos="827"/>
          <w:tab w:val="left" w:pos="2700"/>
          <w:tab w:val="left" w:pos="3554"/>
          <w:tab w:val="left" w:pos="3983"/>
          <w:tab w:val="left" w:pos="4861"/>
          <w:tab w:val="left" w:pos="6120"/>
          <w:tab w:val="left" w:pos="6549"/>
          <w:tab w:val="left" w:pos="7847"/>
          <w:tab w:val="left" w:pos="8278"/>
          <w:tab w:val="left" w:pos="9634"/>
        </w:tabs>
        <w:autoSpaceDE w:val="0"/>
        <w:autoSpaceDN w:val="0"/>
        <w:spacing w:before="1" w:after="0" w:line="240" w:lineRule="auto"/>
        <w:ind w:left="826" w:right="115" w:hanging="281"/>
        <w:rPr>
          <w:rFonts w:ascii="Symbol" w:eastAsia="Times New Roman" w:hAnsi="Symbol" w:cs="Times New Roman"/>
          <w:sz w:val="24"/>
        </w:rPr>
      </w:pPr>
      <w:r w:rsidRPr="009551DF">
        <w:rPr>
          <w:rFonts w:ascii="Times New Roman" w:eastAsia="Times New Roman" w:hAnsi="Times New Roman" w:cs="Times New Roman"/>
          <w:sz w:val="26"/>
        </w:rPr>
        <w:t>терахьдешнаш</w:t>
      </w:r>
      <w:r w:rsidRPr="009551DF">
        <w:rPr>
          <w:rFonts w:ascii="Times New Roman" w:eastAsia="Times New Roman" w:hAnsi="Times New Roman" w:cs="Times New Roman"/>
          <w:sz w:val="26"/>
        </w:rPr>
        <w:tab/>
        <w:t>довза</w:t>
      </w:r>
      <w:r w:rsidRPr="009551DF">
        <w:rPr>
          <w:rFonts w:ascii="Times New Roman" w:eastAsia="Times New Roman" w:hAnsi="Times New Roman" w:cs="Times New Roman"/>
          <w:sz w:val="26"/>
        </w:rPr>
        <w:tab/>
        <w:t>а,</w:t>
      </w:r>
      <w:r w:rsidRPr="009551DF">
        <w:rPr>
          <w:rFonts w:ascii="Times New Roman" w:eastAsia="Times New Roman" w:hAnsi="Times New Roman" w:cs="Times New Roman"/>
          <w:sz w:val="26"/>
        </w:rPr>
        <w:tab/>
        <w:t>царах</w:t>
      </w:r>
      <w:r w:rsidRPr="009551DF">
        <w:rPr>
          <w:rFonts w:ascii="Times New Roman" w:eastAsia="Times New Roman" w:hAnsi="Times New Roman" w:cs="Times New Roman"/>
          <w:sz w:val="26"/>
        </w:rPr>
        <w:tab/>
        <w:t>пайдаэца</w:t>
      </w:r>
      <w:r w:rsidRPr="009551DF">
        <w:rPr>
          <w:rFonts w:ascii="Times New Roman" w:eastAsia="Times New Roman" w:hAnsi="Times New Roman" w:cs="Times New Roman"/>
          <w:sz w:val="26"/>
        </w:rPr>
        <w:tab/>
        <w:t>а,</w:t>
      </w:r>
      <w:r w:rsidRPr="009551DF">
        <w:rPr>
          <w:rFonts w:ascii="Times New Roman" w:eastAsia="Times New Roman" w:hAnsi="Times New Roman" w:cs="Times New Roman"/>
          <w:sz w:val="26"/>
        </w:rPr>
        <w:tab/>
        <w:t>масаллин</w:t>
      </w:r>
      <w:r w:rsidRPr="009551DF">
        <w:rPr>
          <w:rFonts w:ascii="Times New Roman" w:eastAsia="Times New Roman" w:hAnsi="Times New Roman" w:cs="Times New Roman"/>
          <w:sz w:val="26"/>
        </w:rPr>
        <w:tab/>
        <w:t>а,</w:t>
      </w:r>
      <w:r w:rsidRPr="009551DF">
        <w:rPr>
          <w:rFonts w:ascii="Times New Roman" w:eastAsia="Times New Roman" w:hAnsi="Times New Roman" w:cs="Times New Roman"/>
          <w:sz w:val="26"/>
        </w:rPr>
        <w:tab/>
        <w:t>рогӀаллин</w:t>
      </w:r>
      <w:r w:rsidRPr="009551DF">
        <w:rPr>
          <w:rFonts w:ascii="Times New Roman" w:eastAsia="Times New Roman" w:hAnsi="Times New Roman" w:cs="Times New Roman"/>
          <w:sz w:val="26"/>
        </w:rPr>
        <w:tab/>
      </w:r>
      <w:r w:rsidRPr="009551DF">
        <w:rPr>
          <w:rFonts w:ascii="Times New Roman" w:eastAsia="Times New Roman" w:hAnsi="Times New Roman" w:cs="Times New Roman"/>
          <w:spacing w:val="-3"/>
          <w:sz w:val="26"/>
        </w:rPr>
        <w:t>а</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терахьдешнаш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298"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хандешан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билгалза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кеп</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къасто(схьалаха);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хандешан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хан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къасто;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йуьхьан цӀерметдешан йуьхьанцарчу кепан грамматикин билгалонаш къасто: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йуьхь, терахь; йаххьийн цӀерметдешнех,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оьшу йух-йуха аларш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дӀадахархьама,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826" w:hanging="281"/>
        <w:jc w:val="both"/>
        <w:rPr>
          <w:rFonts w:ascii="Symbol" w:eastAsia="Times New Roman" w:hAnsi="Symbol" w:cs="Times New Roman"/>
          <w:sz w:val="24"/>
        </w:rPr>
      </w:pPr>
      <w:r w:rsidRPr="009551DF">
        <w:rPr>
          <w:rFonts w:ascii="Times New Roman" w:eastAsia="Times New Roman" w:hAnsi="Times New Roman" w:cs="Times New Roman"/>
          <w:sz w:val="26"/>
        </w:rPr>
        <w:t>дош,</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дешнийн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цхьаьнакхетар,</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къасто</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(йовза);</w:t>
      </w:r>
    </w:p>
    <w:p w:rsidR="009551DF" w:rsidRPr="009551DF" w:rsidRDefault="009551DF" w:rsidP="009551DF">
      <w:pPr>
        <w:widowControl w:val="0"/>
        <w:numPr>
          <w:ilvl w:val="0"/>
          <w:numId w:val="10"/>
        </w:numPr>
        <w:tabs>
          <w:tab w:val="left" w:pos="827"/>
        </w:tabs>
        <w:autoSpaceDE w:val="0"/>
        <w:autoSpaceDN w:val="0"/>
        <w:spacing w:before="2"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аларан Ӏалашоне а, эмоцин иэшаре а хьаьжжина а, предложенийн классификаци</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йан;</w:t>
      </w:r>
    </w:p>
    <w:p w:rsidR="009551DF" w:rsidRPr="009551DF" w:rsidRDefault="009551DF" w:rsidP="009551DF">
      <w:pPr>
        <w:widowControl w:val="0"/>
        <w:numPr>
          <w:ilvl w:val="0"/>
          <w:numId w:val="10"/>
        </w:numPr>
        <w:tabs>
          <w:tab w:val="left" w:pos="827"/>
        </w:tabs>
        <w:autoSpaceDE w:val="0"/>
        <w:autoSpaceDN w:val="0"/>
        <w:spacing w:after="0" w:line="298" w:lineRule="exact"/>
        <w:ind w:left="826" w:hanging="281"/>
        <w:jc w:val="both"/>
        <w:rPr>
          <w:rFonts w:ascii="Symbol" w:eastAsia="Times New Roman" w:hAnsi="Symbol" w:cs="Times New Roman"/>
          <w:sz w:val="24"/>
        </w:rPr>
      </w:pPr>
      <w:r w:rsidRPr="009551DF">
        <w:rPr>
          <w:rFonts w:ascii="Times New Roman" w:eastAsia="Times New Roman" w:hAnsi="Times New Roman" w:cs="Times New Roman"/>
          <w:sz w:val="26"/>
        </w:rPr>
        <w:t>йаьржина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йаьржаза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йовза;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цхьанатайпанчу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меженашца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йовза;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цхьанатайпанчу</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меженашца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хӀитто;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цхьанатайпанчу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меженашца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предложенех</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къамелехь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цхьалхе йаьржина предложенеш а, шина цхьалхечу предложенех лаьтта чолхе</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дӀасакъасто;</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цхьалхечу</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предложенина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синтаксисан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таллам</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бан;</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5" w:hanging="281"/>
        <w:jc w:val="both"/>
        <w:rPr>
          <w:rFonts w:ascii="Symbol" w:eastAsia="Times New Roman" w:hAnsi="Symbol" w:cs="Times New Roman"/>
          <w:sz w:val="24"/>
        </w:rPr>
      </w:pPr>
      <w:r w:rsidRPr="009551DF">
        <w:rPr>
          <w:rFonts w:ascii="Times New Roman" w:eastAsia="Times New Roman" w:hAnsi="Times New Roman" w:cs="Times New Roman"/>
          <w:sz w:val="26"/>
        </w:rPr>
        <w:t>Ӏамийнчу нийсайаздаран бакъонех пайдаэца, царна йукъахь: долахь цӀерашкахь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доккха элп; йукъарчу цӀерашкахь а, кхечу къамелан дакъошкахь а (нохчийн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 xml:space="preserve">меттан дешнашкахь) </w:t>
      </w:r>
      <w:r w:rsidRPr="009551DF">
        <w:rPr>
          <w:rFonts w:ascii="Times New Roman" w:eastAsia="Times New Roman" w:hAnsi="Times New Roman" w:cs="Times New Roman"/>
          <w:i/>
          <w:sz w:val="26"/>
        </w:rPr>
        <w:t xml:space="preserve">я, яь, ю, юь, е (ё) </w:t>
      </w:r>
      <w:r w:rsidRPr="009551DF">
        <w:rPr>
          <w:rFonts w:ascii="Times New Roman" w:eastAsia="Times New Roman" w:hAnsi="Times New Roman" w:cs="Times New Roman"/>
          <w:sz w:val="26"/>
        </w:rPr>
        <w:t>элпаш; тӀеэцначу (йукъарчу) дешнашкахь</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а, кхечу къамелан дакъошкахь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 xml:space="preserve">я, ю, е (ё) </w:t>
      </w:r>
      <w:r w:rsidRPr="009551DF">
        <w:rPr>
          <w:rFonts w:ascii="Times New Roman" w:eastAsia="Times New Roman" w:hAnsi="Times New Roman" w:cs="Times New Roman"/>
          <w:sz w:val="26"/>
        </w:rPr>
        <w:t xml:space="preserve">элпаш; долахь цӀерашкахь </w:t>
      </w:r>
      <w:r w:rsidRPr="009551DF">
        <w:rPr>
          <w:rFonts w:ascii="Times New Roman" w:eastAsia="Times New Roman" w:hAnsi="Times New Roman" w:cs="Times New Roman"/>
          <w:i/>
          <w:sz w:val="26"/>
        </w:rPr>
        <w:t>я, яь, ю,</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юь, е (ё)</w:t>
      </w:r>
      <w:r w:rsidRPr="009551DF">
        <w:rPr>
          <w:rFonts w:ascii="Times New Roman" w:eastAsia="Times New Roman" w:hAnsi="Times New Roman" w:cs="Times New Roman"/>
          <w:sz w:val="26"/>
        </w:rPr>
        <w:t xml:space="preserve">, тӀеэцначу (долахь цӀерашкахь)   </w:t>
      </w:r>
      <w:r w:rsidRPr="009551DF">
        <w:rPr>
          <w:rFonts w:ascii="Times New Roman" w:eastAsia="Times New Roman" w:hAnsi="Times New Roman" w:cs="Times New Roman"/>
          <w:i/>
          <w:sz w:val="26"/>
        </w:rPr>
        <w:t xml:space="preserve">я, ю, е (ё) </w:t>
      </w:r>
      <w:r w:rsidRPr="009551DF">
        <w:rPr>
          <w:rFonts w:ascii="Times New Roman" w:eastAsia="Times New Roman" w:hAnsi="Times New Roman" w:cs="Times New Roman"/>
          <w:sz w:val="26"/>
        </w:rPr>
        <w:t xml:space="preserve">элпаш; мукъаза элпаш </w:t>
      </w:r>
      <w:r w:rsidRPr="009551DF">
        <w:rPr>
          <w:rFonts w:ascii="Times New Roman" w:eastAsia="Times New Roman" w:hAnsi="Times New Roman" w:cs="Times New Roman"/>
          <w:i/>
          <w:sz w:val="26"/>
        </w:rPr>
        <w:t>(къ,</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кӀ, кх, гӀ и т.д.)</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 xml:space="preserve">-эв,-аьв,-ев </w:t>
      </w:r>
      <w:r w:rsidRPr="009551DF">
        <w:rPr>
          <w:rFonts w:ascii="Times New Roman" w:eastAsia="Times New Roman" w:hAnsi="Times New Roman" w:cs="Times New Roman"/>
          <w:sz w:val="26"/>
        </w:rPr>
        <w:t>йаздаран бакъонаш; оьрсийн маттера а, оьрсийн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 xml:space="preserve">маттехула а тӀеэцначу дешнашкахь </w:t>
      </w:r>
      <w:r w:rsidRPr="009551DF">
        <w:rPr>
          <w:rFonts w:ascii="Times New Roman" w:eastAsia="Times New Roman" w:hAnsi="Times New Roman" w:cs="Times New Roman"/>
          <w:i/>
          <w:sz w:val="26"/>
        </w:rPr>
        <w:t xml:space="preserve">щ, ь, ы, ф </w:t>
      </w:r>
      <w:r w:rsidRPr="009551DF">
        <w:rPr>
          <w:rFonts w:ascii="Times New Roman" w:eastAsia="Times New Roman" w:hAnsi="Times New Roman" w:cs="Times New Roman"/>
          <w:sz w:val="26"/>
        </w:rPr>
        <w:t>элпаш йаздар; мукъа аьзнаш [</w:t>
      </w:r>
      <w:r w:rsidRPr="009551DF">
        <w:rPr>
          <w:rFonts w:ascii="Times New Roman" w:eastAsia="Times New Roman" w:hAnsi="Times New Roman" w:cs="Times New Roman"/>
          <w:i/>
          <w:sz w:val="26"/>
        </w:rPr>
        <w:t>и</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sz w:val="26"/>
        </w:rPr>
        <w:t>[</w:t>
      </w:r>
      <w:r w:rsidRPr="009551DF">
        <w:rPr>
          <w:rFonts w:ascii="Times New Roman" w:eastAsia="Times New Roman" w:hAnsi="Times New Roman" w:cs="Times New Roman"/>
          <w:i/>
          <w:sz w:val="26"/>
        </w:rPr>
        <w:t>уь</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хилар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гойтуш,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й</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sz w:val="26"/>
        </w:rPr>
        <w:t>элп</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йаздар;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йеха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йоца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дифтонгаш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иэ,</w:t>
      </w:r>
      <w:r w:rsidRPr="009551DF">
        <w:rPr>
          <w:rFonts w:ascii="Times New Roman" w:eastAsia="Times New Roman" w:hAnsi="Times New Roman" w:cs="Times New Roman"/>
          <w:i/>
          <w:spacing w:val="1"/>
          <w:sz w:val="26"/>
        </w:rPr>
        <w:t xml:space="preserve"> </w:t>
      </w:r>
      <w:r w:rsidRPr="009551DF">
        <w:rPr>
          <w:rFonts w:ascii="Times New Roman" w:eastAsia="Times New Roman" w:hAnsi="Times New Roman" w:cs="Times New Roman"/>
          <w:i/>
          <w:sz w:val="26"/>
        </w:rPr>
        <w:t>уо</w:t>
      </w:r>
      <w:r w:rsidRPr="009551DF">
        <w:rPr>
          <w:rFonts w:ascii="Times New Roman" w:eastAsia="Times New Roman" w:hAnsi="Times New Roman" w:cs="Times New Roman"/>
          <w:sz w:val="26"/>
        </w:rPr>
        <w:t>;</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чаккхенгахь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i/>
          <w:sz w:val="26"/>
        </w:rPr>
        <w:t xml:space="preserve">-г, -к </w:t>
      </w:r>
      <w:r w:rsidRPr="009551DF">
        <w:rPr>
          <w:rFonts w:ascii="Times New Roman" w:eastAsia="Times New Roman" w:hAnsi="Times New Roman" w:cs="Times New Roman"/>
          <w:sz w:val="26"/>
        </w:rPr>
        <w:t>элпаш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долчу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цӀердешнашкахь</w:t>
      </w:r>
      <w:r w:rsidRPr="009551DF">
        <w:rPr>
          <w:rFonts w:ascii="Times New Roman" w:eastAsia="Times New Roman" w:hAnsi="Times New Roman" w:cs="Times New Roman"/>
          <w:b/>
          <w:i/>
          <w:sz w:val="26"/>
        </w:rPr>
        <w:t xml:space="preserve">а </w:t>
      </w:r>
      <w:r w:rsidRPr="009551DF">
        <w:rPr>
          <w:rFonts w:ascii="Times New Roman" w:eastAsia="Times New Roman" w:hAnsi="Times New Roman" w:cs="Times New Roman"/>
          <w:sz w:val="26"/>
        </w:rPr>
        <w:t>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b/>
          <w:i/>
          <w:sz w:val="26"/>
        </w:rPr>
        <w:t xml:space="preserve">и </w:t>
      </w:r>
      <w:r w:rsidRPr="009551DF">
        <w:rPr>
          <w:rFonts w:ascii="Times New Roman" w:eastAsia="Times New Roman" w:hAnsi="Times New Roman" w:cs="Times New Roman"/>
          <w:sz w:val="26"/>
        </w:rPr>
        <w:t>элпаш;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чаккхенгахь</w:t>
      </w:r>
    </w:p>
    <w:p w:rsidR="009551DF" w:rsidRPr="009551DF" w:rsidRDefault="009551DF" w:rsidP="009551DF">
      <w:pPr>
        <w:widowControl w:val="0"/>
        <w:autoSpaceDE w:val="0"/>
        <w:autoSpaceDN w:val="0"/>
        <w:spacing w:after="0" w:line="240" w:lineRule="auto"/>
        <w:jc w:val="both"/>
        <w:rPr>
          <w:rFonts w:ascii="Symbol" w:eastAsia="Times New Roman" w:hAnsi="Symbol" w:cs="Times New Roman"/>
          <w:sz w:val="24"/>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71" w:after="0" w:line="240" w:lineRule="auto"/>
        <w:ind w:left="826" w:right="105"/>
        <w:jc w:val="both"/>
        <w:rPr>
          <w:rFonts w:ascii="Times New Roman" w:eastAsia="Times New Roman" w:hAnsi="Times New Roman" w:cs="Times New Roman"/>
          <w:sz w:val="26"/>
          <w:szCs w:val="26"/>
        </w:rPr>
      </w:pPr>
      <w:r w:rsidRPr="009551DF">
        <w:rPr>
          <w:rFonts w:ascii="Times New Roman" w:eastAsia="Times New Roman" w:hAnsi="Times New Roman" w:cs="Times New Roman"/>
          <w:sz w:val="26"/>
          <w:szCs w:val="26"/>
        </w:rPr>
        <w:lastRenderedPageBreak/>
        <w:t>шала мукъаза элпаш; нохчийн меттан шалха мукъаза элпаш; дешан чаккхенгахь</w:t>
      </w:r>
      <w:r w:rsidRPr="009551DF">
        <w:rPr>
          <w:rFonts w:ascii="Times New Roman" w:eastAsia="Times New Roman" w:hAnsi="Times New Roman" w:cs="Times New Roman"/>
          <w:spacing w:val="-62"/>
          <w:sz w:val="26"/>
          <w:szCs w:val="26"/>
        </w:rPr>
        <w:t xml:space="preserve"> </w:t>
      </w:r>
      <w:r w:rsidRPr="009551DF">
        <w:rPr>
          <w:rFonts w:ascii="Times New Roman" w:eastAsia="Times New Roman" w:hAnsi="Times New Roman" w:cs="Times New Roman"/>
          <w:b/>
          <w:i/>
          <w:sz w:val="26"/>
          <w:szCs w:val="26"/>
        </w:rPr>
        <w:t>н</w:t>
      </w:r>
      <w:r w:rsidRPr="009551DF">
        <w:rPr>
          <w:rFonts w:ascii="Times New Roman" w:eastAsia="Times New Roman" w:hAnsi="Times New Roman" w:cs="Times New Roman"/>
          <w:sz w:val="26"/>
          <w:szCs w:val="26"/>
        </w:rPr>
        <w:t>; цӀердешнашца а, йаххьийн цӀерметдешнашца а дештӀаьхьенийн къаьстина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йазйар;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ца,</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ма</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дакъалгийн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хандешнашца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къаьстина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йаздар;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й,</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ъ,</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i/>
          <w:sz w:val="26"/>
          <w:szCs w:val="26"/>
        </w:rPr>
        <w:t>ь</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долчу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дешнийн сехьадаккхар; шала мукъазчу элпашца долчу дешнийн сехьадаккхар;</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шалхачу мукъазчу элпашца долчу дешнийн сехьадаккхар; дукхаллин терахьан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цӀердешнийн чаккхенаш; дешхьалхенийн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 а, къаьстина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i/>
          <w:sz w:val="26"/>
          <w:szCs w:val="26"/>
        </w:rPr>
        <w:t>(ца, ма, а)</w:t>
      </w:r>
      <w:r w:rsidRPr="009551DF">
        <w:rPr>
          <w:rFonts w:ascii="Times New Roman" w:eastAsia="Times New Roman" w:hAnsi="Times New Roman" w:cs="Times New Roman"/>
          <w:i/>
          <w:spacing w:val="1"/>
          <w:sz w:val="26"/>
          <w:szCs w:val="26"/>
        </w:rPr>
        <w:t xml:space="preserve"> </w:t>
      </w:r>
      <w:r w:rsidRPr="009551DF">
        <w:rPr>
          <w:rFonts w:ascii="Times New Roman" w:eastAsia="Times New Roman" w:hAnsi="Times New Roman" w:cs="Times New Roman"/>
          <w:sz w:val="26"/>
          <w:szCs w:val="26"/>
        </w:rPr>
        <w:t xml:space="preserve">йазйар; </w:t>
      </w:r>
      <w:r w:rsidRPr="009551DF">
        <w:rPr>
          <w:rFonts w:ascii="Times New Roman" w:eastAsia="Times New Roman" w:hAnsi="Times New Roman" w:cs="Times New Roman"/>
          <w:i/>
          <w:sz w:val="26"/>
          <w:szCs w:val="26"/>
        </w:rPr>
        <w:t xml:space="preserve">а </w:t>
      </w:r>
      <w:r w:rsidRPr="009551DF">
        <w:rPr>
          <w:rFonts w:ascii="Times New Roman" w:eastAsia="Times New Roman" w:hAnsi="Times New Roman" w:cs="Times New Roman"/>
          <w:sz w:val="26"/>
          <w:szCs w:val="26"/>
        </w:rPr>
        <w:t>хуттурго а, хуттургаш йоцуш 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цхьаьнатоьхначу цхьанатайпанара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меженашца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йолчу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предложенешкахь</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сацаран</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хьаьркаш;</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шина</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цхьалхечу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предложенех</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лаьттачу</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чолхечу</w:t>
      </w:r>
      <w:r w:rsidRPr="009551DF">
        <w:rPr>
          <w:rFonts w:ascii="Times New Roman" w:eastAsia="Times New Roman" w:hAnsi="Times New Roman" w:cs="Times New Roman"/>
          <w:spacing w:val="-1"/>
          <w:sz w:val="26"/>
          <w:szCs w:val="26"/>
        </w:rPr>
        <w:t xml:space="preserve"> </w:t>
      </w:r>
      <w:r w:rsidRPr="009551DF">
        <w:rPr>
          <w:rFonts w:ascii="Times New Roman" w:eastAsia="Times New Roman" w:hAnsi="Times New Roman" w:cs="Times New Roman"/>
          <w:sz w:val="26"/>
          <w:szCs w:val="26"/>
        </w:rPr>
        <w:t>предложенехь</w:t>
      </w:r>
      <w:r w:rsidRPr="009551DF">
        <w:rPr>
          <w:rFonts w:ascii="Times New Roman" w:eastAsia="Times New Roman" w:hAnsi="Times New Roman" w:cs="Times New Roman"/>
          <w:spacing w:val="-2"/>
          <w:sz w:val="26"/>
          <w:szCs w:val="26"/>
        </w:rPr>
        <w:t xml:space="preserve"> </w:t>
      </w:r>
      <w:r w:rsidRPr="009551DF">
        <w:rPr>
          <w:rFonts w:ascii="Times New Roman" w:eastAsia="Times New Roman" w:hAnsi="Times New Roman" w:cs="Times New Roman"/>
          <w:sz w:val="26"/>
          <w:szCs w:val="26"/>
        </w:rPr>
        <w:t>сацаран хьаьркаш;</w:t>
      </w:r>
    </w:p>
    <w:p w:rsidR="009551DF" w:rsidRPr="009551DF" w:rsidRDefault="009551DF" w:rsidP="009551DF">
      <w:pPr>
        <w:widowControl w:val="0"/>
        <w:numPr>
          <w:ilvl w:val="0"/>
          <w:numId w:val="10"/>
        </w:numPr>
        <w:tabs>
          <w:tab w:val="left" w:pos="827"/>
        </w:tabs>
        <w:autoSpaceDE w:val="0"/>
        <w:autoSpaceDN w:val="0"/>
        <w:spacing w:after="0" w:line="240" w:lineRule="auto"/>
        <w:ind w:left="826" w:hanging="281"/>
        <w:jc w:val="both"/>
        <w:rPr>
          <w:rFonts w:ascii="Symbol" w:eastAsia="Times New Roman" w:hAnsi="Symbol" w:cs="Times New Roman"/>
          <w:sz w:val="24"/>
        </w:rPr>
      </w:pPr>
      <w:r w:rsidRPr="009551DF">
        <w:rPr>
          <w:rFonts w:ascii="Times New Roman" w:eastAsia="Times New Roman" w:hAnsi="Times New Roman" w:cs="Times New Roman"/>
          <w:sz w:val="26"/>
        </w:rPr>
        <w:t>80</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дашал</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сов</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барам</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боцу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схьайазйан;</w:t>
      </w:r>
    </w:p>
    <w:p w:rsidR="009551DF" w:rsidRPr="009551DF" w:rsidRDefault="009551DF" w:rsidP="009551DF">
      <w:pPr>
        <w:widowControl w:val="0"/>
        <w:numPr>
          <w:ilvl w:val="0"/>
          <w:numId w:val="10"/>
        </w:numPr>
        <w:tabs>
          <w:tab w:val="left" w:pos="827"/>
        </w:tabs>
        <w:autoSpaceDE w:val="0"/>
        <w:autoSpaceDN w:val="0"/>
        <w:spacing w:before="1" w:after="0" w:line="240" w:lineRule="auto"/>
        <w:ind w:left="826" w:right="112" w:hanging="281"/>
        <w:jc w:val="both"/>
        <w:rPr>
          <w:rFonts w:ascii="Symbol" w:eastAsia="Times New Roman" w:hAnsi="Symbol" w:cs="Times New Roman"/>
          <w:sz w:val="24"/>
        </w:rPr>
      </w:pPr>
      <w:r w:rsidRPr="009551DF">
        <w:rPr>
          <w:rFonts w:ascii="Times New Roman" w:eastAsia="Times New Roman" w:hAnsi="Times New Roman" w:cs="Times New Roman"/>
          <w:sz w:val="26"/>
        </w:rPr>
        <w:t>Ӏамийна нийсайаздаран бакъонаш тидаме а оьцуш, 75 дашал сов барам боцу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олуш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дӀайазйан;</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опискаш, Ӏамийнчу бакъонашна орфографин а, пунктуацин а гӀалаташ схьалаха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нисдан 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5" w:hanging="281"/>
        <w:jc w:val="both"/>
        <w:rPr>
          <w:rFonts w:ascii="Symbol" w:eastAsia="Times New Roman" w:hAnsi="Symbol" w:cs="Times New Roman"/>
          <w:sz w:val="24"/>
        </w:rPr>
      </w:pPr>
      <w:r w:rsidRPr="009551DF">
        <w:rPr>
          <w:rFonts w:ascii="Times New Roman" w:eastAsia="Times New Roman" w:hAnsi="Times New Roman" w:cs="Times New Roman"/>
          <w:sz w:val="26"/>
        </w:rPr>
        <w:t>тӀекеренан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хьолах</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кхета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(муьлхачу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Ӏалашонца,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хьаьнца,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мичахь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хуьлуш йу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тӀекере);</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тӀекеренан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хьолахь</w:t>
      </w:r>
      <w:r w:rsidRPr="009551DF">
        <w:rPr>
          <w:rFonts w:ascii="Times New Roman" w:eastAsia="Times New Roman" w:hAnsi="Times New Roman" w:cs="Times New Roman"/>
          <w:spacing w:val="63"/>
          <w:sz w:val="26"/>
        </w:rPr>
        <w:t xml:space="preserve"> </w:t>
      </w:r>
      <w:r w:rsidRPr="009551DF">
        <w:rPr>
          <w:rFonts w:ascii="Times New Roman" w:eastAsia="Times New Roman" w:hAnsi="Times New Roman" w:cs="Times New Roman"/>
          <w:sz w:val="26"/>
        </w:rPr>
        <w:t>нийса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(адекватни)</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меттан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гӀирсаш харжа;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9" w:hanging="281"/>
        <w:jc w:val="both"/>
        <w:rPr>
          <w:rFonts w:ascii="Symbol" w:eastAsia="Times New Roman" w:hAnsi="Symbol" w:cs="Times New Roman"/>
          <w:sz w:val="24"/>
        </w:rPr>
      </w:pPr>
      <w:r w:rsidRPr="009551DF">
        <w:rPr>
          <w:rFonts w:ascii="Times New Roman" w:eastAsia="Times New Roman" w:hAnsi="Times New Roman" w:cs="Times New Roman"/>
          <w:sz w:val="26"/>
        </w:rPr>
        <w:t>нийса интонаци, къамелан зӀе хиларан норманаш, орфоэпин норманаш ларйеш,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барта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диалоган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монологан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 аларш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(4-6</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предложени)</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хӀитто;</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5" w:hanging="281"/>
        <w:jc w:val="both"/>
        <w:rPr>
          <w:rFonts w:ascii="Symbol" w:eastAsia="Times New Roman" w:hAnsi="Symbol" w:cs="Times New Roman"/>
          <w:sz w:val="24"/>
        </w:rPr>
      </w:pPr>
      <w:r w:rsidRPr="009551DF">
        <w:rPr>
          <w:rFonts w:ascii="Times New Roman" w:eastAsia="Times New Roman" w:hAnsi="Times New Roman" w:cs="Times New Roman"/>
          <w:sz w:val="26"/>
        </w:rPr>
        <w:t>барта а, йозанан кепахь (йозанан тӀекеренан билгалчу хьолана лерина (кехаташ,</w:t>
      </w:r>
      <w:r w:rsidRPr="009551DF">
        <w:rPr>
          <w:rFonts w:ascii="Times New Roman" w:eastAsia="Times New Roman" w:hAnsi="Times New Roman" w:cs="Times New Roman"/>
          <w:spacing w:val="-62"/>
          <w:sz w:val="26"/>
        </w:rPr>
        <w:t xml:space="preserve"> </w:t>
      </w:r>
      <w:r w:rsidRPr="009551DF">
        <w:rPr>
          <w:rFonts w:ascii="Times New Roman" w:eastAsia="Times New Roman" w:hAnsi="Times New Roman" w:cs="Times New Roman"/>
          <w:sz w:val="26"/>
        </w:rPr>
        <w:t>декъалваран открыткаш, дӀакхайкхорш (объявленеш), и.д.кх.) а, йаккхий йоцу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(3-5</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предложенех) кхолла;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текстан тема а, коьрта ойла а къасто; темина йа коьртачу ойланна тӀе а тевжаш,</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текстана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ша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цӀе</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тилла;</w:t>
      </w:r>
    </w:p>
    <w:p w:rsidR="009551DF" w:rsidRPr="009551DF" w:rsidRDefault="009551DF" w:rsidP="009551DF">
      <w:pPr>
        <w:widowControl w:val="0"/>
        <w:numPr>
          <w:ilvl w:val="0"/>
          <w:numId w:val="10"/>
        </w:numPr>
        <w:tabs>
          <w:tab w:val="left" w:pos="891"/>
          <w:tab w:val="left" w:pos="892"/>
        </w:tabs>
        <w:autoSpaceDE w:val="0"/>
        <w:autoSpaceDN w:val="0"/>
        <w:spacing w:after="0" w:line="299" w:lineRule="exact"/>
        <w:ind w:left="891" w:hanging="346"/>
        <w:rPr>
          <w:rFonts w:ascii="Symbol" w:eastAsia="Times New Roman" w:hAnsi="Symbol" w:cs="Times New Roman"/>
          <w:sz w:val="24"/>
        </w:rPr>
      </w:pPr>
      <w:r w:rsidRPr="009551DF">
        <w:rPr>
          <w:rFonts w:ascii="Times New Roman" w:eastAsia="Times New Roman" w:hAnsi="Times New Roman" w:cs="Times New Roman"/>
          <w:sz w:val="26"/>
        </w:rPr>
        <w:t>предложенийн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текстан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дакъойн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къеп</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нисйан;</w:t>
      </w:r>
    </w:p>
    <w:p w:rsidR="009551DF" w:rsidRPr="009551DF" w:rsidRDefault="009551DF" w:rsidP="009551DF">
      <w:pPr>
        <w:widowControl w:val="0"/>
        <w:numPr>
          <w:ilvl w:val="0"/>
          <w:numId w:val="10"/>
        </w:numPr>
        <w:tabs>
          <w:tab w:val="left" w:pos="827"/>
        </w:tabs>
        <w:autoSpaceDE w:val="0"/>
        <w:autoSpaceDN w:val="0"/>
        <w:spacing w:before="1" w:after="0" w:line="298"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йеллачу</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тексташна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план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хӀотто;</w:t>
      </w:r>
    </w:p>
    <w:p w:rsidR="009551DF" w:rsidRPr="009551DF" w:rsidRDefault="009551DF" w:rsidP="009551DF">
      <w:pPr>
        <w:widowControl w:val="0"/>
        <w:numPr>
          <w:ilvl w:val="0"/>
          <w:numId w:val="10"/>
        </w:numPr>
        <w:tabs>
          <w:tab w:val="left" w:pos="827"/>
        </w:tabs>
        <w:autoSpaceDE w:val="0"/>
        <w:autoSpaceDN w:val="0"/>
        <w:spacing w:after="0" w:line="298"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текст</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ма-йарра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схьайийцар</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кхочушдан</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(барта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йозанан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кепахь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before="1" w:after="0" w:line="298"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текст</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хоржуш</w:t>
      </w:r>
      <w:r w:rsidRPr="009551DF">
        <w:rPr>
          <w:rFonts w:ascii="Times New Roman" w:eastAsia="Times New Roman" w:hAnsi="Times New Roman" w:cs="Times New Roman"/>
          <w:spacing w:val="-3"/>
          <w:sz w:val="26"/>
        </w:rPr>
        <w:t xml:space="preserve"> </w:t>
      </w:r>
      <w:r w:rsidRPr="009551DF">
        <w:rPr>
          <w:rFonts w:ascii="Times New Roman" w:eastAsia="Times New Roman" w:hAnsi="Times New Roman" w:cs="Times New Roman"/>
          <w:sz w:val="26"/>
        </w:rPr>
        <w:t>(йукъ-йукъара)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схьайийцар</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кхочушдан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(барта);</w:t>
      </w:r>
    </w:p>
    <w:p w:rsidR="009551DF" w:rsidRPr="009551DF" w:rsidRDefault="009551DF" w:rsidP="009551DF">
      <w:pPr>
        <w:widowControl w:val="0"/>
        <w:numPr>
          <w:ilvl w:val="0"/>
          <w:numId w:val="10"/>
        </w:numPr>
        <w:tabs>
          <w:tab w:val="left" w:pos="827"/>
        </w:tabs>
        <w:autoSpaceDE w:val="0"/>
        <w:autoSpaceDN w:val="0"/>
        <w:spacing w:after="0" w:line="298" w:lineRule="exact"/>
        <w:ind w:left="826" w:hanging="281"/>
        <w:rPr>
          <w:rFonts w:ascii="Symbol" w:eastAsia="Times New Roman" w:hAnsi="Symbol" w:cs="Times New Roman"/>
          <w:sz w:val="24"/>
        </w:rPr>
      </w:pPr>
      <w:r w:rsidRPr="009551DF">
        <w:rPr>
          <w:rFonts w:ascii="Times New Roman" w:eastAsia="Times New Roman" w:hAnsi="Times New Roman" w:cs="Times New Roman"/>
          <w:sz w:val="26"/>
        </w:rPr>
        <w:t>билгалйинчу</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теманашца</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сочиненеш</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йазйан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(хьалххе</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кечам</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биначул</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тӀаьхьа);</w:t>
      </w:r>
    </w:p>
    <w:p w:rsidR="009551DF" w:rsidRPr="009551DF" w:rsidRDefault="009551DF" w:rsidP="009551DF">
      <w:pPr>
        <w:widowControl w:val="0"/>
        <w:numPr>
          <w:ilvl w:val="0"/>
          <w:numId w:val="10"/>
        </w:numPr>
        <w:tabs>
          <w:tab w:val="left" w:pos="827"/>
        </w:tabs>
        <w:autoSpaceDE w:val="0"/>
        <w:autoSpaceDN w:val="0"/>
        <w:spacing w:before="2" w:after="0" w:line="240" w:lineRule="auto"/>
        <w:ind w:left="826" w:right="108" w:hanging="281"/>
        <w:jc w:val="both"/>
        <w:rPr>
          <w:rFonts w:ascii="Symbol" w:eastAsia="Times New Roman" w:hAnsi="Symbol" w:cs="Times New Roman"/>
          <w:sz w:val="24"/>
        </w:rPr>
      </w:pPr>
      <w:r w:rsidRPr="009551DF">
        <w:rPr>
          <w:rFonts w:ascii="Times New Roman" w:eastAsia="Times New Roman" w:hAnsi="Times New Roman" w:cs="Times New Roman"/>
          <w:sz w:val="26"/>
        </w:rPr>
        <w:t>довзийтаран,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талламан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йешар,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лахар</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кхочушдан;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бешначу</w:t>
      </w:r>
      <w:r w:rsidRPr="009551DF">
        <w:rPr>
          <w:rFonts w:ascii="Times New Roman" w:eastAsia="Times New Roman" w:hAnsi="Times New Roman" w:cs="Times New Roman"/>
          <w:spacing w:val="65"/>
          <w:sz w:val="26"/>
        </w:rPr>
        <w:t xml:space="preserve"> </w:t>
      </w:r>
      <w:r w:rsidRPr="009551DF">
        <w:rPr>
          <w:rFonts w:ascii="Times New Roman" w:eastAsia="Times New Roman" w:hAnsi="Times New Roman" w:cs="Times New Roman"/>
          <w:sz w:val="26"/>
        </w:rPr>
        <w:t>(хезначу)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хааман буха тӀехь барта а, йозанан кепехь ацхьалхечу жамӀийн кепаш йало;</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текстехь</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йолчу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хааман интерпретаци йан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жамӀаш</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а;</w:t>
      </w:r>
    </w:p>
    <w:p w:rsidR="009551DF" w:rsidRPr="009551DF" w:rsidRDefault="009551DF" w:rsidP="009551DF">
      <w:pPr>
        <w:widowControl w:val="0"/>
        <w:numPr>
          <w:ilvl w:val="0"/>
          <w:numId w:val="10"/>
        </w:numPr>
        <w:tabs>
          <w:tab w:val="left" w:pos="827"/>
        </w:tabs>
        <w:autoSpaceDE w:val="0"/>
        <w:autoSpaceDN w:val="0"/>
        <w:spacing w:after="0" w:line="298" w:lineRule="exact"/>
        <w:ind w:left="826" w:hanging="281"/>
        <w:jc w:val="both"/>
        <w:rPr>
          <w:rFonts w:ascii="Symbol" w:eastAsia="Times New Roman" w:hAnsi="Symbol" w:cs="Times New Roman"/>
          <w:sz w:val="24"/>
        </w:rPr>
      </w:pPr>
      <w:r w:rsidRPr="009551DF">
        <w:rPr>
          <w:rFonts w:ascii="Times New Roman" w:eastAsia="Times New Roman" w:hAnsi="Times New Roman" w:cs="Times New Roman"/>
          <w:sz w:val="26"/>
        </w:rPr>
        <w:t>шен</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дешнашца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кхетамийн</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даста;</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Ӏамийнчу</w:t>
      </w:r>
      <w:r w:rsidRPr="009551DF">
        <w:rPr>
          <w:rFonts w:ascii="Times New Roman" w:eastAsia="Times New Roman" w:hAnsi="Times New Roman" w:cs="Times New Roman"/>
          <w:spacing w:val="-5"/>
          <w:sz w:val="26"/>
        </w:rPr>
        <w:t xml:space="preserve"> </w:t>
      </w:r>
      <w:r w:rsidRPr="009551DF">
        <w:rPr>
          <w:rFonts w:ascii="Times New Roman" w:eastAsia="Times New Roman" w:hAnsi="Times New Roman" w:cs="Times New Roman"/>
          <w:sz w:val="26"/>
        </w:rPr>
        <w:t>кхетамех</w:t>
      </w:r>
      <w:r w:rsidRPr="009551DF">
        <w:rPr>
          <w:rFonts w:ascii="Times New Roman" w:eastAsia="Times New Roman" w:hAnsi="Times New Roman" w:cs="Times New Roman"/>
          <w:spacing w:val="-4"/>
          <w:sz w:val="26"/>
        </w:rPr>
        <w:t xml:space="preserve"> </w:t>
      </w:r>
      <w:r w:rsidRPr="009551DF">
        <w:rPr>
          <w:rFonts w:ascii="Times New Roman" w:eastAsia="Times New Roman" w:hAnsi="Times New Roman" w:cs="Times New Roman"/>
          <w:sz w:val="26"/>
        </w:rPr>
        <w:t>пайдаэца;</w:t>
      </w:r>
    </w:p>
    <w:p w:rsidR="009551DF" w:rsidRPr="009551DF" w:rsidRDefault="009551DF" w:rsidP="009551DF">
      <w:pPr>
        <w:widowControl w:val="0"/>
        <w:numPr>
          <w:ilvl w:val="0"/>
          <w:numId w:val="10"/>
        </w:numPr>
        <w:tabs>
          <w:tab w:val="left" w:pos="827"/>
        </w:tabs>
        <w:autoSpaceDE w:val="0"/>
        <w:autoSpaceDN w:val="0"/>
        <w:spacing w:after="0" w:line="240" w:lineRule="auto"/>
        <w:ind w:left="826" w:right="114" w:hanging="281"/>
        <w:jc w:val="both"/>
        <w:rPr>
          <w:rFonts w:ascii="Symbol" w:eastAsia="Times New Roman" w:hAnsi="Symbol" w:cs="Times New Roman"/>
          <w:sz w:val="24"/>
        </w:rPr>
      </w:pPr>
      <w:r w:rsidRPr="009551DF">
        <w:rPr>
          <w:rFonts w:ascii="Times New Roman" w:eastAsia="Times New Roman" w:hAnsi="Times New Roman" w:cs="Times New Roman"/>
          <w:sz w:val="26"/>
        </w:rPr>
        <w:t>дошаман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(кехатан 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электронан а носитель тӀехь) гӀоьнца, тӀаьхьа хьожучу</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чуваларан</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хьелашкахь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Интернет</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чохь</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дешан</w:t>
      </w:r>
      <w:r w:rsidRPr="009551DF">
        <w:rPr>
          <w:rFonts w:ascii="Times New Roman" w:eastAsia="Times New Roman" w:hAnsi="Times New Roman" w:cs="Times New Roman"/>
          <w:spacing w:val="-2"/>
          <w:sz w:val="26"/>
        </w:rPr>
        <w:t xml:space="preserve"> </w:t>
      </w:r>
      <w:r w:rsidRPr="009551DF">
        <w:rPr>
          <w:rFonts w:ascii="Times New Roman" w:eastAsia="Times New Roman" w:hAnsi="Times New Roman" w:cs="Times New Roman"/>
          <w:sz w:val="26"/>
        </w:rPr>
        <w:t>маьӀна</w:t>
      </w:r>
      <w:r w:rsidRPr="009551DF">
        <w:rPr>
          <w:rFonts w:ascii="Times New Roman" w:eastAsia="Times New Roman" w:hAnsi="Times New Roman" w:cs="Times New Roman"/>
          <w:spacing w:val="-1"/>
          <w:sz w:val="26"/>
        </w:rPr>
        <w:t xml:space="preserve"> </w:t>
      </w:r>
      <w:r w:rsidRPr="009551DF">
        <w:rPr>
          <w:rFonts w:ascii="Times New Roman" w:eastAsia="Times New Roman" w:hAnsi="Times New Roman" w:cs="Times New Roman"/>
          <w:sz w:val="26"/>
        </w:rPr>
        <w:t>нисдан.</w:t>
      </w:r>
    </w:p>
    <w:p w:rsidR="009551DF" w:rsidRPr="009551DF" w:rsidRDefault="009551DF" w:rsidP="009551DF">
      <w:pPr>
        <w:widowControl w:val="0"/>
        <w:autoSpaceDE w:val="0"/>
        <w:autoSpaceDN w:val="0"/>
        <w:spacing w:after="0" w:line="240" w:lineRule="auto"/>
        <w:jc w:val="both"/>
        <w:rPr>
          <w:rFonts w:ascii="Symbol" w:eastAsia="Times New Roman" w:hAnsi="Symbol" w:cs="Times New Roman"/>
          <w:sz w:val="24"/>
        </w:rPr>
        <w:sectPr w:rsidR="009551DF" w:rsidRPr="009551DF">
          <w:pgSz w:w="11910" w:h="16840"/>
          <w:pgMar w:top="620" w:right="740" w:bottom="760" w:left="1300" w:header="0" w:footer="576" w:gutter="0"/>
          <w:cols w:space="720"/>
        </w:sectPr>
      </w:pPr>
    </w:p>
    <w:p w:rsidR="009551DF" w:rsidRPr="009551DF" w:rsidRDefault="009551DF" w:rsidP="009551DF">
      <w:pPr>
        <w:widowControl w:val="0"/>
        <w:autoSpaceDE w:val="0"/>
        <w:autoSpaceDN w:val="0"/>
        <w:spacing w:before="65" w:after="0" w:line="240" w:lineRule="auto"/>
        <w:ind w:left="5614" w:right="6498"/>
        <w:jc w:val="center"/>
        <w:outlineLvl w:val="0"/>
        <w:rPr>
          <w:rFonts w:ascii="Times New Roman" w:eastAsia="Times New Roman" w:hAnsi="Times New Roman" w:cs="Times New Roman"/>
          <w:b/>
          <w:bCs/>
          <w:sz w:val="28"/>
          <w:szCs w:val="28"/>
          <w:u w:color="000000"/>
        </w:rPr>
      </w:pPr>
      <w:r w:rsidRPr="009551DF">
        <w:rPr>
          <w:rFonts w:ascii="Times New Roman" w:eastAsia="Times New Roman" w:hAnsi="Times New Roman" w:cs="Times New Roman"/>
          <w:b/>
          <w:bCs/>
          <w:sz w:val="28"/>
          <w:szCs w:val="28"/>
          <w:u w:color="000000"/>
        </w:rPr>
        <w:lastRenderedPageBreak/>
        <w:t>ТЕМАТИКИН</w:t>
      </w:r>
      <w:r w:rsidRPr="009551DF">
        <w:rPr>
          <w:rFonts w:ascii="Times New Roman" w:eastAsia="Times New Roman" w:hAnsi="Times New Roman" w:cs="Times New Roman"/>
          <w:b/>
          <w:bCs/>
          <w:spacing w:val="-4"/>
          <w:sz w:val="28"/>
          <w:szCs w:val="28"/>
          <w:u w:color="000000"/>
        </w:rPr>
        <w:t xml:space="preserve"> </w:t>
      </w:r>
      <w:r w:rsidRPr="009551DF">
        <w:rPr>
          <w:rFonts w:ascii="Times New Roman" w:eastAsia="Times New Roman" w:hAnsi="Times New Roman" w:cs="Times New Roman"/>
          <w:b/>
          <w:bCs/>
          <w:sz w:val="28"/>
          <w:szCs w:val="28"/>
          <w:u w:color="000000"/>
        </w:rPr>
        <w:t>ПЛАНИРОВАНИ</w:t>
      </w:r>
    </w:p>
    <w:p w:rsidR="009551DF" w:rsidRPr="009551DF" w:rsidRDefault="009551DF" w:rsidP="009551DF">
      <w:pPr>
        <w:widowControl w:val="0"/>
        <w:autoSpaceDE w:val="0"/>
        <w:autoSpaceDN w:val="0"/>
        <w:spacing w:before="10" w:after="0" w:line="240" w:lineRule="auto"/>
        <w:rPr>
          <w:rFonts w:ascii="Times New Roman" w:eastAsia="Times New Roman" w:hAnsi="Times New Roman" w:cs="Times New Roman"/>
          <w:b/>
          <w:sz w:val="27"/>
          <w:szCs w:val="26"/>
        </w:rPr>
      </w:pPr>
    </w:p>
    <w:p w:rsidR="009551DF" w:rsidRPr="009551DF" w:rsidRDefault="009551DF" w:rsidP="009551DF">
      <w:pPr>
        <w:widowControl w:val="0"/>
        <w:autoSpaceDE w:val="0"/>
        <w:autoSpaceDN w:val="0"/>
        <w:spacing w:before="1" w:after="0" w:line="240" w:lineRule="auto"/>
        <w:ind w:left="247" w:right="1572"/>
        <w:rPr>
          <w:rFonts w:ascii="Times New Roman" w:eastAsia="Times New Roman" w:hAnsi="Times New Roman" w:cs="Times New Roman"/>
          <w:sz w:val="24"/>
        </w:rPr>
      </w:pPr>
      <w:r w:rsidRPr="009551DF">
        <w:rPr>
          <w:rFonts w:ascii="Times New Roman" w:eastAsia="Times New Roman" w:hAnsi="Times New Roman" w:cs="Times New Roman"/>
          <w:sz w:val="24"/>
        </w:rPr>
        <w:t>Белхан программа хӀоттош, тематикин планированехь тидаме эцна хила йеза дешаран-методикин коьчалш ларалуш йолчу ЭОР-х пайдацаран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таронаш.</w:t>
      </w:r>
    </w:p>
    <w:p w:rsidR="009551DF" w:rsidRPr="009551DF" w:rsidRDefault="009551DF" w:rsidP="009551DF">
      <w:pPr>
        <w:widowControl w:val="0"/>
        <w:autoSpaceDE w:val="0"/>
        <w:autoSpaceDN w:val="0"/>
        <w:spacing w:before="6" w:after="0" w:line="240" w:lineRule="auto"/>
        <w:rPr>
          <w:rFonts w:ascii="Times New Roman" w:eastAsia="Times New Roman" w:hAnsi="Times New Roman" w:cs="Times New Roman"/>
          <w:sz w:val="27"/>
          <w:szCs w:val="26"/>
        </w:rPr>
      </w:pPr>
    </w:p>
    <w:p w:rsidR="009551DF" w:rsidRPr="009551DF" w:rsidRDefault="009551DF" w:rsidP="009551DF">
      <w:pPr>
        <w:widowControl w:val="0"/>
        <w:autoSpaceDE w:val="0"/>
        <w:autoSpaceDN w:val="0"/>
        <w:spacing w:after="42" w:line="240" w:lineRule="auto"/>
        <w:ind w:left="247"/>
        <w:rPr>
          <w:rFonts w:ascii="Times New Roman" w:eastAsia="Times New Roman" w:hAnsi="Times New Roman" w:cs="Times New Roman"/>
          <w:b/>
          <w:sz w:val="24"/>
        </w:rPr>
      </w:pPr>
      <w:r w:rsidRPr="009551DF">
        <w:rPr>
          <w:rFonts w:ascii="Times New Roman" w:eastAsia="Times New Roman" w:hAnsi="Times New Roman" w:cs="Times New Roman"/>
          <w:b/>
          <w:sz w:val="24"/>
        </w:rPr>
        <w:t>1</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класс</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(99 сахьт)</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966"/>
        </w:trPr>
        <w:tc>
          <w:tcPr>
            <w:tcW w:w="782" w:type="dxa"/>
          </w:tcPr>
          <w:p w:rsidR="009551DF" w:rsidRPr="009551DF" w:rsidRDefault="009551DF" w:rsidP="009551DF">
            <w:pPr>
              <w:spacing w:before="163"/>
              <w:ind w:left="189" w:right="162" w:firstLine="60"/>
              <w:rPr>
                <w:rFonts w:ascii="Times New Roman" w:eastAsia="Times New Roman" w:hAnsi="Times New Roman" w:cs="Times New Roman"/>
                <w:b/>
                <w:sz w:val="28"/>
              </w:rPr>
            </w:pPr>
            <w:r w:rsidRPr="009551DF">
              <w:rPr>
                <w:rFonts w:ascii="Times New Roman" w:eastAsia="Times New Roman" w:hAnsi="Times New Roman" w:cs="Times New Roman"/>
                <w:b/>
                <w:sz w:val="28"/>
              </w:rPr>
              <w:t>№</w:t>
            </w:r>
            <w:r w:rsidRPr="009551DF">
              <w:rPr>
                <w:rFonts w:ascii="Times New Roman" w:eastAsia="Times New Roman" w:hAnsi="Times New Roman" w:cs="Times New Roman"/>
                <w:b/>
                <w:spacing w:val="-67"/>
                <w:sz w:val="28"/>
              </w:rPr>
              <w:t xml:space="preserve"> </w:t>
            </w:r>
            <w:r w:rsidRPr="009551DF">
              <w:rPr>
                <w:rFonts w:ascii="Times New Roman" w:eastAsia="Times New Roman" w:hAnsi="Times New Roman" w:cs="Times New Roman"/>
                <w:b/>
                <w:sz w:val="28"/>
              </w:rPr>
              <w:t>п/п</w:t>
            </w:r>
          </w:p>
        </w:tc>
        <w:tc>
          <w:tcPr>
            <w:tcW w:w="1910" w:type="dxa"/>
          </w:tcPr>
          <w:p w:rsidR="009551DF" w:rsidRPr="009551DF" w:rsidRDefault="009551DF" w:rsidP="009551DF">
            <w:pPr>
              <w:spacing w:before="2"/>
              <w:rPr>
                <w:rFonts w:ascii="Times New Roman" w:eastAsia="Times New Roman" w:hAnsi="Times New Roman" w:cs="Times New Roman"/>
                <w:b/>
                <w:sz w:val="28"/>
              </w:rPr>
            </w:pPr>
          </w:p>
          <w:p w:rsidR="009551DF" w:rsidRPr="009551DF" w:rsidRDefault="009551DF" w:rsidP="009551DF">
            <w:pPr>
              <w:ind w:left="557"/>
              <w:rPr>
                <w:rFonts w:ascii="Times New Roman" w:eastAsia="Times New Roman" w:hAnsi="Times New Roman" w:cs="Times New Roman"/>
                <w:b/>
                <w:sz w:val="28"/>
              </w:rPr>
            </w:pPr>
            <w:r w:rsidRPr="009551DF">
              <w:rPr>
                <w:rFonts w:ascii="Times New Roman" w:eastAsia="Times New Roman" w:hAnsi="Times New Roman" w:cs="Times New Roman"/>
                <w:b/>
                <w:sz w:val="28"/>
              </w:rPr>
              <w:t>Дакъа</w:t>
            </w:r>
          </w:p>
        </w:tc>
        <w:tc>
          <w:tcPr>
            <w:tcW w:w="4113" w:type="dxa"/>
          </w:tcPr>
          <w:p w:rsidR="009551DF" w:rsidRPr="009551DF" w:rsidRDefault="009551DF" w:rsidP="009551DF">
            <w:pPr>
              <w:spacing w:before="2"/>
              <w:rPr>
                <w:rFonts w:ascii="Times New Roman" w:eastAsia="Times New Roman" w:hAnsi="Times New Roman" w:cs="Times New Roman"/>
                <w:b/>
                <w:sz w:val="28"/>
              </w:rPr>
            </w:pPr>
          </w:p>
          <w:p w:rsidR="009551DF" w:rsidRPr="009551DF" w:rsidRDefault="009551DF" w:rsidP="009551DF">
            <w:pPr>
              <w:ind w:left="1471" w:right="1456"/>
              <w:jc w:val="center"/>
              <w:rPr>
                <w:rFonts w:ascii="Times New Roman" w:eastAsia="Times New Roman" w:hAnsi="Times New Roman" w:cs="Times New Roman"/>
                <w:b/>
                <w:sz w:val="28"/>
              </w:rPr>
            </w:pPr>
            <w:r w:rsidRPr="009551DF">
              <w:rPr>
                <w:rFonts w:ascii="Times New Roman" w:eastAsia="Times New Roman" w:hAnsi="Times New Roman" w:cs="Times New Roman"/>
                <w:b/>
                <w:sz w:val="28"/>
              </w:rPr>
              <w:t>Чулацам</w:t>
            </w:r>
          </w:p>
        </w:tc>
        <w:tc>
          <w:tcPr>
            <w:tcW w:w="5851" w:type="dxa"/>
          </w:tcPr>
          <w:p w:rsidR="009551DF" w:rsidRPr="009551DF" w:rsidRDefault="009551DF" w:rsidP="009551DF">
            <w:pPr>
              <w:spacing w:before="2"/>
              <w:ind w:left="110" w:right="292"/>
              <w:rPr>
                <w:rFonts w:ascii="Times New Roman" w:eastAsia="Times New Roman" w:hAnsi="Times New Roman" w:cs="Times New Roman"/>
                <w:b/>
                <w:sz w:val="28"/>
                <w:lang w:val="ru-RU"/>
              </w:rPr>
            </w:pPr>
            <w:r w:rsidRPr="009551DF">
              <w:rPr>
                <w:rFonts w:ascii="Times New Roman" w:eastAsia="Times New Roman" w:hAnsi="Times New Roman" w:cs="Times New Roman"/>
                <w:b/>
                <w:sz w:val="28"/>
                <w:lang w:val="ru-RU"/>
              </w:rPr>
              <w:t>Ӏамор вовшахтохаран некъаш а,кепаш а.</w:t>
            </w:r>
            <w:r w:rsidRPr="009551DF">
              <w:rPr>
                <w:rFonts w:ascii="Times New Roman" w:eastAsia="Times New Roman" w:hAnsi="Times New Roman" w:cs="Times New Roman"/>
                <w:b/>
                <w:spacing w:val="1"/>
                <w:sz w:val="28"/>
                <w:lang w:val="ru-RU"/>
              </w:rPr>
              <w:t xml:space="preserve"> </w:t>
            </w:r>
            <w:r w:rsidRPr="009551DF">
              <w:rPr>
                <w:rFonts w:ascii="Times New Roman" w:eastAsia="Times New Roman" w:hAnsi="Times New Roman" w:cs="Times New Roman"/>
                <w:b/>
                <w:sz w:val="28"/>
                <w:lang w:val="ru-RU"/>
              </w:rPr>
              <w:t>Дешархойн</w:t>
            </w:r>
            <w:r w:rsidRPr="009551DF">
              <w:rPr>
                <w:rFonts w:ascii="Times New Roman" w:eastAsia="Times New Roman" w:hAnsi="Times New Roman" w:cs="Times New Roman"/>
                <w:b/>
                <w:spacing w:val="-14"/>
                <w:sz w:val="28"/>
                <w:lang w:val="ru-RU"/>
              </w:rPr>
              <w:t xml:space="preserve"> </w:t>
            </w:r>
            <w:r w:rsidRPr="009551DF">
              <w:rPr>
                <w:rFonts w:ascii="Times New Roman" w:eastAsia="Times New Roman" w:hAnsi="Times New Roman" w:cs="Times New Roman"/>
                <w:b/>
                <w:sz w:val="28"/>
                <w:lang w:val="ru-RU"/>
              </w:rPr>
              <w:t>гӀуллакхдаранхарактеристика</w:t>
            </w:r>
          </w:p>
        </w:tc>
        <w:tc>
          <w:tcPr>
            <w:tcW w:w="3402" w:type="dxa"/>
          </w:tcPr>
          <w:p w:rsidR="009551DF" w:rsidRPr="009551DF" w:rsidRDefault="009551DF" w:rsidP="009551DF">
            <w:pPr>
              <w:spacing w:before="1"/>
              <w:ind w:left="111"/>
              <w:rPr>
                <w:rFonts w:ascii="Times New Roman" w:eastAsia="Times New Roman" w:hAnsi="Times New Roman" w:cs="Times New Roman"/>
                <w:b/>
                <w:sz w:val="24"/>
              </w:rPr>
            </w:pPr>
            <w:r w:rsidRPr="009551DF">
              <w:rPr>
                <w:rFonts w:ascii="Times New Roman" w:eastAsia="Times New Roman" w:hAnsi="Times New Roman" w:cs="Times New Roman"/>
                <w:b/>
                <w:sz w:val="24"/>
              </w:rPr>
              <w:t>Используемые</w:t>
            </w:r>
            <w:r w:rsidRPr="009551DF">
              <w:rPr>
                <w:rFonts w:ascii="Times New Roman" w:eastAsia="Times New Roman" w:hAnsi="Times New Roman" w:cs="Times New Roman"/>
                <w:b/>
                <w:spacing w:val="-4"/>
                <w:sz w:val="24"/>
              </w:rPr>
              <w:t xml:space="preserve"> </w:t>
            </w:r>
            <w:r w:rsidRPr="009551DF">
              <w:rPr>
                <w:rFonts w:ascii="Times New Roman" w:eastAsia="Times New Roman" w:hAnsi="Times New Roman" w:cs="Times New Roman"/>
                <w:b/>
                <w:sz w:val="24"/>
              </w:rPr>
              <w:t>ЭОР</w:t>
            </w:r>
          </w:p>
        </w:tc>
      </w:tr>
      <w:tr w:rsidR="009551DF" w:rsidRPr="009551DF" w:rsidTr="00EF0B46">
        <w:trPr>
          <w:trHeight w:val="597"/>
        </w:trPr>
        <w:tc>
          <w:tcPr>
            <w:tcW w:w="12656" w:type="dxa"/>
            <w:gridSpan w:val="4"/>
          </w:tcPr>
          <w:p w:rsidR="009551DF" w:rsidRPr="009551DF" w:rsidRDefault="009551DF" w:rsidP="009551DF">
            <w:pPr>
              <w:ind w:left="4747" w:right="4732"/>
              <w:jc w:val="center"/>
              <w:rPr>
                <w:rFonts w:ascii="Times New Roman" w:eastAsia="Times New Roman" w:hAnsi="Times New Roman" w:cs="Times New Roman"/>
                <w:b/>
                <w:sz w:val="28"/>
              </w:rPr>
            </w:pPr>
            <w:r w:rsidRPr="009551DF">
              <w:rPr>
                <w:rFonts w:ascii="Times New Roman" w:eastAsia="Times New Roman" w:hAnsi="Times New Roman" w:cs="Times New Roman"/>
                <w:b/>
                <w:sz w:val="28"/>
              </w:rPr>
              <w:t>Йоза-дешар</w:t>
            </w:r>
            <w:r w:rsidRPr="009551DF">
              <w:rPr>
                <w:rFonts w:ascii="Times New Roman" w:eastAsia="Times New Roman" w:hAnsi="Times New Roman" w:cs="Times New Roman"/>
                <w:b/>
                <w:spacing w:val="-4"/>
                <w:sz w:val="28"/>
              </w:rPr>
              <w:t xml:space="preserve"> </w:t>
            </w:r>
            <w:r w:rsidRPr="009551DF">
              <w:rPr>
                <w:rFonts w:ascii="Times New Roman" w:eastAsia="Times New Roman" w:hAnsi="Times New Roman" w:cs="Times New Roman"/>
                <w:b/>
                <w:sz w:val="28"/>
              </w:rPr>
              <w:t>Ӏамор</w:t>
            </w:r>
            <w:r w:rsidRPr="009551DF">
              <w:rPr>
                <w:rFonts w:ascii="Times New Roman" w:eastAsia="Times New Roman" w:hAnsi="Times New Roman" w:cs="Times New Roman"/>
                <w:b/>
                <w:spacing w:val="-2"/>
                <w:sz w:val="28"/>
              </w:rPr>
              <w:t xml:space="preserve"> </w:t>
            </w:r>
            <w:r w:rsidRPr="009551DF">
              <w:rPr>
                <w:rFonts w:ascii="Times New Roman" w:eastAsia="Times New Roman" w:hAnsi="Times New Roman" w:cs="Times New Roman"/>
                <w:b/>
                <w:sz w:val="28"/>
              </w:rPr>
              <w:t>–</w:t>
            </w:r>
            <w:r w:rsidRPr="009551DF">
              <w:rPr>
                <w:rFonts w:ascii="Times New Roman" w:eastAsia="Times New Roman" w:hAnsi="Times New Roman" w:cs="Times New Roman"/>
                <w:b/>
                <w:spacing w:val="-1"/>
                <w:sz w:val="28"/>
              </w:rPr>
              <w:t xml:space="preserve"> </w:t>
            </w:r>
            <w:r w:rsidRPr="009551DF">
              <w:rPr>
                <w:rFonts w:ascii="Times New Roman" w:eastAsia="Times New Roman" w:hAnsi="Times New Roman" w:cs="Times New Roman"/>
                <w:b/>
                <w:sz w:val="28"/>
              </w:rPr>
              <w:t>55</w:t>
            </w:r>
            <w:r w:rsidRPr="009551DF">
              <w:rPr>
                <w:rFonts w:ascii="Times New Roman" w:eastAsia="Times New Roman" w:hAnsi="Times New Roman" w:cs="Times New Roman"/>
                <w:b/>
                <w:spacing w:val="1"/>
                <w:sz w:val="28"/>
              </w:rPr>
              <w:t xml:space="preserve"> </w:t>
            </w:r>
            <w:r w:rsidRPr="009551DF">
              <w:rPr>
                <w:rFonts w:ascii="Times New Roman" w:eastAsia="Times New Roman" w:hAnsi="Times New Roman" w:cs="Times New Roman"/>
                <w:b/>
                <w:sz w:val="28"/>
              </w:rPr>
              <w:t>с.</w:t>
            </w:r>
          </w:p>
        </w:tc>
        <w:tc>
          <w:tcPr>
            <w:tcW w:w="3402" w:type="dxa"/>
            <w:vMerge w:val="restart"/>
          </w:tcPr>
          <w:p w:rsidR="009551DF" w:rsidRPr="009551DF" w:rsidRDefault="009551DF" w:rsidP="009551DF">
            <w:pPr>
              <w:ind w:left="111"/>
              <w:rPr>
                <w:rFonts w:ascii="Times New Roman" w:eastAsia="Times New Roman" w:hAnsi="Times New Roman" w:cs="Times New Roman"/>
                <w:sz w:val="24"/>
              </w:rPr>
            </w:pPr>
            <w:r w:rsidRPr="009551DF">
              <w:rPr>
                <w:rFonts w:ascii="Times New Roman" w:eastAsia="Times New Roman" w:hAnsi="Times New Roman" w:cs="Times New Roman"/>
                <w:sz w:val="24"/>
              </w:rPr>
              <w:t>https://neb-</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pacing w:val="-1"/>
                <w:sz w:val="24"/>
              </w:rPr>
              <w:t>chr.ru/read/cat/yazykoznanie</w:t>
            </w:r>
          </w:p>
        </w:tc>
      </w:tr>
      <w:tr w:rsidR="009551DF" w:rsidRPr="009551DF" w:rsidTr="00EF0B46">
        <w:trPr>
          <w:trHeight w:val="5796"/>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w:t>
            </w:r>
          </w:p>
        </w:tc>
        <w:tc>
          <w:tcPr>
            <w:tcW w:w="1910" w:type="dxa"/>
          </w:tcPr>
          <w:p w:rsidR="009551DF" w:rsidRPr="009551DF" w:rsidRDefault="009551DF" w:rsidP="009551DF">
            <w:pPr>
              <w:ind w:left="108" w:right="223"/>
              <w:rPr>
                <w:rFonts w:ascii="Times New Roman" w:eastAsia="Times New Roman" w:hAnsi="Times New Roman" w:cs="Times New Roman"/>
                <w:b/>
                <w:sz w:val="24"/>
              </w:rPr>
            </w:pPr>
            <w:r w:rsidRPr="009551DF">
              <w:rPr>
                <w:rFonts w:ascii="Times New Roman" w:eastAsia="Times New Roman" w:hAnsi="Times New Roman" w:cs="Times New Roman"/>
                <w:b/>
                <w:sz w:val="24"/>
              </w:rPr>
              <w:t>Къамел кхиор</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(10</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1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Гайтаме-васте моделийн гӀоьнца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къамелах</w:t>
            </w:r>
            <w:r w:rsidRPr="009551DF">
              <w:rPr>
                <w:rFonts w:ascii="Times New Roman" w:eastAsia="Times New Roman" w:hAnsi="Times New Roman" w:cs="Times New Roman"/>
                <w:spacing w:val="56"/>
                <w:sz w:val="24"/>
                <w:lang w:val="ru-RU"/>
              </w:rPr>
              <w:t xml:space="preserve"> </w:t>
            </w:r>
            <w:r w:rsidRPr="009551DF">
              <w:rPr>
                <w:rFonts w:ascii="Times New Roman" w:eastAsia="Times New Roman" w:hAnsi="Times New Roman" w:cs="Times New Roman"/>
                <w:sz w:val="24"/>
                <w:lang w:val="ru-RU"/>
              </w:rPr>
              <w:t>болу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йуьхьанцара</w:t>
            </w:r>
            <w:r w:rsidRPr="009551DF">
              <w:rPr>
                <w:rFonts w:ascii="Times New Roman" w:eastAsia="Times New Roman" w:hAnsi="Times New Roman" w:cs="Times New Roman"/>
                <w:spacing w:val="55"/>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Къамел суьртийн а, схемийн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гӀоьнца маьӀнийн дакъошка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(предложенешка)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декъар.</w:t>
            </w:r>
          </w:p>
          <w:p w:rsidR="009551DF" w:rsidRPr="009551DF" w:rsidRDefault="009551DF" w:rsidP="009551DF">
            <w:pPr>
              <w:ind w:left="111" w:right="16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Текстах болу йуьхьанцара кхетам.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Хозуьйтуш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йоьшуш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ладугӀуш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текстах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кхетар.</w:t>
            </w:r>
          </w:p>
          <w:p w:rsidR="009551DF" w:rsidRPr="009551DF" w:rsidRDefault="009551DF" w:rsidP="009551DF">
            <w:pPr>
              <w:ind w:left="111" w:right="37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ХӀума а, цуьнан цӀе йоккху дош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(Мила?), (хӀун?) бохучу хаттаршна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жоьпаш лун 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ХӀуманийн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дараш гойту дешнаш. Дашах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кхетам.</w:t>
            </w:r>
          </w:p>
          <w:p w:rsidR="009551DF" w:rsidRPr="009551DF" w:rsidRDefault="009551DF" w:rsidP="009551DF">
            <w:pPr>
              <w:ind w:left="111" w:right="7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Ӏаморан диалогехь дакъалацар.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Билгалйаьхначу теманашна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хьелашна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йуьхьанцара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11" w:right="16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Сюжетан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суьртех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ловзарех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занятех а, тергамех а дийцаран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кегий</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дийцарш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spacing w:line="257" w:lineRule="exact"/>
              <w:ind w:left="111"/>
              <w:rPr>
                <w:rFonts w:ascii="Times New Roman" w:eastAsia="Times New Roman" w:hAnsi="Times New Roman" w:cs="Times New Roman"/>
                <w:sz w:val="24"/>
              </w:rPr>
            </w:pPr>
            <w:r w:rsidRPr="009551DF">
              <w:rPr>
                <w:rFonts w:ascii="Times New Roman" w:eastAsia="Times New Roman" w:hAnsi="Times New Roman" w:cs="Times New Roman"/>
                <w:sz w:val="24"/>
              </w:rPr>
              <w:t>Къамелан</w:t>
            </w:r>
            <w:r w:rsidRPr="009551DF">
              <w:rPr>
                <w:rFonts w:ascii="Times New Roman" w:eastAsia="Times New Roman" w:hAnsi="Times New Roman" w:cs="Times New Roman"/>
                <w:spacing w:val="52"/>
                <w:sz w:val="24"/>
              </w:rPr>
              <w:t xml:space="preserve"> </w:t>
            </w:r>
            <w:r w:rsidRPr="009551DF">
              <w:rPr>
                <w:rFonts w:ascii="Times New Roman" w:eastAsia="Times New Roman" w:hAnsi="Times New Roman" w:cs="Times New Roman"/>
                <w:sz w:val="24"/>
              </w:rPr>
              <w:t>гӀиллакхаш.</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Нохчийн</w:t>
            </w:r>
          </w:p>
        </w:tc>
        <w:tc>
          <w:tcPr>
            <w:tcW w:w="5851" w:type="dxa"/>
          </w:tcPr>
          <w:p w:rsidR="009551DF" w:rsidRPr="009551DF" w:rsidRDefault="009551DF" w:rsidP="009551DF">
            <w:pPr>
              <w:ind w:left="110" w:right="2711"/>
              <w:rPr>
                <w:rFonts w:ascii="Times New Roman" w:eastAsia="Times New Roman" w:hAnsi="Times New Roman" w:cs="Times New Roman"/>
                <w:sz w:val="24"/>
              </w:rPr>
            </w:pPr>
            <w:r w:rsidRPr="009551DF">
              <w:rPr>
                <w:rFonts w:ascii="Times New Roman" w:eastAsia="Times New Roman" w:hAnsi="Times New Roman" w:cs="Times New Roman"/>
                <w:sz w:val="24"/>
              </w:rPr>
              <w:t>Хьехархочун къамел тӀеэцар.</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Къамелан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аьзнаш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довзар.</w:t>
            </w:r>
          </w:p>
          <w:p w:rsidR="009551DF" w:rsidRPr="009551DF" w:rsidRDefault="009551DF" w:rsidP="009551DF">
            <w:pPr>
              <w:ind w:left="110" w:right="573"/>
              <w:rPr>
                <w:rFonts w:ascii="Times New Roman" w:eastAsia="Times New Roman" w:hAnsi="Times New Roman" w:cs="Times New Roman"/>
                <w:sz w:val="24"/>
              </w:rPr>
            </w:pPr>
            <w:r w:rsidRPr="009551DF">
              <w:rPr>
                <w:rFonts w:ascii="Times New Roman" w:eastAsia="Times New Roman" w:hAnsi="Times New Roman" w:cs="Times New Roman"/>
                <w:sz w:val="24"/>
              </w:rPr>
              <w:t>Аьзнаш, дешнаш, цхьалхе предложенеш йухаалар</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(хьехархочунна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тӀаьххье).</w:t>
            </w:r>
          </w:p>
          <w:p w:rsidR="009551DF" w:rsidRPr="009551DF" w:rsidRDefault="009551DF" w:rsidP="009551DF">
            <w:pPr>
              <w:ind w:left="110" w:right="388"/>
              <w:rPr>
                <w:rFonts w:ascii="Times New Roman" w:eastAsia="Times New Roman" w:hAnsi="Times New Roman" w:cs="Times New Roman"/>
                <w:sz w:val="24"/>
              </w:rPr>
            </w:pPr>
            <w:r w:rsidRPr="009551DF">
              <w:rPr>
                <w:rFonts w:ascii="Times New Roman" w:eastAsia="Times New Roman" w:hAnsi="Times New Roman" w:cs="Times New Roman"/>
                <w:sz w:val="24"/>
              </w:rPr>
              <w:t>Хьалх-тӀаьхьалла нийса йолчу сюжетан суьрташца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болх бар: суьрташ тӀехь гайтинчу хиламийн анализ,</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сюжет йийцаре йар, суьрташна тӀе а тевжаш, барта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дийцар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хӀоттор.</w:t>
            </w:r>
          </w:p>
          <w:p w:rsidR="009551DF" w:rsidRPr="009551DF" w:rsidRDefault="009551DF" w:rsidP="009551DF">
            <w:pPr>
              <w:ind w:left="110"/>
              <w:rPr>
                <w:rFonts w:ascii="Times New Roman" w:eastAsia="Times New Roman" w:hAnsi="Times New Roman" w:cs="Times New Roman"/>
                <w:sz w:val="24"/>
              </w:rPr>
            </w:pPr>
            <w:r w:rsidRPr="009551DF">
              <w:rPr>
                <w:rFonts w:ascii="Times New Roman" w:eastAsia="Times New Roman" w:hAnsi="Times New Roman" w:cs="Times New Roman"/>
                <w:sz w:val="24"/>
              </w:rPr>
              <w:t>Хьалх-тӀаьхьалла</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нийса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йоцчу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(талхийна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йолчу)</w:t>
            </w:r>
          </w:p>
          <w:p w:rsidR="009551DF" w:rsidRPr="009551DF" w:rsidRDefault="009551DF" w:rsidP="009551DF">
            <w:pPr>
              <w:ind w:left="110" w:right="159"/>
              <w:rPr>
                <w:rFonts w:ascii="Times New Roman" w:eastAsia="Times New Roman" w:hAnsi="Times New Roman" w:cs="Times New Roman"/>
                <w:sz w:val="24"/>
              </w:rPr>
            </w:pPr>
            <w:r w:rsidRPr="009551DF">
              <w:rPr>
                <w:rFonts w:ascii="Times New Roman" w:eastAsia="Times New Roman" w:hAnsi="Times New Roman" w:cs="Times New Roman"/>
                <w:sz w:val="24"/>
              </w:rPr>
              <w:t>сюжетан суьрташца болх бар: суьрташ тӀехь гайтинчу</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хиламийн анализ, хиламийн хьалх-тӀаьхьалла нисйар,</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хиламийн хьалх-тӀаьхьалла нисйинчу сюжетан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суьрташна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тӀехула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барта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дийцар хӀоттор.</w:t>
            </w:r>
          </w:p>
          <w:p w:rsidR="009551DF" w:rsidRPr="009551DF" w:rsidRDefault="009551DF" w:rsidP="009551DF">
            <w:pPr>
              <w:ind w:left="110" w:right="1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ХӀума а, цуьнан цӀе йоккхуш долу дош а довзар.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Мила?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бохучу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хатаршна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жоп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луш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довзар.</w:t>
            </w:r>
          </w:p>
          <w:p w:rsidR="009551DF" w:rsidRPr="009551DF" w:rsidRDefault="009551DF" w:rsidP="009551DF">
            <w:pPr>
              <w:ind w:left="110" w:right="6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хӀума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дуккха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хӀуманаш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йоккху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довзар.</w:t>
            </w:r>
          </w:p>
          <w:p w:rsidR="009551DF" w:rsidRPr="009551DF" w:rsidRDefault="009551DF" w:rsidP="009551DF">
            <w:pPr>
              <w:ind w:left="110" w:right="42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ХӀуманаш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дараша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довзар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цаьрца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догӀу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цхьаьнадалор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(соотнесение) а.</w:t>
            </w:r>
          </w:p>
          <w:p w:rsidR="009551DF" w:rsidRPr="009551DF" w:rsidRDefault="009551DF" w:rsidP="009551DF">
            <w:pPr>
              <w:spacing w:line="257"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ХӀуманийн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йохучу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tc>
        <w:tc>
          <w:tcPr>
            <w:tcW w:w="3402"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
          <w:szCs w:val="2"/>
        </w:rPr>
        <w:sectPr w:rsidR="009551DF" w:rsidRPr="009551DF">
          <w:footerReference w:type="default" r:id="rId7"/>
          <w:pgSz w:w="16840" w:h="11910" w:orient="landscape"/>
          <w:pgMar w:top="780" w:right="0" w:bottom="280" w:left="460" w:header="0" w:footer="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7450"/>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ind w:left="111" w:right="181"/>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гӀиллакхе</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(маршалла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хаттар</w:t>
            </w:r>
            <w:r w:rsidRPr="009551DF">
              <w:rPr>
                <w:rFonts w:ascii="Times New Roman" w:eastAsia="Times New Roman" w:hAnsi="Times New Roman" w:cs="Times New Roman"/>
                <w:i/>
                <w:sz w:val="24"/>
                <w:lang w:val="ru-RU"/>
              </w:rPr>
              <w:t xml:space="preserve">– </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уьйре дика хуьлда! Суьйре</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дика хуьлда! Де дика хуьлда! Ӏодика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 xml:space="preserve">йар – </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одика йойла!благодарность –</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Дела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реза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хуьлда!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Баркалла!</w:t>
            </w:r>
            <w:r w:rsidRPr="009551DF">
              <w:rPr>
                <w:rFonts w:ascii="Times New Roman" w:eastAsia="Times New Roman" w:hAnsi="Times New Roman" w:cs="Times New Roman"/>
                <w:i/>
                <w:spacing w:val="59"/>
                <w:sz w:val="24"/>
                <w:lang w:val="ru-RU"/>
              </w:rPr>
              <w:t xml:space="preserve"> </w:t>
            </w:r>
            <w:r w:rsidRPr="009551DF">
              <w:rPr>
                <w:rFonts w:ascii="Times New Roman" w:eastAsia="Times New Roman" w:hAnsi="Times New Roman" w:cs="Times New Roman"/>
                <w:i/>
                <w:sz w:val="24"/>
                <w:lang w:val="ru-RU"/>
              </w:rPr>
              <w:t>...).</w:t>
            </w:r>
          </w:p>
          <w:p w:rsidR="009551DF" w:rsidRPr="009551DF" w:rsidRDefault="009551DF" w:rsidP="009551DF">
            <w:pPr>
              <w:ind w:left="111" w:right="55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Хаттаран предложенин интонаци</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(йиш).</w:t>
            </w:r>
          </w:p>
          <w:p w:rsidR="009551DF" w:rsidRPr="009551DF" w:rsidRDefault="009551DF" w:rsidP="009551DF">
            <w:pPr>
              <w:ind w:left="111" w:righ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маттехула йолчу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тексташкахь оьрсийн маттара тӀеэцна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довзар.</w:t>
            </w: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10" w:right="24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тобанера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совнаха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элемент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(хӀума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дӀайаккхар.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Графикин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хаамца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 бар.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йовзар.</w:t>
            </w:r>
          </w:p>
          <w:p w:rsidR="009551DF" w:rsidRPr="009551DF" w:rsidRDefault="009551DF" w:rsidP="009551DF">
            <w:pPr>
              <w:ind w:left="110" w:right="27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Тексте ладогӀар, ладугӀучу хенахь текстах кхетар.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Билгалйинчу схемица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 хӀиттор (барта).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2-3</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предложенех 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 хӀоттор (барта).</w:t>
            </w:r>
          </w:p>
          <w:p w:rsidR="009551DF" w:rsidRPr="009551DF" w:rsidRDefault="009551DF" w:rsidP="009551DF">
            <w:pPr>
              <w:ind w:left="110" w:right="47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Хьехархочун хаттаршна жоьпаш далар.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моделаца диалогаш хӀиттор.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Дийцаран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даккхий</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доцу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дийцарш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хӀиторехь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цхьаьна болх бар (масала, школера дахарх лаьцна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и.д.кх.).</w:t>
            </w:r>
          </w:p>
          <w:p w:rsidR="009551DF" w:rsidRPr="009551DF" w:rsidRDefault="009551DF" w:rsidP="009551DF">
            <w:pPr>
              <w:spacing w:before="1"/>
              <w:ind w:left="110" w:right="43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бен болх: тӀетовжаран дешнашца доцца дийцар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хӀотор.</w:t>
            </w:r>
          </w:p>
          <w:p w:rsidR="009551DF" w:rsidRPr="009551DF" w:rsidRDefault="009551DF" w:rsidP="009551DF">
            <w:pPr>
              <w:ind w:left="110" w:right="333"/>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Этикетан кепех (</w:t>
            </w:r>
            <w:r w:rsidRPr="009551DF">
              <w:rPr>
                <w:rFonts w:ascii="Times New Roman" w:eastAsia="Times New Roman" w:hAnsi="Times New Roman" w:cs="Times New Roman"/>
                <w:i/>
                <w:sz w:val="24"/>
                <w:lang w:val="ru-RU"/>
              </w:rPr>
              <w:t>Ӏуьйре дика хуьлда! Де дика хуьлда!</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Ӏодика йойла! Дела реза хуьлда! Баркалла! и.дӀ.кх.)</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пайда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оьцуш, дешаран диалог</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хӀоттор</w:t>
            </w:r>
            <w:r w:rsidRPr="009551DF">
              <w:rPr>
                <w:rFonts w:ascii="Times New Roman" w:eastAsia="Times New Roman" w:hAnsi="Times New Roman" w:cs="Times New Roman"/>
                <w:i/>
                <w:sz w:val="24"/>
                <w:lang w:val="ru-RU"/>
              </w:rPr>
              <w:t>.</w:t>
            </w:r>
          </w:p>
          <w:p w:rsidR="009551DF" w:rsidRPr="009551DF" w:rsidRDefault="009551DF" w:rsidP="009551DF">
            <w:pPr>
              <w:ind w:left="110" w:right="264"/>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 xml:space="preserve">Хаттаран предложенех пайдаэцар: </w:t>
            </w:r>
            <w:r w:rsidRPr="009551DF">
              <w:rPr>
                <w:rFonts w:ascii="Times New Roman" w:eastAsia="Times New Roman" w:hAnsi="Times New Roman" w:cs="Times New Roman"/>
                <w:i/>
                <w:sz w:val="24"/>
                <w:lang w:val="ru-RU"/>
              </w:rPr>
              <w:t>ХӀара хӀун ю? Иза</w:t>
            </w:r>
            <w:r w:rsidRPr="009551DF">
              <w:rPr>
                <w:rFonts w:ascii="Times New Roman" w:eastAsia="Times New Roman" w:hAnsi="Times New Roman" w:cs="Times New Roman"/>
                <w:i/>
                <w:spacing w:val="-58"/>
                <w:sz w:val="24"/>
                <w:lang w:val="ru-RU"/>
              </w:rPr>
              <w:t xml:space="preserve"> </w:t>
            </w:r>
            <w:r w:rsidRPr="009551DF">
              <w:rPr>
                <w:rFonts w:ascii="Times New Roman" w:eastAsia="Times New Roman" w:hAnsi="Times New Roman" w:cs="Times New Roman"/>
                <w:i/>
                <w:sz w:val="24"/>
                <w:lang w:val="ru-RU"/>
              </w:rPr>
              <w:t>мила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ву?</w:t>
            </w:r>
          </w:p>
          <w:p w:rsidR="009551DF" w:rsidRPr="009551DF" w:rsidRDefault="009551DF" w:rsidP="009551DF">
            <w:pPr>
              <w:spacing w:before="1"/>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этикетан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кепех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тайп-тайпанчу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теманашкахула дешаран процессехь а, классал</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арахьарчу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мероприятешкахь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w:t>
            </w:r>
          </w:p>
          <w:p w:rsidR="009551DF" w:rsidRPr="009551DF" w:rsidRDefault="009551DF" w:rsidP="009551DF">
            <w:pPr>
              <w:ind w:left="110" w:right="53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Хаттаран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иэшар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хаттаран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йалор.</w:t>
            </w:r>
          </w:p>
          <w:p w:rsidR="009551DF" w:rsidRPr="009551DF" w:rsidRDefault="009551DF" w:rsidP="009551DF">
            <w:pPr>
              <w:spacing w:line="276" w:lineRule="exact"/>
              <w:ind w:left="110" w:right="10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маттахь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йолчу</w:t>
            </w:r>
            <w:r w:rsidRPr="009551DF">
              <w:rPr>
                <w:rFonts w:ascii="Times New Roman" w:eastAsia="Times New Roman" w:hAnsi="Times New Roman" w:cs="Times New Roman"/>
                <w:spacing w:val="54"/>
                <w:sz w:val="24"/>
                <w:lang w:val="ru-RU"/>
              </w:rPr>
              <w:t xml:space="preserve"> </w:t>
            </w:r>
            <w:r w:rsidRPr="009551DF">
              <w:rPr>
                <w:rFonts w:ascii="Times New Roman" w:eastAsia="Times New Roman" w:hAnsi="Times New Roman" w:cs="Times New Roman"/>
                <w:sz w:val="24"/>
                <w:lang w:val="ru-RU"/>
              </w:rPr>
              <w:t>тексташкахь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оьрсийн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маттера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тӀеэцна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 довзар.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656"/>
        </w:trPr>
        <w:tc>
          <w:tcPr>
            <w:tcW w:w="782" w:type="dxa"/>
          </w:tcPr>
          <w:p w:rsidR="009551DF" w:rsidRPr="009551DF" w:rsidRDefault="009551DF" w:rsidP="009551DF">
            <w:pPr>
              <w:spacing w:line="276"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2.</w:t>
            </w:r>
          </w:p>
        </w:tc>
        <w:tc>
          <w:tcPr>
            <w:tcW w:w="1910" w:type="dxa"/>
          </w:tcPr>
          <w:p w:rsidR="009551DF" w:rsidRPr="009551DF" w:rsidRDefault="009551DF" w:rsidP="009551DF">
            <w:pPr>
              <w:ind w:left="108" w:right="280" w:firstLine="60"/>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Дош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предложени а</w:t>
            </w:r>
            <w:r w:rsidRPr="009551DF">
              <w:rPr>
                <w:rFonts w:ascii="Times New Roman" w:eastAsia="Times New Roman" w:hAnsi="Times New Roman" w:cs="Times New Roman"/>
                <w:b/>
                <w:spacing w:val="-58"/>
                <w:sz w:val="24"/>
                <w:lang w:val="ru-RU"/>
              </w:rPr>
              <w:t xml:space="preserve"> </w:t>
            </w:r>
            <w:r w:rsidRPr="009551DF">
              <w:rPr>
                <w:rFonts w:ascii="Times New Roman" w:eastAsia="Times New Roman" w:hAnsi="Times New Roman" w:cs="Times New Roman"/>
                <w:b/>
                <w:sz w:val="24"/>
                <w:lang w:val="ru-RU"/>
              </w:rPr>
              <w:t>(4</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сахьт)</w:t>
            </w:r>
          </w:p>
        </w:tc>
        <w:tc>
          <w:tcPr>
            <w:tcW w:w="4113" w:type="dxa"/>
          </w:tcPr>
          <w:p w:rsidR="009551DF" w:rsidRPr="009551DF" w:rsidRDefault="009551DF" w:rsidP="009551DF">
            <w:pPr>
              <w:ind w:left="111" w:right="1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 маьӀнин тергам. Гергара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дуьхьалара а маьӀна долу 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Уьйр лелорехь дешан меттиг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цуьнан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гӀуллакх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Къамелехь</w:t>
            </w:r>
          </w:p>
          <w:p w:rsidR="009551DF" w:rsidRPr="009551DF" w:rsidRDefault="009551DF" w:rsidP="009551DF">
            <w:pPr>
              <w:spacing w:line="270" w:lineRule="atLeast"/>
              <w:ind w:left="111" w:right="4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хӀуманаш, хӀуманийн билгалонаш,</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дараш</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билгалдечу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дешнех нийса</w:t>
            </w:r>
          </w:p>
        </w:tc>
        <w:tc>
          <w:tcPr>
            <w:tcW w:w="5851" w:type="dxa"/>
          </w:tcPr>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Хьехархочо/дешархоша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йоьшу говзар (дийцар)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хазарца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тӀеэцар.</w:t>
            </w:r>
          </w:p>
          <w:p w:rsidR="009551DF" w:rsidRPr="009551DF" w:rsidRDefault="009551DF" w:rsidP="009551DF">
            <w:pPr>
              <w:ind w:left="110" w:right="58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Дешдакъошца, тӀаьхьа (хӀораннан амалца йогӀучу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йешаран чехкаллица) дийнна дешнашца а,шера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йешар.</w:t>
            </w:r>
          </w:p>
          <w:p w:rsidR="009551DF" w:rsidRPr="009551DF" w:rsidRDefault="009551DF" w:rsidP="009551DF">
            <w:pPr>
              <w:spacing w:line="257"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Дешнаш</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дешдакъошка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декъар,</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дешнашкахь</w:t>
            </w:r>
          </w:p>
        </w:tc>
        <w:tc>
          <w:tcPr>
            <w:tcW w:w="3402" w:type="dxa"/>
          </w:tcPr>
          <w:p w:rsidR="009551DF" w:rsidRPr="009551DF" w:rsidRDefault="009551DF" w:rsidP="009551DF">
            <w:pPr>
              <w:rPr>
                <w:rFonts w:ascii="Times New Roman" w:eastAsia="Times New Roman" w:hAnsi="Times New Roman" w:cs="Times New Roman"/>
                <w:sz w:val="24"/>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footerReference w:type="default" r:id="rId8"/>
          <w:pgSz w:w="16840" w:h="11910" w:orient="landscape"/>
          <w:pgMar w:top="840" w:right="0" w:bottom="1120" w:left="460" w:header="0" w:footer="920" w:gutter="0"/>
          <w:pgNumType w:start="25"/>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9109"/>
        </w:trPr>
        <w:tc>
          <w:tcPr>
            <w:tcW w:w="782" w:type="dxa"/>
          </w:tcPr>
          <w:p w:rsidR="009551DF" w:rsidRPr="009551DF" w:rsidRDefault="009551DF" w:rsidP="009551DF">
            <w:pPr>
              <w:rPr>
                <w:rFonts w:ascii="Times New Roman" w:eastAsia="Times New Roman" w:hAnsi="Times New Roman" w:cs="Times New Roman"/>
                <w:sz w:val="24"/>
              </w:rPr>
            </w:pPr>
          </w:p>
        </w:tc>
        <w:tc>
          <w:tcPr>
            <w:tcW w:w="1910" w:type="dxa"/>
          </w:tcPr>
          <w:p w:rsidR="009551DF" w:rsidRPr="009551DF" w:rsidRDefault="009551DF" w:rsidP="009551DF">
            <w:pPr>
              <w:rPr>
                <w:rFonts w:ascii="Times New Roman" w:eastAsia="Times New Roman" w:hAnsi="Times New Roman" w:cs="Times New Roman"/>
                <w:sz w:val="24"/>
              </w:rPr>
            </w:pPr>
          </w:p>
        </w:tc>
        <w:tc>
          <w:tcPr>
            <w:tcW w:w="4113" w:type="dxa"/>
          </w:tcPr>
          <w:p w:rsidR="009551DF" w:rsidRPr="009551DF" w:rsidRDefault="009551DF" w:rsidP="009551DF">
            <w:pPr>
              <w:spacing w:line="275" w:lineRule="exact"/>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пайдаэцар.</w:t>
            </w:r>
          </w:p>
          <w:p w:rsidR="009551DF" w:rsidRPr="009551DF" w:rsidRDefault="009551DF" w:rsidP="009551DF">
            <w:pPr>
              <w:ind w:left="111" w:right="5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цхьаьнакхетар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ХӀума (объект) йовзар санна дош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тӀеэцар. Дешан маьӀнина 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ind w:left="111" w:right="42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билгалйо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хӀума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йовзар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(къастар).</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йовзар.</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p>
          <w:p w:rsidR="009551DF" w:rsidRPr="009551DF" w:rsidRDefault="009551DF" w:rsidP="009551DF">
            <w:pPr>
              <w:ind w:left="111" w:right="19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билгалдахар, церан хьалх-тӀаьхьалла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(рогӀалла) хийцар.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 йалор.</w:t>
            </w:r>
          </w:p>
          <w:p w:rsidR="009551DF" w:rsidRPr="009551DF" w:rsidRDefault="009551DF" w:rsidP="009551DF">
            <w:pPr>
              <w:spacing w:before="1"/>
              <w:ind w:left="111" w:right="2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Тайп-тайпанчу эшарца (интонацица)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дӀайешар.</w:t>
            </w:r>
          </w:p>
          <w:p w:rsidR="009551DF" w:rsidRPr="009551DF" w:rsidRDefault="009551DF" w:rsidP="009551DF">
            <w:pPr>
              <w:ind w:left="111" w:right="31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Интонированин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(иэшарца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йешаран)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Текстера</w:t>
            </w:r>
          </w:p>
          <w:p w:rsidR="009551DF" w:rsidRPr="009551DF" w:rsidRDefault="009551DF" w:rsidP="009551DF">
            <w:pPr>
              <w:ind w:left="111" w:right="63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предложенийн барам билгалбар.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Диалог.</w:t>
            </w:r>
          </w:p>
          <w:p w:rsidR="009551DF" w:rsidRPr="009551DF" w:rsidRDefault="009551DF" w:rsidP="009551DF">
            <w:pPr>
              <w:ind w:left="111" w:right="107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1-на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тӀера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10-на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тӀекхаччалц</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дагардар.</w:t>
            </w: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дешдакъойн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хьалх-тӀаьхьалла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10" w:right="5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Текстера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аларехула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техникехула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дешар.</w:t>
            </w:r>
          </w:p>
          <w:p w:rsidR="009551DF" w:rsidRPr="009551DF" w:rsidRDefault="009551DF" w:rsidP="009551DF">
            <w:pPr>
              <w:ind w:left="110" w:right="74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йешначу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текстехула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хӀиттийнчу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хаттаршна жоьпаш далар, текстехь оьшу хаам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схьакарор.</w:t>
            </w:r>
          </w:p>
          <w:p w:rsidR="009551DF" w:rsidRPr="009551DF" w:rsidRDefault="009551DF" w:rsidP="009551DF">
            <w:pPr>
              <w:ind w:left="110" w:right="5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Говзаран чулацам цӀарца бустар (соотнесение).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жоьпаш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одноклассникийн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жоьпашца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10" w:right="16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йешначу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хьокъехь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кхечуьнан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аларан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хадор.</w:t>
            </w:r>
          </w:p>
          <w:p w:rsidR="009551DF" w:rsidRPr="009551DF" w:rsidRDefault="009551DF" w:rsidP="009551DF">
            <w:pPr>
              <w:spacing w:before="1"/>
              <w:ind w:left="110" w:right="75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Иллюстраци а, говзаран чулацам а дуьх-дуьхьал</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10" w:right="4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йалор.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мижарг»:</w:t>
            </w:r>
          </w:p>
          <w:p w:rsidR="009551DF" w:rsidRPr="009551DF" w:rsidRDefault="009551DF" w:rsidP="009551DF">
            <w:pPr>
              <w:ind w:left="110" w:right="243"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цхьацца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тухуш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цепочке),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йаржор.</w:t>
            </w:r>
          </w:p>
          <w:p w:rsidR="009551DF" w:rsidRPr="009551DF" w:rsidRDefault="009551DF" w:rsidP="009551DF">
            <w:pPr>
              <w:ind w:left="110" w:right="3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«Дийна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(дешархоша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предложенера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дешнийн роль ловзайо, предложенехь 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меттиг</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хуьйцу, нисделларг</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дӀадоьшу).</w:t>
            </w:r>
          </w:p>
          <w:p w:rsidR="009551DF" w:rsidRPr="009551DF" w:rsidRDefault="009551DF" w:rsidP="009551DF">
            <w:pPr>
              <w:spacing w:before="1"/>
              <w:ind w:left="110" w:right="5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модель хӀоттор: предложенехь маса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хӀора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асанца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(полоской)</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before="2" w:line="237" w:lineRule="auto"/>
              <w:ind w:left="110" w:right="41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бен болх: предложенехь маса дош ду къастор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асанашца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before="1"/>
              <w:ind w:left="110" w:right="84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моделаца болх: моделан хийцаре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  хийцар.</w:t>
            </w:r>
          </w:p>
          <w:p w:rsidR="009551DF" w:rsidRPr="009551DF" w:rsidRDefault="009551DF" w:rsidP="009551DF">
            <w:pPr>
              <w:ind w:left="110" w:right="4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«Моделехула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кхолла».</w:t>
            </w:r>
          </w:p>
          <w:p w:rsidR="009551DF" w:rsidRPr="009551DF" w:rsidRDefault="009551DF" w:rsidP="009551DF">
            <w:pPr>
              <w:spacing w:before="1"/>
              <w:ind w:left="110" w:right="17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гӀалат</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нисде»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гӀалаташ 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нисйар).</w:t>
            </w:r>
          </w:p>
          <w:p w:rsidR="009551DF" w:rsidRPr="009551DF" w:rsidRDefault="009551DF" w:rsidP="009551DF">
            <w:pPr>
              <w:spacing w:line="259"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мега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хӀуманах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ткъа</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2207"/>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rPr>
                <w:rFonts w:ascii="Times New Roman" w:eastAsia="Times New Roman" w:hAnsi="Times New Roman" w:cs="Times New Roman"/>
                <w:sz w:val="24"/>
                <w:lang w:val="ru-RU"/>
              </w:rPr>
            </w:pP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иштта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оцу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хӀуманан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йоккхучу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дашах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диалогехь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дакъалацаро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хьалхарчу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классан</w:t>
            </w:r>
          </w:p>
          <w:p w:rsidR="009551DF" w:rsidRPr="009551DF" w:rsidRDefault="009551DF" w:rsidP="009551DF">
            <w:pPr>
              <w:ind w:left="110" w:right="36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дешархошна дош а, цу дашо билгалйо хӀума а йовза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буьйлабала.</w:t>
            </w:r>
          </w:p>
          <w:p w:rsidR="009551DF" w:rsidRPr="009551DF" w:rsidRDefault="009551DF" w:rsidP="009551DF">
            <w:pPr>
              <w:ind w:left="110" w:right="23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йозанехь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цхьанна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иттана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кхаччалц</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дагардар.</w:t>
            </w:r>
          </w:p>
          <w:p w:rsidR="009551DF" w:rsidRPr="009551DF" w:rsidRDefault="009551DF" w:rsidP="009551DF">
            <w:pPr>
              <w:spacing w:line="270" w:lineRule="atLeas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Тобанехь болх: Нохчийн маттахь йолчу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тексташкахь</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оьрсийн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маттера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тӀеэцна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 довзар.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6901"/>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3.</w:t>
            </w:r>
          </w:p>
        </w:tc>
        <w:tc>
          <w:tcPr>
            <w:tcW w:w="1910" w:type="dxa"/>
          </w:tcPr>
          <w:p w:rsidR="009551DF" w:rsidRPr="009551DF" w:rsidRDefault="009551DF" w:rsidP="009551DF">
            <w:pPr>
              <w:ind w:left="108" w:right="686"/>
              <w:rPr>
                <w:rFonts w:ascii="Times New Roman" w:eastAsia="Times New Roman" w:hAnsi="Times New Roman" w:cs="Times New Roman"/>
                <w:b/>
                <w:sz w:val="24"/>
              </w:rPr>
            </w:pPr>
            <w:r w:rsidRPr="009551DF">
              <w:rPr>
                <w:rFonts w:ascii="Times New Roman" w:eastAsia="Times New Roman" w:hAnsi="Times New Roman" w:cs="Times New Roman"/>
                <w:b/>
                <w:sz w:val="24"/>
              </w:rPr>
              <w:t>Фонетика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(12</w:t>
            </w:r>
            <w:r w:rsidRPr="009551DF">
              <w:rPr>
                <w:rFonts w:ascii="Times New Roman" w:eastAsia="Times New Roman" w:hAnsi="Times New Roman" w:cs="Times New Roman"/>
                <w:b/>
                <w:spacing w:val="-2"/>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141"/>
              <w:rPr>
                <w:rFonts w:ascii="Times New Roman" w:eastAsia="Times New Roman" w:hAnsi="Times New Roman" w:cs="Times New Roman"/>
                <w:sz w:val="24"/>
                <w:lang w:val="ru-RU"/>
              </w:rPr>
            </w:pPr>
            <w:r w:rsidRPr="009551DF">
              <w:rPr>
                <w:rFonts w:ascii="Times New Roman" w:eastAsia="Times New Roman" w:hAnsi="Times New Roman" w:cs="Times New Roman"/>
                <w:sz w:val="24"/>
              </w:rPr>
              <w:t>Къамелан аьзнаш. Дешан аьзнийн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хӀоттаман а, цуьнан маьӀнийн 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 xml:space="preserve">цхьаалла. </w:t>
            </w:r>
            <w:r w:rsidRPr="009551DF">
              <w:rPr>
                <w:rFonts w:ascii="Times New Roman" w:eastAsia="Times New Roman" w:hAnsi="Times New Roman" w:cs="Times New Roman"/>
                <w:sz w:val="24"/>
                <w:lang w:val="ru-RU"/>
              </w:rPr>
              <w:t>Дашехь долчу 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хьалх-тӀаьхьалла а, аьзнийн барам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 Схемина тӀе а тевжаш,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къамелан 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характеристика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оьрсийн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К</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элпаца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аьзнаш.</w:t>
            </w:r>
          </w:p>
          <w:p w:rsidR="009551DF" w:rsidRPr="009551DF" w:rsidRDefault="009551DF" w:rsidP="009551DF">
            <w:pPr>
              <w:ind w:left="111" w:right="1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масех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озаца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къаьсташ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дешнаш дуьхь-дуьхьал хӀиттор: </w:t>
            </w:r>
            <w:r w:rsidRPr="009551DF">
              <w:rPr>
                <w:rFonts w:ascii="Times New Roman" w:eastAsia="Times New Roman" w:hAnsi="Times New Roman" w:cs="Times New Roman"/>
                <w:i/>
                <w:sz w:val="24"/>
                <w:lang w:val="ru-RU"/>
              </w:rPr>
              <w:t>лом,</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 xml:space="preserve">лам, кхор, кор, лу, ло. </w:t>
            </w:r>
            <w:r w:rsidRPr="009551DF">
              <w:rPr>
                <w:rFonts w:ascii="Times New Roman" w:eastAsia="Times New Roman" w:hAnsi="Times New Roman" w:cs="Times New Roman"/>
                <w:sz w:val="24"/>
                <w:lang w:val="ru-RU"/>
              </w:rPr>
              <w:t>Дешан 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анализ, аьзнийн моделашца болх бар: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 аьзнийн хӀоттаман модель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йиллар, билгалйинчу моделаца догӀу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далор.</w:t>
            </w:r>
          </w:p>
          <w:p w:rsidR="009551DF" w:rsidRPr="009551DF" w:rsidRDefault="009551DF" w:rsidP="009551DF">
            <w:pPr>
              <w:ind w:left="111" w:right="68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зевне,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къора мукъаза аьзнаш а довзар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w:t>
            </w:r>
          </w:p>
          <w:p w:rsidR="009551DF" w:rsidRPr="009551DF" w:rsidRDefault="009551DF" w:rsidP="009551DF">
            <w:pPr>
              <w:ind w:left="111" w:right="87"/>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 xml:space="preserve">Нохчийн меттан ша-тайпа аьзнаш: </w:t>
            </w:r>
            <w:r w:rsidRPr="009551DF">
              <w:rPr>
                <w:rFonts w:ascii="Times New Roman" w:eastAsia="Times New Roman" w:hAnsi="Times New Roman" w:cs="Times New Roman"/>
                <w:i/>
                <w:sz w:val="24"/>
                <w:lang w:val="ru-RU"/>
              </w:rPr>
              <w:t>кх,</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къ, к</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аь, оь, уь, юь, яь, хь, г</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п</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т</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х</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ц</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ч</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xml:space="preserve">, </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p>
          <w:p w:rsidR="009551DF" w:rsidRPr="009551DF" w:rsidRDefault="009551DF" w:rsidP="009551DF">
            <w:pPr>
              <w:spacing w:line="270" w:lineRule="atLeast"/>
              <w:ind w:left="111" w:right="114"/>
              <w:rPr>
                <w:rFonts w:ascii="Times New Roman" w:eastAsia="Times New Roman" w:hAnsi="Times New Roman" w:cs="Times New Roman"/>
                <w:sz w:val="24"/>
              </w:rPr>
            </w:pPr>
            <w:r w:rsidRPr="009551DF">
              <w:rPr>
                <w:rFonts w:ascii="Times New Roman" w:eastAsia="Times New Roman" w:hAnsi="Times New Roman" w:cs="Times New Roman"/>
                <w:sz w:val="24"/>
                <w:lang w:val="ru-RU"/>
              </w:rPr>
              <w:t>Дешдакъа аларан уггаре жима дакъа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санна. Дешнаш дешдакъошка декъар.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дешдакъойн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rPr>
              <w:t>Дешнаш</w:t>
            </w:r>
          </w:p>
        </w:tc>
        <w:tc>
          <w:tcPr>
            <w:tcW w:w="5851" w:type="dxa"/>
          </w:tcPr>
          <w:p w:rsidR="009551DF" w:rsidRPr="009551DF" w:rsidRDefault="009551DF" w:rsidP="009551DF">
            <w:pPr>
              <w:ind w:left="110" w:right="14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Схемина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характеристика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10" w:right="50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бараман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базар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(соотношение).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Аларе а, декаре а хьаьжжина, нохчийн 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артикуляци.</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характеристика.</w:t>
            </w:r>
          </w:p>
          <w:p w:rsidR="009551DF" w:rsidRPr="009551DF" w:rsidRDefault="009551DF" w:rsidP="009551DF">
            <w:pPr>
              <w:ind w:left="110" w:right="107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башхалла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(различие).</w:t>
            </w:r>
          </w:p>
          <w:p w:rsidR="009551DF" w:rsidRPr="009551DF" w:rsidRDefault="009551DF" w:rsidP="009551DF">
            <w:pPr>
              <w:ind w:left="110" w:right="35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аларехь аьзнаш билгалдар.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Хьалхарчу/тӀаьхьарчу</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озаца</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дешнйин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классификаци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10" w:right="93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Таблицина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характеристика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10" w:right="3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Цхьана озаца къаьсташ долу дешнаш дуьхь-дуьхьал</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озаца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10" w:right="38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оьрсийн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аьзнашца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10" w:right="178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ша-тайпанчу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spacing w:before="1"/>
              <w:ind w:left="110" w:right="28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Ша-тайпа мукъазчу </w:t>
            </w:r>
            <w:r w:rsidRPr="009551DF">
              <w:rPr>
                <w:rFonts w:ascii="Times New Roman" w:eastAsia="Times New Roman" w:hAnsi="Times New Roman" w:cs="Times New Roman"/>
                <w:i/>
                <w:sz w:val="24"/>
                <w:lang w:val="ru-RU"/>
              </w:rPr>
              <w:t>кх, къ, к</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аь, оь, уь, юь, яь, хь, г</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п</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т</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х</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ц</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ч</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xml:space="preserve">, </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xml:space="preserve"> </w:t>
            </w:r>
            <w:r w:rsidRPr="009551DF">
              <w:rPr>
                <w:rFonts w:ascii="Times New Roman" w:eastAsia="Times New Roman" w:hAnsi="Times New Roman" w:cs="Times New Roman"/>
                <w:sz w:val="24"/>
                <w:lang w:val="ru-RU"/>
              </w:rPr>
              <w:t>аьзнийн алар.</w:t>
            </w:r>
          </w:p>
          <w:p w:rsidR="009551DF" w:rsidRPr="009551DF" w:rsidRDefault="009551DF" w:rsidP="009551DF">
            <w:pPr>
              <w:ind w:left="110" w:right="53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Долахьчу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бараман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богӀуш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хилар.</w:t>
            </w:r>
          </w:p>
          <w:p w:rsidR="009551DF" w:rsidRPr="009551DF" w:rsidRDefault="009551DF" w:rsidP="009551DF">
            <w:pPr>
              <w:spacing w:line="257"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алфавитан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къепехь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элпаш</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8003"/>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spacing w:line="275" w:lineRule="exact"/>
              <w:ind w:left="111"/>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дешдакъошца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дешар.</w:t>
            </w:r>
          </w:p>
          <w:p w:rsidR="009551DF" w:rsidRPr="009551DF" w:rsidRDefault="009551DF" w:rsidP="009551DF">
            <w:pPr>
              <w:ind w:left="111" w:right="826"/>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меттан аьзнаш. Абат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(алфавит). Нохчийн алфавитан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оьрсийн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алфавитах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w:t>
            </w: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дӀанисдар.</w:t>
            </w:r>
          </w:p>
          <w:p w:rsidR="009551DF" w:rsidRPr="009551DF" w:rsidRDefault="009551DF" w:rsidP="009551DF">
            <w:pPr>
              <w:ind w:left="110" w:right="5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меттан алфавитан оьрсийн алфавитах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 Ловзаран кепехь шардар: «Суна тӀаьхьара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(аьзнашка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ладогӀар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карладахар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0" w:right="1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довзар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модель хӀоттор.</w:t>
            </w:r>
          </w:p>
          <w:p w:rsidR="009551DF" w:rsidRPr="009551DF" w:rsidRDefault="009551DF" w:rsidP="009551DF">
            <w:pPr>
              <w:ind w:left="110" w:right="11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Моделаца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аз</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билгалдечу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оьшу модель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10" w:right="34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(дешан йуьххьехь, йуккъехь, чаккхенгахь: </w:t>
            </w:r>
            <w:r w:rsidRPr="009551DF">
              <w:rPr>
                <w:rFonts w:ascii="Times New Roman" w:eastAsia="Times New Roman" w:hAnsi="Times New Roman" w:cs="Times New Roman"/>
                <w:i/>
                <w:sz w:val="24"/>
                <w:lang w:val="ru-RU"/>
              </w:rPr>
              <w:t>урс, бурч,</w:t>
            </w:r>
            <w:r w:rsidRPr="009551DF">
              <w:rPr>
                <w:rFonts w:ascii="Times New Roman" w:eastAsia="Times New Roman" w:hAnsi="Times New Roman" w:cs="Times New Roman"/>
                <w:i/>
                <w:spacing w:val="-58"/>
                <w:sz w:val="24"/>
                <w:lang w:val="ru-RU"/>
              </w:rPr>
              <w:t xml:space="preserve"> </w:t>
            </w:r>
            <w:r w:rsidRPr="009551DF">
              <w:rPr>
                <w:rFonts w:ascii="Times New Roman" w:eastAsia="Times New Roman" w:hAnsi="Times New Roman" w:cs="Times New Roman"/>
                <w:i/>
                <w:sz w:val="24"/>
                <w:lang w:val="ru-RU"/>
              </w:rPr>
              <w:t>зу,</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москал, лами, тӀадам</w:t>
            </w:r>
            <w:r w:rsidRPr="009551DF">
              <w:rPr>
                <w:rFonts w:ascii="Times New Roman" w:eastAsia="Times New Roman" w:hAnsi="Times New Roman" w:cs="Times New Roman"/>
                <w:sz w:val="24"/>
                <w:lang w:val="ru-RU"/>
              </w:rPr>
              <w:t>.).</w:t>
            </w:r>
          </w:p>
          <w:p w:rsidR="009551DF" w:rsidRPr="009551DF" w:rsidRDefault="009551DF" w:rsidP="009551DF">
            <w:pPr>
              <w:spacing w:before="1"/>
              <w:ind w:left="110" w:right="10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озаца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харжар.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кхочушйар.</w:t>
            </w:r>
          </w:p>
          <w:p w:rsidR="009551DF" w:rsidRPr="009551DF" w:rsidRDefault="009551DF" w:rsidP="009551DF">
            <w:pPr>
              <w:ind w:left="110" w:right="2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хьалхарчу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озе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цхьаьнатохар.</w:t>
            </w:r>
          </w:p>
          <w:p w:rsidR="009551DF" w:rsidRPr="009551DF" w:rsidRDefault="009551DF" w:rsidP="009551DF">
            <w:pPr>
              <w:ind w:left="110" w:right="4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«Стенца къаьста аларехь мукъа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аьзнех?»,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диалогехь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дакъалацаран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жамӀ санна: дуьхьало йолуш/йоцуш долу мукъа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аьзнаш довзар.</w:t>
            </w:r>
          </w:p>
          <w:p w:rsidR="009551DF" w:rsidRPr="009551DF" w:rsidRDefault="009551DF" w:rsidP="009551DF">
            <w:pPr>
              <w:ind w:left="110" w:right="48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озан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моделаш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йустар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(цхьатералла,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башхаллаш).</w:t>
            </w:r>
          </w:p>
          <w:p w:rsidR="009551DF" w:rsidRPr="009551DF" w:rsidRDefault="009551DF" w:rsidP="009551DF">
            <w:pPr>
              <w:spacing w:before="1"/>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дешдакъошца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дешдакъошца</w:t>
            </w:r>
          </w:p>
          <w:p w:rsidR="009551DF" w:rsidRPr="009551DF" w:rsidRDefault="009551DF" w:rsidP="009551DF">
            <w:pPr>
              <w:ind w:left="110" w:right="38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декъар.</w:t>
            </w:r>
            <w:r w:rsidRPr="009551DF">
              <w:rPr>
                <w:rFonts w:ascii="Times New Roman" w:eastAsia="Times New Roman" w:hAnsi="Times New Roman" w:cs="Times New Roman"/>
                <w:spacing w:val="53"/>
                <w:sz w:val="24"/>
                <w:lang w:val="ru-RU"/>
              </w:rPr>
              <w:t xml:space="preserve"> </w:t>
            </w:r>
            <w:r w:rsidRPr="009551DF">
              <w:rPr>
                <w:rFonts w:ascii="Times New Roman" w:eastAsia="Times New Roman" w:hAnsi="Times New Roman" w:cs="Times New Roman"/>
                <w:sz w:val="24"/>
                <w:lang w:val="ru-RU"/>
              </w:rPr>
              <w:t>Дешдакъойн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билгалбинчу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барамца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10" w:right="83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дашехь дешдакъойн бараме</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вовшахтохар.</w:t>
            </w:r>
          </w:p>
          <w:p w:rsidR="009551DF" w:rsidRPr="009551DF" w:rsidRDefault="009551DF" w:rsidP="009551DF">
            <w:pPr>
              <w:ind w:left="110"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маса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билгалдоккхуш,</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тӀечӀагӀдар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далош,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комментарешца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кхочушдар.</w:t>
            </w:r>
          </w:p>
          <w:p w:rsidR="009551DF" w:rsidRPr="009551DF" w:rsidRDefault="009551DF" w:rsidP="009551DF">
            <w:pPr>
              <w:spacing w:line="276" w:lineRule="exact"/>
              <w:ind w:left="110" w:right="3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дешдакъойн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билгалбинчу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барамца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 харжар.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104"/>
        </w:trPr>
        <w:tc>
          <w:tcPr>
            <w:tcW w:w="782" w:type="dxa"/>
          </w:tcPr>
          <w:p w:rsidR="009551DF" w:rsidRPr="009551DF" w:rsidRDefault="009551DF" w:rsidP="009551DF">
            <w:pPr>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4.</w:t>
            </w:r>
          </w:p>
        </w:tc>
        <w:tc>
          <w:tcPr>
            <w:tcW w:w="1910" w:type="dxa"/>
          </w:tcPr>
          <w:p w:rsidR="009551DF" w:rsidRPr="009551DF" w:rsidRDefault="009551DF" w:rsidP="009551DF">
            <w:pPr>
              <w:spacing w:line="270" w:lineRule="atLeast"/>
              <w:ind w:left="108" w:right="133"/>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Графика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(«Дешар»</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декъаца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цхьаьна</w:t>
            </w:r>
            <w:r w:rsidRPr="009551DF">
              <w:rPr>
                <w:rFonts w:ascii="Times New Roman" w:eastAsia="Times New Roman" w:hAnsi="Times New Roman" w:cs="Times New Roman"/>
                <w:b/>
                <w:spacing w:val="-11"/>
                <w:sz w:val="24"/>
                <w:lang w:val="ru-RU"/>
              </w:rPr>
              <w:t xml:space="preserve"> </w:t>
            </w:r>
            <w:r w:rsidRPr="009551DF">
              <w:rPr>
                <w:rFonts w:ascii="Times New Roman" w:eastAsia="Times New Roman" w:hAnsi="Times New Roman" w:cs="Times New Roman"/>
                <w:b/>
                <w:sz w:val="24"/>
                <w:lang w:val="ru-RU"/>
              </w:rPr>
              <w:t>Ӏамош</w:t>
            </w:r>
          </w:p>
        </w:tc>
        <w:tc>
          <w:tcPr>
            <w:tcW w:w="4113" w:type="dxa"/>
          </w:tcPr>
          <w:p w:rsidR="009551DF" w:rsidRPr="009551DF" w:rsidRDefault="009551DF" w:rsidP="009551DF">
            <w:pPr>
              <w:spacing w:line="270" w:lineRule="atLeast"/>
              <w:ind w:left="111" w:right="428"/>
              <w:rPr>
                <w:rFonts w:ascii="Times New Roman" w:eastAsia="Times New Roman" w:hAnsi="Times New Roman" w:cs="Times New Roman"/>
                <w:sz w:val="24"/>
              </w:rPr>
            </w:pPr>
            <w:r w:rsidRPr="009551DF">
              <w:rPr>
                <w:rFonts w:ascii="Times New Roman" w:eastAsia="Times New Roman" w:hAnsi="Times New Roman" w:cs="Times New Roman"/>
                <w:sz w:val="24"/>
                <w:lang w:val="ru-RU"/>
              </w:rPr>
              <w:t>Аз</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довзар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аз</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билгалден хьаьрк санна. Доккха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могӀанан а элп. </w:t>
            </w:r>
            <w:r w:rsidRPr="009551DF">
              <w:rPr>
                <w:rFonts w:ascii="Times New Roman" w:eastAsia="Times New Roman" w:hAnsi="Times New Roman" w:cs="Times New Roman"/>
                <w:sz w:val="24"/>
              </w:rPr>
              <w:t>Нохчийн меттан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элпаш.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Абат (алфавит).</w:t>
            </w:r>
          </w:p>
        </w:tc>
        <w:tc>
          <w:tcPr>
            <w:tcW w:w="5851" w:type="dxa"/>
          </w:tcPr>
          <w:p w:rsidR="009551DF" w:rsidRPr="009551DF" w:rsidRDefault="009551DF" w:rsidP="009551DF">
            <w:pPr>
              <w:ind w:left="110" w:right="1419"/>
              <w:rPr>
                <w:rFonts w:ascii="Times New Roman" w:eastAsia="Times New Roman" w:hAnsi="Times New Roman" w:cs="Times New Roman"/>
                <w:sz w:val="24"/>
              </w:rPr>
            </w:pPr>
            <w:r w:rsidRPr="009551DF">
              <w:rPr>
                <w:rFonts w:ascii="Times New Roman" w:eastAsia="Times New Roman" w:hAnsi="Times New Roman" w:cs="Times New Roman"/>
                <w:sz w:val="24"/>
              </w:rPr>
              <w:t>Алфавитан къепехь дешнаш билгалдахар.</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Ӏамийнчу элпашца долу дешнаш дешар.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Шардар: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«Аз элпаца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билгалде».</w:t>
            </w:r>
          </w:p>
          <w:p w:rsidR="009551DF" w:rsidRPr="009551DF" w:rsidRDefault="009551DF" w:rsidP="009551DF">
            <w:pPr>
              <w:spacing w:line="257"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Билгалдинчу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озаца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долу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дешнаш</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харжар.</w:t>
            </w:r>
          </w:p>
        </w:tc>
        <w:tc>
          <w:tcPr>
            <w:tcW w:w="3402" w:type="dxa"/>
          </w:tcPr>
          <w:p w:rsidR="009551DF" w:rsidRPr="009551DF" w:rsidRDefault="009551DF" w:rsidP="009551DF">
            <w:pPr>
              <w:rPr>
                <w:rFonts w:ascii="Times New Roman" w:eastAsia="Times New Roman" w:hAnsi="Times New Roman" w:cs="Times New Roman"/>
                <w:sz w:val="24"/>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5796"/>
        </w:trPr>
        <w:tc>
          <w:tcPr>
            <w:tcW w:w="782" w:type="dxa"/>
          </w:tcPr>
          <w:p w:rsidR="009551DF" w:rsidRPr="009551DF" w:rsidRDefault="009551DF" w:rsidP="009551DF">
            <w:pPr>
              <w:rPr>
                <w:rFonts w:ascii="Times New Roman" w:eastAsia="Times New Roman" w:hAnsi="Times New Roman" w:cs="Times New Roman"/>
                <w:sz w:val="24"/>
              </w:rPr>
            </w:pPr>
          </w:p>
        </w:tc>
        <w:tc>
          <w:tcPr>
            <w:tcW w:w="1910" w:type="dxa"/>
          </w:tcPr>
          <w:p w:rsidR="009551DF" w:rsidRPr="009551DF" w:rsidRDefault="009551DF" w:rsidP="009551DF">
            <w:pPr>
              <w:spacing w:line="275" w:lineRule="exact"/>
              <w:ind w:left="108"/>
              <w:rPr>
                <w:rFonts w:ascii="Times New Roman" w:eastAsia="Times New Roman" w:hAnsi="Times New Roman" w:cs="Times New Roman"/>
                <w:b/>
                <w:sz w:val="24"/>
              </w:rPr>
            </w:pPr>
            <w:r w:rsidRPr="009551DF">
              <w:rPr>
                <w:rFonts w:ascii="Times New Roman" w:eastAsia="Times New Roman" w:hAnsi="Times New Roman" w:cs="Times New Roman"/>
                <w:b/>
                <w:sz w:val="24"/>
              </w:rPr>
              <w:t>йу)</w:t>
            </w:r>
          </w:p>
        </w:tc>
        <w:tc>
          <w:tcPr>
            <w:tcW w:w="4113" w:type="dxa"/>
          </w:tcPr>
          <w:p w:rsidR="009551DF" w:rsidRPr="009551DF" w:rsidRDefault="009551DF" w:rsidP="009551DF">
            <w:pPr>
              <w:ind w:left="111" w:right="10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алфавитан оьрсийн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алфавитах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w:t>
            </w:r>
          </w:p>
          <w:p w:rsidR="009551DF" w:rsidRPr="009551DF" w:rsidRDefault="009551DF" w:rsidP="009551DF">
            <w:pPr>
              <w:ind w:left="111" w:right="1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графикийн дешдакъойн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принцип. Нохчийн меттан шина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хьаьркаца билгалдо ша-тайпа мукъа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(аь,</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уь,</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оь)</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г</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кх,</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къ, к</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п</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т</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х</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хь, ц</w:t>
            </w:r>
            <w:r w:rsidRPr="009551DF">
              <w:rPr>
                <w:rFonts w:ascii="Times New Roman" w:eastAsia="Times New Roman" w:hAnsi="Times New Roman" w:cs="Times New Roman"/>
                <w:i/>
                <w:sz w:val="24"/>
              </w:rPr>
              <w:t>I</w:t>
            </w:r>
            <w:r w:rsidRPr="009551DF">
              <w:rPr>
                <w:rFonts w:ascii="Times New Roman" w:eastAsia="Times New Roman" w:hAnsi="Times New Roman" w:cs="Times New Roman"/>
                <w:i/>
                <w:sz w:val="24"/>
                <w:lang w:val="ru-RU"/>
              </w:rPr>
              <w:t>, ч</w:t>
            </w:r>
            <w:r w:rsidRPr="009551DF">
              <w:rPr>
                <w:rFonts w:ascii="Times New Roman" w:eastAsia="Times New Roman" w:hAnsi="Times New Roman" w:cs="Times New Roman"/>
                <w:i/>
                <w:sz w:val="24"/>
              </w:rPr>
              <w:t>I</w:t>
            </w:r>
            <w:r w:rsidRPr="009551DF">
              <w:rPr>
                <w:rFonts w:ascii="Times New Roman" w:eastAsia="Times New Roman" w:hAnsi="Times New Roman" w:cs="Times New Roman"/>
                <w:sz w:val="24"/>
                <w:lang w:val="ru-RU"/>
              </w:rPr>
              <w:t>) а аьзнаш. 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 xml:space="preserve">меттан элп </w:t>
            </w:r>
            <w:r w:rsidRPr="009551DF">
              <w:rPr>
                <w:rFonts w:ascii="Times New Roman" w:eastAsia="Times New Roman" w:hAnsi="Times New Roman" w:cs="Times New Roman"/>
                <w:i/>
                <w:sz w:val="24"/>
                <w:lang w:val="ru-RU"/>
              </w:rPr>
              <w:t>Ӏ</w:t>
            </w:r>
            <w:r w:rsidRPr="009551DF">
              <w:rPr>
                <w:rFonts w:ascii="Times New Roman" w:eastAsia="Times New Roman" w:hAnsi="Times New Roman" w:cs="Times New Roman"/>
                <w:sz w:val="24"/>
                <w:lang w:val="ru-RU"/>
              </w:rPr>
              <w:t>. Дешнийн 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анализ.</w:t>
            </w:r>
          </w:p>
          <w:p w:rsidR="009551DF" w:rsidRPr="009551DF" w:rsidRDefault="009551DF" w:rsidP="009551DF">
            <w:pPr>
              <w:ind w:left="111" w:right="123"/>
              <w:rPr>
                <w:rFonts w:ascii="Times New Roman" w:eastAsia="Times New Roman" w:hAnsi="Times New Roman" w:cs="Times New Roman"/>
                <w:sz w:val="24"/>
                <w:lang w:val="ru-RU"/>
              </w:rPr>
            </w:pPr>
            <w:r w:rsidRPr="009551DF">
              <w:rPr>
                <w:rFonts w:ascii="Times New Roman" w:eastAsia="Times New Roman" w:hAnsi="Times New Roman" w:cs="Times New Roman"/>
                <w:i/>
                <w:sz w:val="24"/>
                <w:lang w:val="ru-RU"/>
              </w:rPr>
              <w:t xml:space="preserve">Е, ё, ю, я, й </w:t>
            </w:r>
            <w:r w:rsidRPr="009551DF">
              <w:rPr>
                <w:rFonts w:ascii="Times New Roman" w:eastAsia="Times New Roman" w:hAnsi="Times New Roman" w:cs="Times New Roman"/>
                <w:sz w:val="24"/>
                <w:lang w:val="ru-RU"/>
              </w:rPr>
              <w:t>элпийн гӀуллакх.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Адамийн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фамилешкахь</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 дийнатийн а, гӀалийн, йартийн,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урамийн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доккха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е</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ё,</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я, яь,</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ю, юь</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sz w:val="24"/>
                <w:lang w:val="ru-RU"/>
              </w:rPr>
              <w:t>йаздар.</w:t>
            </w:r>
          </w:p>
          <w:p w:rsidR="009551DF" w:rsidRPr="009551DF" w:rsidRDefault="009551DF" w:rsidP="009551DF">
            <w:pPr>
              <w:ind w:left="111" w:right="3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алфавитехь элпийн хьалх-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тӀаьхьалла.</w:t>
            </w:r>
          </w:p>
          <w:p w:rsidR="009551DF" w:rsidRPr="009551DF" w:rsidRDefault="009551DF" w:rsidP="009551DF">
            <w:pPr>
              <w:ind w:left="111" w:right="49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меттан элпаш. Доккха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могӀанан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Абат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(алфавит).</w:t>
            </w:r>
          </w:p>
          <w:p w:rsidR="009551DF" w:rsidRPr="009551DF" w:rsidRDefault="009551DF" w:rsidP="009551DF">
            <w:pPr>
              <w:ind w:left="111" w:right="10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алфавитан оьрсийн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алфавитах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w:t>
            </w:r>
          </w:p>
        </w:tc>
        <w:tc>
          <w:tcPr>
            <w:tcW w:w="5851" w:type="dxa"/>
          </w:tcPr>
          <w:p w:rsidR="009551DF" w:rsidRPr="009551DF" w:rsidRDefault="009551DF" w:rsidP="009551DF">
            <w:pPr>
              <w:ind w:left="110" w:right="4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Йазден а, тайп-тайпана аьзнаш билгалден а элпийн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10" w:right="50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Шалхачу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дӀайаздар.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Аьзнаш аларна а, довзарна а тӀехь массара цхьаьна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w:t>
            </w:r>
          </w:p>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алфавитан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бӀаьран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(визуальное)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довзийтар.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Даккхийчу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кегийчу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дифференциаци.</w:t>
            </w:r>
          </w:p>
          <w:p w:rsidR="009551DF" w:rsidRPr="009551DF" w:rsidRDefault="009551DF" w:rsidP="009551DF">
            <w:pPr>
              <w:ind w:left="110" w:right="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Йаздина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хьехархочо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йеллачу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кепаца</w:t>
            </w:r>
            <w:r w:rsidRPr="009551DF">
              <w:rPr>
                <w:rFonts w:ascii="Times New Roman" w:eastAsia="Times New Roman" w:hAnsi="Times New Roman" w:cs="Times New Roman"/>
                <w:spacing w:val="55"/>
                <w:sz w:val="24"/>
                <w:lang w:val="ru-RU"/>
              </w:rPr>
              <w:t xml:space="preserve"> </w:t>
            </w:r>
            <w:r w:rsidRPr="009551DF">
              <w:rPr>
                <w:rFonts w:ascii="Times New Roman" w:eastAsia="Times New Roman" w:hAnsi="Times New Roman" w:cs="Times New Roman"/>
                <w:sz w:val="24"/>
                <w:lang w:val="ru-RU"/>
              </w:rPr>
              <w:t>догӀуш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билгалдар.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процессехь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довзар.</w:t>
            </w:r>
          </w:p>
          <w:p w:rsidR="009551DF" w:rsidRPr="009551DF" w:rsidRDefault="009551DF" w:rsidP="009551DF">
            <w:pPr>
              <w:ind w:left="110" w:right="423"/>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Тобанашкахь болх: шалхачу элпашца долу 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тобанашка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дерзор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(аь, оь, гӀ,</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чӀ, къ…).</w:t>
            </w:r>
          </w:p>
          <w:p w:rsidR="009551DF" w:rsidRPr="009551DF" w:rsidRDefault="009551DF" w:rsidP="009551DF">
            <w:pPr>
              <w:ind w:left="110" w:right="1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алфавитан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рогӀаллехь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дӀайаздар.</w:t>
            </w:r>
          </w:p>
          <w:p w:rsidR="009551DF" w:rsidRPr="009551DF" w:rsidRDefault="009551DF" w:rsidP="009551DF">
            <w:pPr>
              <w:ind w:left="110" w:right="63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Алфавитах,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алфавитан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рогӀаллех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хаарех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хьехархочун дийцар.</w:t>
            </w:r>
          </w:p>
          <w:p w:rsidR="009551DF" w:rsidRPr="009551DF" w:rsidRDefault="009551DF" w:rsidP="009551DF">
            <w:pPr>
              <w:ind w:left="110" w:right="5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 кепехь шардар: «Алфавит кхидӀа дӀахьо</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(йийца)».</w:t>
            </w:r>
          </w:p>
          <w:p w:rsidR="009551DF" w:rsidRPr="009551DF" w:rsidRDefault="009551DF" w:rsidP="009551DF">
            <w:pPr>
              <w:spacing w:line="270" w:lineRule="atLeast"/>
              <w:ind w:left="110" w:right="37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дешнаш алфавитан къепе</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далорехь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гӀалаташ къастор.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3312"/>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5.</w:t>
            </w:r>
          </w:p>
        </w:tc>
        <w:tc>
          <w:tcPr>
            <w:tcW w:w="1910" w:type="dxa"/>
          </w:tcPr>
          <w:p w:rsidR="009551DF" w:rsidRPr="009551DF" w:rsidRDefault="009551DF" w:rsidP="009551DF">
            <w:pPr>
              <w:ind w:left="108" w:right="735"/>
              <w:rPr>
                <w:rFonts w:ascii="Times New Roman" w:eastAsia="Times New Roman" w:hAnsi="Times New Roman" w:cs="Times New Roman"/>
                <w:b/>
                <w:sz w:val="24"/>
              </w:rPr>
            </w:pPr>
            <w:r w:rsidRPr="009551DF">
              <w:rPr>
                <w:rFonts w:ascii="Times New Roman" w:eastAsia="Times New Roman" w:hAnsi="Times New Roman" w:cs="Times New Roman"/>
                <w:b/>
                <w:sz w:val="24"/>
              </w:rPr>
              <w:t>Йешар</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(29</w:t>
            </w:r>
            <w:r w:rsidRPr="009551DF">
              <w:rPr>
                <w:rFonts w:ascii="Times New Roman" w:eastAsia="Times New Roman" w:hAnsi="Times New Roman" w:cs="Times New Roman"/>
                <w:b/>
                <w:spacing w:val="-15"/>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793"/>
              <w:rPr>
                <w:rFonts w:ascii="Times New Roman" w:eastAsia="Times New Roman" w:hAnsi="Times New Roman" w:cs="Times New Roman"/>
                <w:sz w:val="24"/>
                <w:lang w:val="ru-RU"/>
              </w:rPr>
            </w:pPr>
            <w:r w:rsidRPr="009551DF">
              <w:rPr>
                <w:rFonts w:ascii="Times New Roman" w:eastAsia="Times New Roman" w:hAnsi="Times New Roman" w:cs="Times New Roman"/>
                <w:sz w:val="24"/>
              </w:rPr>
              <w:t>Дешдакъошца</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йешар</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(мукъа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аз</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билгалдечу элпе хьаьжжина).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lang w:val="ru-RU"/>
              </w:rPr>
              <w:t>Дешдакъошца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шера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1" w:right="24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индивидуальни темпаца йогӀучу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сихаллица дийнна дешнашца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Сацаран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хьаьркашца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йогӀучу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соцунгӀашца а, интонацица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(иэшарца)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йешар. Дешнаш,</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цхьаьнакхетарш,</w:t>
            </w:r>
          </w:p>
          <w:p w:rsidR="009551DF" w:rsidRPr="009551DF" w:rsidRDefault="009551DF" w:rsidP="009551DF">
            <w:pPr>
              <w:spacing w:line="270" w:lineRule="atLeast"/>
              <w:ind w:left="111" w:right="15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предложенеш, йаккхий йоцу тексташ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кхеташ йешар. Йаккхий йоцчу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прозин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стихотворенийн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p>
        </w:tc>
        <w:tc>
          <w:tcPr>
            <w:tcW w:w="5851" w:type="dxa"/>
          </w:tcPr>
          <w:p w:rsidR="009551DF" w:rsidRPr="009551DF" w:rsidRDefault="009551DF" w:rsidP="009551DF">
            <w:pPr>
              <w:ind w:left="110" w:right="1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Дешдакъош, дешнаш, предложенеш йешаран говзалла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кхиор.</w:t>
            </w:r>
          </w:p>
          <w:p w:rsidR="009551DF" w:rsidRPr="009551DF" w:rsidRDefault="009551DF" w:rsidP="009551DF">
            <w:pPr>
              <w:ind w:left="110" w:right="40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 (схьа)аларан процессехь аьзнаш къастор.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Хьехархочо</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билгайаьккхина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аз</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иэшаран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 йухаметтахӀоттор.</w:t>
            </w:r>
          </w:p>
          <w:p w:rsidR="009551DF" w:rsidRPr="009551DF" w:rsidRDefault="009551DF" w:rsidP="009551DF">
            <w:pPr>
              <w:ind w:left="110" w:right="47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и</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суьртаца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цхьаьнадалор.</w:t>
            </w:r>
          </w:p>
          <w:p w:rsidR="009551DF" w:rsidRPr="009551DF" w:rsidRDefault="009551DF" w:rsidP="009551DF">
            <w:pPr>
              <w:ind w:left="110" w:right="77"/>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 xml:space="preserve">Шардар: билгалдинчу элпашца дешдакъош кхоллар: </w:t>
            </w:r>
            <w:r w:rsidRPr="009551DF">
              <w:rPr>
                <w:rFonts w:ascii="Times New Roman" w:eastAsia="Times New Roman" w:hAnsi="Times New Roman" w:cs="Times New Roman"/>
                <w:i/>
                <w:sz w:val="24"/>
                <w:lang w:val="ru-RU"/>
              </w:rPr>
              <w:t>а,</w:t>
            </w:r>
            <w:r w:rsidRPr="009551DF">
              <w:rPr>
                <w:rFonts w:ascii="Times New Roman" w:eastAsia="Times New Roman" w:hAnsi="Times New Roman" w:cs="Times New Roman"/>
                <w:i/>
                <w:spacing w:val="-58"/>
                <w:sz w:val="24"/>
                <w:lang w:val="ru-RU"/>
              </w:rPr>
              <w:t xml:space="preserve"> </w:t>
            </w:r>
            <w:r w:rsidRPr="009551DF">
              <w:rPr>
                <w:rFonts w:ascii="Times New Roman" w:eastAsia="Times New Roman" w:hAnsi="Times New Roman" w:cs="Times New Roman"/>
                <w:i/>
                <w:sz w:val="24"/>
                <w:lang w:val="ru-RU"/>
              </w:rPr>
              <w:t>аь,</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оь, у, уь…</w:t>
            </w:r>
          </w:p>
          <w:p w:rsidR="009551DF" w:rsidRPr="009551DF" w:rsidRDefault="009551DF" w:rsidP="009551DF">
            <w:pPr>
              <w:ind w:left="110" w:right="658"/>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элпаца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керла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дешдакъош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кх, къ, хӀ, чӀ…</w:t>
            </w:r>
          </w:p>
          <w:p w:rsidR="009551DF" w:rsidRPr="009551DF" w:rsidRDefault="009551DF" w:rsidP="009551DF">
            <w:pPr>
              <w:spacing w:line="257"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Билгалдина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дешдакъош</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цхьатеррачу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дешдекъаца</w:t>
            </w:r>
          </w:p>
        </w:tc>
        <w:tc>
          <w:tcPr>
            <w:tcW w:w="3402" w:type="dxa"/>
          </w:tcPr>
          <w:p w:rsidR="009551DF" w:rsidRPr="009551DF" w:rsidRDefault="009551DF" w:rsidP="009551DF">
            <w:pPr>
              <w:rPr>
                <w:rFonts w:ascii="Times New Roman" w:eastAsia="Times New Roman" w:hAnsi="Times New Roman" w:cs="Times New Roman"/>
                <w:sz w:val="24"/>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3312"/>
        </w:trPr>
        <w:tc>
          <w:tcPr>
            <w:tcW w:w="782" w:type="dxa"/>
          </w:tcPr>
          <w:p w:rsidR="009551DF" w:rsidRPr="009551DF" w:rsidRDefault="009551DF" w:rsidP="009551DF">
            <w:pPr>
              <w:rPr>
                <w:rFonts w:ascii="Times New Roman" w:eastAsia="Times New Roman" w:hAnsi="Times New Roman" w:cs="Times New Roman"/>
                <w:sz w:val="24"/>
              </w:rPr>
            </w:pPr>
          </w:p>
        </w:tc>
        <w:tc>
          <w:tcPr>
            <w:tcW w:w="1910" w:type="dxa"/>
          </w:tcPr>
          <w:p w:rsidR="009551DF" w:rsidRPr="009551DF" w:rsidRDefault="009551DF" w:rsidP="009551DF">
            <w:pPr>
              <w:rPr>
                <w:rFonts w:ascii="Times New Roman" w:eastAsia="Times New Roman" w:hAnsi="Times New Roman" w:cs="Times New Roman"/>
                <w:sz w:val="24"/>
              </w:rPr>
            </w:pPr>
          </w:p>
        </w:tc>
        <w:tc>
          <w:tcPr>
            <w:tcW w:w="4113" w:type="dxa"/>
          </w:tcPr>
          <w:p w:rsidR="009551DF" w:rsidRPr="009551DF" w:rsidRDefault="009551DF" w:rsidP="009551DF">
            <w:pPr>
              <w:ind w:left="111" w:right="407"/>
              <w:rPr>
                <w:rFonts w:ascii="Times New Roman" w:eastAsia="Times New Roman" w:hAnsi="Times New Roman" w:cs="Times New Roman"/>
                <w:sz w:val="24"/>
              </w:rPr>
            </w:pPr>
            <w:r w:rsidRPr="009551DF">
              <w:rPr>
                <w:rFonts w:ascii="Times New Roman" w:eastAsia="Times New Roman" w:hAnsi="Times New Roman" w:cs="Times New Roman"/>
                <w:sz w:val="24"/>
              </w:rPr>
              <w:t>исбаьхьаллин</w:t>
            </w:r>
            <w:r w:rsidRPr="009551DF">
              <w:rPr>
                <w:rFonts w:ascii="Times New Roman" w:eastAsia="Times New Roman" w:hAnsi="Times New Roman" w:cs="Times New Roman"/>
                <w:spacing w:val="-7"/>
                <w:sz w:val="24"/>
              </w:rPr>
              <w:t xml:space="preserve"> </w:t>
            </w:r>
            <w:r w:rsidRPr="009551DF">
              <w:rPr>
                <w:rFonts w:ascii="Times New Roman" w:eastAsia="Times New Roman" w:hAnsi="Times New Roman" w:cs="Times New Roman"/>
                <w:sz w:val="24"/>
              </w:rPr>
              <w:t>йешар.</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Хьехархочун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хаттаршна тӀетевжаш а, шеггара 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текст</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схьайийцар.</w:t>
            </w:r>
          </w:p>
          <w:p w:rsidR="009551DF" w:rsidRPr="009551DF" w:rsidRDefault="009551DF" w:rsidP="009551DF">
            <w:pPr>
              <w:ind w:left="111" w:right="218" w:firstLine="12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Нийсааларан (орфоэпин) йешар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(дийнна дешнаш деша дуьйлалуш).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 (орфографин) йешар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(проговаривание), дӀайоьшуш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йазйарехь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схьайазйарехь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таллам (самоконтроль) баран гӀирс</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санна.</w:t>
            </w:r>
          </w:p>
        </w:tc>
        <w:tc>
          <w:tcPr>
            <w:tcW w:w="5851" w:type="dxa"/>
          </w:tcPr>
          <w:p w:rsidR="009551DF" w:rsidRPr="009551DF" w:rsidRDefault="009551DF" w:rsidP="009551DF">
            <w:pPr>
              <w:ind w:left="110" w:right="637"/>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тӀедуза,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ми</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(лами),</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…маз</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(ламаз),</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…зар</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(лазар),</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и.дӀ.кх.</w:t>
            </w:r>
          </w:p>
          <w:p w:rsidR="009551DF" w:rsidRPr="009551DF" w:rsidRDefault="009551DF" w:rsidP="009551DF">
            <w:pPr>
              <w:ind w:left="110" w:right="5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ТӀедожоран,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хаттаран,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дийцаран,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айдаран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иэшарца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w:t>
            </w:r>
          </w:p>
          <w:p w:rsidR="009551DF" w:rsidRPr="009551DF" w:rsidRDefault="009551DF" w:rsidP="009551DF">
            <w:pPr>
              <w:ind w:left="110" w:right="2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 кепехь шардар: «Чекхйаккха предложени»,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предложенин коьртачу ойланна тӀе а тевжаш, йешна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чекхйахаза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чекхйаха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шардар.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тайпанан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мехалаллех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хьехархочун</w:t>
            </w:r>
          </w:p>
          <w:p w:rsidR="009551DF" w:rsidRPr="009551DF" w:rsidRDefault="009551DF" w:rsidP="009551DF">
            <w:pPr>
              <w:ind w:left="110" w:right="3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дийцар: нийсайаздаран а, нийсааларан (орфоэпин)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оцу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шина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йешаран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Ӏалашонех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line="270" w:lineRule="atLeast"/>
              <w:ind w:left="110" w:right="56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Йаздина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ма-дарра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йешар)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5796"/>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6.</w:t>
            </w:r>
          </w:p>
        </w:tc>
        <w:tc>
          <w:tcPr>
            <w:tcW w:w="1910" w:type="dxa"/>
          </w:tcPr>
          <w:p w:rsidR="009551DF" w:rsidRPr="009551DF" w:rsidRDefault="009551DF" w:rsidP="009551DF">
            <w:pPr>
              <w:spacing w:line="275" w:lineRule="exact"/>
              <w:ind w:left="108"/>
              <w:rPr>
                <w:rFonts w:ascii="Times New Roman" w:eastAsia="Times New Roman" w:hAnsi="Times New Roman" w:cs="Times New Roman"/>
                <w:b/>
                <w:sz w:val="24"/>
              </w:rPr>
            </w:pPr>
            <w:r w:rsidRPr="009551DF">
              <w:rPr>
                <w:rFonts w:ascii="Times New Roman" w:eastAsia="Times New Roman" w:hAnsi="Times New Roman" w:cs="Times New Roman"/>
                <w:b/>
                <w:sz w:val="24"/>
              </w:rPr>
              <w:t>Йоза</w:t>
            </w:r>
          </w:p>
          <w:p w:rsidR="009551DF" w:rsidRPr="009551DF" w:rsidRDefault="009551DF" w:rsidP="009551DF">
            <w:pPr>
              <w:ind w:left="108"/>
              <w:rPr>
                <w:rFonts w:ascii="Times New Roman" w:eastAsia="Times New Roman" w:hAnsi="Times New Roman" w:cs="Times New Roman"/>
                <w:b/>
                <w:sz w:val="24"/>
              </w:rPr>
            </w:pPr>
            <w:r w:rsidRPr="009551DF">
              <w:rPr>
                <w:rFonts w:ascii="Times New Roman" w:eastAsia="Times New Roman" w:hAnsi="Times New Roman" w:cs="Times New Roman"/>
                <w:b/>
                <w:sz w:val="24"/>
              </w:rPr>
              <w:t>(29</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139"/>
              <w:rPr>
                <w:rFonts w:ascii="Times New Roman" w:eastAsia="Times New Roman" w:hAnsi="Times New Roman" w:cs="Times New Roman"/>
                <w:sz w:val="24"/>
                <w:lang w:val="ru-RU"/>
              </w:rPr>
            </w:pPr>
            <w:r w:rsidRPr="009551DF">
              <w:rPr>
                <w:rFonts w:ascii="Times New Roman" w:eastAsia="Times New Roman" w:hAnsi="Times New Roman" w:cs="Times New Roman"/>
                <w:sz w:val="24"/>
              </w:rPr>
              <w:t>Йоза Ӏамор а, каллиграфин говзалла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кхоллар а. Йоза кхочушдечу хенахь,</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ларбан оьшу уьнахцӀоналлин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лехамаш</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бовзийтар.</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lang w:val="ru-RU"/>
              </w:rPr>
              <w:t>Куьйган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пӀелгаш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лелоран жигаралла (мелкая</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моторика) а, паргӀат куьг лелор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кхиор.</w:t>
            </w:r>
          </w:p>
          <w:p w:rsidR="009551DF" w:rsidRPr="009551DF" w:rsidRDefault="009551DF" w:rsidP="009551DF">
            <w:pPr>
              <w:ind w:left="111" w:right="63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Тетрадь тӀехь кехатан агӀонан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шортонехь а, классан уьнан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шортонехь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ориентаци</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кхиор.</w:t>
            </w:r>
          </w:p>
          <w:p w:rsidR="009551DF" w:rsidRPr="009551DF" w:rsidRDefault="009551DF" w:rsidP="009551DF">
            <w:pPr>
              <w:ind w:left="111"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даккхий</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могӀанан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дӀайаздар карадерзор. ЦӀена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къаьсташ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хотӀаца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йаздар.</w:t>
            </w:r>
          </w:p>
          <w:p w:rsidR="009551DF" w:rsidRPr="009551DF" w:rsidRDefault="009551DF" w:rsidP="009551DF">
            <w:pPr>
              <w:ind w:left="111" w:right="1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ДӀадоьшуш дешнаш а, предложенеш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йазйар.</w:t>
            </w:r>
          </w:p>
          <w:p w:rsidR="009551DF" w:rsidRPr="009551DF" w:rsidRDefault="009551DF" w:rsidP="009551DF">
            <w:pPr>
              <w:ind w:left="111" w:right="11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схьайазйаран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приемаш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хьалха-тӀаьхьалла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line="270" w:lineRule="atLeast"/>
              <w:ind w:left="111" w:right="14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Элпийн боцу графикин гӀирсийн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гӀуллакхах кхетар: дешнашна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йукъарчу</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кӀайдарган,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сехьадаккхаран</w:t>
            </w:r>
          </w:p>
        </w:tc>
        <w:tc>
          <w:tcPr>
            <w:tcW w:w="5851" w:type="dxa"/>
          </w:tcPr>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Йозанехь уьнахцӀоналлин бакъонаш ларйар.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Даккхий,</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кегий</w:t>
            </w:r>
            <w:r w:rsidRPr="009551DF">
              <w:rPr>
                <w:rFonts w:ascii="Times New Roman" w:eastAsia="Times New Roman" w:hAnsi="Times New Roman" w:cs="Times New Roman"/>
                <w:spacing w:val="53"/>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цхьаьнакхетарш,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дешдакъош,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йаздаран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говзалла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кхиор.</w:t>
            </w:r>
          </w:p>
          <w:p w:rsidR="009551DF" w:rsidRPr="009551DF" w:rsidRDefault="009551DF" w:rsidP="009551DF">
            <w:pPr>
              <w:ind w:left="110" w:right="14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Йозанан доккха а, жима а элп диллар карадерзор.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Элпийн боцчу графикин гӀирсийн гӀуллакхах кхетар –</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дешнашна йукъахь кӀайдарг, сехьадаккхаран хьаьрк.</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Предложенийн йуьххьехь а, долахь цӀераш йазйарехь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доккхачу элпах нийса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w:t>
            </w:r>
          </w:p>
          <w:p w:rsidR="009551DF" w:rsidRPr="009551DF" w:rsidRDefault="009551DF" w:rsidP="009551DF">
            <w:pPr>
              <w:ind w:left="110" w:right="91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Зорбанан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йаккхий</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йоцу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схьайазйар.</w:t>
            </w:r>
          </w:p>
          <w:p w:rsidR="009551DF" w:rsidRPr="009551DF" w:rsidRDefault="009551DF" w:rsidP="009551DF">
            <w:pPr>
              <w:ind w:left="110" w:right="368"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Йазйинчу</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кечйаран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хадор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(предложенин йуьххьехь доккха элп, чаккхенгахь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тӀадам).</w:t>
            </w:r>
          </w:p>
          <w:p w:rsidR="009551DF" w:rsidRPr="009551DF" w:rsidRDefault="009551DF" w:rsidP="009551DF">
            <w:pPr>
              <w:ind w:left="110" w:right="295"/>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 а, предложенеш а, 25 дашал сов барам боцу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тексташ а нийса схьайазйан (йукъахдитарш а доцуш,</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талхош);</w:t>
            </w:r>
          </w:p>
          <w:p w:rsidR="009551DF" w:rsidRPr="009551DF" w:rsidRDefault="009551DF" w:rsidP="009551DF">
            <w:pPr>
              <w:ind w:left="110" w:right="244"/>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 аларца ца къаьсташ долу дешнаш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3-5</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дашах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лаьтта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20 дашал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сов</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барам</w:t>
            </w:r>
          </w:p>
          <w:p w:rsidR="009551DF" w:rsidRPr="009551DF" w:rsidRDefault="009551DF" w:rsidP="009551DF">
            <w:pPr>
              <w:ind w:left="110" w:right="727"/>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боцу тексташ а олуш дӀайазйан (йукъахдитарш 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доцуш,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талхош);</w:t>
            </w:r>
          </w:p>
          <w:p w:rsidR="009551DF" w:rsidRPr="009551DF" w:rsidRDefault="009551DF" w:rsidP="009551DF">
            <w:pPr>
              <w:spacing w:line="257" w:lineRule="exact"/>
              <w:ind w:left="110"/>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стенах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лаьтташ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3864"/>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spacing w:line="275" w:lineRule="exact"/>
              <w:ind w:left="111"/>
              <w:rPr>
                <w:rFonts w:ascii="Times New Roman" w:eastAsia="Times New Roman" w:hAnsi="Times New Roman" w:cs="Times New Roman"/>
                <w:sz w:val="24"/>
              </w:rPr>
            </w:pPr>
            <w:r w:rsidRPr="009551DF">
              <w:rPr>
                <w:rFonts w:ascii="Times New Roman" w:eastAsia="Times New Roman" w:hAnsi="Times New Roman" w:cs="Times New Roman"/>
                <w:sz w:val="24"/>
              </w:rPr>
              <w:t>хьаьркан.</w:t>
            </w:r>
          </w:p>
        </w:tc>
        <w:tc>
          <w:tcPr>
            <w:tcW w:w="5851" w:type="dxa"/>
          </w:tcPr>
          <w:p w:rsidR="009551DF" w:rsidRPr="009551DF" w:rsidRDefault="009551DF" w:rsidP="009551DF">
            <w:pPr>
              <w:ind w:left="110" w:right="517"/>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Элпийн модель хӀоттор (кехат, картон, пластилин)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 нийса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i/>
                <w:sz w:val="24"/>
                <w:lang w:val="ru-RU"/>
              </w:rPr>
              <w:t>(к,</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къ, кӀ,</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кх…).</w:t>
            </w:r>
          </w:p>
          <w:p w:rsidR="009551DF" w:rsidRPr="009551DF" w:rsidRDefault="009551DF" w:rsidP="009551DF">
            <w:pPr>
              <w:ind w:left="110" w:right="4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талхийнчу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элпийн анализ йар,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тӀеоьшу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элементаш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билгалйар.</w:t>
            </w:r>
          </w:p>
          <w:p w:rsidR="009551DF" w:rsidRPr="009551DF" w:rsidRDefault="009551DF" w:rsidP="009551DF">
            <w:pPr>
              <w:ind w:left="110" w:right="1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дӀайаздар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таллар,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элпаш йеллачу кепаца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10" w:right="18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 шина-кхаа дашах лаьташ йолу предложенеш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олуш дӀайазйар, масала: </w:t>
            </w:r>
            <w:r w:rsidRPr="009551DF">
              <w:rPr>
                <w:rFonts w:ascii="Times New Roman" w:eastAsia="Times New Roman" w:hAnsi="Times New Roman" w:cs="Times New Roman"/>
                <w:i/>
                <w:sz w:val="24"/>
                <w:lang w:val="ru-RU"/>
              </w:rPr>
              <w:t>Лала илли ала.Нана хи мала.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Шимма цхьаьна бен болх: зорбанан а, йозанан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шрифтаца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йаздина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 вовшашца</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дустар.</w:t>
            </w:r>
          </w:p>
          <w:p w:rsidR="009551DF" w:rsidRPr="009551DF" w:rsidRDefault="009551DF" w:rsidP="009551DF">
            <w:pPr>
              <w:spacing w:line="270" w:lineRule="atLeast"/>
              <w:ind w:left="110" w:right="4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зорбанан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йаздина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дӀайаздар.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5244"/>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7.</w:t>
            </w:r>
          </w:p>
        </w:tc>
        <w:tc>
          <w:tcPr>
            <w:tcW w:w="1910" w:type="dxa"/>
          </w:tcPr>
          <w:p w:rsidR="009551DF" w:rsidRPr="009551DF" w:rsidRDefault="009551DF" w:rsidP="009551DF">
            <w:pPr>
              <w:ind w:left="108" w:right="122"/>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Орфографи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пунктуаци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(«Йоза»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декъаца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цхьаьна Ӏамош</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йу)</w:t>
            </w:r>
          </w:p>
        </w:tc>
        <w:tc>
          <w:tcPr>
            <w:tcW w:w="4113" w:type="dxa"/>
          </w:tcPr>
          <w:p w:rsidR="009551DF" w:rsidRPr="009551DF" w:rsidRDefault="009551DF" w:rsidP="009551DF">
            <w:pPr>
              <w:ind w:left="111" w:right="4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 бакъонаш а, царах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пайдаэцар а: дешнаш къаьстина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йаздар; предложенин йуьххьехь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долахь цӀерашкахь а (адамийн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 дийнатийн, гӀалийн,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йартийн, урамийн а цӀерашкахь)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доккха элп йаздар; адамийн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фамилешкахь,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дайн</w:t>
            </w:r>
          </w:p>
          <w:p w:rsidR="009551DF" w:rsidRPr="009551DF" w:rsidRDefault="009551DF" w:rsidP="009551DF">
            <w:pPr>
              <w:ind w:left="111" w:righ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цӀерашкахь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 xml:space="preserve">я, яь, ю, юь, е, ё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 долахьчу цӀерашкахь а, тӀеэцначу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дешнашкахь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 xml:space="preserve">я, ю, е, ё </w:t>
            </w:r>
            <w:r w:rsidRPr="009551DF">
              <w:rPr>
                <w:rFonts w:ascii="Times New Roman" w:eastAsia="Times New Roman" w:hAnsi="Times New Roman" w:cs="Times New Roman"/>
                <w:sz w:val="24"/>
                <w:lang w:val="ru-RU"/>
              </w:rPr>
              <w:t>элпийн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нохчийн 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шалхачу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мукъазчу элпийн (</w:t>
            </w:r>
            <w:r w:rsidRPr="009551DF">
              <w:rPr>
                <w:rFonts w:ascii="Times New Roman" w:eastAsia="Times New Roman" w:hAnsi="Times New Roman" w:cs="Times New Roman"/>
                <w:i/>
                <w:sz w:val="24"/>
                <w:lang w:val="ru-RU"/>
              </w:rPr>
              <w:t>хь,кх,цӀ,</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 xml:space="preserve">къ, пӀ,...) </w:t>
            </w:r>
            <w:r w:rsidRPr="009551DF">
              <w:rPr>
                <w:rFonts w:ascii="Times New Roman" w:eastAsia="Times New Roman" w:hAnsi="Times New Roman" w:cs="Times New Roman"/>
                <w:sz w:val="24"/>
                <w:lang w:val="ru-RU"/>
              </w:rPr>
              <w:t xml:space="preserve">нийсайаздар; </w:t>
            </w:r>
            <w:r w:rsidRPr="009551DF">
              <w:rPr>
                <w:rFonts w:ascii="Times New Roman" w:eastAsia="Times New Roman" w:hAnsi="Times New Roman" w:cs="Times New Roman"/>
                <w:i/>
                <w:sz w:val="24"/>
                <w:lang w:val="ru-RU"/>
              </w:rPr>
              <w:t>ю, ы, ф, я, щ</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долчу дешнийн</w:t>
            </w:r>
          </w:p>
          <w:p w:rsidR="009551DF" w:rsidRPr="009551DF" w:rsidRDefault="009551DF" w:rsidP="009551DF">
            <w:pPr>
              <w:ind w:left="111" w:right="15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 мукъазчу 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цхьаьнакхетарш доцчу дешдакъошца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сехьадахар;</w:t>
            </w:r>
          </w:p>
          <w:p w:rsidR="009551DF" w:rsidRPr="009551DF" w:rsidRDefault="009551DF" w:rsidP="009551DF">
            <w:pPr>
              <w:spacing w:line="257" w:lineRule="exact"/>
              <w:ind w:left="111"/>
              <w:rPr>
                <w:rFonts w:ascii="Times New Roman" w:eastAsia="Times New Roman" w:hAnsi="Times New Roman" w:cs="Times New Roman"/>
                <w:sz w:val="24"/>
              </w:rPr>
            </w:pPr>
            <w:r w:rsidRPr="009551DF">
              <w:rPr>
                <w:rFonts w:ascii="Times New Roman" w:eastAsia="Times New Roman" w:hAnsi="Times New Roman" w:cs="Times New Roman"/>
                <w:sz w:val="24"/>
              </w:rPr>
              <w:t>предложенин</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чаккхенгахь</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сацаран</w:t>
            </w:r>
          </w:p>
        </w:tc>
        <w:tc>
          <w:tcPr>
            <w:tcW w:w="5851" w:type="dxa"/>
          </w:tcPr>
          <w:p w:rsidR="009551DF" w:rsidRPr="009551DF" w:rsidRDefault="009551DF" w:rsidP="009551DF">
            <w:pPr>
              <w:ind w:left="110" w:right="166"/>
              <w:rPr>
                <w:rFonts w:ascii="Times New Roman" w:eastAsia="Times New Roman" w:hAnsi="Times New Roman" w:cs="Times New Roman"/>
                <w:sz w:val="24"/>
              </w:rPr>
            </w:pPr>
            <w:r w:rsidRPr="009551DF">
              <w:rPr>
                <w:rFonts w:ascii="Times New Roman" w:eastAsia="Times New Roman" w:hAnsi="Times New Roman" w:cs="Times New Roman"/>
                <w:sz w:val="24"/>
              </w:rPr>
              <w:t>Шардар: предложенин йуьхь а, чаккхе а нийса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кечйарца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дешнашна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йукъара</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кӀайдаргаш</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ларйарца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дешнийн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гуламах</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хӀоттийна</w:t>
            </w:r>
            <w:r w:rsidRPr="009551DF">
              <w:rPr>
                <w:rFonts w:ascii="Times New Roman" w:eastAsia="Times New Roman" w:hAnsi="Times New Roman" w:cs="Times New Roman"/>
                <w:spacing w:val="-6"/>
                <w:sz w:val="24"/>
              </w:rPr>
              <w:t xml:space="preserve"> </w:t>
            </w:r>
            <w:r w:rsidRPr="009551DF">
              <w:rPr>
                <w:rFonts w:ascii="Times New Roman" w:eastAsia="Times New Roman" w:hAnsi="Times New Roman" w:cs="Times New Roman"/>
                <w:sz w:val="24"/>
              </w:rPr>
              <w:t>предложени дӀайазйар.</w:t>
            </w:r>
          </w:p>
          <w:p w:rsidR="009551DF" w:rsidRPr="009551DF" w:rsidRDefault="009551DF" w:rsidP="009551DF">
            <w:pPr>
              <w:ind w:left="110" w:right="435"/>
              <w:rPr>
                <w:rFonts w:ascii="Times New Roman" w:eastAsia="Times New Roman" w:hAnsi="Times New Roman" w:cs="Times New Roman"/>
                <w:sz w:val="24"/>
              </w:rPr>
            </w:pPr>
            <w:r w:rsidRPr="009551DF">
              <w:rPr>
                <w:rFonts w:ascii="Times New Roman" w:eastAsia="Times New Roman" w:hAnsi="Times New Roman" w:cs="Times New Roman"/>
                <w:sz w:val="24"/>
              </w:rPr>
              <w:t>Доккхачу</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элпах</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пайдаэцаран</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меттигех</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тӀедоьжначу</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кепехь кхета а веш, комментарешца предложенеш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дӀайазйар.</w:t>
            </w:r>
          </w:p>
          <w:p w:rsidR="009551DF" w:rsidRPr="009551DF" w:rsidRDefault="009551DF" w:rsidP="009551DF">
            <w:pPr>
              <w:ind w:left="110" w:right="965"/>
              <w:rPr>
                <w:rFonts w:ascii="Times New Roman" w:eastAsia="Times New Roman" w:hAnsi="Times New Roman" w:cs="Times New Roman"/>
                <w:sz w:val="24"/>
              </w:rPr>
            </w:pPr>
            <w:r w:rsidRPr="009551DF">
              <w:rPr>
                <w:rFonts w:ascii="Times New Roman" w:eastAsia="Times New Roman" w:hAnsi="Times New Roman" w:cs="Times New Roman"/>
                <w:sz w:val="24"/>
              </w:rPr>
              <w:t>Доккхачу</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элпах</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пайдаэцаран</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меттигех</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кхетош</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комментари</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йеш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предложенеш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д1аязйар.</w:t>
            </w:r>
          </w:p>
          <w:p w:rsidR="009551DF" w:rsidRPr="009551DF" w:rsidRDefault="009551DF" w:rsidP="009551DF">
            <w:pPr>
              <w:ind w:left="110" w:right="498"/>
              <w:rPr>
                <w:rFonts w:ascii="Times New Roman" w:eastAsia="Times New Roman" w:hAnsi="Times New Roman" w:cs="Times New Roman"/>
                <w:sz w:val="24"/>
              </w:rPr>
            </w:pPr>
            <w:r w:rsidRPr="009551DF">
              <w:rPr>
                <w:rFonts w:ascii="Times New Roman" w:eastAsia="Times New Roman" w:hAnsi="Times New Roman" w:cs="Times New Roman"/>
                <w:sz w:val="24"/>
              </w:rPr>
              <w:t>Ловзар</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«Дукха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хьан?»: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билгалдинчу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элпана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долахь</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цӀераш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лахар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(йалор)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дӀайазйар а.</w:t>
            </w:r>
          </w:p>
          <w:p w:rsidR="009551DF" w:rsidRPr="009551DF" w:rsidRDefault="009551DF" w:rsidP="009551DF">
            <w:pPr>
              <w:ind w:left="110" w:right="2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Ӏамийнчу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норманаш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ма-бохху,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 олуш дӀайазйар.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275"/>
        </w:trPr>
        <w:tc>
          <w:tcPr>
            <w:tcW w:w="782" w:type="dxa"/>
          </w:tcPr>
          <w:p w:rsidR="009551DF" w:rsidRPr="009551DF" w:rsidRDefault="009551DF" w:rsidP="009551DF">
            <w:pPr>
              <w:rPr>
                <w:rFonts w:ascii="Times New Roman" w:eastAsia="Times New Roman" w:hAnsi="Times New Roman" w:cs="Times New Roman"/>
                <w:sz w:val="20"/>
                <w:lang w:val="ru-RU"/>
              </w:rPr>
            </w:pPr>
          </w:p>
        </w:tc>
        <w:tc>
          <w:tcPr>
            <w:tcW w:w="1910" w:type="dxa"/>
          </w:tcPr>
          <w:p w:rsidR="009551DF" w:rsidRPr="009551DF" w:rsidRDefault="009551DF" w:rsidP="009551DF">
            <w:pPr>
              <w:rPr>
                <w:rFonts w:ascii="Times New Roman" w:eastAsia="Times New Roman" w:hAnsi="Times New Roman" w:cs="Times New Roman"/>
                <w:sz w:val="20"/>
                <w:lang w:val="ru-RU"/>
              </w:rPr>
            </w:pPr>
          </w:p>
        </w:tc>
        <w:tc>
          <w:tcPr>
            <w:tcW w:w="4113" w:type="dxa"/>
          </w:tcPr>
          <w:p w:rsidR="009551DF" w:rsidRPr="009551DF" w:rsidRDefault="009551DF" w:rsidP="009551DF">
            <w:pPr>
              <w:spacing w:line="256" w:lineRule="exact"/>
              <w:ind w:left="111"/>
              <w:rPr>
                <w:rFonts w:ascii="Times New Roman" w:eastAsia="Times New Roman" w:hAnsi="Times New Roman" w:cs="Times New Roman"/>
                <w:sz w:val="24"/>
              </w:rPr>
            </w:pPr>
            <w:r w:rsidRPr="009551DF">
              <w:rPr>
                <w:rFonts w:ascii="Times New Roman" w:eastAsia="Times New Roman" w:hAnsi="Times New Roman" w:cs="Times New Roman"/>
                <w:sz w:val="24"/>
              </w:rPr>
              <w:t>хьаьркаш.</w:t>
            </w:r>
          </w:p>
        </w:tc>
        <w:tc>
          <w:tcPr>
            <w:tcW w:w="5851" w:type="dxa"/>
          </w:tcPr>
          <w:p w:rsidR="009551DF" w:rsidRPr="009551DF" w:rsidRDefault="009551DF" w:rsidP="009551DF">
            <w:pPr>
              <w:rPr>
                <w:rFonts w:ascii="Times New Roman" w:eastAsia="Times New Roman" w:hAnsi="Times New Roman" w:cs="Times New Roman"/>
                <w:sz w:val="20"/>
              </w:rPr>
            </w:pPr>
          </w:p>
        </w:tc>
        <w:tc>
          <w:tcPr>
            <w:tcW w:w="3402" w:type="dxa"/>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207"/>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8.</w:t>
            </w:r>
          </w:p>
        </w:tc>
        <w:tc>
          <w:tcPr>
            <w:tcW w:w="1910" w:type="dxa"/>
          </w:tcPr>
          <w:p w:rsidR="009551DF" w:rsidRPr="009551DF" w:rsidRDefault="009551DF" w:rsidP="009551DF">
            <w:pPr>
              <w:ind w:left="108" w:right="395"/>
              <w:rPr>
                <w:rFonts w:ascii="Times New Roman" w:eastAsia="Times New Roman" w:hAnsi="Times New Roman" w:cs="Times New Roman"/>
                <w:b/>
                <w:sz w:val="24"/>
              </w:rPr>
            </w:pPr>
            <w:r w:rsidRPr="009551DF">
              <w:rPr>
                <w:rFonts w:ascii="Times New Roman" w:eastAsia="Times New Roman" w:hAnsi="Times New Roman" w:cs="Times New Roman"/>
                <w:b/>
                <w:sz w:val="24"/>
              </w:rPr>
              <w:t>Маттах болу</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йукъара</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хаамаш</w:t>
            </w:r>
          </w:p>
          <w:p w:rsidR="009551DF" w:rsidRPr="009551DF" w:rsidRDefault="009551DF" w:rsidP="009551DF">
            <w:pPr>
              <w:ind w:left="108" w:right="224"/>
              <w:rPr>
                <w:rFonts w:ascii="Times New Roman" w:eastAsia="Times New Roman" w:hAnsi="Times New Roman" w:cs="Times New Roman"/>
                <w:b/>
                <w:sz w:val="24"/>
              </w:rPr>
            </w:pPr>
            <w:r w:rsidRPr="009551DF">
              <w:rPr>
                <w:rFonts w:ascii="Times New Roman" w:eastAsia="Times New Roman" w:hAnsi="Times New Roman" w:cs="Times New Roman"/>
                <w:b/>
                <w:sz w:val="24"/>
              </w:rPr>
              <w:t>(1 сахьт,</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кхидӀа курсан</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массо декъехь</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Ӏамош</w:t>
            </w:r>
            <w:r w:rsidRPr="009551DF">
              <w:rPr>
                <w:rFonts w:ascii="Times New Roman" w:eastAsia="Times New Roman" w:hAnsi="Times New Roman" w:cs="Times New Roman"/>
                <w:b/>
                <w:spacing w:val="-2"/>
                <w:sz w:val="24"/>
              </w:rPr>
              <w:t xml:space="preserve"> </w:t>
            </w:r>
            <w:r w:rsidRPr="009551DF">
              <w:rPr>
                <w:rFonts w:ascii="Times New Roman" w:eastAsia="Times New Roman" w:hAnsi="Times New Roman" w:cs="Times New Roman"/>
                <w:b/>
                <w:sz w:val="24"/>
              </w:rPr>
              <w:t>ду)</w:t>
            </w:r>
          </w:p>
        </w:tc>
        <w:tc>
          <w:tcPr>
            <w:tcW w:w="4113" w:type="dxa"/>
          </w:tcPr>
          <w:p w:rsidR="009551DF" w:rsidRPr="009551DF" w:rsidRDefault="009551DF" w:rsidP="009551DF">
            <w:pPr>
              <w:ind w:left="111" w:right="8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 адамийн уьйр лелоран коьрта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гӀирс</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Уьйр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лелоран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Ӏалашонаш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хьелаш а.</w:t>
            </w:r>
          </w:p>
        </w:tc>
        <w:tc>
          <w:tcPr>
            <w:tcW w:w="5851" w:type="dxa"/>
          </w:tcPr>
          <w:p w:rsidR="009551DF" w:rsidRPr="009551DF" w:rsidRDefault="009551DF" w:rsidP="009551DF">
            <w:pPr>
              <w:ind w:left="110" w:right="8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 – адамийн уьйран мехала гӀирс» темина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хьехархочун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дийцар.</w:t>
            </w:r>
          </w:p>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адамийн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уьйран,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хаамийн,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зӀенийн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гӀирс</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хиларан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кхетам.</w:t>
            </w:r>
          </w:p>
          <w:p w:rsidR="009551DF" w:rsidRPr="009551DF" w:rsidRDefault="009551DF" w:rsidP="009551DF">
            <w:pPr>
              <w:ind w:left="110" w:right="17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суьрташцабечу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балхахулабарта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тӀекере лелор.</w:t>
            </w:r>
          </w:p>
          <w:p w:rsidR="009551DF" w:rsidRPr="009551DF" w:rsidRDefault="009551DF" w:rsidP="009551DF">
            <w:pPr>
              <w:spacing w:line="270" w:lineRule="atLeas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къамелах</w:t>
            </w:r>
            <w:r w:rsidRPr="009551DF">
              <w:rPr>
                <w:rFonts w:ascii="Times New Roman" w:eastAsia="Times New Roman" w:hAnsi="Times New Roman" w:cs="Times New Roman"/>
                <w:spacing w:val="54"/>
                <w:sz w:val="24"/>
                <w:lang w:val="ru-RU"/>
              </w:rPr>
              <w:t xml:space="preserve"> </w:t>
            </w:r>
            <w:r w:rsidRPr="009551DF">
              <w:rPr>
                <w:rFonts w:ascii="Times New Roman" w:eastAsia="Times New Roman" w:hAnsi="Times New Roman" w:cs="Times New Roman"/>
                <w:sz w:val="24"/>
                <w:lang w:val="ru-RU"/>
              </w:rPr>
              <w:t>пайдаэца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оьшу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хьал гайтар.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6625"/>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9.</w:t>
            </w:r>
          </w:p>
        </w:tc>
        <w:tc>
          <w:tcPr>
            <w:tcW w:w="1910" w:type="dxa"/>
          </w:tcPr>
          <w:p w:rsidR="009551DF" w:rsidRPr="009551DF" w:rsidRDefault="009551DF" w:rsidP="009551DF">
            <w:pPr>
              <w:ind w:left="108" w:right="686"/>
              <w:rPr>
                <w:rFonts w:ascii="Times New Roman" w:eastAsia="Times New Roman" w:hAnsi="Times New Roman" w:cs="Times New Roman"/>
                <w:b/>
                <w:sz w:val="24"/>
              </w:rPr>
            </w:pPr>
            <w:r w:rsidRPr="009551DF">
              <w:rPr>
                <w:rFonts w:ascii="Times New Roman" w:eastAsia="Times New Roman" w:hAnsi="Times New Roman" w:cs="Times New Roman"/>
                <w:b/>
                <w:sz w:val="24"/>
              </w:rPr>
              <w:t>Фонетика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235"/>
              <w:rPr>
                <w:rFonts w:ascii="Times New Roman" w:eastAsia="Times New Roman" w:hAnsi="Times New Roman" w:cs="Times New Roman"/>
                <w:sz w:val="24"/>
              </w:rPr>
            </w:pPr>
            <w:r w:rsidRPr="009551DF">
              <w:rPr>
                <w:rFonts w:ascii="Times New Roman" w:eastAsia="Times New Roman" w:hAnsi="Times New Roman" w:cs="Times New Roman"/>
                <w:sz w:val="24"/>
              </w:rPr>
              <w:t>Къамелан аьзнаш. Мукъа, мукъаза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аьзнаш а, уьш довзар а. Зевне, къора</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мукъаза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аьзнаш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 уьш</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довзар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ша-тайпа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аьзнаш.</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дешдакъойн</w:t>
            </w:r>
          </w:p>
          <w:p w:rsidR="009551DF" w:rsidRPr="009551DF" w:rsidRDefault="009551DF" w:rsidP="009551DF">
            <w:pPr>
              <w:ind w:left="111" w:right="14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барам. Дешнаш дешдакъошка декъар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(мукъазчу аьзнийн цхьаьнакхетарш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доцу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атта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p>
        </w:tc>
        <w:tc>
          <w:tcPr>
            <w:tcW w:w="5851" w:type="dxa"/>
          </w:tcPr>
          <w:p w:rsidR="009551DF" w:rsidRPr="009551DF" w:rsidRDefault="009551DF" w:rsidP="009551DF">
            <w:pPr>
              <w:ind w:left="110" w:right="2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 элпийн йукъара башхаллин сурт хӀоттор.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Олучу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артикуляцина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тидам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бохуьйтуш, аьзнаш алар.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моделаш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(обозначение)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къастар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царна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башхалла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(разница) а.</w:t>
            </w:r>
          </w:p>
          <w:p w:rsidR="009551DF" w:rsidRPr="009551DF" w:rsidRDefault="009551DF" w:rsidP="009551DF">
            <w:pPr>
              <w:ind w:left="110" w:right="27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меттан ша-тайпа мукъа а, мукъаза а аьзнаш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дагардар.</w:t>
            </w:r>
          </w:p>
          <w:p w:rsidR="009551DF" w:rsidRPr="009551DF" w:rsidRDefault="009551DF" w:rsidP="009551DF">
            <w:pPr>
              <w:ind w:left="110" w:right="715"/>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Мукъий, мукъазий аьзнаш билгалден мукъачу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къастаран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меттигна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тӀехь тергам.</w:t>
            </w:r>
          </w:p>
          <w:p w:rsidR="009551DF" w:rsidRPr="009551DF" w:rsidRDefault="009551DF" w:rsidP="009551DF">
            <w:pPr>
              <w:ind w:left="110"/>
              <w:jc w:val="both"/>
              <w:rPr>
                <w:rFonts w:ascii="Times New Roman" w:eastAsia="Times New Roman" w:hAnsi="Times New Roman" w:cs="Times New Roman"/>
                <w:sz w:val="24"/>
                <w:lang w:val="ru-RU"/>
              </w:rPr>
            </w:pPr>
            <w:r w:rsidRPr="009551DF">
              <w:rPr>
                <w:rFonts w:ascii="Times New Roman" w:eastAsia="Times New Roman" w:hAnsi="Times New Roman" w:cs="Times New Roman"/>
                <w:i/>
                <w:sz w:val="24"/>
                <w:lang w:val="ru-RU"/>
              </w:rPr>
              <w:t>е,</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ё,</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ю,</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я</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билгалдаккхар.</w:t>
            </w:r>
          </w:p>
          <w:p w:rsidR="009551DF" w:rsidRPr="009551DF" w:rsidRDefault="009551DF" w:rsidP="009551DF">
            <w:pPr>
              <w:ind w:left="110" w:right="15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ТӀеэцначу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лелаш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доцчу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ё,</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я,</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ю,</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ы, ф, щ</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 (воспроизведение).</w:t>
            </w:r>
          </w:p>
          <w:p w:rsidR="009551DF" w:rsidRPr="009551DF" w:rsidRDefault="009551DF" w:rsidP="009551DF">
            <w:pPr>
              <w:ind w:left="110" w:right="97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 а, дешдакъа а билгалдар, царна йукъарчу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башхаллех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кхетор.</w:t>
            </w:r>
          </w:p>
          <w:p w:rsidR="009551DF" w:rsidRPr="009551DF" w:rsidRDefault="009551DF" w:rsidP="009551DF">
            <w:pPr>
              <w:ind w:left="110" w:right="2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Тайп-тайпанчу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дешдакъойн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хӀоттамна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spacing w:before="1"/>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маса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билгалдар.</w:t>
            </w:r>
          </w:p>
          <w:p w:rsidR="009551DF" w:rsidRPr="009551DF" w:rsidRDefault="009551DF" w:rsidP="009551DF">
            <w:pPr>
              <w:ind w:left="110" w:right="27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могӀанера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вукху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могӀане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сехьадахар.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дешдакъошка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декъар.</w:t>
            </w:r>
          </w:p>
          <w:p w:rsidR="009551DF" w:rsidRPr="009551DF" w:rsidRDefault="009551DF" w:rsidP="009551DF">
            <w:pPr>
              <w:spacing w:line="257"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вовшех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къаьстина</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7174"/>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rPr>
                <w:rFonts w:ascii="Times New Roman" w:eastAsia="Times New Roman" w:hAnsi="Times New Roman" w:cs="Times New Roman"/>
                <w:sz w:val="24"/>
                <w:lang w:val="ru-RU"/>
              </w:rPr>
            </w:pP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(кӀайдаргехула)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йаздар.</w:t>
            </w:r>
          </w:p>
          <w:p w:rsidR="009551DF" w:rsidRPr="009551DF" w:rsidRDefault="009551DF" w:rsidP="009551DF">
            <w:pPr>
              <w:ind w:left="110" w:right="4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(адамийн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фамилеш,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дийнатийн цӀераш) доккхачу элпаца йазйан, иштта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йаздарх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кхето.</w:t>
            </w:r>
          </w:p>
          <w:p w:rsidR="009551DF" w:rsidRPr="009551DF" w:rsidRDefault="009551DF" w:rsidP="009551DF">
            <w:pPr>
              <w:ind w:left="110" w:right="504"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вайна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хаьа?»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темина къамел, йоза-дешар Ӏаморехь долу хаарш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карладахар.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схема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Озана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характеристика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хаар.</w:t>
            </w:r>
          </w:p>
          <w:p w:rsidR="009551DF" w:rsidRPr="009551DF" w:rsidRDefault="009551DF" w:rsidP="009551DF">
            <w:pPr>
              <w:ind w:left="110" w:right="15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Оьрсийн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маттехь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доцчу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шалхачу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аьзнийн схьаалар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кхочушдар.</w:t>
            </w:r>
          </w:p>
          <w:p w:rsidR="009551DF" w:rsidRPr="009551DF" w:rsidRDefault="009551DF" w:rsidP="009551DF">
            <w:pPr>
              <w:spacing w:before="1"/>
              <w:ind w:left="110" w:right="593"/>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озана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даладе»: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b/>
                <w:i/>
                <w:sz w:val="24"/>
                <w:lang w:val="ru-RU"/>
              </w:rPr>
              <w:t>Д</w:t>
            </w:r>
            <w:r w:rsidRPr="009551DF">
              <w:rPr>
                <w:rFonts w:ascii="Times New Roman" w:eastAsia="Times New Roman" w:hAnsi="Times New Roman" w:cs="Times New Roman"/>
                <w:i/>
                <w:sz w:val="24"/>
                <w:lang w:val="ru-RU"/>
              </w:rPr>
              <w:t>ада, ху</w:t>
            </w:r>
            <w:r w:rsidRPr="009551DF">
              <w:rPr>
                <w:rFonts w:ascii="Times New Roman" w:eastAsia="Times New Roman" w:hAnsi="Times New Roman" w:cs="Times New Roman"/>
                <w:b/>
                <w:i/>
                <w:sz w:val="24"/>
                <w:lang w:val="ru-RU"/>
              </w:rPr>
              <w:t>д</w:t>
            </w:r>
            <w:r w:rsidRPr="009551DF">
              <w:rPr>
                <w:rFonts w:ascii="Times New Roman" w:eastAsia="Times New Roman" w:hAnsi="Times New Roman" w:cs="Times New Roman"/>
                <w:i/>
                <w:sz w:val="24"/>
                <w:lang w:val="ru-RU"/>
              </w:rPr>
              <w:t>ар, бо</w:t>
            </w:r>
            <w:r w:rsidRPr="009551DF">
              <w:rPr>
                <w:rFonts w:ascii="Times New Roman" w:eastAsia="Times New Roman" w:hAnsi="Times New Roman" w:cs="Times New Roman"/>
                <w:b/>
                <w:i/>
                <w:sz w:val="24"/>
                <w:lang w:val="ru-RU"/>
              </w:rPr>
              <w:t>д</w:t>
            </w:r>
            <w:r w:rsidRPr="009551DF">
              <w:rPr>
                <w:rFonts w:ascii="Times New Roman" w:eastAsia="Times New Roman" w:hAnsi="Times New Roman" w:cs="Times New Roman"/>
                <w:i/>
                <w:sz w:val="24"/>
                <w:lang w:val="ru-RU"/>
              </w:rPr>
              <w:t>а, ба</w:t>
            </w:r>
            <w:r w:rsidRPr="009551DF">
              <w:rPr>
                <w:rFonts w:ascii="Times New Roman" w:eastAsia="Times New Roman" w:hAnsi="Times New Roman" w:cs="Times New Roman"/>
                <w:b/>
                <w:i/>
                <w:sz w:val="24"/>
                <w:lang w:val="ru-RU"/>
              </w:rPr>
              <w:t>д)</w:t>
            </w:r>
            <w:r w:rsidRPr="009551DF">
              <w:rPr>
                <w:rFonts w:ascii="Times New Roman" w:eastAsia="Times New Roman" w:hAnsi="Times New Roman" w:cs="Times New Roman"/>
                <w:i/>
                <w:sz w:val="24"/>
                <w:lang w:val="ru-RU"/>
              </w:rPr>
              <w:t>.</w:t>
            </w:r>
          </w:p>
          <w:p w:rsidR="009551DF" w:rsidRPr="009551DF" w:rsidRDefault="009551DF" w:rsidP="009551DF">
            <w:pPr>
              <w:ind w:left="110" w:right="36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Массо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муьлха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цхьаттера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хезаш?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Оцу озана дош даладе: дашна йуьххьехь, йуккъехь,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w:t>
            </w:r>
          </w:p>
          <w:p w:rsidR="009551DF" w:rsidRPr="009551DF" w:rsidRDefault="009551DF" w:rsidP="009551DF">
            <w:pPr>
              <w:ind w:left="110" w:right="15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йалийнчу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билгалонашца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билгалдахар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(барта).</w:t>
            </w:r>
          </w:p>
          <w:p w:rsidR="009551DF" w:rsidRPr="009551DF" w:rsidRDefault="009551DF" w:rsidP="009551DF">
            <w:pPr>
              <w:ind w:left="110" w:right="27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билгалбинчу бухцааьзнаш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тобанашка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дерзор.</w:t>
            </w:r>
          </w:p>
          <w:p w:rsidR="009551DF" w:rsidRPr="009551DF" w:rsidRDefault="009551DF" w:rsidP="009551DF">
            <w:pPr>
              <w:spacing w:before="1"/>
              <w:ind w:left="110" w:right="84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коьртачу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башхаллех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(различие)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кхетор.</w:t>
            </w:r>
          </w:p>
          <w:p w:rsidR="009551DF" w:rsidRPr="009551DF" w:rsidRDefault="009551DF" w:rsidP="009551DF">
            <w:pPr>
              <w:ind w:left="110" w:right="2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Тайп-тайпанчу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дешдакъойн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хӀоттамна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spacing w:line="274" w:lineRule="exact"/>
              <w:ind w:left="110" w:right="9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сехьадаккхархьама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дешдакъошка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декъар.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дешдакъа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934"/>
        </w:trPr>
        <w:tc>
          <w:tcPr>
            <w:tcW w:w="782" w:type="dxa"/>
          </w:tcPr>
          <w:p w:rsidR="009551DF" w:rsidRPr="009551DF" w:rsidRDefault="009551DF" w:rsidP="009551DF">
            <w:pPr>
              <w:spacing w:before="1"/>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10.</w:t>
            </w:r>
          </w:p>
        </w:tc>
        <w:tc>
          <w:tcPr>
            <w:tcW w:w="1910" w:type="dxa"/>
          </w:tcPr>
          <w:p w:rsidR="009551DF" w:rsidRPr="009551DF" w:rsidRDefault="009551DF" w:rsidP="009551DF">
            <w:pPr>
              <w:spacing w:before="1"/>
              <w:ind w:left="108" w:right="803"/>
              <w:rPr>
                <w:rFonts w:ascii="Times New Roman" w:eastAsia="Times New Roman" w:hAnsi="Times New Roman" w:cs="Times New Roman"/>
                <w:b/>
                <w:sz w:val="24"/>
              </w:rPr>
            </w:pPr>
            <w:r w:rsidRPr="009551DF">
              <w:rPr>
                <w:rFonts w:ascii="Times New Roman" w:eastAsia="Times New Roman" w:hAnsi="Times New Roman" w:cs="Times New Roman"/>
                <w:b/>
                <w:sz w:val="24"/>
              </w:rPr>
              <w:t>Графика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2"/>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spacing w:before="1"/>
              <w:ind w:left="111" w:right="10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Аз</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довзар.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Нохчийн меттан ша-тайпа (шалха)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элпаш.</w:t>
            </w:r>
          </w:p>
          <w:p w:rsidR="009551DF" w:rsidRPr="009551DF" w:rsidRDefault="009551DF" w:rsidP="009551DF">
            <w:pPr>
              <w:spacing w:line="270" w:lineRule="atLeast"/>
              <w:ind w:left="111" w:right="17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ТӀеэцначу дешнашкахь бен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 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оьцу </w:t>
            </w:r>
            <w:r w:rsidRPr="009551DF">
              <w:rPr>
                <w:rFonts w:ascii="Times New Roman" w:eastAsia="Times New Roman" w:hAnsi="Times New Roman" w:cs="Times New Roman"/>
                <w:i/>
                <w:sz w:val="24"/>
                <w:lang w:val="ru-RU"/>
              </w:rPr>
              <w:t xml:space="preserve">е, ё, ю, я </w:t>
            </w:r>
            <w:r w:rsidRPr="009551DF">
              <w:rPr>
                <w:rFonts w:ascii="Times New Roman" w:eastAsia="Times New Roman" w:hAnsi="Times New Roman" w:cs="Times New Roman"/>
                <w:sz w:val="24"/>
                <w:lang w:val="ru-RU"/>
              </w:rPr>
              <w:t>элпаш. Адамийн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 фамилешкахь, дайн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цӀерашкахь</w:t>
            </w:r>
          </w:p>
        </w:tc>
        <w:tc>
          <w:tcPr>
            <w:tcW w:w="5851" w:type="dxa"/>
          </w:tcPr>
          <w:p w:rsidR="009551DF" w:rsidRPr="009551DF" w:rsidRDefault="009551DF" w:rsidP="009551DF">
            <w:pPr>
              <w:spacing w:before="1"/>
              <w:ind w:left="110" w:right="77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Долахь цӀераш доккхачу элпаца йазйар.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Долахьчу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пайда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оьцуш,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spacing w:before="1"/>
              <w:ind w:left="110" w:right="94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0"/>
                <w:sz w:val="24"/>
                <w:lang w:val="ru-RU"/>
              </w:rPr>
              <w:t xml:space="preserve"> </w:t>
            </w:r>
            <w:r w:rsidRPr="009551DF">
              <w:rPr>
                <w:rFonts w:ascii="Times New Roman" w:eastAsia="Times New Roman" w:hAnsi="Times New Roman" w:cs="Times New Roman"/>
                <w:sz w:val="24"/>
                <w:lang w:val="ru-RU"/>
              </w:rPr>
              <w:t>аьзнийн-элпийн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хӀоттаман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моделаш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spacing w:line="270" w:lineRule="atLeast"/>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бустар».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4692"/>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spacing w:line="275" w:lineRule="exact"/>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доккха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w:t>
            </w:r>
          </w:p>
          <w:p w:rsidR="009551DF" w:rsidRPr="009551DF" w:rsidRDefault="009551DF" w:rsidP="009551DF">
            <w:pPr>
              <w:ind w:left="111" w:right="634"/>
              <w:rPr>
                <w:rFonts w:ascii="Times New Roman" w:eastAsia="Times New Roman" w:hAnsi="Times New Roman" w:cs="Times New Roman"/>
                <w:sz w:val="24"/>
              </w:rPr>
            </w:pPr>
            <w:r w:rsidRPr="009551DF">
              <w:rPr>
                <w:rFonts w:ascii="Times New Roman" w:eastAsia="Times New Roman" w:hAnsi="Times New Roman" w:cs="Times New Roman"/>
                <w:sz w:val="24"/>
                <w:lang w:val="ru-RU"/>
              </w:rPr>
              <w:t>Нохчийн абат (алфавит): элпийн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цӀераш, церан хьалх-тӀаьхьалла.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Дешнийн къепйоза рогӀаллехь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нисдархьама, абатах пайдаэцар.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rPr>
              <w:t>Элпийн боцу графикин гӀирсаш:</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дешнашна йукъара кӀайдарг,</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сехьадаккхаран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хьаьрк.</w:t>
            </w:r>
          </w:p>
        </w:tc>
        <w:tc>
          <w:tcPr>
            <w:tcW w:w="5851" w:type="dxa"/>
          </w:tcPr>
          <w:p w:rsidR="009551DF" w:rsidRPr="009551DF" w:rsidRDefault="009551DF" w:rsidP="009551DF">
            <w:pPr>
              <w:ind w:left="110" w:right="989"/>
              <w:jc w:val="both"/>
              <w:rPr>
                <w:rFonts w:ascii="Times New Roman" w:eastAsia="Times New Roman" w:hAnsi="Times New Roman" w:cs="Times New Roman"/>
                <w:sz w:val="24"/>
              </w:rPr>
            </w:pPr>
            <w:r w:rsidRPr="009551DF">
              <w:rPr>
                <w:rFonts w:ascii="Times New Roman" w:eastAsia="Times New Roman" w:hAnsi="Times New Roman" w:cs="Times New Roman"/>
                <w:sz w:val="24"/>
              </w:rPr>
              <w:t>Шардар: дашехь маса дешдакъа ду билгалдар,</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дош дешдакъошка декъаран бакъонах кхетор.</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i/>
                <w:sz w:val="24"/>
              </w:rPr>
              <w:t>е,</w:t>
            </w:r>
            <w:r w:rsidRPr="009551DF">
              <w:rPr>
                <w:rFonts w:ascii="Times New Roman" w:eastAsia="Times New Roman" w:hAnsi="Times New Roman" w:cs="Times New Roman"/>
                <w:i/>
                <w:spacing w:val="-1"/>
                <w:sz w:val="24"/>
              </w:rPr>
              <w:t xml:space="preserve"> </w:t>
            </w:r>
            <w:r w:rsidRPr="009551DF">
              <w:rPr>
                <w:rFonts w:ascii="Times New Roman" w:eastAsia="Times New Roman" w:hAnsi="Times New Roman" w:cs="Times New Roman"/>
                <w:i/>
                <w:sz w:val="24"/>
              </w:rPr>
              <w:t>ё,</w:t>
            </w:r>
            <w:r w:rsidRPr="009551DF">
              <w:rPr>
                <w:rFonts w:ascii="Times New Roman" w:eastAsia="Times New Roman" w:hAnsi="Times New Roman" w:cs="Times New Roman"/>
                <w:i/>
                <w:spacing w:val="-1"/>
                <w:sz w:val="24"/>
              </w:rPr>
              <w:t xml:space="preserve"> </w:t>
            </w:r>
            <w:r w:rsidRPr="009551DF">
              <w:rPr>
                <w:rFonts w:ascii="Times New Roman" w:eastAsia="Times New Roman" w:hAnsi="Times New Roman" w:cs="Times New Roman"/>
                <w:i/>
                <w:sz w:val="24"/>
              </w:rPr>
              <w:t xml:space="preserve">ю, я </w:t>
            </w:r>
            <w:r w:rsidRPr="009551DF">
              <w:rPr>
                <w:rFonts w:ascii="Times New Roman" w:eastAsia="Times New Roman" w:hAnsi="Times New Roman" w:cs="Times New Roman"/>
                <w:sz w:val="24"/>
              </w:rPr>
              <w:t>элпийн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маьӀна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билгалдаккхар.</w:t>
            </w:r>
          </w:p>
          <w:p w:rsidR="009551DF" w:rsidRPr="009551DF" w:rsidRDefault="009551DF" w:rsidP="009551DF">
            <w:pPr>
              <w:ind w:left="110" w:right="160"/>
              <w:rPr>
                <w:rFonts w:ascii="Times New Roman" w:eastAsia="Times New Roman" w:hAnsi="Times New Roman" w:cs="Times New Roman"/>
                <w:sz w:val="24"/>
              </w:rPr>
            </w:pPr>
            <w:r w:rsidRPr="009551DF">
              <w:rPr>
                <w:rFonts w:ascii="Times New Roman" w:eastAsia="Times New Roman" w:hAnsi="Times New Roman" w:cs="Times New Roman"/>
                <w:sz w:val="24"/>
              </w:rPr>
              <w:t>ТӀеэцначу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дешнашкахь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бен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лелаш</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доцчу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 xml:space="preserve">элпийн </w:t>
            </w:r>
            <w:r w:rsidRPr="009551DF">
              <w:rPr>
                <w:rFonts w:ascii="Times New Roman" w:eastAsia="Times New Roman" w:hAnsi="Times New Roman" w:cs="Times New Roman"/>
                <w:i/>
                <w:sz w:val="24"/>
              </w:rPr>
              <w:t>(ф,</w:t>
            </w:r>
            <w:r w:rsidRPr="009551DF">
              <w:rPr>
                <w:rFonts w:ascii="Times New Roman" w:eastAsia="Times New Roman" w:hAnsi="Times New Roman" w:cs="Times New Roman"/>
                <w:i/>
                <w:spacing w:val="-2"/>
                <w:sz w:val="24"/>
              </w:rPr>
              <w:t xml:space="preserve"> </w:t>
            </w:r>
            <w:r w:rsidRPr="009551DF">
              <w:rPr>
                <w:rFonts w:ascii="Times New Roman" w:eastAsia="Times New Roman" w:hAnsi="Times New Roman" w:cs="Times New Roman"/>
                <w:i/>
                <w:sz w:val="24"/>
              </w:rPr>
              <w:t>ё,</w:t>
            </w:r>
            <w:r w:rsidRPr="009551DF">
              <w:rPr>
                <w:rFonts w:ascii="Times New Roman" w:eastAsia="Times New Roman" w:hAnsi="Times New Roman" w:cs="Times New Roman"/>
                <w:i/>
                <w:spacing w:val="-57"/>
                <w:sz w:val="24"/>
              </w:rPr>
              <w:t xml:space="preserve"> </w:t>
            </w:r>
            <w:r w:rsidRPr="009551DF">
              <w:rPr>
                <w:rFonts w:ascii="Times New Roman" w:eastAsia="Times New Roman" w:hAnsi="Times New Roman" w:cs="Times New Roman"/>
                <w:i/>
                <w:sz w:val="24"/>
              </w:rPr>
              <w:t>ю,</w:t>
            </w:r>
            <w:r w:rsidRPr="009551DF">
              <w:rPr>
                <w:rFonts w:ascii="Times New Roman" w:eastAsia="Times New Roman" w:hAnsi="Times New Roman" w:cs="Times New Roman"/>
                <w:i/>
                <w:spacing w:val="-1"/>
                <w:sz w:val="24"/>
              </w:rPr>
              <w:t xml:space="preserve"> </w:t>
            </w:r>
            <w:r w:rsidRPr="009551DF">
              <w:rPr>
                <w:rFonts w:ascii="Times New Roman" w:eastAsia="Times New Roman" w:hAnsi="Times New Roman" w:cs="Times New Roman"/>
                <w:i/>
                <w:sz w:val="24"/>
              </w:rPr>
              <w:t xml:space="preserve">ы, щ) </w:t>
            </w:r>
            <w:r w:rsidRPr="009551DF">
              <w:rPr>
                <w:rFonts w:ascii="Times New Roman" w:eastAsia="Times New Roman" w:hAnsi="Times New Roman" w:cs="Times New Roman"/>
                <w:sz w:val="24"/>
              </w:rPr>
              <w:t>цӀе</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йаккхар, алар.</w:t>
            </w:r>
          </w:p>
          <w:p w:rsidR="009551DF" w:rsidRPr="009551DF" w:rsidRDefault="009551DF" w:rsidP="009551DF">
            <w:pPr>
              <w:ind w:left="110" w:right="459"/>
              <w:rPr>
                <w:rFonts w:ascii="Times New Roman" w:eastAsia="Times New Roman" w:hAnsi="Times New Roman" w:cs="Times New Roman"/>
                <w:sz w:val="24"/>
              </w:rPr>
            </w:pPr>
            <w:r w:rsidRPr="009551DF">
              <w:rPr>
                <w:rFonts w:ascii="Times New Roman" w:eastAsia="Times New Roman" w:hAnsi="Times New Roman" w:cs="Times New Roman"/>
                <w:sz w:val="24"/>
              </w:rPr>
              <w:t>Ловзаран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кепехь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шардар: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«Дашах</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лаьцна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дика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хьан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дуьйцур дара?», шардар кхочушдарехь, аьзнаш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элпашца билгалдарх; дешан аьзнийн а, элпийн 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хӀоттамах</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барта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къамелан алар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хӀотто хаар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карадерзадо.</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Ловзар-къовсадалар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«Карлайаккха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абат»</w:t>
            </w:r>
          </w:p>
          <w:p w:rsidR="009551DF" w:rsidRPr="009551DF" w:rsidRDefault="009551DF" w:rsidP="009551DF">
            <w:pPr>
              <w:ind w:left="110" w:right="41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йукъахдитина мукъа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хӀиттош,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кхоллар.</w:t>
            </w:r>
          </w:p>
          <w:p w:rsidR="009551DF" w:rsidRPr="009551DF" w:rsidRDefault="009551DF" w:rsidP="009551DF">
            <w:pPr>
              <w:ind w:left="110" w:right="7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йуьххьехь а, долахь цӀерашкахь 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доккхачу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w:t>
            </w:r>
          </w:p>
          <w:p w:rsidR="009551DF" w:rsidRPr="009551DF" w:rsidRDefault="009551DF" w:rsidP="009551DF">
            <w:pPr>
              <w:spacing w:line="270" w:lineRule="atLeast"/>
              <w:ind w:left="110" w:right="125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йукъахдитина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йукъахӀиттор.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656"/>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11.</w:t>
            </w:r>
          </w:p>
        </w:tc>
        <w:tc>
          <w:tcPr>
            <w:tcW w:w="1910" w:type="dxa"/>
          </w:tcPr>
          <w:p w:rsidR="009551DF" w:rsidRPr="009551DF" w:rsidRDefault="009551DF" w:rsidP="009551DF">
            <w:pPr>
              <w:ind w:left="108" w:right="167"/>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Орфоэпи</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(курсан массо</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декъехь</w:t>
            </w:r>
            <w:r w:rsidRPr="009551DF">
              <w:rPr>
                <w:rFonts w:ascii="Times New Roman" w:eastAsia="Times New Roman" w:hAnsi="Times New Roman" w:cs="Times New Roman"/>
                <w:b/>
                <w:spacing w:val="-15"/>
                <w:sz w:val="24"/>
                <w:lang w:val="ru-RU"/>
              </w:rPr>
              <w:t xml:space="preserve"> </w:t>
            </w:r>
            <w:r w:rsidRPr="009551DF">
              <w:rPr>
                <w:rFonts w:ascii="Times New Roman" w:eastAsia="Times New Roman" w:hAnsi="Times New Roman" w:cs="Times New Roman"/>
                <w:b/>
                <w:sz w:val="24"/>
                <w:lang w:val="ru-RU"/>
              </w:rPr>
              <w:t>Ӏамош</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йу)</w:t>
            </w:r>
          </w:p>
        </w:tc>
        <w:tc>
          <w:tcPr>
            <w:tcW w:w="4113" w:type="dxa"/>
          </w:tcPr>
          <w:p w:rsidR="009551DF" w:rsidRPr="009551DF" w:rsidRDefault="009551DF" w:rsidP="009551DF">
            <w:pPr>
              <w:ind w:left="111" w:right="403"/>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Аьзнаш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цхьаьнадараш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алар: шала мукъаза </w:t>
            </w:r>
            <w:r w:rsidRPr="009551DF">
              <w:rPr>
                <w:rFonts w:ascii="Times New Roman" w:eastAsia="Times New Roman" w:hAnsi="Times New Roman" w:cs="Times New Roman"/>
                <w:i/>
                <w:sz w:val="24"/>
                <w:lang w:val="ru-RU"/>
              </w:rPr>
              <w:t>ккх, тт, лл,</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и.д.кх.</w:t>
            </w: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йукъахдитина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10" w:right="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Шалха элпаш </w:t>
            </w:r>
            <w:r w:rsidRPr="009551DF">
              <w:rPr>
                <w:rFonts w:ascii="Times New Roman" w:eastAsia="Times New Roman" w:hAnsi="Times New Roman" w:cs="Times New Roman"/>
                <w:i/>
                <w:sz w:val="24"/>
                <w:lang w:val="ru-RU"/>
              </w:rPr>
              <w:t xml:space="preserve">ккх, тт, лл и.дӀ.кх. </w:t>
            </w:r>
            <w:r w:rsidRPr="009551DF">
              <w:rPr>
                <w:rFonts w:ascii="Times New Roman" w:eastAsia="Times New Roman" w:hAnsi="Times New Roman" w:cs="Times New Roman"/>
                <w:sz w:val="24"/>
                <w:lang w:val="ru-RU"/>
              </w:rPr>
              <w:t>дехха, цхьа аз санна,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алар.</w:t>
            </w:r>
          </w:p>
          <w:p w:rsidR="009551DF" w:rsidRPr="009551DF" w:rsidRDefault="009551DF" w:rsidP="009551DF">
            <w:pPr>
              <w:spacing w:line="270" w:lineRule="atLeast"/>
              <w:ind w:left="110" w:right="134"/>
              <w:rPr>
                <w:rFonts w:ascii="Times New Roman" w:eastAsia="Times New Roman" w:hAnsi="Times New Roman" w:cs="Times New Roman"/>
                <w:i/>
                <w:sz w:val="24"/>
              </w:rPr>
            </w:pP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меттиг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алфавитехь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билгалйаккхар.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Шардар: предложенехь дош нийса дӀадеша, масала: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 xml:space="preserve">Арахь </w:t>
            </w:r>
            <w:r w:rsidRPr="009551DF">
              <w:rPr>
                <w:rFonts w:ascii="Times New Roman" w:eastAsia="Times New Roman" w:hAnsi="Times New Roman" w:cs="Times New Roman"/>
                <w:i/>
                <w:sz w:val="24"/>
                <w:lang w:val="ru-RU"/>
              </w:rPr>
              <w:t xml:space="preserve">догӀа ду. </w:t>
            </w:r>
            <w:r w:rsidRPr="009551DF">
              <w:rPr>
                <w:rFonts w:ascii="Times New Roman" w:eastAsia="Times New Roman" w:hAnsi="Times New Roman" w:cs="Times New Roman"/>
                <w:i/>
                <w:sz w:val="24"/>
              </w:rPr>
              <w:t>НеӀаран догӀа</w:t>
            </w:r>
            <w:r w:rsidRPr="009551DF">
              <w:rPr>
                <w:rFonts w:ascii="Times New Roman" w:eastAsia="Times New Roman" w:hAnsi="Times New Roman" w:cs="Times New Roman"/>
                <w:i/>
                <w:spacing w:val="-1"/>
                <w:sz w:val="24"/>
              </w:rPr>
              <w:t xml:space="preserve"> </w:t>
            </w:r>
            <w:r w:rsidRPr="009551DF">
              <w:rPr>
                <w:rFonts w:ascii="Times New Roman" w:eastAsia="Times New Roman" w:hAnsi="Times New Roman" w:cs="Times New Roman"/>
                <w:i/>
                <w:sz w:val="24"/>
              </w:rPr>
              <w:t>ду.</w:t>
            </w:r>
          </w:p>
        </w:tc>
        <w:tc>
          <w:tcPr>
            <w:tcW w:w="3402" w:type="dxa"/>
          </w:tcPr>
          <w:p w:rsidR="009551DF" w:rsidRPr="009551DF" w:rsidRDefault="009551DF" w:rsidP="009551DF">
            <w:pPr>
              <w:rPr>
                <w:rFonts w:ascii="Times New Roman" w:eastAsia="Times New Roman" w:hAnsi="Times New Roman" w:cs="Times New Roman"/>
                <w:sz w:val="24"/>
              </w:rPr>
            </w:pPr>
          </w:p>
        </w:tc>
      </w:tr>
      <w:tr w:rsidR="009551DF" w:rsidRPr="009551DF" w:rsidTr="00EF0B46">
        <w:trPr>
          <w:trHeight w:val="2760"/>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12.</w:t>
            </w:r>
          </w:p>
        </w:tc>
        <w:tc>
          <w:tcPr>
            <w:tcW w:w="1910" w:type="dxa"/>
          </w:tcPr>
          <w:p w:rsidR="009551DF" w:rsidRPr="009551DF" w:rsidRDefault="009551DF" w:rsidP="009551DF">
            <w:pPr>
              <w:spacing w:line="275" w:lineRule="exact"/>
              <w:ind w:left="108"/>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Лексика</w:t>
            </w:r>
          </w:p>
          <w:p w:rsidR="009551DF" w:rsidRPr="009551DF" w:rsidRDefault="009551DF" w:rsidP="009551DF">
            <w:pPr>
              <w:ind w:left="108" w:right="92"/>
              <w:rPr>
                <w:rFonts w:ascii="Times New Roman" w:eastAsia="Times New Roman" w:hAnsi="Times New Roman" w:cs="Times New Roman"/>
                <w:b/>
                <w:sz w:val="24"/>
                <w:lang w:val="ru-RU"/>
              </w:rPr>
            </w:pPr>
            <w:r w:rsidRPr="009551DF">
              <w:rPr>
                <w:rFonts w:ascii="Times New Roman" w:eastAsia="Times New Roman" w:hAnsi="Times New Roman" w:cs="Times New Roman"/>
                <w:b/>
                <w:spacing w:val="-2"/>
                <w:w w:val="105"/>
                <w:sz w:val="24"/>
                <w:lang w:val="ru-RU"/>
              </w:rPr>
              <w:t xml:space="preserve">а, морфологи </w:t>
            </w:r>
            <w:r w:rsidRPr="009551DF">
              <w:rPr>
                <w:rFonts w:ascii="Times New Roman" w:eastAsia="Times New Roman" w:hAnsi="Times New Roman" w:cs="Times New Roman"/>
                <w:b/>
                <w:spacing w:val="-1"/>
                <w:w w:val="105"/>
                <w:sz w:val="24"/>
                <w:lang w:val="ru-RU"/>
              </w:rPr>
              <w:t>а</w:t>
            </w:r>
            <w:r w:rsidRPr="009551DF">
              <w:rPr>
                <w:rFonts w:ascii="Times New Roman" w:eastAsia="Times New Roman" w:hAnsi="Times New Roman" w:cs="Times New Roman"/>
                <w:b/>
                <w:spacing w:val="-61"/>
                <w:w w:val="105"/>
                <w:sz w:val="24"/>
                <w:lang w:val="ru-RU"/>
              </w:rPr>
              <w:t xml:space="preserve"> </w:t>
            </w:r>
            <w:r w:rsidRPr="009551DF">
              <w:rPr>
                <w:rFonts w:ascii="Times New Roman" w:eastAsia="Times New Roman" w:hAnsi="Times New Roman" w:cs="Times New Roman"/>
                <w:b/>
                <w:w w:val="105"/>
                <w:sz w:val="24"/>
                <w:lang w:val="ru-RU"/>
              </w:rPr>
              <w:t>(6</w:t>
            </w:r>
            <w:r w:rsidRPr="009551DF">
              <w:rPr>
                <w:rFonts w:ascii="Times New Roman" w:eastAsia="Times New Roman" w:hAnsi="Times New Roman" w:cs="Times New Roman"/>
                <w:b/>
                <w:spacing w:val="-7"/>
                <w:w w:val="105"/>
                <w:sz w:val="24"/>
                <w:lang w:val="ru-RU"/>
              </w:rPr>
              <w:t xml:space="preserve"> </w:t>
            </w:r>
            <w:r w:rsidRPr="009551DF">
              <w:rPr>
                <w:rFonts w:ascii="Times New Roman" w:eastAsia="Times New Roman" w:hAnsi="Times New Roman" w:cs="Times New Roman"/>
                <w:b/>
                <w:w w:val="105"/>
                <w:sz w:val="24"/>
                <w:lang w:val="ru-RU"/>
              </w:rPr>
              <w:t>сахьт)</w:t>
            </w:r>
          </w:p>
        </w:tc>
        <w:tc>
          <w:tcPr>
            <w:tcW w:w="4113" w:type="dxa"/>
          </w:tcPr>
          <w:p w:rsidR="009551DF" w:rsidRPr="009551DF" w:rsidRDefault="009551DF" w:rsidP="009551DF">
            <w:pPr>
              <w:ind w:left="111" w:right="37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 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дакъа санна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(довзийтар).</w:t>
            </w:r>
          </w:p>
          <w:p w:rsidR="009551DF" w:rsidRPr="009551DF" w:rsidRDefault="009551DF" w:rsidP="009551DF">
            <w:pPr>
              <w:ind w:left="111" w:right="14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 хӀуманан, хӀуманан билгалонан,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хӀуманан даран цӀе санна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(довзийтар).</w:t>
            </w:r>
          </w:p>
          <w:p w:rsidR="009551DF" w:rsidRPr="009551DF" w:rsidRDefault="009551DF" w:rsidP="009551DF">
            <w:pPr>
              <w:ind w:left="111" w:right="17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Синонимаш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антонимаш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терминаш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йалош).</w:t>
            </w:r>
          </w:p>
        </w:tc>
        <w:tc>
          <w:tcPr>
            <w:tcW w:w="5851" w:type="dxa"/>
          </w:tcPr>
          <w:p w:rsidR="009551DF" w:rsidRPr="009551DF" w:rsidRDefault="009551DF" w:rsidP="009551DF">
            <w:pPr>
              <w:ind w:left="110" w:right="13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Муьлхачу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жоп</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тарло</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дешнаша?</w:t>
            </w:r>
          </w:p>
          <w:p w:rsidR="009551DF" w:rsidRPr="009551DF" w:rsidRDefault="009551DF" w:rsidP="009551DF">
            <w:pPr>
              <w:ind w:left="110" w:right="66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ХӀума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хӀуманан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гойту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 xml:space="preserve">мила? хӀун? хӀун дина? и.д.кх.) </w:t>
            </w:r>
            <w:r w:rsidRPr="009551DF">
              <w:rPr>
                <w:rFonts w:ascii="Times New Roman" w:eastAsia="Times New Roman" w:hAnsi="Times New Roman" w:cs="Times New Roman"/>
                <w:sz w:val="24"/>
                <w:lang w:val="ru-RU"/>
              </w:rPr>
              <w:t>хаттаршкахула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10" w:right="195"/>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Шардар: предложенешкахь тера, дуьхьал маьӀна долу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кхин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лахар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(йоккха-жима,</w:t>
            </w:r>
          </w:p>
          <w:p w:rsidR="009551DF" w:rsidRPr="009551DF" w:rsidRDefault="009551DF" w:rsidP="009551DF">
            <w:pPr>
              <w:ind w:left="110"/>
              <w:rPr>
                <w:rFonts w:ascii="Times New Roman" w:eastAsia="Times New Roman" w:hAnsi="Times New Roman" w:cs="Times New Roman"/>
                <w:i/>
                <w:sz w:val="24"/>
                <w:lang w:val="ru-RU"/>
              </w:rPr>
            </w:pPr>
            <w:r w:rsidRPr="009551DF">
              <w:rPr>
                <w:rFonts w:ascii="Times New Roman" w:eastAsia="Times New Roman" w:hAnsi="Times New Roman" w:cs="Times New Roman"/>
                <w:i/>
                <w:sz w:val="24"/>
                <w:lang w:val="ru-RU"/>
              </w:rPr>
              <w:t>лекха-лоха).</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мила?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бохучу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жоп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лун, адам</w:t>
            </w:r>
          </w:p>
          <w:p w:rsidR="009551DF" w:rsidRPr="009551DF" w:rsidRDefault="009551DF" w:rsidP="009551DF">
            <w:pPr>
              <w:spacing w:line="257"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хӀун?</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бохучу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жоп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лун, адам</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3312"/>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rPr>
                <w:rFonts w:ascii="Times New Roman" w:eastAsia="Times New Roman" w:hAnsi="Times New Roman" w:cs="Times New Roman"/>
                <w:sz w:val="24"/>
                <w:lang w:val="ru-RU"/>
              </w:rPr>
            </w:pP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доцург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 харжар.</w:t>
            </w:r>
          </w:p>
          <w:p w:rsidR="009551DF" w:rsidRPr="009551DF" w:rsidRDefault="009551DF" w:rsidP="009551DF">
            <w:pPr>
              <w:ind w:left="110" w:right="8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Шимма цхьаьна бен болх: </w:t>
            </w:r>
            <w:r w:rsidRPr="009551DF">
              <w:rPr>
                <w:rFonts w:ascii="Times New Roman" w:eastAsia="Times New Roman" w:hAnsi="Times New Roman" w:cs="Times New Roman"/>
                <w:i/>
                <w:sz w:val="24"/>
                <w:lang w:val="ru-RU"/>
              </w:rPr>
              <w:t xml:space="preserve">цхьаъ, шиъ, дуккха а </w:t>
            </w:r>
            <w:r w:rsidRPr="009551DF">
              <w:rPr>
                <w:rFonts w:ascii="Times New Roman" w:eastAsia="Times New Roman" w:hAnsi="Times New Roman" w:cs="Times New Roman"/>
                <w:sz w:val="24"/>
                <w:lang w:val="ru-RU"/>
              </w:rPr>
              <w:t>бохучу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дешнашца дешнийн цхьаьнакхетарш хӀиттор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царех нийса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0" w:right="80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адам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хӀуманаш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билгалйен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довзар.</w:t>
            </w:r>
          </w:p>
          <w:p w:rsidR="009551DF" w:rsidRPr="009551DF" w:rsidRDefault="009551DF" w:rsidP="009551DF">
            <w:pPr>
              <w:ind w:left="110" w:right="2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хӀуманан цӀе суьртаца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цхьаьнайалор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кхор,</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Ӏаж…);</w:t>
            </w:r>
            <w:r w:rsidRPr="009551DF">
              <w:rPr>
                <w:rFonts w:ascii="Times New Roman" w:eastAsia="Times New Roman" w:hAnsi="Times New Roman" w:cs="Times New Roman"/>
                <w:i/>
                <w:spacing w:val="-5"/>
                <w:sz w:val="24"/>
                <w:lang w:val="ru-RU"/>
              </w:rPr>
              <w:t xml:space="preserve"> </w:t>
            </w: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суьрташца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цхьаьнайалор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цициг,</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жӀаьла…</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и.дӀ.кх.</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Бос</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билгалбен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бос</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(бесан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сурт)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цхьаьнабалор.</w:t>
            </w:r>
          </w:p>
          <w:p w:rsidR="009551DF" w:rsidRPr="009551DF" w:rsidRDefault="009551DF" w:rsidP="009551DF">
            <w:pPr>
              <w:spacing w:line="270" w:lineRule="atLeast"/>
              <w:ind w:left="110" w:right="103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i/>
                <w:sz w:val="24"/>
                <w:lang w:val="ru-RU"/>
              </w:rPr>
              <w:t>хӀума</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хӀуманан</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 xml:space="preserve">билгало»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цхьаьнадалор.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4968"/>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13.</w:t>
            </w:r>
          </w:p>
        </w:tc>
        <w:tc>
          <w:tcPr>
            <w:tcW w:w="1910" w:type="dxa"/>
          </w:tcPr>
          <w:p w:rsidR="009551DF" w:rsidRPr="009551DF" w:rsidRDefault="009551DF" w:rsidP="009551DF">
            <w:pPr>
              <w:ind w:left="108" w:right="594"/>
              <w:rPr>
                <w:rFonts w:ascii="Times New Roman" w:eastAsia="Times New Roman" w:hAnsi="Times New Roman" w:cs="Times New Roman"/>
                <w:b/>
                <w:sz w:val="24"/>
              </w:rPr>
            </w:pPr>
            <w:r w:rsidRPr="009551DF">
              <w:rPr>
                <w:rFonts w:ascii="Times New Roman" w:eastAsia="Times New Roman" w:hAnsi="Times New Roman" w:cs="Times New Roman"/>
                <w:b/>
                <w:sz w:val="24"/>
              </w:rPr>
              <w:t>Синтаксис</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14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 цхьаьнакхетар (довзийтар).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Предложени меттан дакъа санна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(довзийтар).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схема.</w:t>
            </w:r>
          </w:p>
          <w:p w:rsidR="009551DF" w:rsidRPr="009551DF" w:rsidRDefault="009551DF" w:rsidP="009551DF">
            <w:pPr>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схема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йешар.</w:t>
            </w:r>
          </w:p>
          <w:p w:rsidR="009551DF" w:rsidRPr="009551DF" w:rsidRDefault="009551DF" w:rsidP="009551DF">
            <w:pPr>
              <w:ind w:left="111" w:right="1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цуьнан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схема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йустар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(соотнесение).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Схемехула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1" w:right="92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дешнашкахула</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11" w:right="273"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Предложенехь дешнийн къепе.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дӀайазйаран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бакъонаш.</w:t>
            </w:r>
          </w:p>
          <w:p w:rsidR="009551DF" w:rsidRPr="009551DF" w:rsidRDefault="009551DF" w:rsidP="009551DF">
            <w:pPr>
              <w:ind w:left="111" w:right="9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МаьӀнийн хаттарийн гӀоьнца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уьйр</w:t>
            </w:r>
          </w:p>
          <w:p w:rsidR="009551DF" w:rsidRPr="009551DF" w:rsidRDefault="009551DF" w:rsidP="009551DF">
            <w:pPr>
              <w:ind w:left="111" w:right="5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билгалйаккхар. Кепах йохийна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 йухаметтахӀиттор.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Цхьаьнатоьхначу дешнийн кепех</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spacing w:line="270" w:lineRule="atLeast"/>
              <w:ind w:left="111" w:right="24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тема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 цӀе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схема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йеша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хаар.</w:t>
            </w:r>
          </w:p>
          <w:p w:rsidR="009551DF" w:rsidRPr="009551DF" w:rsidRDefault="009551DF" w:rsidP="009551DF">
            <w:pPr>
              <w:ind w:left="110" w:right="49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 а, цуьнан схема а цхьаьнайалор.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схемица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10" w:right="145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Хаттаран,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айдаран,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дийцаран,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тӀедожоран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дифференцировать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10" w:right="103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 предложенеш билгалйинчу иэшарца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(интонаци)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йешар.</w:t>
            </w:r>
          </w:p>
          <w:p w:rsidR="009551DF" w:rsidRPr="009551DF" w:rsidRDefault="009551DF" w:rsidP="009551DF">
            <w:pPr>
              <w:ind w:left="110" w:right="332"/>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талхийна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нисйе (иэделлачу дешнех предложени кхолла),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дахара, тхо,</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хьуьнах, селхана.</w:t>
            </w:r>
          </w:p>
          <w:p w:rsidR="009551DF" w:rsidRPr="009551DF" w:rsidRDefault="009551DF" w:rsidP="009551DF">
            <w:pPr>
              <w:ind w:left="110" w:right="46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дакъош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 нийса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хиларх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кхетор.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 болх: кеп талхийна текст схьайазйар,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предложенийн кепаш нийса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йалор (йуьххьехь доккха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 хьаьркаш).</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827"/>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14.</w:t>
            </w:r>
          </w:p>
        </w:tc>
        <w:tc>
          <w:tcPr>
            <w:tcW w:w="1910" w:type="dxa"/>
          </w:tcPr>
          <w:p w:rsidR="009551DF" w:rsidRPr="009551DF" w:rsidRDefault="009551DF" w:rsidP="009551DF">
            <w:pPr>
              <w:spacing w:line="276" w:lineRule="exact"/>
              <w:ind w:left="108" w:right="259"/>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Орфографи а,</w:t>
            </w:r>
            <w:r w:rsidRPr="009551DF">
              <w:rPr>
                <w:rFonts w:ascii="Times New Roman" w:eastAsia="Times New Roman" w:hAnsi="Times New Roman" w:cs="Times New Roman"/>
                <w:b/>
                <w:spacing w:val="-58"/>
                <w:sz w:val="24"/>
                <w:lang w:val="ru-RU"/>
              </w:rPr>
              <w:t xml:space="preserve"> </w:t>
            </w:r>
            <w:r w:rsidRPr="009551DF">
              <w:rPr>
                <w:rFonts w:ascii="Times New Roman" w:eastAsia="Times New Roman" w:hAnsi="Times New Roman" w:cs="Times New Roman"/>
                <w:b/>
                <w:sz w:val="24"/>
                <w:lang w:val="ru-RU"/>
              </w:rPr>
              <w:t>пунктуаци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(8</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сахьт)</w:t>
            </w:r>
          </w:p>
        </w:tc>
        <w:tc>
          <w:tcPr>
            <w:tcW w:w="4113" w:type="dxa"/>
          </w:tcPr>
          <w:p w:rsidR="009551DF" w:rsidRPr="009551DF" w:rsidRDefault="009551DF" w:rsidP="009551DF">
            <w:pPr>
              <w:spacing w:line="276" w:lineRule="exact"/>
              <w:ind w:left="111" w:right="28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Нийсайазйаран бакъонаш а, царах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 а: предложенехь 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къаьстина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предложенин</w:t>
            </w:r>
          </w:p>
        </w:tc>
        <w:tc>
          <w:tcPr>
            <w:tcW w:w="5851" w:type="dxa"/>
          </w:tcPr>
          <w:p w:rsidR="009551DF" w:rsidRPr="009551DF" w:rsidRDefault="009551DF" w:rsidP="009551DF">
            <w:pPr>
              <w:spacing w:line="276" w:lineRule="exact"/>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 а, пунктуацин а бакъонаш Ӏамор.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могӀанера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вукху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могӀане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аьтто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вовшашца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дустар.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4692"/>
        </w:trPr>
        <w:tc>
          <w:tcPr>
            <w:tcW w:w="782" w:type="dxa"/>
          </w:tcPr>
          <w:p w:rsidR="009551DF" w:rsidRPr="009551DF" w:rsidRDefault="009551DF" w:rsidP="009551DF">
            <w:pPr>
              <w:rPr>
                <w:rFonts w:ascii="Times New Roman" w:eastAsia="Times New Roman" w:hAnsi="Times New Roman" w:cs="Times New Roman"/>
                <w:sz w:val="24"/>
                <w:lang w:val="ru-RU"/>
              </w:rPr>
            </w:pPr>
          </w:p>
        </w:tc>
        <w:tc>
          <w:tcPr>
            <w:tcW w:w="1910" w:type="dxa"/>
          </w:tcPr>
          <w:p w:rsidR="009551DF" w:rsidRPr="009551DF" w:rsidRDefault="009551DF" w:rsidP="009551DF">
            <w:pPr>
              <w:rPr>
                <w:rFonts w:ascii="Times New Roman" w:eastAsia="Times New Roman" w:hAnsi="Times New Roman" w:cs="Times New Roman"/>
                <w:sz w:val="24"/>
                <w:lang w:val="ru-RU"/>
              </w:rPr>
            </w:pPr>
          </w:p>
        </w:tc>
        <w:tc>
          <w:tcPr>
            <w:tcW w:w="4113" w:type="dxa"/>
          </w:tcPr>
          <w:p w:rsidR="009551DF" w:rsidRPr="009551DF" w:rsidRDefault="009551DF" w:rsidP="009551DF">
            <w:pPr>
              <w:ind w:left="111" w:right="5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йуьххьехь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доккха элп йаздар: адамийн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фамилешкахь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1"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дийнатийн цӀерашкахь а; адамийн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 фамилешкахь, ден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 xml:space="preserve">цӀерашкахь, дийнатийн цӀерашкахь </w:t>
            </w:r>
            <w:r w:rsidRPr="009551DF">
              <w:rPr>
                <w:rFonts w:ascii="Times New Roman" w:eastAsia="Times New Roman" w:hAnsi="Times New Roman" w:cs="Times New Roman"/>
                <w:i/>
                <w:sz w:val="24"/>
                <w:lang w:val="ru-RU"/>
              </w:rPr>
              <w:t>я,</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 xml:space="preserve">яь, ю, юь, е, ё </w:t>
            </w:r>
            <w:r w:rsidRPr="009551DF">
              <w:rPr>
                <w:rFonts w:ascii="Times New Roman" w:eastAsia="Times New Roman" w:hAnsi="Times New Roman" w:cs="Times New Roman"/>
                <w:sz w:val="24"/>
                <w:lang w:val="ru-RU"/>
              </w:rPr>
              <w:t>элпийн нийсайаздар,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тӀеэцначу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i/>
                <w:sz w:val="24"/>
                <w:lang w:val="ru-RU"/>
              </w:rPr>
              <w:t>я, ю,</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е, ё</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элпийн нийсайаздар; нохчийн меттан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мукъазчу элпийн </w:t>
            </w:r>
            <w:r w:rsidRPr="009551DF">
              <w:rPr>
                <w:rFonts w:ascii="Times New Roman" w:eastAsia="Times New Roman" w:hAnsi="Times New Roman" w:cs="Times New Roman"/>
                <w:i/>
                <w:sz w:val="24"/>
                <w:lang w:val="ru-RU"/>
              </w:rPr>
              <w:t>(хь, хӀ, кх, чӀ и т.д.)</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щ,</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ь,</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ы, ф</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sz w:val="24"/>
                <w:lang w:val="ru-RU"/>
              </w:rPr>
              <w:t>элпашца</w:t>
            </w:r>
          </w:p>
          <w:p w:rsidR="009551DF" w:rsidRPr="009551DF" w:rsidRDefault="009551DF" w:rsidP="009551DF">
            <w:pPr>
              <w:ind w:left="111" w:right="10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долчу дешнийн нийсайаздар; дешнаш</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сехьадахар;</w:t>
            </w:r>
            <w:r w:rsidRPr="009551DF">
              <w:rPr>
                <w:rFonts w:ascii="Times New Roman" w:eastAsia="Times New Roman" w:hAnsi="Times New Roman" w:cs="Times New Roman"/>
                <w:spacing w:val="13"/>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 сацаран хьаьркаш: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тӀадам, хаттаран а, айдаран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хьаьркаш.</w:t>
            </w:r>
          </w:p>
          <w:p w:rsidR="009551DF" w:rsidRPr="009551DF" w:rsidRDefault="009551DF" w:rsidP="009551DF">
            <w:pPr>
              <w:spacing w:line="257" w:lineRule="exact"/>
              <w:ind w:left="111"/>
              <w:rPr>
                <w:rFonts w:ascii="Times New Roman" w:eastAsia="Times New Roman" w:hAnsi="Times New Roman" w:cs="Times New Roman"/>
                <w:sz w:val="24"/>
              </w:rPr>
            </w:pPr>
            <w:r w:rsidRPr="009551DF">
              <w:rPr>
                <w:rFonts w:ascii="Times New Roman" w:eastAsia="Times New Roman" w:hAnsi="Times New Roman" w:cs="Times New Roman"/>
                <w:sz w:val="24"/>
              </w:rPr>
              <w:t>Текст</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схьайазйаран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алгоритм.</w:t>
            </w:r>
          </w:p>
        </w:tc>
        <w:tc>
          <w:tcPr>
            <w:tcW w:w="5851" w:type="dxa"/>
          </w:tcPr>
          <w:p w:rsidR="009551DF" w:rsidRPr="009551DF" w:rsidRDefault="009551DF" w:rsidP="009551DF">
            <w:pPr>
              <w:spacing w:line="275"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Алар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цхьаъ</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долуш,</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йазйар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тайп-тайпана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долчу</w:t>
            </w:r>
          </w:p>
          <w:p w:rsidR="009551DF" w:rsidRPr="009551DF" w:rsidRDefault="009551DF" w:rsidP="009551DF">
            <w:pPr>
              <w:ind w:left="110"/>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дешнашна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 xml:space="preserve">масала: </w:t>
            </w:r>
            <w:r w:rsidRPr="009551DF">
              <w:rPr>
                <w:rFonts w:ascii="Times New Roman" w:eastAsia="Times New Roman" w:hAnsi="Times New Roman" w:cs="Times New Roman"/>
                <w:i/>
                <w:sz w:val="24"/>
                <w:lang w:val="ru-RU"/>
              </w:rPr>
              <w:t>мотт,</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цӀе,</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ча,</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мӀара.</w:t>
            </w:r>
          </w:p>
          <w:p w:rsidR="009551DF" w:rsidRPr="009551DF" w:rsidRDefault="009551DF" w:rsidP="009551DF">
            <w:pPr>
              <w:ind w:left="110" w:right="39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дӀайазйар.</w:t>
            </w:r>
          </w:p>
          <w:p w:rsidR="009551DF" w:rsidRPr="009551DF" w:rsidRDefault="009551DF" w:rsidP="009551DF">
            <w:pPr>
              <w:ind w:left="110" w:right="35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алгоритмана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долахьчу цӀерийн билгалбаьккхинчу барамца, «Сан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доьзал»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доккха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доцу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дийцар йазде.</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4416"/>
        </w:trPr>
        <w:tc>
          <w:tcPr>
            <w:tcW w:w="782"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15.</w:t>
            </w:r>
          </w:p>
        </w:tc>
        <w:tc>
          <w:tcPr>
            <w:tcW w:w="1910" w:type="dxa"/>
          </w:tcPr>
          <w:p w:rsidR="009551DF" w:rsidRPr="009551DF" w:rsidRDefault="009551DF" w:rsidP="009551DF">
            <w:pPr>
              <w:ind w:left="108" w:right="163" w:firstLine="60"/>
              <w:rPr>
                <w:rFonts w:ascii="Times New Roman" w:eastAsia="Times New Roman" w:hAnsi="Times New Roman" w:cs="Times New Roman"/>
                <w:b/>
                <w:sz w:val="24"/>
              </w:rPr>
            </w:pPr>
            <w:r w:rsidRPr="009551DF">
              <w:rPr>
                <w:rFonts w:ascii="Times New Roman" w:eastAsia="Times New Roman" w:hAnsi="Times New Roman" w:cs="Times New Roman"/>
                <w:b/>
                <w:sz w:val="24"/>
              </w:rPr>
              <w:t>Къамел кхиор</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(10</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4113" w:type="dxa"/>
          </w:tcPr>
          <w:p w:rsidR="009551DF" w:rsidRPr="009551DF" w:rsidRDefault="009551DF" w:rsidP="009551DF">
            <w:pPr>
              <w:ind w:left="111" w:right="190"/>
              <w:rPr>
                <w:rFonts w:ascii="Times New Roman" w:eastAsia="Times New Roman" w:hAnsi="Times New Roman" w:cs="Times New Roman"/>
                <w:sz w:val="24"/>
                <w:lang w:val="ru-RU"/>
              </w:rPr>
            </w:pPr>
            <w:r w:rsidRPr="009551DF">
              <w:rPr>
                <w:rFonts w:ascii="Times New Roman" w:eastAsia="Times New Roman" w:hAnsi="Times New Roman" w:cs="Times New Roman"/>
                <w:sz w:val="24"/>
              </w:rPr>
              <w:t>Къамел адамашна йукъахь тӀекере</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 xml:space="preserve">лелоран коьрта кеп санна. </w:t>
            </w:r>
            <w:r w:rsidRPr="009551DF">
              <w:rPr>
                <w:rFonts w:ascii="Times New Roman" w:eastAsia="Times New Roman" w:hAnsi="Times New Roman" w:cs="Times New Roman"/>
                <w:sz w:val="24"/>
                <w:lang w:val="ru-RU"/>
              </w:rPr>
              <w:t>Барта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къамел:</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коьрта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башхаллаш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(отличия). Дош къамелан дакъа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санна. Къамелехь дешан 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(роль).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текст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къамелан дакъош санна (довзийтар).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Текстан цӀе. Шен (долахь) 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11" w:right="31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ТӀекеренан хьелаш: тӀекеренан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Ӏалашо, хьаьнца, мичахь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кхочушхуьлу тӀекере. Барта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тӀекеренан хьелаш (диалогаш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ролашца йешар, видоматериалашка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хьажар,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аудиозаписе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ладогӀар).</w:t>
            </w:r>
          </w:p>
          <w:p w:rsidR="009551DF" w:rsidRPr="009551DF" w:rsidRDefault="009551DF" w:rsidP="009551DF">
            <w:pPr>
              <w:spacing w:line="257" w:lineRule="exact"/>
              <w:ind w:left="1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 Ӏер-дахаран 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хьелашкахь</w:t>
            </w:r>
          </w:p>
        </w:tc>
        <w:tc>
          <w:tcPr>
            <w:tcW w:w="5851" w:type="dxa"/>
          </w:tcPr>
          <w:p w:rsidR="009551DF" w:rsidRPr="009551DF" w:rsidRDefault="009551DF" w:rsidP="009551DF">
            <w:pPr>
              <w:ind w:left="110" w:right="81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Ӏаматан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элементаш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йовзар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(форзац,</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шмуцтитул,</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чулацам,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билламаш,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дошам-йуххедиллар).</w:t>
            </w:r>
          </w:p>
          <w:p w:rsidR="009551DF" w:rsidRPr="009551DF" w:rsidRDefault="009551DF" w:rsidP="009551DF">
            <w:pPr>
              <w:ind w:left="110" w:right="7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Адамийн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дахарехь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маьӀнах,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кхечу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халкъийн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ларам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Хьехархочун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къамел</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хазарца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тӀеэцар.</w:t>
            </w:r>
          </w:p>
          <w:p w:rsidR="009551DF" w:rsidRPr="009551DF" w:rsidRDefault="009551DF" w:rsidP="009551DF">
            <w:pPr>
              <w:ind w:left="110" w:right="266"/>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Къамелан гӀуллакхдаран коьрта тайпанашбилгалдар</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58"/>
                <w:sz w:val="24"/>
                <w:lang w:val="ru-RU"/>
              </w:rPr>
              <w:t xml:space="preserve"> </w:t>
            </w:r>
            <w:r w:rsidRPr="009551DF">
              <w:rPr>
                <w:rFonts w:ascii="Times New Roman" w:eastAsia="Times New Roman" w:hAnsi="Times New Roman" w:cs="Times New Roman"/>
                <w:i/>
                <w:sz w:val="24"/>
                <w:lang w:val="ru-RU"/>
              </w:rPr>
              <w:t>ладогӀар,</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дийцар (къамел дар),</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йоза, йешар.</w:t>
            </w:r>
          </w:p>
          <w:p w:rsidR="009551DF" w:rsidRPr="009551DF" w:rsidRDefault="009551DF" w:rsidP="009551DF">
            <w:pPr>
              <w:ind w:left="110" w:right="120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Хезна текст йозанан кепехь схьайийцар.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Къамелан дакъа санна текст, текстан коьрта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59"/>
                <w:sz w:val="24"/>
                <w:lang w:val="ru-RU"/>
              </w:rPr>
              <w:t xml:space="preserve"> </w:t>
            </w:r>
            <w:r w:rsidRPr="009551DF">
              <w:rPr>
                <w:rFonts w:ascii="Times New Roman" w:eastAsia="Times New Roman" w:hAnsi="Times New Roman" w:cs="Times New Roman"/>
                <w:sz w:val="24"/>
                <w:lang w:val="ru-RU"/>
              </w:rPr>
              <w:t>йовзийтар.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вовшех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10" w:right="14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БӀаьрсица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хазарца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текстера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ХӀоттийнчу хьесапца цхьаьнайогӀу барта а, йозанан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 кхоллар.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ЛадугӀучу/йоьшучу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spacing w:line="257"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3-4</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къаьстинчу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предложенех</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текст</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хӀоттор.</w:t>
            </w:r>
          </w:p>
        </w:tc>
        <w:tc>
          <w:tcPr>
            <w:tcW w:w="3402" w:type="dxa"/>
          </w:tcPr>
          <w:p w:rsidR="009551DF" w:rsidRPr="009551DF" w:rsidRDefault="009551DF" w:rsidP="009551DF">
            <w:pPr>
              <w:rPr>
                <w:rFonts w:ascii="Times New Roman" w:eastAsia="Times New Roman" w:hAnsi="Times New Roman" w:cs="Times New Roman"/>
                <w:sz w:val="24"/>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1910"/>
        <w:gridCol w:w="4113"/>
        <w:gridCol w:w="5851"/>
        <w:gridCol w:w="3402"/>
      </w:tblGrid>
      <w:tr w:rsidR="009551DF" w:rsidRPr="009551DF" w:rsidTr="00EF0B46">
        <w:trPr>
          <w:trHeight w:val="4968"/>
        </w:trPr>
        <w:tc>
          <w:tcPr>
            <w:tcW w:w="782" w:type="dxa"/>
          </w:tcPr>
          <w:p w:rsidR="009551DF" w:rsidRPr="009551DF" w:rsidRDefault="009551DF" w:rsidP="009551DF">
            <w:pPr>
              <w:rPr>
                <w:rFonts w:ascii="Times New Roman" w:eastAsia="Times New Roman" w:hAnsi="Times New Roman" w:cs="Times New Roman"/>
                <w:sz w:val="24"/>
              </w:rPr>
            </w:pPr>
          </w:p>
        </w:tc>
        <w:tc>
          <w:tcPr>
            <w:tcW w:w="1910" w:type="dxa"/>
          </w:tcPr>
          <w:p w:rsidR="009551DF" w:rsidRPr="009551DF" w:rsidRDefault="009551DF" w:rsidP="009551DF">
            <w:pPr>
              <w:rPr>
                <w:rFonts w:ascii="Times New Roman" w:eastAsia="Times New Roman" w:hAnsi="Times New Roman" w:cs="Times New Roman"/>
                <w:sz w:val="24"/>
              </w:rPr>
            </w:pPr>
          </w:p>
        </w:tc>
        <w:tc>
          <w:tcPr>
            <w:tcW w:w="4113" w:type="dxa"/>
          </w:tcPr>
          <w:p w:rsidR="009551DF" w:rsidRPr="009551DF" w:rsidRDefault="009551DF" w:rsidP="009551DF">
            <w:pPr>
              <w:ind w:left="111"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къамелан этикетан норманаш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(маршала хаттар, Ӏодика йар, бехк</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цабиллар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дехар,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баркалла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дар).</w:t>
            </w:r>
          </w:p>
        </w:tc>
        <w:tc>
          <w:tcPr>
            <w:tcW w:w="5851" w:type="dxa"/>
          </w:tcPr>
          <w:p w:rsidR="009551DF" w:rsidRPr="009551DF" w:rsidRDefault="009551DF" w:rsidP="009551DF">
            <w:pPr>
              <w:ind w:left="110" w:right="78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Йозанехь предложенин кеп нийса кхочушйар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(йуьххьехь доккха элп, чаккхенгахь тӀадам).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схемаш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хӀиттор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кийча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схемаш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йустар а.</w:t>
            </w:r>
          </w:p>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Ӏамийна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пунктуацин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йозанехь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ларйар.</w:t>
            </w:r>
          </w:p>
          <w:p w:rsidR="009551DF" w:rsidRPr="009551DF" w:rsidRDefault="009551DF" w:rsidP="009551DF">
            <w:pPr>
              <w:ind w:left="110" w:right="9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«Муьлха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дукхайеза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хьуна?»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темина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10" w:right="8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ТӀекеренийн тайп-тайпана хьелаш гайтаран суьрташца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болх </w:t>
            </w:r>
            <w:r w:rsidRPr="009551DF">
              <w:rPr>
                <w:rFonts w:ascii="Times New Roman" w:eastAsia="Times New Roman" w:hAnsi="Times New Roman" w:cs="Times New Roman"/>
                <w:i/>
                <w:sz w:val="24"/>
                <w:lang w:val="ru-RU"/>
              </w:rPr>
              <w:t>(маршалла хаттар, Ӏодика йар, баркалла алар,</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дехар дар)</w:t>
            </w:r>
            <w:r w:rsidRPr="009551DF">
              <w:rPr>
                <w:rFonts w:ascii="Times New Roman" w:eastAsia="Times New Roman" w:hAnsi="Times New Roman" w:cs="Times New Roman"/>
                <w:sz w:val="24"/>
                <w:lang w:val="ru-RU"/>
              </w:rPr>
              <w:t>, хӀора хьолана догӀу этикетан 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10"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гӀиллакх-оьздангаллин</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лексикица</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10" w:right="84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Ролашца ловзар «Хьеший бахкар»: ламасташца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догӀуш,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хьеший тӀеэцар.</w:t>
            </w:r>
          </w:p>
          <w:p w:rsidR="009551DF" w:rsidRPr="009551DF" w:rsidRDefault="009551DF" w:rsidP="009551DF">
            <w:pPr>
              <w:spacing w:line="270" w:lineRule="atLeast"/>
              <w:ind w:left="110" w:right="111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«Цхьаьнакхетар»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къамелхочуьнга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могашалла,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гӀуллакх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хаттар.</w:t>
            </w:r>
          </w:p>
        </w:tc>
        <w:tc>
          <w:tcPr>
            <w:tcW w:w="3402"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873"/>
        </w:trPr>
        <w:tc>
          <w:tcPr>
            <w:tcW w:w="12656" w:type="dxa"/>
            <w:gridSpan w:val="4"/>
          </w:tcPr>
          <w:p w:rsidR="009551DF" w:rsidRPr="009551DF" w:rsidRDefault="009551DF" w:rsidP="009551DF">
            <w:pPr>
              <w:rPr>
                <w:rFonts w:ascii="Times New Roman" w:eastAsia="Times New Roman" w:hAnsi="Times New Roman" w:cs="Times New Roman"/>
                <w:b/>
                <w:sz w:val="24"/>
                <w:lang w:val="ru-RU"/>
              </w:rPr>
            </w:pPr>
          </w:p>
          <w:p w:rsidR="009551DF" w:rsidRPr="009551DF" w:rsidRDefault="009551DF" w:rsidP="009551DF">
            <w:pPr>
              <w:ind w:left="107"/>
              <w:rPr>
                <w:rFonts w:ascii="Times New Roman" w:eastAsia="Times New Roman" w:hAnsi="Times New Roman" w:cs="Times New Roman"/>
                <w:b/>
                <w:sz w:val="28"/>
                <w:lang w:val="ru-RU"/>
              </w:rPr>
            </w:pPr>
            <w:r w:rsidRPr="009551DF">
              <w:rPr>
                <w:rFonts w:ascii="Times New Roman" w:eastAsia="Times New Roman" w:hAnsi="Times New Roman" w:cs="Times New Roman"/>
                <w:b/>
                <w:sz w:val="28"/>
                <w:lang w:val="ru-RU"/>
              </w:rPr>
              <w:t>Резерв</w:t>
            </w:r>
            <w:r w:rsidRPr="009551DF">
              <w:rPr>
                <w:rFonts w:ascii="Times New Roman" w:eastAsia="Times New Roman" w:hAnsi="Times New Roman" w:cs="Times New Roman"/>
                <w:b/>
                <w:spacing w:val="-3"/>
                <w:sz w:val="28"/>
                <w:lang w:val="ru-RU"/>
              </w:rPr>
              <w:t xml:space="preserve"> </w:t>
            </w:r>
            <w:r w:rsidRPr="009551DF">
              <w:rPr>
                <w:rFonts w:ascii="Times New Roman" w:eastAsia="Times New Roman" w:hAnsi="Times New Roman" w:cs="Times New Roman"/>
                <w:b/>
                <w:sz w:val="28"/>
                <w:lang w:val="ru-RU"/>
              </w:rPr>
              <w:t>(дийнна дешаран</w:t>
            </w:r>
            <w:r w:rsidRPr="009551DF">
              <w:rPr>
                <w:rFonts w:ascii="Times New Roman" w:eastAsia="Times New Roman" w:hAnsi="Times New Roman" w:cs="Times New Roman"/>
                <w:b/>
                <w:spacing w:val="-2"/>
                <w:sz w:val="28"/>
                <w:lang w:val="ru-RU"/>
              </w:rPr>
              <w:t xml:space="preserve"> </w:t>
            </w:r>
            <w:r w:rsidRPr="009551DF">
              <w:rPr>
                <w:rFonts w:ascii="Times New Roman" w:eastAsia="Times New Roman" w:hAnsi="Times New Roman" w:cs="Times New Roman"/>
                <w:b/>
                <w:sz w:val="28"/>
                <w:lang w:val="ru-RU"/>
              </w:rPr>
              <w:t>шарна)</w:t>
            </w:r>
            <w:r w:rsidRPr="009551DF">
              <w:rPr>
                <w:rFonts w:ascii="Times New Roman" w:eastAsia="Times New Roman" w:hAnsi="Times New Roman" w:cs="Times New Roman"/>
                <w:b/>
                <w:spacing w:val="1"/>
                <w:sz w:val="28"/>
                <w:lang w:val="ru-RU"/>
              </w:rPr>
              <w:t xml:space="preserve"> </w:t>
            </w:r>
            <w:r w:rsidRPr="009551DF">
              <w:rPr>
                <w:rFonts w:ascii="Times New Roman" w:eastAsia="Times New Roman" w:hAnsi="Times New Roman" w:cs="Times New Roman"/>
                <w:b/>
                <w:sz w:val="28"/>
                <w:lang w:val="ru-RU"/>
              </w:rPr>
              <w:t>-</w:t>
            </w:r>
            <w:r w:rsidRPr="009551DF">
              <w:rPr>
                <w:rFonts w:ascii="Times New Roman" w:eastAsia="Times New Roman" w:hAnsi="Times New Roman" w:cs="Times New Roman"/>
                <w:b/>
                <w:spacing w:val="-4"/>
                <w:sz w:val="28"/>
                <w:lang w:val="ru-RU"/>
              </w:rPr>
              <w:t xml:space="preserve"> </w:t>
            </w:r>
            <w:r w:rsidRPr="009551DF">
              <w:rPr>
                <w:rFonts w:ascii="Times New Roman" w:eastAsia="Times New Roman" w:hAnsi="Times New Roman" w:cs="Times New Roman"/>
                <w:b/>
                <w:sz w:val="28"/>
                <w:lang w:val="ru-RU"/>
              </w:rPr>
              <w:t>10 с.</w:t>
            </w:r>
          </w:p>
        </w:tc>
        <w:tc>
          <w:tcPr>
            <w:tcW w:w="3402"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before="8" w:after="0" w:line="240" w:lineRule="auto"/>
        <w:rPr>
          <w:rFonts w:ascii="Times New Roman" w:eastAsia="Times New Roman" w:hAnsi="Times New Roman" w:cs="Times New Roman"/>
          <w:b/>
          <w:sz w:val="20"/>
          <w:szCs w:val="26"/>
        </w:rPr>
      </w:pPr>
    </w:p>
    <w:p w:rsidR="009551DF" w:rsidRPr="009551DF" w:rsidRDefault="009551DF" w:rsidP="009551DF">
      <w:pPr>
        <w:widowControl w:val="0"/>
        <w:numPr>
          <w:ilvl w:val="0"/>
          <w:numId w:val="7"/>
        </w:numPr>
        <w:tabs>
          <w:tab w:val="left" w:pos="6780"/>
        </w:tabs>
        <w:autoSpaceDE w:val="0"/>
        <w:autoSpaceDN w:val="0"/>
        <w:spacing w:before="89" w:after="0" w:line="240" w:lineRule="auto"/>
        <w:ind w:right="884" w:hanging="6780"/>
        <w:outlineLvl w:val="0"/>
        <w:rPr>
          <w:rFonts w:ascii="Times New Roman" w:eastAsia="Times New Roman" w:hAnsi="Times New Roman" w:cs="Times New Roman"/>
          <w:b/>
          <w:bCs/>
          <w:sz w:val="28"/>
          <w:szCs w:val="28"/>
          <w:u w:color="000000"/>
        </w:rPr>
      </w:pPr>
      <w:r w:rsidRPr="009551DF">
        <w:rPr>
          <w:rFonts w:ascii="Times New Roman" w:eastAsia="Times New Roman" w:hAnsi="Times New Roman" w:cs="Times New Roman"/>
          <w:b/>
          <w:bCs/>
          <w:sz w:val="28"/>
          <w:szCs w:val="28"/>
          <w:u w:color="000000"/>
        </w:rPr>
        <w:t>класс</w:t>
      </w:r>
      <w:r w:rsidRPr="009551DF">
        <w:rPr>
          <w:rFonts w:ascii="Times New Roman" w:eastAsia="Times New Roman" w:hAnsi="Times New Roman" w:cs="Times New Roman"/>
          <w:b/>
          <w:bCs/>
          <w:spacing w:val="-3"/>
          <w:sz w:val="28"/>
          <w:szCs w:val="28"/>
          <w:u w:color="000000"/>
        </w:rPr>
        <w:t xml:space="preserve"> </w:t>
      </w:r>
      <w:r w:rsidRPr="009551DF">
        <w:rPr>
          <w:rFonts w:ascii="Times New Roman" w:eastAsia="Times New Roman" w:hAnsi="Times New Roman" w:cs="Times New Roman"/>
          <w:b/>
          <w:bCs/>
          <w:sz w:val="28"/>
          <w:szCs w:val="28"/>
          <w:u w:color="000000"/>
        </w:rPr>
        <w:t>(102</w:t>
      </w:r>
      <w:r w:rsidRPr="009551DF">
        <w:rPr>
          <w:rFonts w:ascii="Times New Roman" w:eastAsia="Times New Roman" w:hAnsi="Times New Roman" w:cs="Times New Roman"/>
          <w:b/>
          <w:bCs/>
          <w:spacing w:val="-1"/>
          <w:sz w:val="28"/>
          <w:szCs w:val="28"/>
          <w:u w:color="000000"/>
        </w:rPr>
        <w:t xml:space="preserve"> </w:t>
      </w:r>
      <w:r w:rsidRPr="009551DF">
        <w:rPr>
          <w:rFonts w:ascii="Times New Roman" w:eastAsia="Times New Roman" w:hAnsi="Times New Roman" w:cs="Times New Roman"/>
          <w:b/>
          <w:bCs/>
          <w:sz w:val="28"/>
          <w:szCs w:val="28"/>
          <w:u w:color="000000"/>
        </w:rPr>
        <w:t>сахьт)</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b/>
          <w:sz w:val="20"/>
          <w:szCs w:val="2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827"/>
        </w:trPr>
        <w:tc>
          <w:tcPr>
            <w:tcW w:w="706" w:type="dxa"/>
          </w:tcPr>
          <w:p w:rsidR="009551DF" w:rsidRPr="009551DF" w:rsidRDefault="009551DF" w:rsidP="009551DF">
            <w:pPr>
              <w:spacing w:before="138"/>
              <w:ind w:left="179" w:right="153" w:firstLine="52"/>
              <w:rPr>
                <w:rFonts w:ascii="Times New Roman" w:eastAsia="Times New Roman" w:hAnsi="Times New Roman" w:cs="Times New Roman"/>
                <w:b/>
                <w:sz w:val="24"/>
              </w:rPr>
            </w:pPr>
            <w:r w:rsidRPr="009551DF">
              <w:rPr>
                <w:rFonts w:ascii="Times New Roman" w:eastAsia="Times New Roman" w:hAnsi="Times New Roman" w:cs="Times New Roman"/>
                <w:b/>
                <w:sz w:val="24"/>
              </w:rPr>
              <w:t>№</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п/п</w:t>
            </w:r>
          </w:p>
        </w:tc>
        <w:tc>
          <w:tcPr>
            <w:tcW w:w="1911" w:type="dxa"/>
          </w:tcPr>
          <w:p w:rsidR="009551DF" w:rsidRPr="009551DF" w:rsidRDefault="009551DF" w:rsidP="009551DF">
            <w:pPr>
              <w:spacing w:before="10"/>
              <w:rPr>
                <w:rFonts w:ascii="Times New Roman" w:eastAsia="Times New Roman" w:hAnsi="Times New Roman" w:cs="Times New Roman"/>
                <w:b/>
                <w:sz w:val="23"/>
              </w:rPr>
            </w:pPr>
          </w:p>
          <w:p w:rsidR="009551DF" w:rsidRPr="009551DF" w:rsidRDefault="009551DF" w:rsidP="009551DF">
            <w:pPr>
              <w:ind w:left="611"/>
              <w:rPr>
                <w:rFonts w:ascii="Times New Roman" w:eastAsia="Times New Roman" w:hAnsi="Times New Roman" w:cs="Times New Roman"/>
                <w:b/>
                <w:sz w:val="24"/>
              </w:rPr>
            </w:pPr>
            <w:r w:rsidRPr="009551DF">
              <w:rPr>
                <w:rFonts w:ascii="Times New Roman" w:eastAsia="Times New Roman" w:hAnsi="Times New Roman" w:cs="Times New Roman"/>
                <w:b/>
                <w:sz w:val="24"/>
              </w:rPr>
              <w:t>Дакъа</w:t>
            </w:r>
          </w:p>
        </w:tc>
        <w:tc>
          <w:tcPr>
            <w:tcW w:w="3769" w:type="dxa"/>
          </w:tcPr>
          <w:p w:rsidR="009551DF" w:rsidRPr="009551DF" w:rsidRDefault="009551DF" w:rsidP="009551DF">
            <w:pPr>
              <w:spacing w:before="10"/>
              <w:rPr>
                <w:rFonts w:ascii="Times New Roman" w:eastAsia="Times New Roman" w:hAnsi="Times New Roman" w:cs="Times New Roman"/>
                <w:b/>
                <w:sz w:val="23"/>
              </w:rPr>
            </w:pPr>
          </w:p>
          <w:p w:rsidR="009551DF" w:rsidRPr="009551DF" w:rsidRDefault="009551DF" w:rsidP="009551DF">
            <w:pPr>
              <w:ind w:left="1377" w:right="1368"/>
              <w:jc w:val="center"/>
              <w:rPr>
                <w:rFonts w:ascii="Times New Roman" w:eastAsia="Times New Roman" w:hAnsi="Times New Roman" w:cs="Times New Roman"/>
                <w:b/>
                <w:sz w:val="24"/>
              </w:rPr>
            </w:pPr>
            <w:r w:rsidRPr="009551DF">
              <w:rPr>
                <w:rFonts w:ascii="Times New Roman" w:eastAsia="Times New Roman" w:hAnsi="Times New Roman" w:cs="Times New Roman"/>
                <w:b/>
                <w:sz w:val="24"/>
              </w:rPr>
              <w:t>Чулацам</w:t>
            </w:r>
          </w:p>
        </w:tc>
        <w:tc>
          <w:tcPr>
            <w:tcW w:w="6234" w:type="dxa"/>
          </w:tcPr>
          <w:p w:rsidR="009551DF" w:rsidRPr="009551DF" w:rsidRDefault="009551DF" w:rsidP="009551DF">
            <w:pPr>
              <w:ind w:left="757" w:right="255" w:firstLine="91"/>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Ӏамор вовшахтохаран некъаш а, кепаш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Дешархойн</w:t>
            </w:r>
            <w:r w:rsidRPr="009551DF">
              <w:rPr>
                <w:rFonts w:ascii="Times New Roman" w:eastAsia="Times New Roman" w:hAnsi="Times New Roman" w:cs="Times New Roman"/>
                <w:b/>
                <w:spacing w:val="-9"/>
                <w:sz w:val="24"/>
                <w:lang w:val="ru-RU"/>
              </w:rPr>
              <w:t xml:space="preserve"> </w:t>
            </w:r>
            <w:r w:rsidRPr="009551DF">
              <w:rPr>
                <w:rFonts w:ascii="Times New Roman" w:eastAsia="Times New Roman" w:hAnsi="Times New Roman" w:cs="Times New Roman"/>
                <w:b/>
                <w:sz w:val="24"/>
                <w:lang w:val="ru-RU"/>
              </w:rPr>
              <w:t>гӀуллакхдаран</w:t>
            </w:r>
            <w:r w:rsidRPr="009551DF">
              <w:rPr>
                <w:rFonts w:ascii="Times New Roman" w:eastAsia="Times New Roman" w:hAnsi="Times New Roman" w:cs="Times New Roman"/>
                <w:b/>
                <w:spacing w:val="-9"/>
                <w:sz w:val="24"/>
                <w:lang w:val="ru-RU"/>
              </w:rPr>
              <w:t xml:space="preserve"> </w:t>
            </w:r>
            <w:r w:rsidRPr="009551DF">
              <w:rPr>
                <w:rFonts w:ascii="Times New Roman" w:eastAsia="Times New Roman" w:hAnsi="Times New Roman" w:cs="Times New Roman"/>
                <w:b/>
                <w:sz w:val="24"/>
                <w:lang w:val="ru-RU"/>
              </w:rPr>
              <w:t>характеристика</w:t>
            </w:r>
          </w:p>
        </w:tc>
        <w:tc>
          <w:tcPr>
            <w:tcW w:w="2993" w:type="dxa"/>
          </w:tcPr>
          <w:p w:rsidR="009551DF" w:rsidRPr="009551DF" w:rsidRDefault="009551DF" w:rsidP="009551DF">
            <w:pPr>
              <w:spacing w:before="10"/>
              <w:rPr>
                <w:rFonts w:ascii="Times New Roman" w:eastAsia="Times New Roman" w:hAnsi="Times New Roman" w:cs="Times New Roman"/>
                <w:b/>
                <w:sz w:val="23"/>
                <w:lang w:val="ru-RU"/>
              </w:rPr>
            </w:pPr>
          </w:p>
          <w:p w:rsidR="009551DF" w:rsidRPr="009551DF" w:rsidRDefault="009551DF" w:rsidP="009551DF">
            <w:pPr>
              <w:ind w:left="421"/>
              <w:rPr>
                <w:rFonts w:ascii="Times New Roman" w:eastAsia="Times New Roman" w:hAnsi="Times New Roman" w:cs="Times New Roman"/>
                <w:b/>
                <w:sz w:val="24"/>
              </w:rPr>
            </w:pPr>
            <w:r w:rsidRPr="009551DF">
              <w:rPr>
                <w:rFonts w:ascii="Times New Roman" w:eastAsia="Times New Roman" w:hAnsi="Times New Roman" w:cs="Times New Roman"/>
                <w:b/>
                <w:sz w:val="24"/>
              </w:rPr>
              <w:t>Используемые</w:t>
            </w:r>
            <w:r w:rsidRPr="009551DF">
              <w:rPr>
                <w:rFonts w:ascii="Times New Roman" w:eastAsia="Times New Roman" w:hAnsi="Times New Roman" w:cs="Times New Roman"/>
                <w:b/>
                <w:spacing w:val="-4"/>
                <w:sz w:val="24"/>
              </w:rPr>
              <w:t xml:space="preserve"> </w:t>
            </w:r>
            <w:r w:rsidRPr="009551DF">
              <w:rPr>
                <w:rFonts w:ascii="Times New Roman" w:eastAsia="Times New Roman" w:hAnsi="Times New Roman" w:cs="Times New Roman"/>
                <w:b/>
                <w:sz w:val="24"/>
              </w:rPr>
              <w:t>ЭОР</w:t>
            </w:r>
          </w:p>
        </w:tc>
      </w:tr>
      <w:tr w:rsidR="009551DF" w:rsidRPr="009551DF" w:rsidTr="00EF0B46">
        <w:trPr>
          <w:trHeight w:val="1658"/>
        </w:trPr>
        <w:tc>
          <w:tcPr>
            <w:tcW w:w="706"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1.</w:t>
            </w:r>
          </w:p>
        </w:tc>
        <w:tc>
          <w:tcPr>
            <w:tcW w:w="1911" w:type="dxa"/>
          </w:tcPr>
          <w:p w:rsidR="009551DF" w:rsidRPr="009551DF" w:rsidRDefault="009551DF" w:rsidP="009551DF">
            <w:pPr>
              <w:ind w:left="107" w:right="113"/>
              <w:rPr>
                <w:rFonts w:ascii="Times New Roman" w:eastAsia="Times New Roman" w:hAnsi="Times New Roman" w:cs="Times New Roman"/>
                <w:b/>
                <w:sz w:val="24"/>
              </w:rPr>
            </w:pPr>
            <w:r w:rsidRPr="009551DF">
              <w:rPr>
                <w:rFonts w:ascii="Times New Roman" w:eastAsia="Times New Roman" w:hAnsi="Times New Roman" w:cs="Times New Roman"/>
                <w:b/>
                <w:sz w:val="24"/>
              </w:rPr>
              <w:t>Маттах лаьцна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йукъара</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хаамаш</w:t>
            </w:r>
          </w:p>
          <w:p w:rsidR="009551DF" w:rsidRPr="009551DF" w:rsidRDefault="009551DF" w:rsidP="009551DF">
            <w:pPr>
              <w:spacing w:line="270" w:lineRule="atLeast"/>
              <w:ind w:left="107" w:right="226"/>
              <w:rPr>
                <w:rFonts w:ascii="Times New Roman" w:eastAsia="Times New Roman" w:hAnsi="Times New Roman" w:cs="Times New Roman"/>
                <w:b/>
                <w:sz w:val="24"/>
              </w:rPr>
            </w:pPr>
            <w:r w:rsidRPr="009551DF">
              <w:rPr>
                <w:rFonts w:ascii="Times New Roman" w:eastAsia="Times New Roman" w:hAnsi="Times New Roman" w:cs="Times New Roman"/>
                <w:b/>
                <w:sz w:val="24"/>
              </w:rPr>
              <w:t>(1 сахьт,</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кхидӀа курсан</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массо</w:t>
            </w:r>
            <w:r w:rsidRPr="009551DF">
              <w:rPr>
                <w:rFonts w:ascii="Times New Roman" w:eastAsia="Times New Roman" w:hAnsi="Times New Roman" w:cs="Times New Roman"/>
                <w:b/>
                <w:spacing w:val="-6"/>
                <w:sz w:val="24"/>
              </w:rPr>
              <w:t xml:space="preserve"> </w:t>
            </w:r>
            <w:r w:rsidRPr="009551DF">
              <w:rPr>
                <w:rFonts w:ascii="Times New Roman" w:eastAsia="Times New Roman" w:hAnsi="Times New Roman" w:cs="Times New Roman"/>
                <w:b/>
                <w:sz w:val="24"/>
              </w:rPr>
              <w:t>декъехь</w:t>
            </w:r>
          </w:p>
        </w:tc>
        <w:tc>
          <w:tcPr>
            <w:tcW w:w="3769" w:type="dxa"/>
          </w:tcPr>
          <w:p w:rsidR="009551DF" w:rsidRPr="009551DF" w:rsidRDefault="009551DF" w:rsidP="009551DF">
            <w:pPr>
              <w:ind w:left="109" w:right="9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 адамийн тӀекеренан коьрта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гӀирс</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къоман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культурин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60"/>
                <w:sz w:val="24"/>
                <w:lang w:val="ru-RU"/>
              </w:rPr>
              <w:t xml:space="preserve"> </w:t>
            </w:r>
            <w:r w:rsidRPr="009551DF">
              <w:rPr>
                <w:rFonts w:ascii="Times New Roman" w:eastAsia="Times New Roman" w:hAnsi="Times New Roman" w:cs="Times New Roman"/>
                <w:sz w:val="24"/>
                <w:lang w:val="ru-RU"/>
              </w:rPr>
              <w:t>Россин а, дуьненан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шортенан тайп-</w:t>
            </w:r>
          </w:p>
          <w:p w:rsidR="009551DF" w:rsidRPr="009551DF" w:rsidRDefault="009551DF" w:rsidP="009551DF">
            <w:pPr>
              <w:spacing w:line="270" w:lineRule="atLeast"/>
              <w:ind w:left="109" w:right="115"/>
              <w:rPr>
                <w:rFonts w:ascii="Times New Roman" w:eastAsia="Times New Roman" w:hAnsi="Times New Roman" w:cs="Times New Roman"/>
                <w:sz w:val="24"/>
              </w:rPr>
            </w:pPr>
            <w:r w:rsidRPr="009551DF">
              <w:rPr>
                <w:rFonts w:ascii="Times New Roman" w:eastAsia="Times New Roman" w:hAnsi="Times New Roman" w:cs="Times New Roman"/>
                <w:sz w:val="24"/>
                <w:lang w:val="ru-RU"/>
              </w:rPr>
              <w:t>тайпаналлех йуьхьанцара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кхетамаш.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rPr>
              <w:t>Мотт</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бовзаран</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некъаш:</w:t>
            </w:r>
          </w:p>
        </w:tc>
        <w:tc>
          <w:tcPr>
            <w:tcW w:w="6234" w:type="dxa"/>
          </w:tcPr>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«Адамийн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дахарехь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темина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къамел.</w:t>
            </w:r>
          </w:p>
          <w:p w:rsidR="009551DF" w:rsidRPr="009551DF" w:rsidRDefault="009551DF" w:rsidP="009551DF">
            <w:pPr>
              <w:ind w:left="109" w:right="2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 къоман культурин хилам а, адамийн уьйран коьрта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гӀирс</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хиларх йукъахь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жамӀан кеп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йалор.</w:t>
            </w:r>
          </w:p>
          <w:p w:rsidR="009551DF" w:rsidRPr="009551DF" w:rsidRDefault="009551DF" w:rsidP="009551DF">
            <w:pPr>
              <w:spacing w:line="270" w:lineRule="atLeast"/>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хазаллех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долуш хиларх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хетарг кепе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далор.</w:t>
            </w:r>
          </w:p>
        </w:tc>
        <w:tc>
          <w:tcPr>
            <w:tcW w:w="2993" w:type="dxa"/>
          </w:tcPr>
          <w:p w:rsidR="009551DF" w:rsidRPr="009551DF" w:rsidRDefault="009551DF" w:rsidP="009551DF">
            <w:pPr>
              <w:ind w:left="106"/>
              <w:rPr>
                <w:rFonts w:ascii="Times New Roman" w:eastAsia="Times New Roman" w:hAnsi="Times New Roman" w:cs="Times New Roman"/>
                <w:sz w:val="24"/>
              </w:rPr>
            </w:pPr>
            <w:r w:rsidRPr="009551DF">
              <w:rPr>
                <w:rFonts w:ascii="Times New Roman" w:eastAsia="Times New Roman" w:hAnsi="Times New Roman" w:cs="Times New Roman"/>
                <w:sz w:val="24"/>
              </w:rPr>
              <w:t>https://neb-</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pacing w:val="-1"/>
                <w:sz w:val="24"/>
              </w:rPr>
              <w:t>chr.ru/read/cat/yazykoznanie</w:t>
            </w: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lang w:val="en-US"/>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1380"/>
        </w:trPr>
        <w:tc>
          <w:tcPr>
            <w:tcW w:w="706" w:type="dxa"/>
          </w:tcPr>
          <w:p w:rsidR="009551DF" w:rsidRPr="009551DF" w:rsidRDefault="009551DF" w:rsidP="009551DF">
            <w:pPr>
              <w:rPr>
                <w:rFonts w:ascii="Times New Roman" w:eastAsia="Times New Roman" w:hAnsi="Times New Roman" w:cs="Times New Roman"/>
                <w:sz w:val="24"/>
              </w:rPr>
            </w:pPr>
          </w:p>
        </w:tc>
        <w:tc>
          <w:tcPr>
            <w:tcW w:w="1911"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Ӏамадо)</w:t>
            </w:r>
          </w:p>
        </w:tc>
        <w:tc>
          <w:tcPr>
            <w:tcW w:w="3769" w:type="dxa"/>
          </w:tcPr>
          <w:p w:rsidR="009551DF" w:rsidRPr="009551DF" w:rsidRDefault="009551DF" w:rsidP="009551DF">
            <w:pPr>
              <w:spacing w:line="275" w:lineRule="exact"/>
              <w:ind w:left="109"/>
              <w:rPr>
                <w:rFonts w:ascii="Times New Roman" w:eastAsia="Times New Roman" w:hAnsi="Times New Roman" w:cs="Times New Roman"/>
                <w:sz w:val="24"/>
              </w:rPr>
            </w:pPr>
            <w:r w:rsidRPr="009551DF">
              <w:rPr>
                <w:rFonts w:ascii="Times New Roman" w:eastAsia="Times New Roman" w:hAnsi="Times New Roman" w:cs="Times New Roman"/>
                <w:sz w:val="24"/>
              </w:rPr>
              <w:t>тергам,</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анализ.</w:t>
            </w:r>
          </w:p>
        </w:tc>
        <w:tc>
          <w:tcPr>
            <w:tcW w:w="6234" w:type="dxa"/>
          </w:tcPr>
          <w:p w:rsidR="009551DF" w:rsidRPr="009551DF" w:rsidRDefault="009551DF" w:rsidP="009551DF">
            <w:pPr>
              <w:ind w:left="109" w:right="42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Россин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Федерацехь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шорталлех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болу</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хаамаш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бийцаре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бар.</w:t>
            </w:r>
          </w:p>
          <w:p w:rsidR="009551DF" w:rsidRPr="009551DF" w:rsidRDefault="009551DF" w:rsidP="009551DF">
            <w:pPr>
              <w:ind w:left="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Ӏаморан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некъех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p>
          <w:p w:rsidR="009551DF" w:rsidRPr="009551DF" w:rsidRDefault="009551DF" w:rsidP="009551DF">
            <w:pPr>
              <w:spacing w:line="270" w:lineRule="atLeast"/>
              <w:ind w:left="109" w:right="565"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Йукъахь жамӀан кеп йалор: тергам а, анализ, а – мотт</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Ӏаморан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некъаш.</w:t>
            </w:r>
          </w:p>
        </w:tc>
        <w:tc>
          <w:tcPr>
            <w:tcW w:w="2993" w:type="dxa"/>
            <w:vMerge w:val="restart"/>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7729"/>
        </w:trPr>
        <w:tc>
          <w:tcPr>
            <w:tcW w:w="706"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2.</w:t>
            </w:r>
          </w:p>
        </w:tc>
        <w:tc>
          <w:tcPr>
            <w:tcW w:w="1911" w:type="dxa"/>
          </w:tcPr>
          <w:p w:rsidR="009551DF" w:rsidRPr="009551DF" w:rsidRDefault="009551DF" w:rsidP="009551DF">
            <w:pPr>
              <w:ind w:left="107" w:right="628"/>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Фонетика,</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графика,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орфоэпии</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(8</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сахьт,</w:t>
            </w:r>
          </w:p>
          <w:p w:rsidR="009551DF" w:rsidRPr="009551DF" w:rsidRDefault="009551DF" w:rsidP="009551DF">
            <w:pPr>
              <w:ind w:left="107" w:right="243"/>
              <w:jc w:val="both"/>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кхидӀа курсан</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массо декъехь</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Ӏамадо)</w:t>
            </w:r>
          </w:p>
        </w:tc>
        <w:tc>
          <w:tcPr>
            <w:tcW w:w="3769" w:type="dxa"/>
          </w:tcPr>
          <w:p w:rsidR="009551DF" w:rsidRPr="009551DF" w:rsidRDefault="009551DF" w:rsidP="009551DF">
            <w:pPr>
              <w:ind w:left="109" w:right="5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 маьӀна къасторан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гӀуллакх; аьзнаш а, элпаш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зевне, къора мукъаза аьзнаш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довзар.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Озан башхаллин</w:t>
            </w:r>
          </w:p>
          <w:p w:rsidR="009551DF" w:rsidRPr="009551DF" w:rsidRDefault="009551DF" w:rsidP="009551DF">
            <w:pPr>
              <w:ind w:left="109" w:right="16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характеристика: мукъа – мукъаза;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зевне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къора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мукъазнаш.</w:t>
            </w:r>
          </w:p>
          <w:p w:rsidR="009551DF" w:rsidRPr="009551DF" w:rsidRDefault="009551DF" w:rsidP="009551DF">
            <w:pPr>
              <w:ind w:left="109" w:right="22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меттан ша-тайпа мукъа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фонемаш </w:t>
            </w:r>
            <w:r w:rsidRPr="009551DF">
              <w:rPr>
                <w:rFonts w:ascii="Times New Roman" w:eastAsia="Times New Roman" w:hAnsi="Times New Roman" w:cs="Times New Roman"/>
                <w:i/>
                <w:sz w:val="24"/>
                <w:lang w:val="ru-RU"/>
              </w:rPr>
              <w:t xml:space="preserve">(аь-аь, оь-оь, уь-уьй)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i/>
                <w:sz w:val="24"/>
                <w:lang w:val="ru-RU"/>
              </w:rPr>
              <w:t>,</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 xml:space="preserve">уьш элпашца билгалйар а </w:t>
            </w:r>
            <w:r w:rsidRPr="009551DF">
              <w:rPr>
                <w:rFonts w:ascii="Times New Roman" w:eastAsia="Times New Roman" w:hAnsi="Times New Roman" w:cs="Times New Roman"/>
                <w:i/>
                <w:sz w:val="24"/>
                <w:lang w:val="ru-RU"/>
              </w:rPr>
              <w:t>(аь, оь,</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уь, яь, юь).Я, яь, ю, юь, е(ё)</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i/>
                <w:sz w:val="24"/>
                <w:lang w:val="ru-RU"/>
              </w:rPr>
              <w:t>.Э,</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е</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sz w:val="24"/>
                <w:lang w:val="ru-RU"/>
              </w:rPr>
              <w:t>элпашца</w:t>
            </w:r>
          </w:p>
          <w:p w:rsidR="009551DF" w:rsidRPr="009551DF" w:rsidRDefault="009551DF" w:rsidP="009551DF">
            <w:pPr>
              <w:ind w:left="109" w:right="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i/>
                <w:sz w:val="24"/>
                <w:lang w:val="ru-RU"/>
              </w:rPr>
              <w:t xml:space="preserve">. </w:t>
            </w:r>
            <w:r w:rsidRPr="009551DF">
              <w:rPr>
                <w:rFonts w:ascii="Times New Roman" w:eastAsia="Times New Roman" w:hAnsi="Times New Roman" w:cs="Times New Roman"/>
                <w:sz w:val="24"/>
                <w:lang w:val="ru-RU"/>
              </w:rPr>
              <w:t>Деха а, доца а мукъанаш.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i/>
                <w:sz w:val="24"/>
                <w:lang w:val="ru-RU"/>
              </w:rPr>
              <w:t xml:space="preserve">Й </w:t>
            </w:r>
            <w:r w:rsidRPr="009551DF">
              <w:rPr>
                <w:rFonts w:ascii="Times New Roman" w:eastAsia="Times New Roman" w:hAnsi="Times New Roman" w:cs="Times New Roman"/>
                <w:sz w:val="24"/>
                <w:lang w:val="ru-RU"/>
              </w:rPr>
              <w:t>элпаца долу дешнаш. 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ша-тайпа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мукъаза</w:t>
            </w:r>
          </w:p>
          <w:p w:rsidR="009551DF" w:rsidRPr="009551DF" w:rsidRDefault="009551DF" w:rsidP="009551DF">
            <w:pPr>
              <w:ind w:left="109" w:right="29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фонемаш </w:t>
            </w:r>
            <w:r w:rsidRPr="009551DF">
              <w:rPr>
                <w:rFonts w:ascii="Times New Roman" w:eastAsia="Times New Roman" w:hAnsi="Times New Roman" w:cs="Times New Roman"/>
                <w:i/>
                <w:sz w:val="24"/>
                <w:lang w:val="ru-RU"/>
              </w:rPr>
              <w:t>(гӀ, кӀ, къ, кх, пӀ, тӀ, хӀ,</w:t>
            </w:r>
            <w:r w:rsidRPr="009551DF">
              <w:rPr>
                <w:rFonts w:ascii="Times New Roman" w:eastAsia="Times New Roman" w:hAnsi="Times New Roman" w:cs="Times New Roman"/>
                <w:i/>
                <w:spacing w:val="-58"/>
                <w:sz w:val="24"/>
                <w:lang w:val="ru-RU"/>
              </w:rPr>
              <w:t xml:space="preserve"> </w:t>
            </w:r>
            <w:r w:rsidRPr="009551DF">
              <w:rPr>
                <w:rFonts w:ascii="Times New Roman" w:eastAsia="Times New Roman" w:hAnsi="Times New Roman" w:cs="Times New Roman"/>
                <w:i/>
                <w:sz w:val="24"/>
                <w:lang w:val="ru-RU"/>
              </w:rPr>
              <w:t>хь,</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цӀ, чӀ, Ӏ)</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i/>
                <w:sz w:val="24"/>
                <w:lang w:val="ru-RU"/>
              </w:rPr>
              <w:t xml:space="preserve">, </w:t>
            </w:r>
            <w:r w:rsidRPr="009551DF">
              <w:rPr>
                <w:rFonts w:ascii="Times New Roman" w:eastAsia="Times New Roman" w:hAnsi="Times New Roman" w:cs="Times New Roman"/>
                <w:sz w:val="24"/>
                <w:lang w:val="ru-RU"/>
              </w:rPr>
              <w:t>уьш элпашца</w:t>
            </w:r>
          </w:p>
          <w:p w:rsidR="009551DF" w:rsidRPr="009551DF" w:rsidRDefault="009551DF" w:rsidP="009551DF">
            <w:pPr>
              <w:ind w:left="109" w:right="363"/>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билгалйар а</w:t>
            </w:r>
            <w:r w:rsidRPr="009551DF">
              <w:rPr>
                <w:rFonts w:ascii="Times New Roman" w:eastAsia="Times New Roman" w:hAnsi="Times New Roman" w:cs="Times New Roman"/>
                <w:i/>
                <w:sz w:val="24"/>
                <w:lang w:val="ru-RU"/>
              </w:rPr>
              <w:t xml:space="preserve">.Щ, ь, ы, ф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долу дешнаш. Шеконца </w:t>
            </w:r>
            <w:r w:rsidRPr="009551DF">
              <w:rPr>
                <w:rFonts w:ascii="Times New Roman" w:eastAsia="Times New Roman" w:hAnsi="Times New Roman" w:cs="Times New Roman"/>
                <w:i/>
                <w:sz w:val="24"/>
                <w:lang w:val="ru-RU"/>
              </w:rPr>
              <w:t>[оьв],</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 xml:space="preserve">[ой], [эв] </w:t>
            </w:r>
            <w:r w:rsidRPr="009551DF">
              <w:rPr>
                <w:rFonts w:ascii="Times New Roman" w:eastAsia="Times New Roman" w:hAnsi="Times New Roman" w:cs="Times New Roman"/>
                <w:sz w:val="24"/>
                <w:lang w:val="ru-RU"/>
              </w:rPr>
              <w:t>хеза 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i/>
                <w:sz w:val="24"/>
                <w:lang w:val="ru-RU"/>
              </w:rPr>
              <w:t>.</w:t>
            </w:r>
          </w:p>
          <w:p w:rsidR="009551DF" w:rsidRPr="009551DF" w:rsidRDefault="009551DF" w:rsidP="009551DF">
            <w:pPr>
              <w:ind w:left="109" w:right="2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 дешдакъошка декъар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цхьаьнакхетарш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w:t>
            </w:r>
          </w:p>
          <w:p w:rsidR="009551DF" w:rsidRPr="009551DF" w:rsidRDefault="009551DF" w:rsidP="009551DF">
            <w:pPr>
              <w:spacing w:before="1"/>
              <w:ind w:left="109" w:right="24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Дошамашца болх беш алфавитах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кхетамах пайдаэцар.</w:t>
            </w:r>
          </w:p>
          <w:p w:rsidR="009551DF" w:rsidRPr="009551DF" w:rsidRDefault="009551DF" w:rsidP="009551DF">
            <w:pPr>
              <w:spacing w:line="270" w:lineRule="atLeast"/>
              <w:ind w:left="109" w:right="3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боцу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графикин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гӀирсаш: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дешнашна йуккъехь кӀайдарг,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сехьадаккхаран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хьаьрк,</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абзац</w:t>
            </w:r>
          </w:p>
        </w:tc>
        <w:tc>
          <w:tcPr>
            <w:tcW w:w="6234" w:type="dxa"/>
          </w:tcPr>
          <w:p w:rsidR="009551DF" w:rsidRPr="009551DF" w:rsidRDefault="009551DF" w:rsidP="009551DF">
            <w:pPr>
              <w:ind w:left="109" w:right="1256"/>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Схемина тӀе а тевжаш, аьзнийн характеристика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кхочушйар.</w:t>
            </w:r>
          </w:p>
          <w:p w:rsidR="009551DF" w:rsidRPr="009551DF" w:rsidRDefault="009551DF" w:rsidP="009551DF">
            <w:pPr>
              <w:ind w:left="109"/>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базар.</w:t>
            </w:r>
          </w:p>
          <w:p w:rsidR="009551DF" w:rsidRPr="009551DF" w:rsidRDefault="009551DF" w:rsidP="009551DF">
            <w:pPr>
              <w:ind w:left="109" w:right="242"/>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артикуляцин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башхаллаш.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Аьзнийн а, аьзнийн цхьаьнакхетарийн нийса алар. Шаьш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билгалдечу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озан характеристикехула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элпийн</w:t>
            </w:r>
          </w:p>
          <w:p w:rsidR="009551DF" w:rsidRPr="009551DF" w:rsidRDefault="009551DF" w:rsidP="009551DF">
            <w:pPr>
              <w:ind w:left="109"/>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классификаци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кхочушйар.</w:t>
            </w:r>
          </w:p>
          <w:p w:rsidR="009551DF" w:rsidRPr="009551DF" w:rsidRDefault="009551DF" w:rsidP="009551DF">
            <w:pPr>
              <w:ind w:left="109" w:right="702"/>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Меттан коьчална тӀехь тергам: я, яь, ю, юь, е (ё), э, 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элпашца долчу дешнийн аьзнийн-элпийн хӀоттамехь</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йолчу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башхаллех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кхетор.</w:t>
            </w:r>
          </w:p>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ша-тайпанчу</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09"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Шалхачу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кӀ,</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пӀ,</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 хӀ,</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чӀ,</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Долахьчу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йукъарчу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аьзнийн</w:t>
            </w:r>
          </w:p>
          <w:p w:rsidR="009551DF" w:rsidRPr="009551DF" w:rsidRDefault="009551DF" w:rsidP="009551DF">
            <w:pPr>
              <w:ind w:left="109" w:right="36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барам базар, хӀора нисйеллачу меттехь элпийн, аьзнийн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бараман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галморзахаллех кхетор.</w:t>
            </w:r>
          </w:p>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могӀанера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вукху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могӀане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аьтто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вовшашца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Графикин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гӀирсех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кхетор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кӀайдарг,</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дош сехьадаккхаран хьаьрк, абзац, предлолженин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тӀадам.</w:t>
            </w:r>
          </w:p>
          <w:p w:rsidR="009551DF" w:rsidRPr="009551DF" w:rsidRDefault="009551DF" w:rsidP="009551DF">
            <w:pPr>
              <w:ind w:left="109"/>
              <w:rPr>
                <w:rFonts w:ascii="Times New Roman" w:eastAsia="Times New Roman" w:hAnsi="Times New Roman" w:cs="Times New Roman"/>
                <w:sz w:val="24"/>
              </w:rPr>
            </w:pPr>
            <w:r w:rsidRPr="009551DF">
              <w:rPr>
                <w:rFonts w:ascii="Times New Roman" w:eastAsia="Times New Roman" w:hAnsi="Times New Roman" w:cs="Times New Roman"/>
                <w:sz w:val="24"/>
              </w:rPr>
              <w:t>Дош</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сехьадаккхаран</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бакъонах</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пайдаэцар.</w:t>
            </w:r>
          </w:p>
        </w:tc>
        <w:tc>
          <w:tcPr>
            <w:tcW w:w="2993" w:type="dxa"/>
            <w:vMerge/>
            <w:tcBorders>
              <w:top w:val="nil"/>
            </w:tcBorders>
          </w:tcPr>
          <w:p w:rsidR="009551DF" w:rsidRPr="009551DF" w:rsidRDefault="009551DF" w:rsidP="009551DF">
            <w:pPr>
              <w:rPr>
                <w:rFonts w:ascii="Times New Roman" w:eastAsia="Times New Roman" w:hAnsi="Times New Roman" w:cs="Times New Roman"/>
                <w:sz w:val="2"/>
                <w:szCs w:val="2"/>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
          <w:szCs w:val="2"/>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552"/>
        </w:trPr>
        <w:tc>
          <w:tcPr>
            <w:tcW w:w="706" w:type="dxa"/>
          </w:tcPr>
          <w:p w:rsidR="009551DF" w:rsidRPr="009551DF" w:rsidRDefault="009551DF" w:rsidP="009551DF">
            <w:pPr>
              <w:rPr>
                <w:rFonts w:ascii="Times New Roman" w:eastAsia="Times New Roman" w:hAnsi="Times New Roman" w:cs="Times New Roman"/>
                <w:sz w:val="24"/>
              </w:rPr>
            </w:pPr>
          </w:p>
        </w:tc>
        <w:tc>
          <w:tcPr>
            <w:tcW w:w="1911" w:type="dxa"/>
          </w:tcPr>
          <w:p w:rsidR="009551DF" w:rsidRPr="009551DF" w:rsidRDefault="009551DF" w:rsidP="009551DF">
            <w:pPr>
              <w:rPr>
                <w:rFonts w:ascii="Times New Roman" w:eastAsia="Times New Roman" w:hAnsi="Times New Roman" w:cs="Times New Roman"/>
                <w:sz w:val="24"/>
              </w:rPr>
            </w:pPr>
          </w:p>
        </w:tc>
        <w:tc>
          <w:tcPr>
            <w:tcW w:w="3769" w:type="dxa"/>
          </w:tcPr>
          <w:p w:rsidR="009551DF" w:rsidRPr="009551DF" w:rsidRDefault="009551DF" w:rsidP="009551DF">
            <w:pPr>
              <w:spacing w:line="276" w:lineRule="exact"/>
              <w:ind w:left="109" w:right="453"/>
              <w:rPr>
                <w:rFonts w:ascii="Times New Roman" w:eastAsia="Times New Roman" w:hAnsi="Times New Roman" w:cs="Times New Roman"/>
                <w:sz w:val="24"/>
              </w:rPr>
            </w:pPr>
            <w:r w:rsidRPr="009551DF">
              <w:rPr>
                <w:rFonts w:ascii="Times New Roman" w:eastAsia="Times New Roman" w:hAnsi="Times New Roman" w:cs="Times New Roman"/>
                <w:sz w:val="24"/>
              </w:rPr>
              <w:t>(цӀен могӀа), сацаран хьаьркаш</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(Ӏамийнчун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барамехь).</w:t>
            </w:r>
          </w:p>
        </w:tc>
        <w:tc>
          <w:tcPr>
            <w:tcW w:w="6234" w:type="dxa"/>
          </w:tcPr>
          <w:p w:rsidR="009551DF" w:rsidRPr="009551DF" w:rsidRDefault="009551DF" w:rsidP="009551DF">
            <w:pPr>
              <w:rPr>
                <w:rFonts w:ascii="Times New Roman" w:eastAsia="Times New Roman" w:hAnsi="Times New Roman" w:cs="Times New Roman"/>
                <w:sz w:val="24"/>
              </w:rPr>
            </w:pPr>
          </w:p>
        </w:tc>
        <w:tc>
          <w:tcPr>
            <w:tcW w:w="2993" w:type="dxa"/>
          </w:tcPr>
          <w:p w:rsidR="009551DF" w:rsidRPr="009551DF" w:rsidRDefault="009551DF" w:rsidP="009551DF">
            <w:pPr>
              <w:rPr>
                <w:rFonts w:ascii="Times New Roman" w:eastAsia="Times New Roman" w:hAnsi="Times New Roman" w:cs="Times New Roman"/>
                <w:sz w:val="24"/>
              </w:rPr>
            </w:pPr>
          </w:p>
        </w:tc>
      </w:tr>
      <w:tr w:rsidR="009551DF" w:rsidRPr="009551DF" w:rsidTr="00EF0B46">
        <w:trPr>
          <w:trHeight w:val="6900"/>
        </w:trPr>
        <w:tc>
          <w:tcPr>
            <w:tcW w:w="706"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3.</w:t>
            </w:r>
          </w:p>
        </w:tc>
        <w:tc>
          <w:tcPr>
            <w:tcW w:w="1911" w:type="dxa"/>
          </w:tcPr>
          <w:p w:rsidR="009551DF" w:rsidRPr="009551DF" w:rsidRDefault="009551DF" w:rsidP="009551DF">
            <w:pPr>
              <w:ind w:left="107" w:right="467"/>
              <w:rPr>
                <w:rFonts w:ascii="Times New Roman" w:eastAsia="Times New Roman" w:hAnsi="Times New Roman" w:cs="Times New Roman"/>
                <w:b/>
                <w:sz w:val="24"/>
              </w:rPr>
            </w:pPr>
            <w:r w:rsidRPr="009551DF">
              <w:rPr>
                <w:rFonts w:ascii="Times New Roman" w:eastAsia="Times New Roman" w:hAnsi="Times New Roman" w:cs="Times New Roman"/>
                <w:b/>
                <w:sz w:val="24"/>
              </w:rPr>
              <w:t>Лексика (12</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сахьт)</w:t>
            </w:r>
          </w:p>
        </w:tc>
        <w:tc>
          <w:tcPr>
            <w:tcW w:w="3769" w:type="dxa"/>
          </w:tcPr>
          <w:p w:rsidR="009551DF" w:rsidRPr="009551DF" w:rsidRDefault="009551DF" w:rsidP="009551DF">
            <w:pPr>
              <w:ind w:left="109" w:right="26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 декаран а, маьӀнин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цхьаалла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лексикин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кхетам).</w:t>
            </w:r>
          </w:p>
          <w:p w:rsidR="009551DF" w:rsidRPr="009551DF" w:rsidRDefault="009551DF" w:rsidP="009551DF">
            <w:pPr>
              <w:ind w:left="109" w:right="86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Текстехула дешан 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билгалдаккхар</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дошаман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гӀоьнца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нисдар.</w:t>
            </w:r>
          </w:p>
          <w:p w:rsidR="009551DF" w:rsidRPr="009551DF" w:rsidRDefault="009551DF" w:rsidP="009551DF">
            <w:pPr>
              <w:ind w:left="109" w:right="9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ЦхьанамаьӀнийн а, дукхамаьӀнийн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 дешнаш (атта дешнаш, тергам).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Къамелехь синонимех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антонимех а пайдаэцарна 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tc>
        <w:tc>
          <w:tcPr>
            <w:tcW w:w="6234" w:type="dxa"/>
          </w:tcPr>
          <w:p w:rsidR="009551DF" w:rsidRPr="009551DF" w:rsidRDefault="009551DF" w:rsidP="009551DF">
            <w:pPr>
              <w:ind w:left="109" w:right="15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Дидактикин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ловзар: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«Муьлха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хаал?»</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(суьрташкахула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 довза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деза).</w:t>
            </w:r>
          </w:p>
          <w:p w:rsidR="009551DF" w:rsidRPr="009551DF" w:rsidRDefault="009551DF" w:rsidP="009551DF">
            <w:pPr>
              <w:ind w:left="109" w:right="31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маьӀнина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 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билгалдар.</w:t>
            </w:r>
          </w:p>
          <w:p w:rsidR="009551DF" w:rsidRPr="009551DF" w:rsidRDefault="009551DF" w:rsidP="009551DF">
            <w:pPr>
              <w:ind w:left="109" w:right="59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дошам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хьайна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хьалха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хууш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хиллачу,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кхаа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схьайазде.</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кроссворд</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кхочушйар.</w:t>
            </w:r>
          </w:p>
          <w:p w:rsidR="009551DF" w:rsidRPr="009551DF" w:rsidRDefault="009551DF" w:rsidP="009551DF">
            <w:pPr>
              <w:ind w:left="109" w:right="34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 тайп-тайпана маьӀна гойтучу суьрташца болх,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мотт,</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нӀаьна…,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суьрташна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тевжаш,</w:t>
            </w:r>
          </w:p>
          <w:p w:rsidR="009551DF" w:rsidRPr="009551DF" w:rsidRDefault="009551DF" w:rsidP="009551DF">
            <w:pPr>
              <w:ind w:left="109" w:right="5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дукхамаьӀнийн дешнийн маьӀнех кхетор.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Синонимийн,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лексикин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маьӀнина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шайх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пайдаэцначу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предложенешна а тӀе а тевжаш, маьӀнийн тераллина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башхаллина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 тергам.</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синонимах,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харжамна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комментари</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йеш,</w:t>
            </w:r>
          </w:p>
          <w:p w:rsidR="009551DF" w:rsidRPr="009551DF" w:rsidRDefault="009551DF" w:rsidP="009551DF">
            <w:pPr>
              <w:ind w:left="109" w:right="66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уггар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догӀург</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харжа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хаар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карадерзорна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тӀехьажийна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шардар.</w:t>
            </w:r>
          </w:p>
          <w:p w:rsidR="009551DF" w:rsidRPr="009551DF" w:rsidRDefault="009551DF" w:rsidP="009551DF">
            <w:pPr>
              <w:ind w:left="109" w:right="5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синонимаш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Суьрташца болх: суьртийн кепехь беллачу хаамах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кхетаран а, далийнчу дешнашца – антонимашца иза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цхьаьнайало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хааран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хаарш кхиор.</w:t>
            </w:r>
          </w:p>
          <w:p w:rsidR="009551DF" w:rsidRPr="009551DF" w:rsidRDefault="009551DF" w:rsidP="009551DF">
            <w:pPr>
              <w:ind w:left="109" w:right="55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Дидактикин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ловзар: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«Дуьхьал</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долчу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йаккха».</w:t>
            </w:r>
          </w:p>
          <w:p w:rsidR="009551DF" w:rsidRPr="009551DF" w:rsidRDefault="009551DF" w:rsidP="009551DF">
            <w:pPr>
              <w:ind w:left="109" w:right="9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антонимаш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йалор.</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предложенешкахь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антонимаш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лахар.</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656"/>
        </w:trPr>
        <w:tc>
          <w:tcPr>
            <w:tcW w:w="706"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4.</w:t>
            </w:r>
          </w:p>
        </w:tc>
        <w:tc>
          <w:tcPr>
            <w:tcW w:w="1911" w:type="dxa"/>
          </w:tcPr>
          <w:p w:rsidR="009551DF" w:rsidRPr="009551DF" w:rsidRDefault="009551DF" w:rsidP="009551DF">
            <w:pPr>
              <w:ind w:left="107" w:right="147"/>
              <w:rPr>
                <w:rFonts w:ascii="Times New Roman" w:eastAsia="Times New Roman" w:hAnsi="Times New Roman" w:cs="Times New Roman"/>
                <w:b/>
                <w:sz w:val="24"/>
              </w:rPr>
            </w:pPr>
            <w:r w:rsidRPr="009551DF">
              <w:rPr>
                <w:rFonts w:ascii="Times New Roman" w:eastAsia="Times New Roman" w:hAnsi="Times New Roman" w:cs="Times New Roman"/>
                <w:b/>
                <w:sz w:val="24"/>
              </w:rPr>
              <w:t>Дешан</w:t>
            </w:r>
            <w:r w:rsidRPr="009551DF">
              <w:rPr>
                <w:rFonts w:ascii="Times New Roman" w:eastAsia="Times New Roman" w:hAnsi="Times New Roman" w:cs="Times New Roman"/>
                <w:b/>
                <w:spacing w:val="-14"/>
                <w:sz w:val="24"/>
              </w:rPr>
              <w:t xml:space="preserve"> </w:t>
            </w:r>
            <w:r w:rsidRPr="009551DF">
              <w:rPr>
                <w:rFonts w:ascii="Times New Roman" w:eastAsia="Times New Roman" w:hAnsi="Times New Roman" w:cs="Times New Roman"/>
                <w:b/>
                <w:sz w:val="24"/>
              </w:rPr>
              <w:t>хӀоттам</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(морфемика)</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769" w:type="dxa"/>
          </w:tcPr>
          <w:p w:rsidR="009551DF" w:rsidRPr="009551DF" w:rsidRDefault="009551DF" w:rsidP="009551DF">
            <w:pPr>
              <w:ind w:left="109" w:right="58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Орам дешан ца хилча ца долу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дакъа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Цхьанаораман</w:t>
            </w:r>
          </w:p>
          <w:p w:rsidR="009551DF" w:rsidRPr="009551DF" w:rsidRDefault="009551DF" w:rsidP="009551DF">
            <w:pPr>
              <w:spacing w:line="270" w:lineRule="atLeast"/>
              <w:ind w:left="109" w:right="9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(гергара) дешнаш. Цхьанаораман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(гергарчу) дешнийн билгалонаш.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орам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(аттачу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меттигашкахь).</w:t>
            </w:r>
          </w:p>
        </w:tc>
        <w:tc>
          <w:tcPr>
            <w:tcW w:w="6234"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«Гергара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стаг</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хьанах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темина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диалог.</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«Гергара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боху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ind w:left="109" w:right="5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Гергарчу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(тералла,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башхалла).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«Совнаха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караде».</w:t>
            </w:r>
          </w:p>
          <w:p w:rsidR="009551DF" w:rsidRPr="009551DF" w:rsidRDefault="009551DF" w:rsidP="009551DF">
            <w:pPr>
              <w:spacing w:line="270" w:lineRule="atLeast"/>
              <w:ind w:left="109" w:right="3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коьчална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суьрташна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 къамелехь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зеделлачунна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суьрташна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масех</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2207"/>
        </w:trPr>
        <w:tc>
          <w:tcPr>
            <w:tcW w:w="706" w:type="dxa"/>
          </w:tcPr>
          <w:p w:rsidR="009551DF" w:rsidRPr="009551DF" w:rsidRDefault="009551DF" w:rsidP="009551DF">
            <w:pPr>
              <w:rPr>
                <w:rFonts w:ascii="Times New Roman" w:eastAsia="Times New Roman" w:hAnsi="Times New Roman" w:cs="Times New Roman"/>
                <w:sz w:val="24"/>
                <w:lang w:val="ru-RU"/>
              </w:rPr>
            </w:pPr>
          </w:p>
        </w:tc>
        <w:tc>
          <w:tcPr>
            <w:tcW w:w="1911" w:type="dxa"/>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rPr>
                <w:rFonts w:ascii="Times New Roman" w:eastAsia="Times New Roman" w:hAnsi="Times New Roman" w:cs="Times New Roman"/>
                <w:sz w:val="24"/>
                <w:lang w:val="ru-RU"/>
              </w:rPr>
            </w:pPr>
          </w:p>
        </w:tc>
        <w:tc>
          <w:tcPr>
            <w:tcW w:w="6234" w:type="dxa"/>
          </w:tcPr>
          <w:p w:rsidR="009551DF" w:rsidRPr="009551DF" w:rsidRDefault="009551DF" w:rsidP="009551DF">
            <w:pPr>
              <w:ind w:left="109"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гергарчу дешан маьӀнаш дуьхь-дуьхьал хӀиттор, 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маьӀнашкахь терачух а, къаьстачух а хетарг алар, 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гӀоьнца,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дерриг</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гергарчу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маьӀнах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кхето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таро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лун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гучудаккхар.</w:t>
            </w:r>
          </w:p>
          <w:p w:rsidR="009551DF" w:rsidRPr="009551DF" w:rsidRDefault="009551DF" w:rsidP="009551DF">
            <w:pPr>
              <w:ind w:left="109" w:right="48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«Гергарчу дешнийн йукъарчу декъах</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мегар ду?»</w:t>
            </w:r>
          </w:p>
          <w:p w:rsidR="009551DF" w:rsidRPr="009551DF" w:rsidRDefault="009551DF" w:rsidP="009551DF">
            <w:pPr>
              <w:spacing w:line="270" w:lineRule="atLeast"/>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коьрта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дакъа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(орам).</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4968"/>
        </w:trPr>
        <w:tc>
          <w:tcPr>
            <w:tcW w:w="706" w:type="dxa"/>
            <w:vMerge w:val="restart"/>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5.</w:t>
            </w:r>
          </w:p>
        </w:tc>
        <w:tc>
          <w:tcPr>
            <w:tcW w:w="1911" w:type="dxa"/>
            <w:vMerge w:val="restart"/>
          </w:tcPr>
          <w:p w:rsidR="009551DF" w:rsidRPr="009551DF" w:rsidRDefault="009551DF" w:rsidP="009551DF">
            <w:pPr>
              <w:ind w:left="107" w:right="515"/>
              <w:rPr>
                <w:rFonts w:ascii="Times New Roman" w:eastAsia="Times New Roman" w:hAnsi="Times New Roman" w:cs="Times New Roman"/>
                <w:b/>
                <w:sz w:val="24"/>
              </w:rPr>
            </w:pPr>
            <w:r w:rsidRPr="009551DF">
              <w:rPr>
                <w:rFonts w:ascii="Times New Roman" w:eastAsia="Times New Roman" w:hAnsi="Times New Roman" w:cs="Times New Roman"/>
                <w:b/>
                <w:spacing w:val="-1"/>
                <w:sz w:val="24"/>
              </w:rPr>
              <w:t>Морфологи</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(15</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769" w:type="dxa"/>
          </w:tcPr>
          <w:p w:rsidR="009551DF" w:rsidRPr="009551DF" w:rsidRDefault="009551DF" w:rsidP="009551DF">
            <w:pPr>
              <w:spacing w:line="275" w:lineRule="exact"/>
              <w:ind w:left="109"/>
              <w:rPr>
                <w:rFonts w:ascii="Times New Roman" w:eastAsia="Times New Roman" w:hAnsi="Times New Roman" w:cs="Times New Roman"/>
                <w:sz w:val="24"/>
              </w:rPr>
            </w:pPr>
            <w:r w:rsidRPr="009551DF">
              <w:rPr>
                <w:rFonts w:ascii="Times New Roman" w:eastAsia="Times New Roman" w:hAnsi="Times New Roman" w:cs="Times New Roman"/>
                <w:sz w:val="24"/>
              </w:rPr>
              <w:t>Къамелан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дакъош.</w:t>
            </w:r>
          </w:p>
          <w:p w:rsidR="009551DF" w:rsidRPr="009551DF" w:rsidRDefault="009551DF" w:rsidP="009551DF">
            <w:pPr>
              <w:ind w:left="109" w:right="516"/>
              <w:rPr>
                <w:rFonts w:ascii="Times New Roman" w:eastAsia="Times New Roman" w:hAnsi="Times New Roman" w:cs="Times New Roman"/>
                <w:i/>
                <w:sz w:val="24"/>
              </w:rPr>
            </w:pPr>
            <w:r w:rsidRPr="009551DF">
              <w:rPr>
                <w:rFonts w:ascii="Times New Roman" w:eastAsia="Times New Roman" w:hAnsi="Times New Roman" w:cs="Times New Roman"/>
                <w:sz w:val="24"/>
              </w:rPr>
              <w:t>ЦӀердош (довзийтар): йукъара</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маьӀна,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хаттарш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i/>
                <w:sz w:val="24"/>
              </w:rPr>
              <w:t>(«мила?»,</w:t>
            </w:r>
          </w:p>
          <w:p w:rsidR="009551DF" w:rsidRPr="009551DF" w:rsidRDefault="009551DF" w:rsidP="009551DF">
            <w:pPr>
              <w:ind w:left="109" w:right="292"/>
              <w:rPr>
                <w:rFonts w:ascii="Times New Roman" w:eastAsia="Times New Roman" w:hAnsi="Times New Roman" w:cs="Times New Roman"/>
                <w:sz w:val="24"/>
              </w:rPr>
            </w:pPr>
            <w:r w:rsidRPr="009551DF">
              <w:rPr>
                <w:rFonts w:ascii="Times New Roman" w:eastAsia="Times New Roman" w:hAnsi="Times New Roman" w:cs="Times New Roman"/>
                <w:i/>
                <w:sz w:val="24"/>
              </w:rPr>
              <w:t>«хӀун?»)</w:t>
            </w:r>
            <w:r w:rsidRPr="009551DF">
              <w:rPr>
                <w:rFonts w:ascii="Times New Roman" w:eastAsia="Times New Roman" w:hAnsi="Times New Roman" w:cs="Times New Roman"/>
                <w:sz w:val="24"/>
              </w:rPr>
              <w:t>, къамелехь пайдаэцар.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Йукъара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долахь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цӀердешнаш</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(фамилеш, цӀераш, дайн цӀераш,</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дийнатийн цӀераш, меттигийн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цӀераш).</w:t>
            </w:r>
          </w:p>
        </w:tc>
        <w:tc>
          <w:tcPr>
            <w:tcW w:w="6234"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«Вайн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къамел</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стенах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лаьтта?»</w:t>
            </w:r>
          </w:p>
          <w:p w:rsidR="009551DF" w:rsidRPr="009551DF" w:rsidRDefault="009551DF" w:rsidP="009551DF">
            <w:pPr>
              <w:ind w:left="109" w:right="100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«Къамелан дакъош» боху кхетам йукъабалор.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гуламна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билгалйо,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муьлхачу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жоп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жамӀ</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«цӀердош»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ind w:left="109" w:right="24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муьлхачу хаттаршна жоп 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тобане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декъар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(«хӀун?»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«мила?»).</w:t>
            </w:r>
          </w:p>
          <w:p w:rsidR="009551DF" w:rsidRPr="009551DF" w:rsidRDefault="009551DF" w:rsidP="009551DF">
            <w:pPr>
              <w:ind w:left="109" w:right="12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Адамийн цӀераш, ден цӀераш, фамилеш, дийнатийн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 меттигийн цӀераш билгалйечу цӀердешнех лаьцна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диалог.</w:t>
            </w:r>
          </w:p>
          <w:p w:rsidR="009551DF" w:rsidRPr="009551DF" w:rsidRDefault="009551DF" w:rsidP="009551DF">
            <w:pPr>
              <w:spacing w:before="1"/>
              <w:ind w:left="109" w:right="104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боху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кхетамаш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йукъабалор.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лексикин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маьӀнина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ind w:left="109" w:right="21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 билгалбинчу баххашца текстехь дешнаш лахар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гӀирсийн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йоху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Ӏаламан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хиламийн,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доьзалан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декъашхойн, и.д.кх.).</w:t>
            </w:r>
          </w:p>
          <w:p w:rsidR="009551DF" w:rsidRPr="009551DF" w:rsidRDefault="009551DF" w:rsidP="009551DF">
            <w:pPr>
              <w:spacing w:line="270" w:lineRule="atLeast"/>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тобанийн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гучуйаккхар.</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932"/>
        </w:trPr>
        <w:tc>
          <w:tcPr>
            <w:tcW w:w="70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1911"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769" w:type="dxa"/>
          </w:tcPr>
          <w:p w:rsidR="009551DF" w:rsidRPr="009551DF" w:rsidRDefault="009551DF" w:rsidP="009551DF">
            <w:pPr>
              <w:ind w:left="109" w:right="13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Хандош (довзийтар): йукъара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хаттарш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i/>
                <w:sz w:val="24"/>
                <w:lang w:val="ru-RU"/>
              </w:rPr>
              <w:t>(«хӀун</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до?»,</w:t>
            </w:r>
            <w:r w:rsidRPr="009551DF">
              <w:rPr>
                <w:rFonts w:ascii="Times New Roman" w:eastAsia="Times New Roman" w:hAnsi="Times New Roman" w:cs="Times New Roman"/>
                <w:i/>
                <w:spacing w:val="-5"/>
                <w:sz w:val="24"/>
                <w:lang w:val="ru-RU"/>
              </w:rPr>
              <w:t xml:space="preserve"> </w:t>
            </w:r>
            <w:r w:rsidRPr="009551DF">
              <w:rPr>
                <w:rFonts w:ascii="Times New Roman" w:eastAsia="Times New Roman" w:hAnsi="Times New Roman" w:cs="Times New Roman"/>
                <w:i/>
                <w:sz w:val="24"/>
                <w:lang w:val="ru-RU"/>
              </w:rPr>
              <w:t>«хӀун</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дина?», «хӀун дийр ду?»)</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w:t>
            </w:r>
          </w:p>
        </w:tc>
        <w:tc>
          <w:tcPr>
            <w:tcW w:w="6234" w:type="dxa"/>
          </w:tcPr>
          <w:p w:rsidR="009551DF" w:rsidRPr="009551DF" w:rsidRDefault="009551DF" w:rsidP="009551DF">
            <w:pPr>
              <w:ind w:left="109" w:right="688"/>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Билгалдинчу дешнашна тӀехь тергам: хӀун билгалйо,</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муьлхачу хаттарна жоп ло, жамӀ дар, «хандош» боху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ind w:left="109" w:right="117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Хандешан лексикин маьӀнина тӀехь тергам.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хаттаршка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хандешнаш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тобанашка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дерзор.</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гуламна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хандешнаш</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828"/>
        </w:trPr>
        <w:tc>
          <w:tcPr>
            <w:tcW w:w="706" w:type="dxa"/>
            <w:vMerge w:val="restart"/>
          </w:tcPr>
          <w:p w:rsidR="009551DF" w:rsidRPr="009551DF" w:rsidRDefault="009551DF" w:rsidP="009551DF">
            <w:pPr>
              <w:rPr>
                <w:rFonts w:ascii="Times New Roman" w:eastAsia="Times New Roman" w:hAnsi="Times New Roman" w:cs="Times New Roman"/>
                <w:sz w:val="24"/>
                <w:lang w:val="ru-RU"/>
              </w:rPr>
            </w:pPr>
          </w:p>
        </w:tc>
        <w:tc>
          <w:tcPr>
            <w:tcW w:w="1911" w:type="dxa"/>
            <w:vMerge w:val="restart"/>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rPr>
                <w:rFonts w:ascii="Times New Roman" w:eastAsia="Times New Roman" w:hAnsi="Times New Roman" w:cs="Times New Roman"/>
                <w:sz w:val="24"/>
                <w:lang w:val="ru-RU"/>
              </w:rPr>
            </w:pPr>
          </w:p>
        </w:tc>
        <w:tc>
          <w:tcPr>
            <w:tcW w:w="6234"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схьайаздар.</w:t>
            </w:r>
          </w:p>
          <w:p w:rsidR="009551DF" w:rsidRPr="009551DF" w:rsidRDefault="009551DF" w:rsidP="009551DF">
            <w:pPr>
              <w:spacing w:line="270" w:lineRule="atLeast"/>
              <w:ind w:left="109" w:right="54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хандешнаш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хандош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йукъахӀаттор.</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3864"/>
        </w:trPr>
        <w:tc>
          <w:tcPr>
            <w:tcW w:w="70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1911"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769" w:type="dxa"/>
          </w:tcPr>
          <w:p w:rsidR="009551DF" w:rsidRPr="009551DF" w:rsidRDefault="009551DF" w:rsidP="009551DF">
            <w:pPr>
              <w:ind w:left="109" w:right="285"/>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Билгалдош (довзийтар): йукъара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 xml:space="preserve">хаттарш </w:t>
            </w:r>
            <w:r w:rsidRPr="009551DF">
              <w:rPr>
                <w:rFonts w:ascii="Times New Roman" w:eastAsia="Times New Roman" w:hAnsi="Times New Roman" w:cs="Times New Roman"/>
                <w:i/>
                <w:sz w:val="24"/>
                <w:lang w:val="ru-RU"/>
              </w:rPr>
              <w:t>(«муха?»,</w:t>
            </w:r>
          </w:p>
          <w:p w:rsidR="009551DF" w:rsidRPr="009551DF" w:rsidRDefault="009551DF" w:rsidP="009551DF">
            <w:pPr>
              <w:ind w:left="109" w:right="173"/>
              <w:rPr>
                <w:rFonts w:ascii="Times New Roman" w:eastAsia="Times New Roman" w:hAnsi="Times New Roman" w:cs="Times New Roman"/>
                <w:sz w:val="24"/>
                <w:lang w:val="ru-RU"/>
              </w:rPr>
            </w:pPr>
            <w:r w:rsidRPr="009551DF">
              <w:rPr>
                <w:rFonts w:ascii="Times New Roman" w:eastAsia="Times New Roman" w:hAnsi="Times New Roman" w:cs="Times New Roman"/>
                <w:i/>
                <w:sz w:val="24"/>
                <w:lang w:val="ru-RU"/>
              </w:rPr>
              <w:t>«хьенан?»</w:t>
            </w:r>
            <w:r w:rsidRPr="009551DF">
              <w:rPr>
                <w:rFonts w:ascii="Times New Roman" w:eastAsia="Times New Roman" w:hAnsi="Times New Roman" w:cs="Times New Roman"/>
                <w:i/>
                <w:spacing w:val="-5"/>
                <w:sz w:val="24"/>
                <w:lang w:val="ru-RU"/>
              </w:rPr>
              <w:t xml:space="preserve"> </w:t>
            </w:r>
            <w:r w:rsidRPr="009551DF">
              <w:rPr>
                <w:rFonts w:ascii="Times New Roman" w:eastAsia="Times New Roman" w:hAnsi="Times New Roman" w:cs="Times New Roman"/>
                <w:i/>
                <w:sz w:val="24"/>
                <w:lang w:val="ru-RU"/>
              </w:rPr>
              <w:t>«стенан?»)</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пайдаэцар.</w:t>
            </w:r>
          </w:p>
          <w:p w:rsidR="009551DF" w:rsidRPr="009551DF" w:rsidRDefault="009551DF" w:rsidP="009551DF">
            <w:pPr>
              <w:ind w:left="109" w:right="2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зависимости от того, какие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признаки предметов они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обозначают (цвет, вкус, размер).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Работа в группах: соотнесение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имен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прилагательных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вопросов</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ним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(муха?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хьенан?</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стенан?)</w:t>
            </w:r>
            <w:r w:rsidRPr="009551DF">
              <w:rPr>
                <w:rFonts w:ascii="Times New Roman" w:eastAsia="Times New Roman" w:hAnsi="Times New Roman" w:cs="Times New Roman"/>
                <w:sz w:val="24"/>
                <w:lang w:val="ru-RU"/>
              </w:rPr>
              <w:t>.</w:t>
            </w:r>
          </w:p>
        </w:tc>
        <w:tc>
          <w:tcPr>
            <w:tcW w:w="6234" w:type="dxa"/>
          </w:tcPr>
          <w:p w:rsidR="009551DF" w:rsidRPr="009551DF" w:rsidRDefault="009551DF" w:rsidP="009551DF">
            <w:pPr>
              <w:ind w:left="109" w:right="33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Билгалдинчу дешнашна тӀехь тергам: хӀун билгалйо,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муьлхачу хаттарна жоп ло, жамӀ дар, «билгалдош» боху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Билгалдешан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лексикин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маьӀнина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муха? бохучу хаттарна жоп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луш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хӀуманан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муьлха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(бос,</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чам,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барам)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гойту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кхаа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тобане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дӀасадекъар.</w:t>
            </w:r>
          </w:p>
          <w:p w:rsidR="009551DF" w:rsidRPr="009551DF" w:rsidRDefault="009551DF" w:rsidP="009551DF">
            <w:pPr>
              <w:ind w:left="109" w:right="2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билгалдешнаш а, царна хӀиттош долу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хаттарш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цхьаьнадалор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(муха?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хьенан? стенан?).</w:t>
            </w:r>
          </w:p>
          <w:p w:rsidR="009551DF" w:rsidRPr="009551DF" w:rsidRDefault="009551DF" w:rsidP="009551DF">
            <w:pPr>
              <w:ind w:left="109" w:right="62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бен болх: текстера билгалдешнаш схьайаздар.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гучуйаккхар.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билгалдешнаш</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(деллачу</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билгалдешнашна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предложенешна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йукъайаздар.</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2207"/>
        </w:trPr>
        <w:tc>
          <w:tcPr>
            <w:tcW w:w="70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1911"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769"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ДештӀаьхье.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Уггар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йаьржина</w:t>
            </w:r>
          </w:p>
          <w:p w:rsidR="009551DF" w:rsidRPr="009551DF" w:rsidRDefault="009551DF" w:rsidP="009551DF">
            <w:pPr>
              <w:ind w:left="109" w:right="4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дештӀаьхьенаш: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i/>
                <w:sz w:val="24"/>
                <w:lang w:val="ru-RU"/>
              </w:rPr>
              <w:t>тӀе,</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тӀера,</w:t>
            </w:r>
            <w:r w:rsidRPr="009551DF">
              <w:rPr>
                <w:rFonts w:ascii="Times New Roman" w:eastAsia="Times New Roman" w:hAnsi="Times New Roman" w:cs="Times New Roman"/>
                <w:i/>
                <w:spacing w:val="-4"/>
                <w:sz w:val="24"/>
                <w:lang w:val="ru-RU"/>
              </w:rPr>
              <w:t xml:space="preserve"> </w:t>
            </w:r>
            <w:r w:rsidRPr="009551DF">
              <w:rPr>
                <w:rFonts w:ascii="Times New Roman" w:eastAsia="Times New Roman" w:hAnsi="Times New Roman" w:cs="Times New Roman"/>
                <w:i/>
                <w:sz w:val="24"/>
                <w:lang w:val="ru-RU"/>
              </w:rPr>
              <w:t>чу,</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чуьра,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кӀел</w:t>
            </w:r>
            <w:r w:rsidRPr="009551DF">
              <w:rPr>
                <w:rFonts w:ascii="Times New Roman" w:eastAsia="Times New Roman" w:hAnsi="Times New Roman" w:cs="Times New Roman"/>
                <w:sz w:val="24"/>
                <w:lang w:val="ru-RU"/>
              </w:rPr>
              <w:t>, и. д. кх.</w:t>
            </w:r>
          </w:p>
        </w:tc>
        <w:tc>
          <w:tcPr>
            <w:tcW w:w="6234" w:type="dxa"/>
          </w:tcPr>
          <w:p w:rsidR="009551DF" w:rsidRPr="009551DF" w:rsidRDefault="009551DF" w:rsidP="009551DF">
            <w:pPr>
              <w:ind w:left="109" w:right="4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 (тергам): муьлха предложени нийса хӀоттийна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Чорпа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йай</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Чорпа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йай</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чохь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«ДештӀаьхье»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боху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ind w:left="109" w:right="8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«Стенна оьшу дештӀаьхьенаш?» темина дешаран диалог.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Кхоллараллин болх: тайп-тайпанчу дештӀаьхьенех пайда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оьцуш, цхьатеррачу дешнийн гуламах 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«ДештӀаьхьенаш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тиллайелла».</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2208"/>
        </w:trPr>
        <w:tc>
          <w:tcPr>
            <w:tcW w:w="706"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6.</w:t>
            </w:r>
          </w:p>
        </w:tc>
        <w:tc>
          <w:tcPr>
            <w:tcW w:w="1911" w:type="dxa"/>
          </w:tcPr>
          <w:p w:rsidR="009551DF" w:rsidRPr="009551DF" w:rsidRDefault="009551DF" w:rsidP="009551DF">
            <w:pPr>
              <w:ind w:left="107" w:right="596"/>
              <w:rPr>
                <w:rFonts w:ascii="Times New Roman" w:eastAsia="Times New Roman" w:hAnsi="Times New Roman" w:cs="Times New Roman"/>
                <w:b/>
                <w:sz w:val="24"/>
              </w:rPr>
            </w:pPr>
            <w:r w:rsidRPr="009551DF">
              <w:rPr>
                <w:rFonts w:ascii="Times New Roman" w:eastAsia="Times New Roman" w:hAnsi="Times New Roman" w:cs="Times New Roman"/>
                <w:b/>
                <w:sz w:val="24"/>
              </w:rPr>
              <w:t>Синтаксис</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(6</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769" w:type="dxa"/>
          </w:tcPr>
          <w:p w:rsidR="009551DF" w:rsidRPr="009551DF" w:rsidRDefault="009551DF" w:rsidP="009551DF">
            <w:pPr>
              <w:ind w:left="109" w:right="4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Предложенехь дешнийн къепе;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предложенехь дешнийн уьйр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(карладаккхар).</w:t>
            </w:r>
          </w:p>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Предложени а, дош а.</w:t>
            </w:r>
          </w:p>
          <w:p w:rsidR="009551DF" w:rsidRPr="009551DF" w:rsidRDefault="009551DF" w:rsidP="009551DF">
            <w:pPr>
              <w:spacing w:line="270" w:lineRule="atLeast"/>
              <w:ind w:left="109" w:right="620"/>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дашах къастар.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Аларан Ӏалашоне хьаьжжина,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тайпанаш:</w:t>
            </w:r>
          </w:p>
        </w:tc>
        <w:tc>
          <w:tcPr>
            <w:tcW w:w="6234"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ind w:left="109" w:right="616"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«Предложенехь дешнаш вовшех муха дозу?» темина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диалог.</w:t>
            </w:r>
          </w:p>
          <w:p w:rsidR="009551DF" w:rsidRPr="009551DF" w:rsidRDefault="009551DF" w:rsidP="009551DF">
            <w:pPr>
              <w:ind w:left="109" w:right="7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хӀиттийна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схьакъастор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(билгалйинчарна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йукъара).</w:t>
            </w:r>
          </w:p>
          <w:p w:rsidR="009551DF" w:rsidRPr="009551DF" w:rsidRDefault="009551DF" w:rsidP="009551DF">
            <w:pPr>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чаккхенгахь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муьлха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хьарк</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деза?».</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талхийнчу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2484"/>
        </w:trPr>
        <w:tc>
          <w:tcPr>
            <w:tcW w:w="706" w:type="dxa"/>
          </w:tcPr>
          <w:p w:rsidR="009551DF" w:rsidRPr="009551DF" w:rsidRDefault="009551DF" w:rsidP="009551DF">
            <w:pPr>
              <w:rPr>
                <w:rFonts w:ascii="Times New Roman" w:eastAsia="Times New Roman" w:hAnsi="Times New Roman" w:cs="Times New Roman"/>
                <w:sz w:val="24"/>
                <w:lang w:val="ru-RU"/>
              </w:rPr>
            </w:pPr>
          </w:p>
        </w:tc>
        <w:tc>
          <w:tcPr>
            <w:tcW w:w="1911" w:type="dxa"/>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ind w:left="109" w:right="36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дийцаран,</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хаттаран,</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тӀедожоран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p>
          <w:p w:rsidR="009551DF" w:rsidRPr="009551DF" w:rsidRDefault="009551DF" w:rsidP="009551DF">
            <w:pPr>
              <w:ind w:left="109" w:right="573"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Синхаамийн иэшаре (эмоцин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окраске)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хьаьжжина,</w:t>
            </w:r>
          </w:p>
          <w:p w:rsidR="009551DF" w:rsidRPr="009551DF" w:rsidRDefault="009551DF" w:rsidP="009551DF">
            <w:pPr>
              <w:ind w:left="109" w:right="64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предложенийн тайпанаш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(интонацехула</w:t>
            </w:r>
            <w:r w:rsidRPr="009551DF">
              <w:rPr>
                <w:rFonts w:ascii="Times New Roman" w:eastAsia="Times New Roman" w:hAnsi="Times New Roman" w:cs="Times New Roman"/>
                <w:spacing w:val="-14"/>
                <w:sz w:val="24"/>
                <w:lang w:val="ru-RU"/>
              </w:rPr>
              <w:t xml:space="preserve"> </w:t>
            </w:r>
            <w:r w:rsidRPr="009551DF">
              <w:rPr>
                <w:rFonts w:ascii="Times New Roman" w:eastAsia="Times New Roman" w:hAnsi="Times New Roman" w:cs="Times New Roman"/>
                <w:sz w:val="24"/>
                <w:lang w:val="ru-RU"/>
              </w:rPr>
              <w:t>(иэшарехула):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айдаран а, айдаран йоцу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w:t>
            </w:r>
          </w:p>
        </w:tc>
        <w:tc>
          <w:tcPr>
            <w:tcW w:w="6234" w:type="dxa"/>
          </w:tcPr>
          <w:p w:rsidR="009551DF" w:rsidRPr="009551DF" w:rsidRDefault="009551DF" w:rsidP="009551DF">
            <w:pPr>
              <w:ind w:left="109" w:right="102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чаккхенгахь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йогӀу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сацаран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хьаьрк</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хӀотторца,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09" w:right="50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билгалбаьккхинчу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гуламах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09" w:right="545"/>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эмоцин иэшаре хьаьжжина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къаьсташ йолу предложенеш йустар, йогӀучу иэшарца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6625"/>
        </w:trPr>
        <w:tc>
          <w:tcPr>
            <w:tcW w:w="706" w:type="dxa"/>
          </w:tcPr>
          <w:p w:rsidR="009551DF" w:rsidRPr="009551DF" w:rsidRDefault="009551DF" w:rsidP="009551DF">
            <w:pPr>
              <w:spacing w:line="275" w:lineRule="exact"/>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7.</w:t>
            </w:r>
          </w:p>
        </w:tc>
        <w:tc>
          <w:tcPr>
            <w:tcW w:w="1911" w:type="dxa"/>
          </w:tcPr>
          <w:p w:rsidR="009551DF" w:rsidRPr="009551DF" w:rsidRDefault="009551DF" w:rsidP="009551DF">
            <w:pPr>
              <w:ind w:left="107" w:right="275"/>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Орфографи</w:t>
            </w:r>
            <w:r w:rsidRPr="009551DF">
              <w:rPr>
                <w:rFonts w:ascii="Times New Roman" w:eastAsia="Times New Roman" w:hAnsi="Times New Roman" w:cs="Times New Roman"/>
                <w:b/>
                <w:spacing w:val="-14"/>
                <w:sz w:val="24"/>
                <w:lang w:val="ru-RU"/>
              </w:rPr>
              <w:t xml:space="preserve"> </w:t>
            </w:r>
            <w:r w:rsidRPr="009551DF">
              <w:rPr>
                <w:rFonts w:ascii="Times New Roman" w:eastAsia="Times New Roman" w:hAnsi="Times New Roman" w:cs="Times New Roman"/>
                <w:b/>
                <w:sz w:val="24"/>
                <w:lang w:val="ru-RU"/>
              </w:rPr>
              <w:t>а,</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пунктуаци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(22</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сахьт)</w:t>
            </w:r>
          </w:p>
        </w:tc>
        <w:tc>
          <w:tcPr>
            <w:tcW w:w="3769" w:type="dxa"/>
          </w:tcPr>
          <w:p w:rsidR="009551DF" w:rsidRPr="009551DF" w:rsidRDefault="009551DF" w:rsidP="009551DF">
            <w:pPr>
              <w:ind w:left="109" w:right="9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йуххьехь а, долахь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 а доккха элп (цӀераш,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фамилеш, дийнатийн 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чаккхенгахь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сацаран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хьаьркаш; дош цхьана могӀарера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вукху могӀаре сехьадаккхар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морфемин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декъадалар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тидаме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оьцуш);</w:t>
            </w:r>
          </w:p>
          <w:p w:rsidR="009551DF" w:rsidRPr="009551DF" w:rsidRDefault="009551DF" w:rsidP="009551DF">
            <w:pPr>
              <w:ind w:left="109" w:right="26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 син иралла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 гӀалат дан тарлун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меттигах кхетар санна.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къасторхьама</w:t>
            </w:r>
          </w:p>
          <w:p w:rsidR="009551DF" w:rsidRPr="009551DF" w:rsidRDefault="009551DF" w:rsidP="009551DF">
            <w:pPr>
              <w:ind w:left="109" w:right="45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(нисдархьама),</w:t>
            </w:r>
            <w:r w:rsidRPr="009551DF">
              <w:rPr>
                <w:rFonts w:ascii="Times New Roman" w:eastAsia="Times New Roman" w:hAnsi="Times New Roman" w:cs="Times New Roman"/>
                <w:spacing w:val="-10"/>
                <w:sz w:val="24"/>
                <w:lang w:val="ru-RU"/>
              </w:rPr>
              <w:t xml:space="preserve"> </w:t>
            </w:r>
            <w:r w:rsidRPr="009551DF">
              <w:rPr>
                <w:rFonts w:ascii="Times New Roman" w:eastAsia="Times New Roman" w:hAnsi="Times New Roman" w:cs="Times New Roman"/>
                <w:sz w:val="24"/>
                <w:lang w:val="ru-RU"/>
              </w:rPr>
              <w:t>Ӏаматан</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тӀерачу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дошамах</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пайдаэцар.</w:t>
            </w:r>
          </w:p>
          <w:p w:rsidR="009551DF" w:rsidRPr="009551DF" w:rsidRDefault="009551DF" w:rsidP="009551DF">
            <w:pPr>
              <w:ind w:left="109" w:right="15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царах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цӀерашкахь</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доккха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фамилеш,</w:t>
            </w:r>
          </w:p>
          <w:p w:rsidR="009551DF" w:rsidRPr="009551DF" w:rsidRDefault="009551DF" w:rsidP="009551DF">
            <w:pPr>
              <w:ind w:left="109" w:right="3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меттигийн цӀераш; йукъарчу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къамелан</w:t>
            </w:r>
          </w:p>
          <w:p w:rsidR="009551DF" w:rsidRPr="009551DF" w:rsidRDefault="009551DF" w:rsidP="009551DF">
            <w:pPr>
              <w:spacing w:line="270" w:lineRule="atLeast"/>
              <w:ind w:left="109" w:right="396"/>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дакъошкахь а (нохчийн 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 xml:space="preserve">дешнашкахь ) </w:t>
            </w:r>
            <w:r w:rsidRPr="009551DF">
              <w:rPr>
                <w:rFonts w:ascii="Times New Roman" w:eastAsia="Times New Roman" w:hAnsi="Times New Roman" w:cs="Times New Roman"/>
                <w:i/>
                <w:sz w:val="24"/>
                <w:lang w:val="ru-RU"/>
              </w:rPr>
              <w:t>я, яь, ю, юь, е (ё)</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51"/>
                <w:sz w:val="24"/>
                <w:lang w:val="ru-RU"/>
              </w:rPr>
              <w:t xml:space="preserve">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тӀеэцначу</w:t>
            </w:r>
          </w:p>
        </w:tc>
        <w:tc>
          <w:tcPr>
            <w:tcW w:w="6234" w:type="dxa"/>
          </w:tcPr>
          <w:p w:rsidR="009551DF" w:rsidRPr="009551DF" w:rsidRDefault="009551DF" w:rsidP="009551DF">
            <w:pPr>
              <w:ind w:left="109" w:right="1117"/>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«Схьайазйарехь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дарийн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къепен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алгоритмах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беза?»</w:t>
            </w:r>
          </w:p>
          <w:p w:rsidR="009551DF" w:rsidRPr="009551DF" w:rsidRDefault="009551DF" w:rsidP="009551DF">
            <w:pPr>
              <w:ind w:left="109" w:right="700"/>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Комментарица йоза кхочушдар: йаздечу долахьчу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йукъарчу а цӀердешнашнийн дӀайаздаран башхаллех</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кхетор.</w:t>
            </w:r>
          </w:p>
          <w:p w:rsidR="009551DF" w:rsidRPr="009551DF" w:rsidRDefault="009551DF" w:rsidP="009551DF">
            <w:pPr>
              <w:ind w:left="109" w:right="11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Деха </w:t>
            </w:r>
            <w:r w:rsidRPr="009551DF">
              <w:rPr>
                <w:rFonts w:ascii="Times New Roman" w:eastAsia="Times New Roman" w:hAnsi="Times New Roman" w:cs="Times New Roman"/>
                <w:i/>
                <w:sz w:val="24"/>
                <w:lang w:val="ru-RU"/>
              </w:rPr>
              <w:t xml:space="preserve">и, уь </w:t>
            </w:r>
            <w:r w:rsidRPr="009551DF">
              <w:rPr>
                <w:rFonts w:ascii="Times New Roman" w:eastAsia="Times New Roman" w:hAnsi="Times New Roman" w:cs="Times New Roman"/>
                <w:sz w:val="24"/>
                <w:lang w:val="ru-RU"/>
              </w:rPr>
              <w:t xml:space="preserve">элпашна тӀаьхьа </w:t>
            </w:r>
            <w:r w:rsidRPr="009551DF">
              <w:rPr>
                <w:rFonts w:ascii="Times New Roman" w:eastAsia="Times New Roman" w:hAnsi="Times New Roman" w:cs="Times New Roman"/>
                <w:i/>
                <w:sz w:val="24"/>
                <w:lang w:val="ru-RU"/>
              </w:rPr>
              <w:t xml:space="preserve">й </w:t>
            </w:r>
            <w:r w:rsidRPr="009551DF">
              <w:rPr>
                <w:rFonts w:ascii="Times New Roman" w:eastAsia="Times New Roman" w:hAnsi="Times New Roman" w:cs="Times New Roman"/>
                <w:sz w:val="24"/>
                <w:lang w:val="ru-RU"/>
              </w:rPr>
              <w:t>элп йазйаран бакъо</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тӀечӀагӀйарна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Вовшеталлар.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Бакъонах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пайдаэцаран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бар.</w:t>
            </w:r>
          </w:p>
          <w:p w:rsidR="009551DF" w:rsidRPr="009551DF" w:rsidRDefault="009551DF" w:rsidP="009551DF">
            <w:pPr>
              <w:ind w:left="109" w:right="7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Меттан коьчална тӀехь тергам: дош сехьадаккхаран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бакъонца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доьзначу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хаттарна,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коьчалан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анализан буха тӀехь жоьпан кеп йалор, 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сехьадахаран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бакъо къастор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Таблицица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бӀогӀамалгехь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дешдакъошца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декъна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вукху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бӀогӀамалгехь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изза</w:t>
            </w:r>
          </w:p>
          <w:p w:rsidR="009551DF" w:rsidRPr="009551DF" w:rsidRDefault="009551DF" w:rsidP="009551DF">
            <w:pPr>
              <w:ind w:left="109" w:right="27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сехьадахарна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декъна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дешдакъошка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декъаран, дешнаш сехьадахаран башхаллаш дуьхь-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дуьхьал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хӀиттор,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къаьсташ долчух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балар.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сехьадаха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мегачу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кепара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декъарца</w:t>
            </w:r>
          </w:p>
          <w:p w:rsidR="009551DF" w:rsidRPr="009551DF" w:rsidRDefault="009551DF" w:rsidP="009551DF">
            <w:pPr>
              <w:ind w:left="109" w:right="54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 дӀайаздар, дешнаш сехьадохуш декъарехь ша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мах хадор кхочушдар.</w:t>
            </w:r>
          </w:p>
          <w:p w:rsidR="009551DF" w:rsidRPr="009551DF" w:rsidRDefault="009551DF" w:rsidP="009551DF">
            <w:pPr>
              <w:spacing w:before="1"/>
              <w:ind w:left="109" w:right="40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билгалбинчу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буха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карор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(сехьадаха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мега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p>
          <w:p w:rsidR="009551DF" w:rsidRPr="009551DF" w:rsidRDefault="009551DF" w:rsidP="009551DF">
            <w:pPr>
              <w:spacing w:line="270" w:lineRule="atLeast"/>
              <w:ind w:left="109" w:right="112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сехьадахарна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декъарехь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даьхначу гӀалатех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кхетор.</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8279"/>
        </w:trPr>
        <w:tc>
          <w:tcPr>
            <w:tcW w:w="706" w:type="dxa"/>
          </w:tcPr>
          <w:p w:rsidR="009551DF" w:rsidRPr="009551DF" w:rsidRDefault="009551DF" w:rsidP="009551DF">
            <w:pPr>
              <w:rPr>
                <w:rFonts w:ascii="Times New Roman" w:eastAsia="Times New Roman" w:hAnsi="Times New Roman" w:cs="Times New Roman"/>
                <w:sz w:val="24"/>
                <w:lang w:val="ru-RU"/>
              </w:rPr>
            </w:pPr>
          </w:p>
        </w:tc>
        <w:tc>
          <w:tcPr>
            <w:tcW w:w="1911" w:type="dxa"/>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ind w:left="109" w:right="9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(йукъарчу) дешнашкахь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я, ю, е (ё)</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sz w:val="24"/>
                <w:lang w:val="ru-RU"/>
              </w:rPr>
              <w:t>элпийн нийсайаздар; долахь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фамилешкахь,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цӀерашкахь,</w:t>
            </w:r>
          </w:p>
          <w:p w:rsidR="009551DF" w:rsidRPr="009551DF" w:rsidRDefault="009551DF" w:rsidP="009551DF">
            <w:pPr>
              <w:ind w:left="109" w:right="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меттигийн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w:t>
            </w:r>
          </w:p>
          <w:p w:rsidR="009551DF" w:rsidRPr="009551DF" w:rsidRDefault="009551DF" w:rsidP="009551DF">
            <w:pPr>
              <w:ind w:left="109" w:right="12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дешнашкахь) </w:t>
            </w:r>
            <w:r w:rsidRPr="009551DF">
              <w:rPr>
                <w:rFonts w:ascii="Times New Roman" w:eastAsia="Times New Roman" w:hAnsi="Times New Roman" w:cs="Times New Roman"/>
                <w:i/>
                <w:sz w:val="24"/>
                <w:lang w:val="ru-RU"/>
              </w:rPr>
              <w:t>я, яь, ю, юь, е</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(ё)</w:t>
            </w:r>
            <w:r w:rsidRPr="009551DF">
              <w:rPr>
                <w:rFonts w:ascii="Times New Roman" w:eastAsia="Times New Roman" w:hAnsi="Times New Roman" w:cs="Times New Roman"/>
                <w:sz w:val="24"/>
                <w:lang w:val="ru-RU"/>
              </w:rPr>
              <w:t>элпийн нийсайаздар, тӀеэцначу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дешнашкахь (долахь цӀерашкахь)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i/>
                <w:sz w:val="24"/>
                <w:lang w:val="ru-RU"/>
              </w:rPr>
              <w:t xml:space="preserve">я, ю, е (ё) </w:t>
            </w:r>
            <w:r w:rsidRPr="009551DF">
              <w:rPr>
                <w:rFonts w:ascii="Times New Roman" w:eastAsia="Times New Roman" w:hAnsi="Times New Roman" w:cs="Times New Roman"/>
                <w:sz w:val="24"/>
                <w:lang w:val="ru-RU"/>
              </w:rPr>
              <w:t>элпийн нийсайаздар;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нохчийн меттан мукъазчу элпийн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i/>
                <w:sz w:val="24"/>
                <w:lang w:val="ru-RU"/>
              </w:rPr>
              <w:t xml:space="preserve">(къ, кӀ, кх, гӀ, и.д.кх.)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шеконца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i/>
                <w:sz w:val="24"/>
                <w:lang w:val="ru-RU"/>
              </w:rPr>
              <w:t>[оьв],</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 xml:space="preserve">[ой], [эв] </w:t>
            </w:r>
            <w:r w:rsidRPr="009551DF">
              <w:rPr>
                <w:rFonts w:ascii="Times New Roman" w:eastAsia="Times New Roman" w:hAnsi="Times New Roman" w:cs="Times New Roman"/>
                <w:sz w:val="24"/>
                <w:lang w:val="ru-RU"/>
              </w:rPr>
              <w:t>хезачу</w:t>
            </w:r>
          </w:p>
          <w:p w:rsidR="009551DF" w:rsidRPr="009551DF" w:rsidRDefault="009551DF" w:rsidP="009551DF">
            <w:pPr>
              <w:ind w:left="109" w:right="3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i/>
                <w:sz w:val="24"/>
                <w:lang w:val="ru-RU"/>
              </w:rPr>
              <w:t>(-эв,-аьв,-</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ев)</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59"/>
                <w:sz w:val="24"/>
                <w:lang w:val="ru-RU"/>
              </w:rPr>
              <w:t xml:space="preserve"> </w:t>
            </w:r>
            <w:r w:rsidRPr="009551DF">
              <w:rPr>
                <w:rFonts w:ascii="Times New Roman" w:eastAsia="Times New Roman" w:hAnsi="Times New Roman" w:cs="Times New Roman"/>
                <w:i/>
                <w:sz w:val="24"/>
                <w:lang w:val="ru-RU"/>
              </w:rPr>
              <w:t>щ,</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ь, ы,</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 xml:space="preserve">ф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долчу</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нийсайаздар;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деха</w:t>
            </w:r>
          </w:p>
          <w:p w:rsidR="009551DF" w:rsidRPr="009551DF" w:rsidRDefault="009551DF" w:rsidP="009551DF">
            <w:pPr>
              <w:ind w:left="109" w:right="2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w:t>
            </w:r>
            <w:r w:rsidRPr="009551DF">
              <w:rPr>
                <w:rFonts w:ascii="Times New Roman" w:eastAsia="Times New Roman" w:hAnsi="Times New Roman" w:cs="Times New Roman"/>
                <w:i/>
                <w:sz w:val="24"/>
                <w:lang w:val="ru-RU"/>
              </w:rPr>
              <w:t xml:space="preserve">и, уь </w:t>
            </w:r>
            <w:r w:rsidRPr="009551DF">
              <w:rPr>
                <w:rFonts w:ascii="Times New Roman" w:eastAsia="Times New Roman" w:hAnsi="Times New Roman" w:cs="Times New Roman"/>
                <w:sz w:val="24"/>
                <w:lang w:val="ru-RU"/>
              </w:rPr>
              <w:t xml:space="preserve">хезачохь </w:t>
            </w:r>
            <w:r w:rsidRPr="009551DF">
              <w:rPr>
                <w:rFonts w:ascii="Times New Roman" w:eastAsia="Times New Roman" w:hAnsi="Times New Roman" w:cs="Times New Roman"/>
                <w:i/>
                <w:sz w:val="24"/>
                <w:lang w:val="ru-RU"/>
              </w:rPr>
              <w:t xml:space="preserve">й </w:t>
            </w:r>
            <w:r w:rsidRPr="009551DF">
              <w:rPr>
                <w:rFonts w:ascii="Times New Roman" w:eastAsia="Times New Roman" w:hAnsi="Times New Roman" w:cs="Times New Roman"/>
                <w:sz w:val="24"/>
                <w:lang w:val="ru-RU"/>
              </w:rPr>
              <w:t>элп йаздар;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дештӀаьхьенаш цӀердешнашца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къаьстина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йазйар.</w:t>
            </w:r>
          </w:p>
        </w:tc>
        <w:tc>
          <w:tcPr>
            <w:tcW w:w="6234" w:type="dxa"/>
          </w:tcPr>
          <w:p w:rsidR="009551DF" w:rsidRPr="009551DF" w:rsidRDefault="009551DF" w:rsidP="009551DF">
            <w:pPr>
              <w:ind w:left="109" w:right="52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шена таллам: шен кхечу предметашкара йозанан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белхаш,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сехьадахаран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бакъонах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пайдаэцарехь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тарло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гӀалаташ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нисдаран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Ӏалашонца,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таллар.</w:t>
            </w:r>
          </w:p>
          <w:p w:rsidR="009551DF" w:rsidRPr="009551DF" w:rsidRDefault="009551DF" w:rsidP="009551DF">
            <w:pPr>
              <w:ind w:left="109" w:right="239"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 болх: долахь цӀердешнаш йаздаран бакъонах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пайда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оьцуш,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 дӀайазйар.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фамилеш,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меттигийн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йаздаран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бакъонах тӀейоьжначу кепехь пайдаэца дезачу хаттаршна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жоьпаш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далар.</w:t>
            </w:r>
          </w:p>
          <w:p w:rsidR="009551DF" w:rsidRPr="009551DF" w:rsidRDefault="009551DF" w:rsidP="009551DF">
            <w:pPr>
              <w:ind w:left="109" w:right="10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пхеаннал</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кӀеззиг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цӀердош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фамилеш,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меттигийн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долу текст йазйар.</w:t>
            </w:r>
          </w:p>
          <w:p w:rsidR="009551DF" w:rsidRPr="009551DF" w:rsidRDefault="009551DF" w:rsidP="009551DF">
            <w:pPr>
              <w:ind w:left="109" w:right="37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«Муха хӀотто йеза, хила тарло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гӀалат</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гучудаккхархьама,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дарийн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къепен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план».</w:t>
            </w:r>
          </w:p>
          <w:p w:rsidR="009551DF" w:rsidRPr="009551DF" w:rsidRDefault="009551DF" w:rsidP="009551DF">
            <w:pPr>
              <w:ind w:left="109" w:right="4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гергарчу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могӀанехь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гергара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доцу дош гучудаккхар.</w:t>
            </w:r>
          </w:p>
          <w:p w:rsidR="009551DF" w:rsidRPr="009551DF" w:rsidRDefault="009551DF" w:rsidP="009551DF">
            <w:pPr>
              <w:ind w:left="109" w:right="14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Комментарица йоза кхочушдар: </w:t>
            </w:r>
            <w:r w:rsidRPr="009551DF">
              <w:rPr>
                <w:rFonts w:ascii="Times New Roman" w:eastAsia="Times New Roman" w:hAnsi="Times New Roman" w:cs="Times New Roman"/>
                <w:i/>
                <w:sz w:val="24"/>
                <w:lang w:val="ru-RU"/>
              </w:rPr>
              <w:t xml:space="preserve">[оьв], [ой], [эв] </w:t>
            </w:r>
            <w:r w:rsidRPr="009551DF">
              <w:rPr>
                <w:rFonts w:ascii="Times New Roman" w:eastAsia="Times New Roman" w:hAnsi="Times New Roman" w:cs="Times New Roman"/>
                <w:sz w:val="24"/>
                <w:lang w:val="ru-RU"/>
              </w:rPr>
              <w:t>аьзнашца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долчу дешнийн нийсайаздарехула Ӏамийнчу бакъонах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шардар.</w:t>
            </w:r>
          </w:p>
          <w:p w:rsidR="009551DF" w:rsidRPr="009551DF" w:rsidRDefault="009551DF" w:rsidP="009551DF">
            <w:pPr>
              <w:spacing w:before="1"/>
              <w:ind w:left="109" w:right="5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Нийсайаздаран тренинг: </w:t>
            </w:r>
            <w:r w:rsidRPr="009551DF">
              <w:rPr>
                <w:rFonts w:ascii="Times New Roman" w:eastAsia="Times New Roman" w:hAnsi="Times New Roman" w:cs="Times New Roman"/>
                <w:i/>
                <w:sz w:val="24"/>
                <w:lang w:val="ru-RU"/>
              </w:rPr>
              <w:t xml:space="preserve">я, яь, ю, юь, е </w:t>
            </w:r>
            <w:r w:rsidRPr="009551DF">
              <w:rPr>
                <w:rFonts w:ascii="Times New Roman" w:eastAsia="Times New Roman" w:hAnsi="Times New Roman" w:cs="Times New Roman"/>
                <w:sz w:val="24"/>
                <w:lang w:val="ru-RU"/>
              </w:rPr>
              <w:t>элпашца долчу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йукъарчу,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долахьчу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w:t>
            </w:r>
          </w:p>
          <w:p w:rsidR="009551DF" w:rsidRPr="009551DF" w:rsidRDefault="009551DF" w:rsidP="009551DF">
            <w:pPr>
              <w:ind w:left="109" w:right="632"/>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Суьрташца а, царна буха йаздинчу дешнашца а болх,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i/>
                <w:sz w:val="24"/>
                <w:lang w:val="ru-RU"/>
              </w:rPr>
              <w:t xml:space="preserve">кӀора-къора, го-гоь, </w:t>
            </w:r>
            <w:r w:rsidRPr="009551DF">
              <w:rPr>
                <w:rFonts w:ascii="Times New Roman" w:eastAsia="Times New Roman" w:hAnsi="Times New Roman" w:cs="Times New Roman"/>
                <w:sz w:val="24"/>
                <w:lang w:val="ru-RU"/>
              </w:rPr>
              <w:t>и.д.кх. тайпанан дешнийн анализ</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кхочушйо.</w:t>
            </w:r>
          </w:p>
          <w:p w:rsidR="009551DF" w:rsidRPr="009551DF" w:rsidRDefault="009551DF" w:rsidP="009551DF">
            <w:pPr>
              <w:ind w:left="109" w:right="3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билгалбаьхначу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баххашца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тобанаш йар: цхьаьнадогӀу йа ца догӀу дешан орамехь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аьзнийн алар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йаздар а.</w:t>
            </w:r>
          </w:p>
          <w:p w:rsidR="009551DF" w:rsidRPr="009551DF" w:rsidRDefault="009551DF" w:rsidP="009551DF">
            <w:pPr>
              <w:spacing w:line="270" w:lineRule="atLeast"/>
              <w:ind w:left="109" w:right="17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Ӏамийнчу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бакъонашца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догӀучу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йаздаран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декъехь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тӀечӀагӀдарш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далор.</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828"/>
        </w:trPr>
        <w:tc>
          <w:tcPr>
            <w:tcW w:w="706" w:type="dxa"/>
          </w:tcPr>
          <w:p w:rsidR="009551DF" w:rsidRPr="009551DF" w:rsidRDefault="009551DF" w:rsidP="009551DF">
            <w:pPr>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8.</w:t>
            </w:r>
          </w:p>
        </w:tc>
        <w:tc>
          <w:tcPr>
            <w:tcW w:w="1911" w:type="dxa"/>
          </w:tcPr>
          <w:p w:rsidR="009551DF" w:rsidRPr="009551DF" w:rsidRDefault="009551DF" w:rsidP="009551DF">
            <w:pPr>
              <w:ind w:left="107" w:right="225"/>
              <w:rPr>
                <w:rFonts w:ascii="Times New Roman" w:eastAsia="Times New Roman" w:hAnsi="Times New Roman" w:cs="Times New Roman"/>
                <w:b/>
                <w:sz w:val="24"/>
              </w:rPr>
            </w:pPr>
            <w:r w:rsidRPr="009551DF">
              <w:rPr>
                <w:rFonts w:ascii="Times New Roman" w:eastAsia="Times New Roman" w:hAnsi="Times New Roman" w:cs="Times New Roman"/>
                <w:b/>
                <w:sz w:val="24"/>
              </w:rPr>
              <w:t>Къамел кхиор</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(20</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769" w:type="dxa"/>
          </w:tcPr>
          <w:p w:rsidR="009551DF" w:rsidRPr="009551DF" w:rsidRDefault="009551DF" w:rsidP="009551DF">
            <w:pPr>
              <w:ind w:left="109" w:right="5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Коммуникативни хьесап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эвсараллица</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кхочушдархьама,</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Ӏалашонашца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p>
        </w:tc>
        <w:tc>
          <w:tcPr>
            <w:tcW w:w="6234" w:type="dxa"/>
          </w:tcPr>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дӀайахьарехь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дешархой</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хьолан</w:t>
            </w:r>
          </w:p>
          <w:p w:rsidR="009551DF" w:rsidRPr="009551DF" w:rsidRDefault="009551DF" w:rsidP="009551DF">
            <w:pPr>
              <w:spacing w:line="270" w:lineRule="atLeast"/>
              <w:ind w:left="109" w:right="20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башхаллаш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билгалйаха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Ӏема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Ӏалашонаш,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хьесапаш,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декъашхойн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хӀоттам,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меттиг,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хан,</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8003"/>
        </w:trPr>
        <w:tc>
          <w:tcPr>
            <w:tcW w:w="706" w:type="dxa"/>
            <w:vMerge w:val="restart"/>
          </w:tcPr>
          <w:p w:rsidR="009551DF" w:rsidRPr="009551DF" w:rsidRDefault="009551DF" w:rsidP="009551DF">
            <w:pPr>
              <w:rPr>
                <w:rFonts w:ascii="Times New Roman" w:eastAsia="Times New Roman" w:hAnsi="Times New Roman" w:cs="Times New Roman"/>
                <w:sz w:val="24"/>
                <w:lang w:val="ru-RU"/>
              </w:rPr>
            </w:pPr>
          </w:p>
        </w:tc>
        <w:tc>
          <w:tcPr>
            <w:tcW w:w="1911" w:type="dxa"/>
            <w:vMerge w:val="restart"/>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ind w:left="109" w:right="10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хьелашца а цхьаьнабогӀу 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гӀирсаш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харжар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(деллачу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хаттарна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жоп далархьама, шена хетарг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алархьама).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хаар</w:t>
            </w:r>
          </w:p>
          <w:p w:rsidR="009551DF" w:rsidRPr="009551DF" w:rsidRDefault="009551DF" w:rsidP="009551DF">
            <w:pPr>
              <w:ind w:left="109" w:right="4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(дӀадоло, къамелехь дакъалаца,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къамел чекхдаккха, тидам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тӀеберзо,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д.кх.).</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Къамелан</w:t>
            </w:r>
          </w:p>
          <w:p w:rsidR="009551DF" w:rsidRPr="009551DF" w:rsidRDefault="009551DF" w:rsidP="009551DF">
            <w:pPr>
              <w:ind w:left="109" w:right="79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диалоган кеп практикехь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карайерзор.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Ӏер-</w:t>
            </w:r>
          </w:p>
          <w:p w:rsidR="009551DF" w:rsidRPr="009551DF" w:rsidRDefault="009551DF" w:rsidP="009551DF">
            <w:pPr>
              <w:ind w:left="109" w:right="18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дахаран а тӀекеренан хьелашкахь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къамелан этикетан норманаш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орфоэпин (нийсааларан)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норманаш а ларйар. Цхьаьна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гӀуллакхдарехь шимма цхьаьна 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дӀахьуш,</w:t>
            </w:r>
          </w:p>
          <w:p w:rsidR="009551DF" w:rsidRPr="009551DF" w:rsidRDefault="009551DF" w:rsidP="009551DF">
            <w:pPr>
              <w:ind w:left="109" w:right="24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бартбан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йукъарчу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сацаме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ван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хаар.</w:t>
            </w:r>
          </w:p>
        </w:tc>
        <w:tc>
          <w:tcPr>
            <w:tcW w:w="6234" w:type="dxa"/>
          </w:tcPr>
          <w:p w:rsidR="009551DF" w:rsidRPr="009551DF" w:rsidRDefault="009551DF" w:rsidP="009551DF">
            <w:pPr>
              <w:ind w:left="109" w:right="4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коммуникацин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гӀирсаш.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Диалоган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жамӀдар: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хьолехь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Ӏалашо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сецор,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хьаьнца,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мичахь</w:t>
            </w:r>
          </w:p>
          <w:p w:rsidR="009551DF" w:rsidRPr="009551DF" w:rsidRDefault="009551DF" w:rsidP="009551DF">
            <w:pPr>
              <w:ind w:left="109" w:right="73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дӀахьош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тӀекере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мехала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гӀирсаш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харжар хьолан оцу башхаллех доьзна хиларх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хьехархочун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хаам.</w:t>
            </w:r>
          </w:p>
          <w:p w:rsidR="009551DF" w:rsidRPr="009551DF" w:rsidRDefault="009551DF" w:rsidP="009551DF">
            <w:pPr>
              <w:ind w:left="109" w:right="351"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масех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репликех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комментарешца</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нийсаниг</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барта харжар, Ӏалашонца а, тӀекеренан хьелашца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цхьаьнабогӀу меттан гӀирсаш харжар бух болуш хилар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тӀечӀагӀдар.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Ролашкахь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ловзарш,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къамел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дӀадахьаран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хаарш</w:t>
            </w:r>
          </w:p>
          <w:p w:rsidR="009551DF" w:rsidRPr="009551DF" w:rsidRDefault="009551DF" w:rsidP="009551DF">
            <w:pPr>
              <w:ind w:left="109" w:right="10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карадерзорна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лерина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сценкаш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хӀиттор: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дӀадоло,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дакъалаца,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чекхдаккха,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тидам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тӀеберзо, 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w:t>
            </w:r>
          </w:p>
          <w:p w:rsidR="009551DF" w:rsidRPr="009551DF" w:rsidRDefault="009551DF" w:rsidP="009551DF">
            <w:pPr>
              <w:ind w:left="109" w:right="69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къамел</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дӀадоло,</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дакъалаца, чекхдаккха, тидам шена тӀеберзо, и.д.кх.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оьшучу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хьелашкахь 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диалогаш хӀиттор.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этикетан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норманашна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ind w:left="109" w:right="5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Этикетан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аларш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йукъалоцу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ролашкахь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ловзар.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ХӀора дийнан тӀекере кхочушйарехь, шен къамелан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культурин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хадоран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Ӏалашонца,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 тергам.</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тӀекеренан</w:t>
            </w:r>
          </w:p>
          <w:p w:rsidR="009551DF" w:rsidRPr="009551DF" w:rsidRDefault="009551DF" w:rsidP="009551DF">
            <w:pPr>
              <w:spacing w:before="1"/>
              <w:ind w:left="109" w:right="7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бакъонашца, къамелан этикетан норманашца доьзна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гӀалаташ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схьакарор,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карийна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гӀалаташ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нисдар.</w:t>
            </w:r>
          </w:p>
          <w:p w:rsidR="009551DF" w:rsidRPr="009551DF" w:rsidRDefault="009551DF" w:rsidP="009551DF">
            <w:pPr>
              <w:ind w:left="109" w:right="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«Тергамхой» ролашкахь ловзар, ловзаран Ӏалашо йоьзна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урокехь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переменашкахь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боцу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гӀирсийн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харжар нийса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мах</w:t>
            </w:r>
          </w:p>
          <w:p w:rsidR="009551DF" w:rsidRPr="009551DF" w:rsidRDefault="009551DF" w:rsidP="009551DF">
            <w:pPr>
              <w:spacing w:line="274"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хадорца.</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диалогехь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дакъалацаран</w:t>
            </w:r>
          </w:p>
          <w:p w:rsidR="009551DF" w:rsidRPr="009551DF" w:rsidRDefault="009551DF" w:rsidP="009551DF">
            <w:pPr>
              <w:spacing w:line="276" w:lineRule="exact"/>
              <w:ind w:left="109" w:right="15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бакъонашца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плакат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кхоллар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(ладогӀа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хаар, репликаш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тӀеэца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дакъалаца,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хетарг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дийца).</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105"/>
        </w:trPr>
        <w:tc>
          <w:tcPr>
            <w:tcW w:w="70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1911"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769" w:type="dxa"/>
          </w:tcPr>
          <w:p w:rsidR="009551DF" w:rsidRPr="009551DF" w:rsidRDefault="009551DF" w:rsidP="009551DF">
            <w:pPr>
              <w:spacing w:before="1"/>
              <w:ind w:left="109" w:right="4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Суьртан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репродукцихула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дийцар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хӀоттор.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 бинчу</w:t>
            </w:r>
          </w:p>
          <w:p w:rsidR="009551DF" w:rsidRPr="009551DF" w:rsidRDefault="009551DF" w:rsidP="009551DF">
            <w:pPr>
              <w:spacing w:line="270" w:lineRule="atLeast"/>
              <w:ind w:left="109" w:right="1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тергамашкахула а, хаттаршкахула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барта дийцар хӀоттор.</w:t>
            </w:r>
          </w:p>
        </w:tc>
        <w:tc>
          <w:tcPr>
            <w:tcW w:w="6234" w:type="dxa"/>
          </w:tcPr>
          <w:p w:rsidR="009551DF" w:rsidRPr="009551DF" w:rsidRDefault="009551DF" w:rsidP="009551DF">
            <w:pPr>
              <w:spacing w:before="1"/>
              <w:ind w:left="109"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Суьртийн репродукцешца болх, суьртана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 эмоцин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откликан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хӀиттийнчу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жоьпаш</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далар.</w:t>
            </w:r>
          </w:p>
          <w:p w:rsidR="009551DF" w:rsidRPr="009551DF" w:rsidRDefault="009551DF" w:rsidP="009551DF">
            <w:pPr>
              <w:spacing w:line="257"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Хаттаршна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суьрта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барта дийцар</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1082"/>
        </w:trPr>
        <w:tc>
          <w:tcPr>
            <w:tcW w:w="706" w:type="dxa"/>
            <w:vMerge w:val="restart"/>
          </w:tcPr>
          <w:p w:rsidR="009551DF" w:rsidRPr="009551DF" w:rsidRDefault="009551DF" w:rsidP="009551DF">
            <w:pPr>
              <w:rPr>
                <w:rFonts w:ascii="Times New Roman" w:eastAsia="Times New Roman" w:hAnsi="Times New Roman" w:cs="Times New Roman"/>
                <w:sz w:val="24"/>
                <w:lang w:val="ru-RU"/>
              </w:rPr>
            </w:pPr>
          </w:p>
        </w:tc>
        <w:tc>
          <w:tcPr>
            <w:tcW w:w="1911" w:type="dxa"/>
            <w:vMerge w:val="restart"/>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rPr>
                <w:rFonts w:ascii="Times New Roman" w:eastAsia="Times New Roman" w:hAnsi="Times New Roman" w:cs="Times New Roman"/>
                <w:sz w:val="24"/>
                <w:lang w:val="ru-RU"/>
              </w:rPr>
            </w:pPr>
          </w:p>
        </w:tc>
        <w:tc>
          <w:tcPr>
            <w:tcW w:w="6234"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хӀоттор.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Исбаьхьаллин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музеехула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виртуале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экскурси.</w:t>
            </w:r>
          </w:p>
        </w:tc>
        <w:tc>
          <w:tcPr>
            <w:tcW w:w="2993"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8005"/>
        </w:trPr>
        <w:tc>
          <w:tcPr>
            <w:tcW w:w="70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1911"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769" w:type="dxa"/>
          </w:tcPr>
          <w:p w:rsidR="009551DF" w:rsidRPr="009551DF" w:rsidRDefault="009551DF" w:rsidP="009551DF">
            <w:pPr>
              <w:ind w:left="109" w:righ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текстера предложенийн маьӀнийн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цхьаалла;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текстера</w:t>
            </w:r>
            <w:r w:rsidRPr="009551DF">
              <w:rPr>
                <w:rFonts w:ascii="Times New Roman" w:eastAsia="Times New Roman" w:hAnsi="Times New Roman" w:cs="Times New Roman"/>
                <w:spacing w:val="54"/>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хьалх-тӀаьхьалла;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кхочушхилла йаьлла ойла гайтар.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тема. Коьрта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ойла.</w:t>
            </w:r>
          </w:p>
          <w:p w:rsidR="009551DF" w:rsidRPr="009551DF" w:rsidRDefault="009551DF" w:rsidP="009551DF">
            <w:pPr>
              <w:ind w:left="109" w:right="47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Текстан цӀе. Билгалйинчу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тексташна</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харжар.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дакъойн (абзацийн) хьалх-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тӀаьхьалла. Предложенийн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абзацийн а рогӀалла талхийна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нисйар.</w:t>
            </w:r>
          </w:p>
          <w:p w:rsidR="009551DF" w:rsidRPr="009551DF" w:rsidRDefault="009551DF" w:rsidP="009551DF">
            <w:pPr>
              <w:ind w:left="109" w:right="152"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тайпанаш: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суртхӀоттор,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дийцар,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ойлайар, церан</w:t>
            </w:r>
          </w:p>
          <w:p w:rsidR="009551DF" w:rsidRPr="009551DF" w:rsidRDefault="009551DF" w:rsidP="009551DF">
            <w:pPr>
              <w:ind w:left="109" w:right="10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башхаллаш (йуьхьанцара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довзийтар).</w:t>
            </w:r>
          </w:p>
          <w:p w:rsidR="009551DF" w:rsidRPr="009551DF" w:rsidRDefault="009551DF" w:rsidP="009551DF">
            <w:pPr>
              <w:ind w:left="109" w:right="78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Декъалдар а, декъалдаран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открытка</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(диллина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кехат)</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09" w:right="42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Текстах кхетар: текстехь болчу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буха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 цхьалха</w:t>
            </w:r>
          </w:p>
          <w:p w:rsidR="009551DF" w:rsidRPr="009551DF" w:rsidRDefault="009551DF" w:rsidP="009551DF">
            <w:pPr>
              <w:ind w:left="109" w:right="20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жамӀаш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далоран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кхиор.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Нийсачу интонацица (иэшарца)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 хозуьйтуш исбаьхьаллин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йешар.</w:t>
            </w:r>
          </w:p>
          <w:p w:rsidR="009551DF" w:rsidRPr="009551DF" w:rsidRDefault="009551DF" w:rsidP="009551DF">
            <w:pPr>
              <w:spacing w:before="1"/>
              <w:ind w:left="109" w:right="419"/>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Хаттаршна тӀе а тевжаш, 25-35</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 барамехь йолу дийцаран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ма-йарра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схьайийцар.</w:t>
            </w:r>
          </w:p>
        </w:tc>
        <w:tc>
          <w:tcPr>
            <w:tcW w:w="6234" w:type="dxa"/>
          </w:tcPr>
          <w:p w:rsidR="009551DF" w:rsidRPr="009551DF" w:rsidRDefault="009551DF" w:rsidP="009551DF">
            <w:pPr>
              <w:ind w:left="109" w:right="790"/>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«Дош, предложени, текст йустар»,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кхочушйарехь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тераниг,</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къаьсташ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дерг гучудаккхар.</w:t>
            </w:r>
          </w:p>
          <w:p w:rsidR="009551DF" w:rsidRPr="009551DF" w:rsidRDefault="009551DF" w:rsidP="009551DF">
            <w:pPr>
              <w:ind w:left="109" w:right="9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Меттан коьчална тӀехь тергам: текстийн а, «текст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цахиларийн» (предложенийн хьал-тӀаьхьалла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галйаьккхина/йукъарчу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темица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йоьзна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йоцу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масех</w:t>
            </w:r>
          </w:p>
          <w:p w:rsidR="009551DF" w:rsidRPr="009551DF" w:rsidRDefault="009551DF" w:rsidP="009551DF">
            <w:pPr>
              <w:ind w:left="109"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предложении/цхьана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хӀуманах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ойла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гойту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масех предложени) масех масал, текстан билгалонийн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йустар, гучуйахар: текстехь предложенийн маьӀнийн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цхьаалла; текстера предложенийн хьал-тӀаьххьалла;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кхочушхилла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йаьлла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ойла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гайтар.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гулам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хетарг тӀечӀагӀдар.</w:t>
            </w:r>
          </w:p>
          <w:p w:rsidR="009551DF" w:rsidRPr="009551DF" w:rsidRDefault="009551DF" w:rsidP="009551DF">
            <w:pPr>
              <w:ind w:left="109" w:right="12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Текстера предложенийн уьйран некъашна тӀехь тергам,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 предложенийн уьйран некъех шена хетарг алар.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 предложенийн хьалх-тӀаьхьаллина тӀехь тергам.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 бен болх: талхийна текст йухаметтахӀоттор – текстехь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рогӀалла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коьртачу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маьӀнин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кхоллар.</w:t>
            </w:r>
          </w:p>
          <w:p w:rsidR="009551DF" w:rsidRPr="009551DF" w:rsidRDefault="009551DF" w:rsidP="009551DF">
            <w:pPr>
              <w:ind w:left="109" w:right="2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хӀоттаман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дакъа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абзац йовзийтар.</w:t>
            </w:r>
          </w:p>
          <w:p w:rsidR="009551DF" w:rsidRPr="009551DF" w:rsidRDefault="009551DF" w:rsidP="009551DF">
            <w:pPr>
              <w:ind w:left="109" w:right="62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 бен болх: абзацийн хьалх-тӀаьхьаллин къепе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талхийнчу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абзацийн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рогӀалла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spacing w:before="3" w:line="237" w:lineRule="auto"/>
              <w:ind w:left="109" w:right="4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дийначу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абзацаш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spacing w:before="1"/>
              <w:ind w:left="109" w:right="47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Дийцаре дар: муха йоьзна йу текстан коьрта ойлахӀора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абзацан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чулацамца.</w:t>
            </w:r>
          </w:p>
          <w:p w:rsidR="009551DF" w:rsidRPr="009551DF" w:rsidRDefault="009551DF" w:rsidP="009551DF">
            <w:pPr>
              <w:spacing w:line="259"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коьртачу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ойланан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йалор.</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9109"/>
        </w:trPr>
        <w:tc>
          <w:tcPr>
            <w:tcW w:w="706" w:type="dxa"/>
          </w:tcPr>
          <w:p w:rsidR="009551DF" w:rsidRPr="009551DF" w:rsidRDefault="009551DF" w:rsidP="009551DF">
            <w:pPr>
              <w:rPr>
                <w:rFonts w:ascii="Times New Roman" w:eastAsia="Times New Roman" w:hAnsi="Times New Roman" w:cs="Times New Roman"/>
                <w:sz w:val="24"/>
                <w:lang w:val="ru-RU"/>
              </w:rPr>
            </w:pPr>
          </w:p>
        </w:tc>
        <w:tc>
          <w:tcPr>
            <w:tcW w:w="1911" w:type="dxa"/>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rPr>
                <w:rFonts w:ascii="Times New Roman" w:eastAsia="Times New Roman" w:hAnsi="Times New Roman" w:cs="Times New Roman"/>
                <w:sz w:val="24"/>
                <w:lang w:val="ru-RU"/>
              </w:rPr>
            </w:pPr>
          </w:p>
        </w:tc>
        <w:tc>
          <w:tcPr>
            <w:tcW w:w="6234" w:type="dxa"/>
          </w:tcPr>
          <w:p w:rsidR="009551DF" w:rsidRPr="009551DF" w:rsidRDefault="009551DF" w:rsidP="009551DF">
            <w:pPr>
              <w:spacing w:line="275" w:lineRule="exact"/>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09" w:right="2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тайп-тайпана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09"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цӀеран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йогӀуш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/йогӀуш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цахилар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 шена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хетарг тӀечӀагӀдар.</w:t>
            </w:r>
          </w:p>
          <w:p w:rsidR="009551DF" w:rsidRPr="009551DF" w:rsidRDefault="009551DF" w:rsidP="009551DF">
            <w:pPr>
              <w:ind w:left="109" w:right="43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цӀарца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Практикин болх: абзацийн галйаьккхина рогӀалла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йухаметтахӀоттор,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нисйина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 дӀайазйар.</w:t>
            </w:r>
          </w:p>
          <w:p w:rsidR="009551DF" w:rsidRPr="009551DF" w:rsidRDefault="009551DF" w:rsidP="009551DF">
            <w:pPr>
              <w:ind w:left="109" w:right="17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«Муьлха Ӏалашонаш хила мега тексташ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кхоллараллехь?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кхолларан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Ӏалашонех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дешархоша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шайна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хетарг алар.</w:t>
            </w:r>
          </w:p>
          <w:p w:rsidR="009551DF" w:rsidRPr="009551DF" w:rsidRDefault="009551DF" w:rsidP="009551DF">
            <w:pPr>
              <w:spacing w:before="1"/>
              <w:ind w:left="109" w:right="34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Текст-суртхӀотторна башхаллашна тӀехь тергам, цуьнан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башхаллаш къастор, текстехь суртхӀоттор кхолларан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гӀирсаш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p>
          <w:p w:rsidR="009551DF" w:rsidRPr="009551DF" w:rsidRDefault="009551DF" w:rsidP="009551DF">
            <w:pPr>
              <w:ind w:left="109" w:right="84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Текст-дийцарна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башхаллашна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цуьнан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башхаллаш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09" w:right="73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Текст-ойлайарна башхаллашна тӀехь тергам, цуьнан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башхаллаш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ind w:left="109" w:right="49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текст-дийцарш текст-сурхӀотторца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йустар.</w:t>
            </w:r>
          </w:p>
          <w:p w:rsidR="009551DF" w:rsidRPr="009551DF" w:rsidRDefault="009551DF" w:rsidP="009551DF">
            <w:pPr>
              <w:spacing w:before="1"/>
              <w:ind w:left="10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Декъалбарийн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далийнчу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масалшна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йарехь</w:t>
            </w:r>
          </w:p>
          <w:p w:rsidR="009551DF" w:rsidRPr="009551DF" w:rsidRDefault="009551DF" w:rsidP="009551DF">
            <w:pPr>
              <w:ind w:left="109" w:right="33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декъалваран жанран башхаллаш йийцаре йар, текстийн-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декъалбарийн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хӀоттаман анализ</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09" w:right="8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 тӀедиллар: декъалваран открыткин 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кхоллар (декъалваран бахьана дешархоша шаьш хоржу).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Схьайийцаран (25-35 дешан барамехь дийцаран текст) бух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йалийнчу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чулацамна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йукъахь анализ</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09" w:right="12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 предложенеш, 60 дашал сов барам боцу тексташ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схьайазйан.</w:t>
            </w:r>
          </w:p>
          <w:p w:rsidR="009551DF" w:rsidRPr="009551DF" w:rsidRDefault="009551DF" w:rsidP="009551DF">
            <w:pPr>
              <w:ind w:left="109" w:right="61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Ӏамийна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бакъонаш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тидаме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оьцуш,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55</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дашал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сов</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барам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боцу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 олуш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дӀайазйан.</w:t>
            </w:r>
          </w:p>
          <w:p w:rsidR="009551DF" w:rsidRPr="009551DF" w:rsidRDefault="009551DF" w:rsidP="009551DF">
            <w:pPr>
              <w:spacing w:line="270" w:lineRule="atLeast"/>
              <w:ind w:left="109" w:right="6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хӀиттийнчу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хаттаршна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жоьпаш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далар.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Хаттаршна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барта схьайийцар.</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1911"/>
        <w:gridCol w:w="3769"/>
        <w:gridCol w:w="6234"/>
        <w:gridCol w:w="2993"/>
      </w:tblGrid>
      <w:tr w:rsidR="009551DF" w:rsidRPr="009551DF" w:rsidTr="00EF0B46">
        <w:trPr>
          <w:trHeight w:val="1264"/>
        </w:trPr>
        <w:tc>
          <w:tcPr>
            <w:tcW w:w="706" w:type="dxa"/>
          </w:tcPr>
          <w:p w:rsidR="009551DF" w:rsidRPr="009551DF" w:rsidRDefault="009551DF" w:rsidP="009551DF">
            <w:pPr>
              <w:rPr>
                <w:rFonts w:ascii="Times New Roman" w:eastAsia="Times New Roman" w:hAnsi="Times New Roman" w:cs="Times New Roman"/>
                <w:sz w:val="24"/>
                <w:lang w:val="ru-RU"/>
              </w:rPr>
            </w:pPr>
          </w:p>
        </w:tc>
        <w:tc>
          <w:tcPr>
            <w:tcW w:w="1911" w:type="dxa"/>
          </w:tcPr>
          <w:p w:rsidR="009551DF" w:rsidRPr="009551DF" w:rsidRDefault="009551DF" w:rsidP="009551DF">
            <w:pPr>
              <w:rPr>
                <w:rFonts w:ascii="Times New Roman" w:eastAsia="Times New Roman" w:hAnsi="Times New Roman" w:cs="Times New Roman"/>
                <w:sz w:val="24"/>
                <w:lang w:val="ru-RU"/>
              </w:rPr>
            </w:pPr>
          </w:p>
        </w:tc>
        <w:tc>
          <w:tcPr>
            <w:tcW w:w="3769" w:type="dxa"/>
          </w:tcPr>
          <w:p w:rsidR="009551DF" w:rsidRPr="009551DF" w:rsidRDefault="009551DF" w:rsidP="009551DF">
            <w:pPr>
              <w:rPr>
                <w:rFonts w:ascii="Times New Roman" w:eastAsia="Times New Roman" w:hAnsi="Times New Roman" w:cs="Times New Roman"/>
                <w:sz w:val="24"/>
                <w:lang w:val="ru-RU"/>
              </w:rPr>
            </w:pPr>
          </w:p>
        </w:tc>
        <w:tc>
          <w:tcPr>
            <w:tcW w:w="6234" w:type="dxa"/>
          </w:tcPr>
          <w:p w:rsidR="009551DF" w:rsidRPr="009551DF" w:rsidRDefault="009551DF" w:rsidP="009551DF">
            <w:pPr>
              <w:ind w:left="109" w:right="116"/>
              <w:rPr>
                <w:rFonts w:ascii="Times New Roman" w:eastAsia="Times New Roman" w:hAnsi="Times New Roman" w:cs="Times New Roman"/>
                <w:sz w:val="24"/>
              </w:rPr>
            </w:pPr>
            <w:r w:rsidRPr="009551DF">
              <w:rPr>
                <w:rFonts w:ascii="Times New Roman" w:eastAsia="Times New Roman" w:hAnsi="Times New Roman" w:cs="Times New Roman"/>
                <w:sz w:val="24"/>
                <w:lang w:val="ru-RU"/>
              </w:rPr>
              <w:t>Хаттаршна тӀе а тевжаш, текстан чулацам йозанан кепехь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ма-барра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схьабийцар.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rPr>
              <w:t>Схьадийцар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нисдан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аьтто</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хуьлуьйту</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ша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шена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таллам</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бар.</w:t>
            </w:r>
          </w:p>
        </w:tc>
        <w:tc>
          <w:tcPr>
            <w:tcW w:w="2993" w:type="dxa"/>
          </w:tcPr>
          <w:p w:rsidR="009551DF" w:rsidRPr="009551DF" w:rsidRDefault="009551DF" w:rsidP="009551DF">
            <w:pPr>
              <w:rPr>
                <w:rFonts w:ascii="Times New Roman" w:eastAsia="Times New Roman" w:hAnsi="Times New Roman" w:cs="Times New Roman"/>
                <w:sz w:val="24"/>
              </w:rPr>
            </w:pPr>
          </w:p>
        </w:tc>
      </w:tr>
      <w:tr w:rsidR="009551DF" w:rsidRPr="009551DF" w:rsidTr="00EF0B46">
        <w:trPr>
          <w:trHeight w:val="419"/>
        </w:trPr>
        <w:tc>
          <w:tcPr>
            <w:tcW w:w="12620" w:type="dxa"/>
            <w:gridSpan w:val="4"/>
          </w:tcPr>
          <w:p w:rsidR="009551DF" w:rsidRPr="009551DF" w:rsidRDefault="009551DF" w:rsidP="009551DF">
            <w:pPr>
              <w:ind w:left="107"/>
              <w:rPr>
                <w:rFonts w:ascii="Times New Roman" w:eastAsia="Times New Roman" w:hAnsi="Times New Roman" w:cs="Times New Roman"/>
                <w:b/>
                <w:sz w:val="28"/>
                <w:lang w:val="ru-RU"/>
              </w:rPr>
            </w:pPr>
            <w:r w:rsidRPr="009551DF">
              <w:rPr>
                <w:rFonts w:ascii="Times New Roman" w:eastAsia="Times New Roman" w:hAnsi="Times New Roman" w:cs="Times New Roman"/>
                <w:b/>
                <w:sz w:val="28"/>
                <w:lang w:val="ru-RU"/>
              </w:rPr>
              <w:t>Резерв</w:t>
            </w:r>
            <w:r w:rsidRPr="009551DF">
              <w:rPr>
                <w:rFonts w:ascii="Times New Roman" w:eastAsia="Times New Roman" w:hAnsi="Times New Roman" w:cs="Times New Roman"/>
                <w:b/>
                <w:spacing w:val="-2"/>
                <w:sz w:val="28"/>
                <w:lang w:val="ru-RU"/>
              </w:rPr>
              <w:t xml:space="preserve"> </w:t>
            </w:r>
            <w:r w:rsidRPr="009551DF">
              <w:rPr>
                <w:rFonts w:ascii="Times New Roman" w:eastAsia="Times New Roman" w:hAnsi="Times New Roman" w:cs="Times New Roman"/>
                <w:b/>
                <w:sz w:val="28"/>
                <w:lang w:val="ru-RU"/>
              </w:rPr>
              <w:t>(дийнна дешаран</w:t>
            </w:r>
            <w:r w:rsidRPr="009551DF">
              <w:rPr>
                <w:rFonts w:ascii="Times New Roman" w:eastAsia="Times New Roman" w:hAnsi="Times New Roman" w:cs="Times New Roman"/>
                <w:b/>
                <w:spacing w:val="-2"/>
                <w:sz w:val="28"/>
                <w:lang w:val="ru-RU"/>
              </w:rPr>
              <w:t xml:space="preserve"> </w:t>
            </w:r>
            <w:r w:rsidRPr="009551DF">
              <w:rPr>
                <w:rFonts w:ascii="Times New Roman" w:eastAsia="Times New Roman" w:hAnsi="Times New Roman" w:cs="Times New Roman"/>
                <w:b/>
                <w:sz w:val="28"/>
                <w:lang w:val="ru-RU"/>
              </w:rPr>
              <w:t>шарна)</w:t>
            </w:r>
            <w:r w:rsidRPr="009551DF">
              <w:rPr>
                <w:rFonts w:ascii="Times New Roman" w:eastAsia="Times New Roman" w:hAnsi="Times New Roman" w:cs="Times New Roman"/>
                <w:b/>
                <w:spacing w:val="-2"/>
                <w:sz w:val="28"/>
                <w:lang w:val="ru-RU"/>
              </w:rPr>
              <w:t xml:space="preserve"> </w:t>
            </w:r>
            <w:r w:rsidRPr="009551DF">
              <w:rPr>
                <w:rFonts w:ascii="Times New Roman" w:eastAsia="Times New Roman" w:hAnsi="Times New Roman" w:cs="Times New Roman"/>
                <w:b/>
                <w:sz w:val="28"/>
                <w:lang w:val="ru-RU"/>
              </w:rPr>
              <w:t>–</w:t>
            </w:r>
            <w:r w:rsidRPr="009551DF">
              <w:rPr>
                <w:rFonts w:ascii="Times New Roman" w:eastAsia="Times New Roman" w:hAnsi="Times New Roman" w:cs="Times New Roman"/>
                <w:b/>
                <w:spacing w:val="-1"/>
                <w:sz w:val="28"/>
                <w:lang w:val="ru-RU"/>
              </w:rPr>
              <w:t xml:space="preserve"> </w:t>
            </w:r>
            <w:r w:rsidRPr="009551DF">
              <w:rPr>
                <w:rFonts w:ascii="Times New Roman" w:eastAsia="Times New Roman" w:hAnsi="Times New Roman" w:cs="Times New Roman"/>
                <w:b/>
                <w:sz w:val="28"/>
                <w:lang w:val="ru-RU"/>
              </w:rPr>
              <w:t>15</w:t>
            </w:r>
            <w:r w:rsidRPr="009551DF">
              <w:rPr>
                <w:rFonts w:ascii="Times New Roman" w:eastAsia="Times New Roman" w:hAnsi="Times New Roman" w:cs="Times New Roman"/>
                <w:b/>
                <w:spacing w:val="-2"/>
                <w:sz w:val="28"/>
                <w:lang w:val="ru-RU"/>
              </w:rPr>
              <w:t xml:space="preserve"> </w:t>
            </w:r>
            <w:r w:rsidRPr="009551DF">
              <w:rPr>
                <w:rFonts w:ascii="Times New Roman" w:eastAsia="Times New Roman" w:hAnsi="Times New Roman" w:cs="Times New Roman"/>
                <w:b/>
                <w:sz w:val="28"/>
                <w:lang w:val="ru-RU"/>
              </w:rPr>
              <w:t>сахьт</w:t>
            </w:r>
          </w:p>
        </w:tc>
        <w:tc>
          <w:tcPr>
            <w:tcW w:w="2993"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before="8" w:after="0" w:line="240" w:lineRule="auto"/>
        <w:rPr>
          <w:rFonts w:ascii="Times New Roman" w:eastAsia="Times New Roman" w:hAnsi="Times New Roman" w:cs="Times New Roman"/>
          <w:b/>
          <w:sz w:val="20"/>
          <w:szCs w:val="26"/>
        </w:rPr>
      </w:pPr>
    </w:p>
    <w:p w:rsidR="009551DF" w:rsidRPr="009551DF" w:rsidRDefault="009551DF" w:rsidP="009551DF">
      <w:pPr>
        <w:widowControl w:val="0"/>
        <w:numPr>
          <w:ilvl w:val="0"/>
          <w:numId w:val="7"/>
        </w:numPr>
        <w:tabs>
          <w:tab w:val="left" w:pos="6780"/>
        </w:tabs>
        <w:autoSpaceDE w:val="0"/>
        <w:autoSpaceDN w:val="0"/>
        <w:spacing w:before="89" w:after="0" w:line="240" w:lineRule="auto"/>
        <w:ind w:right="884" w:hanging="6780"/>
        <w:rPr>
          <w:rFonts w:ascii="Times New Roman" w:eastAsia="Times New Roman" w:hAnsi="Times New Roman" w:cs="Times New Roman"/>
          <w:b/>
          <w:sz w:val="28"/>
        </w:rPr>
      </w:pPr>
      <w:r w:rsidRPr="009551DF">
        <w:rPr>
          <w:rFonts w:ascii="Times New Roman" w:eastAsia="Times New Roman" w:hAnsi="Times New Roman" w:cs="Times New Roman"/>
          <w:b/>
          <w:sz w:val="28"/>
        </w:rPr>
        <w:t>класс</w:t>
      </w:r>
      <w:r w:rsidRPr="009551DF">
        <w:rPr>
          <w:rFonts w:ascii="Times New Roman" w:eastAsia="Times New Roman" w:hAnsi="Times New Roman" w:cs="Times New Roman"/>
          <w:b/>
          <w:spacing w:val="-3"/>
          <w:sz w:val="28"/>
        </w:rPr>
        <w:t xml:space="preserve"> </w:t>
      </w:r>
      <w:r w:rsidRPr="009551DF">
        <w:rPr>
          <w:rFonts w:ascii="Times New Roman" w:eastAsia="Times New Roman" w:hAnsi="Times New Roman" w:cs="Times New Roman"/>
          <w:b/>
          <w:sz w:val="28"/>
        </w:rPr>
        <w:t>(102</w:t>
      </w:r>
      <w:r w:rsidRPr="009551DF">
        <w:rPr>
          <w:rFonts w:ascii="Times New Roman" w:eastAsia="Times New Roman" w:hAnsi="Times New Roman" w:cs="Times New Roman"/>
          <w:b/>
          <w:spacing w:val="-1"/>
          <w:sz w:val="28"/>
        </w:rPr>
        <w:t xml:space="preserve"> </w:t>
      </w:r>
      <w:r w:rsidRPr="009551DF">
        <w:rPr>
          <w:rFonts w:ascii="Times New Roman" w:eastAsia="Times New Roman" w:hAnsi="Times New Roman" w:cs="Times New Roman"/>
          <w:b/>
          <w:sz w:val="28"/>
        </w:rPr>
        <w:t>сахьт)</w:t>
      </w:r>
    </w:p>
    <w:p w:rsidR="009551DF" w:rsidRPr="009551DF" w:rsidRDefault="009551DF" w:rsidP="009551DF">
      <w:pPr>
        <w:widowControl w:val="0"/>
        <w:autoSpaceDE w:val="0"/>
        <w:autoSpaceDN w:val="0"/>
        <w:spacing w:before="10" w:after="1" w:line="240" w:lineRule="auto"/>
        <w:rPr>
          <w:rFonts w:ascii="Times New Roman" w:eastAsia="Times New Roman" w:hAnsi="Times New Roman" w:cs="Times New Roman"/>
          <w:b/>
          <w:sz w:val="27"/>
          <w:szCs w:val="26"/>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645"/>
        </w:trPr>
        <w:tc>
          <w:tcPr>
            <w:tcW w:w="816" w:type="dxa"/>
          </w:tcPr>
          <w:p w:rsidR="009551DF" w:rsidRPr="009551DF" w:rsidRDefault="009551DF" w:rsidP="009551DF">
            <w:pPr>
              <w:spacing w:line="324" w:lineRule="exact"/>
              <w:ind w:left="206" w:right="179" w:firstLine="60"/>
              <w:rPr>
                <w:rFonts w:ascii="Times New Roman" w:eastAsia="Times New Roman" w:hAnsi="Times New Roman" w:cs="Times New Roman"/>
                <w:b/>
                <w:sz w:val="28"/>
              </w:rPr>
            </w:pPr>
            <w:r w:rsidRPr="009551DF">
              <w:rPr>
                <w:rFonts w:ascii="Times New Roman" w:eastAsia="Times New Roman" w:hAnsi="Times New Roman" w:cs="Times New Roman"/>
                <w:b/>
                <w:sz w:val="28"/>
              </w:rPr>
              <w:t>№</w:t>
            </w:r>
            <w:r w:rsidRPr="009551DF">
              <w:rPr>
                <w:rFonts w:ascii="Times New Roman" w:eastAsia="Times New Roman" w:hAnsi="Times New Roman" w:cs="Times New Roman"/>
                <w:b/>
                <w:spacing w:val="-67"/>
                <w:sz w:val="28"/>
              </w:rPr>
              <w:t xml:space="preserve"> </w:t>
            </w:r>
            <w:r w:rsidRPr="009551DF">
              <w:rPr>
                <w:rFonts w:ascii="Times New Roman" w:eastAsia="Times New Roman" w:hAnsi="Times New Roman" w:cs="Times New Roman"/>
                <w:b/>
                <w:sz w:val="28"/>
              </w:rPr>
              <w:t>п/п</w:t>
            </w:r>
          </w:p>
        </w:tc>
        <w:tc>
          <w:tcPr>
            <w:tcW w:w="2127" w:type="dxa"/>
          </w:tcPr>
          <w:p w:rsidR="009551DF" w:rsidRPr="009551DF" w:rsidRDefault="009551DF" w:rsidP="009551DF">
            <w:pPr>
              <w:spacing w:before="161"/>
              <w:ind w:left="667"/>
              <w:rPr>
                <w:rFonts w:ascii="Times New Roman" w:eastAsia="Times New Roman" w:hAnsi="Times New Roman" w:cs="Times New Roman"/>
                <w:b/>
                <w:sz w:val="28"/>
              </w:rPr>
            </w:pPr>
            <w:r w:rsidRPr="009551DF">
              <w:rPr>
                <w:rFonts w:ascii="Times New Roman" w:eastAsia="Times New Roman" w:hAnsi="Times New Roman" w:cs="Times New Roman"/>
                <w:b/>
                <w:sz w:val="28"/>
              </w:rPr>
              <w:t>Дакъа</w:t>
            </w:r>
          </w:p>
        </w:tc>
        <w:tc>
          <w:tcPr>
            <w:tcW w:w="3404" w:type="dxa"/>
          </w:tcPr>
          <w:p w:rsidR="009551DF" w:rsidRPr="009551DF" w:rsidRDefault="009551DF" w:rsidP="009551DF">
            <w:pPr>
              <w:spacing w:before="161"/>
              <w:ind w:left="1134"/>
              <w:rPr>
                <w:rFonts w:ascii="Times New Roman" w:eastAsia="Times New Roman" w:hAnsi="Times New Roman" w:cs="Times New Roman"/>
                <w:b/>
                <w:sz w:val="28"/>
              </w:rPr>
            </w:pPr>
            <w:r w:rsidRPr="009551DF">
              <w:rPr>
                <w:rFonts w:ascii="Times New Roman" w:eastAsia="Times New Roman" w:hAnsi="Times New Roman" w:cs="Times New Roman"/>
                <w:b/>
                <w:sz w:val="28"/>
              </w:rPr>
              <w:t>Чулацам</w:t>
            </w:r>
          </w:p>
        </w:tc>
        <w:tc>
          <w:tcPr>
            <w:tcW w:w="6947" w:type="dxa"/>
          </w:tcPr>
          <w:p w:rsidR="009551DF" w:rsidRPr="009551DF" w:rsidRDefault="009551DF" w:rsidP="009551DF">
            <w:pPr>
              <w:spacing w:line="324" w:lineRule="exact"/>
              <w:ind w:left="107" w:right="1321"/>
              <w:rPr>
                <w:rFonts w:ascii="Times New Roman" w:eastAsia="Times New Roman" w:hAnsi="Times New Roman" w:cs="Times New Roman"/>
                <w:b/>
                <w:sz w:val="28"/>
                <w:lang w:val="ru-RU"/>
              </w:rPr>
            </w:pPr>
            <w:r w:rsidRPr="009551DF">
              <w:rPr>
                <w:rFonts w:ascii="Times New Roman" w:eastAsia="Times New Roman" w:hAnsi="Times New Roman" w:cs="Times New Roman"/>
                <w:b/>
                <w:sz w:val="28"/>
                <w:lang w:val="ru-RU"/>
              </w:rPr>
              <w:t>Ӏамор вовшахтохаран некъаш а, кепаш а.</w:t>
            </w:r>
            <w:r w:rsidRPr="009551DF">
              <w:rPr>
                <w:rFonts w:ascii="Times New Roman" w:eastAsia="Times New Roman" w:hAnsi="Times New Roman" w:cs="Times New Roman"/>
                <w:b/>
                <w:spacing w:val="1"/>
                <w:sz w:val="28"/>
                <w:lang w:val="ru-RU"/>
              </w:rPr>
              <w:t xml:space="preserve"> </w:t>
            </w:r>
            <w:r w:rsidRPr="009551DF">
              <w:rPr>
                <w:rFonts w:ascii="Times New Roman" w:eastAsia="Times New Roman" w:hAnsi="Times New Roman" w:cs="Times New Roman"/>
                <w:b/>
                <w:sz w:val="28"/>
                <w:lang w:val="ru-RU"/>
              </w:rPr>
              <w:t>Дешархойн</w:t>
            </w:r>
            <w:r w:rsidRPr="009551DF">
              <w:rPr>
                <w:rFonts w:ascii="Times New Roman" w:eastAsia="Times New Roman" w:hAnsi="Times New Roman" w:cs="Times New Roman"/>
                <w:b/>
                <w:spacing w:val="-7"/>
                <w:sz w:val="28"/>
                <w:lang w:val="ru-RU"/>
              </w:rPr>
              <w:t xml:space="preserve"> </w:t>
            </w:r>
            <w:r w:rsidRPr="009551DF">
              <w:rPr>
                <w:rFonts w:ascii="Times New Roman" w:eastAsia="Times New Roman" w:hAnsi="Times New Roman" w:cs="Times New Roman"/>
                <w:b/>
                <w:sz w:val="28"/>
                <w:lang w:val="ru-RU"/>
              </w:rPr>
              <w:t>гӀуллакхдаран</w:t>
            </w:r>
            <w:r w:rsidRPr="009551DF">
              <w:rPr>
                <w:rFonts w:ascii="Times New Roman" w:eastAsia="Times New Roman" w:hAnsi="Times New Roman" w:cs="Times New Roman"/>
                <w:b/>
                <w:spacing w:val="-7"/>
                <w:sz w:val="28"/>
                <w:lang w:val="ru-RU"/>
              </w:rPr>
              <w:t xml:space="preserve"> </w:t>
            </w:r>
            <w:r w:rsidRPr="009551DF">
              <w:rPr>
                <w:rFonts w:ascii="Times New Roman" w:eastAsia="Times New Roman" w:hAnsi="Times New Roman" w:cs="Times New Roman"/>
                <w:b/>
                <w:sz w:val="28"/>
                <w:lang w:val="ru-RU"/>
              </w:rPr>
              <w:t>характеристика</w:t>
            </w:r>
          </w:p>
        </w:tc>
        <w:tc>
          <w:tcPr>
            <w:tcW w:w="2268" w:type="dxa"/>
          </w:tcPr>
          <w:p w:rsidR="009551DF" w:rsidRPr="009551DF" w:rsidRDefault="009551DF" w:rsidP="009551DF">
            <w:pPr>
              <w:spacing w:before="47"/>
              <w:ind w:left="884" w:right="308" w:hanging="548"/>
              <w:rPr>
                <w:rFonts w:ascii="Times New Roman" w:eastAsia="Times New Roman" w:hAnsi="Times New Roman" w:cs="Times New Roman"/>
                <w:b/>
                <w:sz w:val="24"/>
              </w:rPr>
            </w:pPr>
            <w:r w:rsidRPr="009551DF">
              <w:rPr>
                <w:rFonts w:ascii="Times New Roman" w:eastAsia="Times New Roman" w:hAnsi="Times New Roman" w:cs="Times New Roman"/>
                <w:b/>
                <w:sz w:val="24"/>
              </w:rPr>
              <w:t>Используемые</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ЭОР</w:t>
            </w:r>
          </w:p>
        </w:tc>
      </w:tr>
      <w:tr w:rsidR="009551DF" w:rsidRPr="009551DF" w:rsidTr="00EF0B46">
        <w:trPr>
          <w:trHeight w:val="278"/>
        </w:trPr>
        <w:tc>
          <w:tcPr>
            <w:tcW w:w="816" w:type="dxa"/>
            <w:tcBorders>
              <w:bottom w:val="nil"/>
            </w:tcBorders>
          </w:tcPr>
          <w:p w:rsidR="009551DF" w:rsidRPr="009551DF" w:rsidRDefault="009551DF" w:rsidP="009551DF">
            <w:pPr>
              <w:spacing w:line="258"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1.</w:t>
            </w:r>
          </w:p>
        </w:tc>
        <w:tc>
          <w:tcPr>
            <w:tcW w:w="2127" w:type="dxa"/>
            <w:tcBorders>
              <w:bottom w:val="nil"/>
            </w:tcBorders>
          </w:tcPr>
          <w:p w:rsidR="009551DF" w:rsidRPr="009551DF" w:rsidRDefault="009551DF" w:rsidP="009551DF">
            <w:pPr>
              <w:spacing w:line="258"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Нохчийн</w:t>
            </w:r>
            <w:r w:rsidRPr="009551DF">
              <w:rPr>
                <w:rFonts w:ascii="Times New Roman" w:eastAsia="Times New Roman" w:hAnsi="Times New Roman" w:cs="Times New Roman"/>
                <w:b/>
                <w:spacing w:val="-3"/>
                <w:sz w:val="24"/>
              </w:rPr>
              <w:t xml:space="preserve"> </w:t>
            </w:r>
            <w:r w:rsidRPr="009551DF">
              <w:rPr>
                <w:rFonts w:ascii="Times New Roman" w:eastAsia="Times New Roman" w:hAnsi="Times New Roman" w:cs="Times New Roman"/>
                <w:b/>
                <w:sz w:val="24"/>
              </w:rPr>
              <w:t>маттах</w:t>
            </w:r>
          </w:p>
        </w:tc>
        <w:tc>
          <w:tcPr>
            <w:tcW w:w="3404" w:type="dxa"/>
            <w:tcBorders>
              <w:bottom w:val="nil"/>
            </w:tcBorders>
          </w:tcPr>
          <w:p w:rsidR="009551DF" w:rsidRPr="009551DF" w:rsidRDefault="009551DF" w:rsidP="009551DF">
            <w:pPr>
              <w:spacing w:line="258"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Нохчийн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мотт</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тӀекеренан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мотт</w:t>
            </w:r>
          </w:p>
        </w:tc>
        <w:tc>
          <w:tcPr>
            <w:tcW w:w="6947" w:type="dxa"/>
            <w:tcBorders>
              <w:bottom w:val="nil"/>
            </w:tcBorders>
          </w:tcPr>
          <w:p w:rsidR="009551DF" w:rsidRPr="009551DF" w:rsidRDefault="009551DF" w:rsidP="009551DF">
            <w:pPr>
              <w:spacing w:line="258"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«Доьзалехь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йукъараллехь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маттах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темина</w:t>
            </w:r>
          </w:p>
        </w:tc>
        <w:tc>
          <w:tcPr>
            <w:tcW w:w="2268" w:type="dxa"/>
            <w:tcBorders>
              <w:bottom w:val="nil"/>
            </w:tcBorders>
          </w:tcPr>
          <w:p w:rsidR="009551DF" w:rsidRPr="009551DF" w:rsidRDefault="009551DF" w:rsidP="009551DF">
            <w:pPr>
              <w:spacing w:line="258" w:lineRule="exact"/>
              <w:ind w:left="106"/>
              <w:rPr>
                <w:rFonts w:ascii="Times New Roman" w:eastAsia="Times New Roman" w:hAnsi="Times New Roman" w:cs="Times New Roman"/>
                <w:sz w:val="24"/>
              </w:rPr>
            </w:pPr>
            <w:r w:rsidRPr="009551DF">
              <w:rPr>
                <w:rFonts w:ascii="Times New Roman" w:eastAsia="Times New Roman" w:hAnsi="Times New Roman" w:cs="Times New Roman"/>
                <w:sz w:val="24"/>
              </w:rPr>
              <w:t>https://neb-</w:t>
            </w: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болу хаамаш</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санна.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Мотт</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бовзаран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некъаш:</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къамел.</w:t>
            </w:r>
          </w:p>
        </w:tc>
        <w:tc>
          <w:tcPr>
            <w:tcW w:w="2268" w:type="dxa"/>
            <w:tcBorders>
              <w:top w:val="nil"/>
              <w:bottom w:val="nil"/>
            </w:tcBorders>
          </w:tcPr>
          <w:p w:rsidR="009551DF" w:rsidRPr="009551DF" w:rsidRDefault="009551DF" w:rsidP="009551DF">
            <w:pPr>
              <w:spacing w:line="256" w:lineRule="exact"/>
              <w:ind w:left="106"/>
              <w:rPr>
                <w:rFonts w:ascii="Times New Roman" w:eastAsia="Times New Roman" w:hAnsi="Times New Roman" w:cs="Times New Roman"/>
                <w:sz w:val="24"/>
              </w:rPr>
            </w:pPr>
            <w:r w:rsidRPr="009551DF">
              <w:rPr>
                <w:rFonts w:ascii="Times New Roman" w:eastAsia="Times New Roman" w:hAnsi="Times New Roman" w:cs="Times New Roman"/>
                <w:sz w:val="24"/>
              </w:rPr>
              <w:t>chr.ru/read/cat/yazyk</w:t>
            </w: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(1</w:t>
            </w:r>
            <w:r w:rsidRPr="009551DF">
              <w:rPr>
                <w:rFonts w:ascii="Times New Roman" w:eastAsia="Times New Roman" w:hAnsi="Times New Roman" w:cs="Times New Roman"/>
                <w:b/>
                <w:spacing w:val="-3"/>
                <w:sz w:val="24"/>
              </w:rPr>
              <w:t xml:space="preserve"> </w:t>
            </w:r>
            <w:r w:rsidRPr="009551DF">
              <w:rPr>
                <w:rFonts w:ascii="Times New Roman" w:eastAsia="Times New Roman" w:hAnsi="Times New Roman" w:cs="Times New Roman"/>
                <w:b/>
                <w:sz w:val="24"/>
              </w:rPr>
              <w:t>сахьт,</w:t>
            </w:r>
            <w:r w:rsidRPr="009551DF">
              <w:rPr>
                <w:rFonts w:ascii="Times New Roman" w:eastAsia="Times New Roman" w:hAnsi="Times New Roman" w:cs="Times New Roman"/>
                <w:b/>
                <w:spacing w:val="-2"/>
                <w:sz w:val="24"/>
              </w:rPr>
              <w:t xml:space="preserve"> </w:t>
            </w:r>
            <w:r w:rsidRPr="009551DF">
              <w:rPr>
                <w:rFonts w:ascii="Times New Roman" w:eastAsia="Times New Roman" w:hAnsi="Times New Roman" w:cs="Times New Roman"/>
                <w:b/>
                <w:sz w:val="24"/>
              </w:rPr>
              <w:t>Ӏамор</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тергам,</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анализ,</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лингвистикин</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къоман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культурин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адамийн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уьйран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(тӀекере</w:t>
            </w:r>
          </w:p>
        </w:tc>
        <w:tc>
          <w:tcPr>
            <w:tcW w:w="2268" w:type="dxa"/>
            <w:tcBorders>
              <w:top w:val="nil"/>
              <w:bottom w:val="nil"/>
            </w:tcBorders>
          </w:tcPr>
          <w:p w:rsidR="009551DF" w:rsidRPr="009551DF" w:rsidRDefault="009551DF" w:rsidP="009551DF">
            <w:pPr>
              <w:spacing w:line="256" w:lineRule="exact"/>
              <w:ind w:left="106"/>
              <w:rPr>
                <w:rFonts w:ascii="Times New Roman" w:eastAsia="Times New Roman" w:hAnsi="Times New Roman" w:cs="Times New Roman"/>
                <w:sz w:val="24"/>
              </w:rPr>
            </w:pPr>
            <w:r w:rsidRPr="009551DF">
              <w:rPr>
                <w:rFonts w:ascii="Times New Roman" w:eastAsia="Times New Roman" w:hAnsi="Times New Roman" w:cs="Times New Roman"/>
                <w:sz w:val="24"/>
              </w:rPr>
              <w:t>oznanie</w:t>
            </w: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курсан</w:t>
            </w:r>
            <w:r w:rsidRPr="009551DF">
              <w:rPr>
                <w:rFonts w:ascii="Times New Roman" w:eastAsia="Times New Roman" w:hAnsi="Times New Roman" w:cs="Times New Roman"/>
                <w:b/>
                <w:spacing w:val="-2"/>
                <w:sz w:val="24"/>
              </w:rPr>
              <w:t xml:space="preserve"> </w:t>
            </w:r>
            <w:r w:rsidRPr="009551DF">
              <w:rPr>
                <w:rFonts w:ascii="Times New Roman" w:eastAsia="Times New Roman" w:hAnsi="Times New Roman" w:cs="Times New Roman"/>
                <w:b/>
                <w:sz w:val="24"/>
              </w:rPr>
              <w:t>дерриг</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эксперимент.</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лелоран)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коьрта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гӀирс</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хиларх</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йукъахь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жамӀан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кеп</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йалор.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дакъошкахь</w:t>
            </w:r>
          </w:p>
        </w:tc>
        <w:tc>
          <w:tcPr>
            <w:tcW w:w="3404"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Шимма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цхьаьна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бен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болх:</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нохчийн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меттан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хазаллех</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хьал</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дӀахьо)</w:t>
            </w:r>
          </w:p>
        </w:tc>
        <w:tc>
          <w:tcPr>
            <w:tcW w:w="3404"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хиларх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хетарг</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далор.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кхиаран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некъех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кхиорах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 Ӏалашбарах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хаамаш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бийцаре</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бар.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3404"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Йукъахь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жамӀан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йалор: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Ӏаморан</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1"/>
        </w:trPr>
        <w:tc>
          <w:tcPr>
            <w:tcW w:w="816" w:type="dxa"/>
            <w:tcBorders>
              <w:top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tcBorders>
          </w:tcPr>
          <w:p w:rsidR="009551DF" w:rsidRPr="009551DF" w:rsidRDefault="009551DF" w:rsidP="009551DF">
            <w:pPr>
              <w:rPr>
                <w:rFonts w:ascii="Times New Roman" w:eastAsia="Times New Roman" w:hAnsi="Times New Roman" w:cs="Times New Roman"/>
                <w:sz w:val="20"/>
                <w:lang w:val="ru-RU"/>
              </w:rPr>
            </w:pPr>
          </w:p>
        </w:tc>
        <w:tc>
          <w:tcPr>
            <w:tcW w:w="6947" w:type="dxa"/>
            <w:tcBorders>
              <w:top w:val="nil"/>
            </w:tcBorders>
          </w:tcPr>
          <w:p w:rsidR="009551DF" w:rsidRPr="009551DF" w:rsidRDefault="009551DF" w:rsidP="009551DF">
            <w:pPr>
              <w:spacing w:line="252"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некъаш.</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80"/>
        </w:trPr>
        <w:tc>
          <w:tcPr>
            <w:tcW w:w="816" w:type="dxa"/>
            <w:tcBorders>
              <w:bottom w:val="nil"/>
            </w:tcBorders>
          </w:tcPr>
          <w:p w:rsidR="009551DF" w:rsidRPr="009551DF" w:rsidRDefault="009551DF" w:rsidP="009551DF">
            <w:pPr>
              <w:spacing w:line="260"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2.</w:t>
            </w:r>
          </w:p>
        </w:tc>
        <w:tc>
          <w:tcPr>
            <w:tcW w:w="2127" w:type="dxa"/>
            <w:tcBorders>
              <w:bottom w:val="nil"/>
            </w:tcBorders>
          </w:tcPr>
          <w:p w:rsidR="009551DF" w:rsidRPr="009551DF" w:rsidRDefault="009551DF" w:rsidP="009551DF">
            <w:pPr>
              <w:spacing w:line="260"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Фонетика,</w:t>
            </w:r>
          </w:p>
        </w:tc>
        <w:tc>
          <w:tcPr>
            <w:tcW w:w="3404" w:type="dxa"/>
            <w:tcBorders>
              <w:bottom w:val="nil"/>
            </w:tcBorders>
          </w:tcPr>
          <w:p w:rsidR="009551DF" w:rsidRPr="009551DF" w:rsidRDefault="009551DF" w:rsidP="009551DF">
            <w:pPr>
              <w:spacing w:line="260"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Нохчийн</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меттан</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аьзнаш:</w:t>
            </w:r>
          </w:p>
        </w:tc>
        <w:tc>
          <w:tcPr>
            <w:tcW w:w="6947" w:type="dxa"/>
            <w:tcBorders>
              <w:bottom w:val="nil"/>
            </w:tcBorders>
          </w:tcPr>
          <w:p w:rsidR="009551DF" w:rsidRPr="009551DF" w:rsidRDefault="009551DF" w:rsidP="009551DF">
            <w:pPr>
              <w:spacing w:line="260"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Азнийн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классификаци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дӀайахьа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ладаме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билгало къастор.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графика,</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мукъа/мукъаза,</w:t>
            </w:r>
            <w:r w:rsidRPr="009551DF">
              <w:rPr>
                <w:rFonts w:ascii="Times New Roman" w:eastAsia="Times New Roman" w:hAnsi="Times New Roman" w:cs="Times New Roman"/>
                <w:spacing w:val="-6"/>
                <w:sz w:val="24"/>
              </w:rPr>
              <w:t xml:space="preserve"> </w:t>
            </w:r>
            <w:r w:rsidRPr="009551DF">
              <w:rPr>
                <w:rFonts w:ascii="Times New Roman" w:eastAsia="Times New Roman" w:hAnsi="Times New Roman" w:cs="Times New Roman"/>
                <w:sz w:val="24"/>
              </w:rPr>
              <w:t>къора/зевне</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Шимма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цхьаьна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бен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болх:</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тӀаьхьабогӀучу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йукъахь</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бечу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талламца</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орфоэпи (курсан</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мукъазнаш.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Деха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билгалбинчу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гуламна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классификации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массо</w:t>
            </w:r>
            <w:r w:rsidRPr="009551DF">
              <w:rPr>
                <w:rFonts w:ascii="Times New Roman" w:eastAsia="Times New Roman" w:hAnsi="Times New Roman" w:cs="Times New Roman"/>
                <w:b/>
                <w:spacing w:val="-4"/>
                <w:sz w:val="24"/>
              </w:rPr>
              <w:t xml:space="preserve"> </w:t>
            </w:r>
            <w:r w:rsidRPr="009551DF">
              <w:rPr>
                <w:rFonts w:ascii="Times New Roman" w:eastAsia="Times New Roman" w:hAnsi="Times New Roman" w:cs="Times New Roman"/>
                <w:b/>
                <w:sz w:val="24"/>
              </w:rPr>
              <w:t>декъехь</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мукъа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аьзнаш.</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билгалбинчу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гуламехь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Ӏамадо)</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Йеха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дифтонгаш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иэ,</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аьзнийн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барам</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базар.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b/>
                <w:sz w:val="24"/>
              </w:rPr>
            </w:pP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уо,</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уьш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йазйар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Нохчийн</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билгалдина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алфавитан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къепехь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дӀайаздар.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6"/>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маттахь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ъ</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гӀуллакх.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ъ,</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долчу</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алфавитан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къепехь</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цӀераш</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дешнашкахь</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(айъа,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тетрадь...)</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дӀанисйеш</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кхочушдинчу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тӀедилларехь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гӀалаташ</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карор.</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rPr>
            </w:pPr>
          </w:p>
        </w:tc>
      </w:tr>
      <w:tr w:rsidR="009551DF" w:rsidRPr="009551DF" w:rsidTr="00EF0B46">
        <w:trPr>
          <w:trHeight w:val="275"/>
        </w:trPr>
        <w:tc>
          <w:tcPr>
            <w:tcW w:w="816"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2127" w:type="dxa"/>
            <w:tcBorders>
              <w:top w:val="nil"/>
              <w:bottom w:val="nil"/>
            </w:tcBorders>
          </w:tcPr>
          <w:p w:rsidR="009551DF" w:rsidRPr="009551DF" w:rsidRDefault="009551DF" w:rsidP="009551DF">
            <w:pPr>
              <w:rPr>
                <w:rFonts w:ascii="Times New Roman" w:eastAsia="Times New Roman" w:hAnsi="Times New Roman" w:cs="Times New Roman"/>
                <w:sz w:val="20"/>
              </w:rPr>
            </w:pPr>
          </w:p>
        </w:tc>
        <w:tc>
          <w:tcPr>
            <w:tcW w:w="3404" w:type="dxa"/>
            <w:tcBorders>
              <w:top w:val="nil"/>
              <w:bottom w:val="nil"/>
            </w:tcBorders>
          </w:tcPr>
          <w:p w:rsidR="009551DF" w:rsidRPr="009551DF" w:rsidRDefault="009551DF" w:rsidP="009551DF">
            <w:pPr>
              <w:spacing w:line="256"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хӀоттаман</w:t>
            </w:r>
          </w:p>
        </w:tc>
        <w:tc>
          <w:tcPr>
            <w:tcW w:w="6947" w:type="dxa"/>
            <w:tcBorders>
              <w:top w:val="nil"/>
              <w:bottom w:val="nil"/>
            </w:tcBorders>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йазйар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къасторхьама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p>
        </w:tc>
        <w:tc>
          <w:tcPr>
            <w:tcW w:w="2268" w:type="dxa"/>
            <w:tcBorders>
              <w:top w:val="nil"/>
              <w:bottom w:val="nil"/>
            </w:tcBorders>
          </w:tcPr>
          <w:p w:rsidR="009551DF" w:rsidRPr="009551DF" w:rsidRDefault="009551DF" w:rsidP="009551DF">
            <w:pPr>
              <w:rPr>
                <w:rFonts w:ascii="Times New Roman" w:eastAsia="Times New Roman" w:hAnsi="Times New Roman" w:cs="Times New Roman"/>
                <w:sz w:val="20"/>
                <w:lang w:val="ru-RU"/>
              </w:rPr>
            </w:pPr>
          </w:p>
        </w:tc>
      </w:tr>
      <w:tr w:rsidR="009551DF" w:rsidRPr="009551DF" w:rsidTr="00EF0B46">
        <w:trPr>
          <w:trHeight w:val="271"/>
        </w:trPr>
        <w:tc>
          <w:tcPr>
            <w:tcW w:w="816" w:type="dxa"/>
            <w:tcBorders>
              <w:top w:val="nil"/>
            </w:tcBorders>
          </w:tcPr>
          <w:p w:rsidR="009551DF" w:rsidRPr="009551DF" w:rsidRDefault="009551DF" w:rsidP="009551DF">
            <w:pPr>
              <w:rPr>
                <w:rFonts w:ascii="Times New Roman" w:eastAsia="Times New Roman" w:hAnsi="Times New Roman" w:cs="Times New Roman"/>
                <w:sz w:val="20"/>
                <w:lang w:val="ru-RU"/>
              </w:rPr>
            </w:pPr>
          </w:p>
        </w:tc>
        <w:tc>
          <w:tcPr>
            <w:tcW w:w="2127" w:type="dxa"/>
            <w:tcBorders>
              <w:top w:val="nil"/>
            </w:tcBorders>
          </w:tcPr>
          <w:p w:rsidR="009551DF" w:rsidRPr="009551DF" w:rsidRDefault="009551DF" w:rsidP="009551DF">
            <w:pPr>
              <w:rPr>
                <w:rFonts w:ascii="Times New Roman" w:eastAsia="Times New Roman" w:hAnsi="Times New Roman" w:cs="Times New Roman"/>
                <w:sz w:val="20"/>
                <w:lang w:val="ru-RU"/>
              </w:rPr>
            </w:pPr>
          </w:p>
        </w:tc>
        <w:tc>
          <w:tcPr>
            <w:tcW w:w="3404" w:type="dxa"/>
            <w:tcBorders>
              <w:top w:val="nil"/>
            </w:tcBorders>
          </w:tcPr>
          <w:p w:rsidR="009551DF" w:rsidRPr="009551DF" w:rsidRDefault="009551DF" w:rsidP="009551DF">
            <w:pPr>
              <w:spacing w:line="252"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базар.</w:t>
            </w:r>
          </w:p>
        </w:tc>
        <w:tc>
          <w:tcPr>
            <w:tcW w:w="6947" w:type="dxa"/>
            <w:tcBorders>
              <w:top w:val="nil"/>
            </w:tcBorders>
          </w:tcPr>
          <w:p w:rsidR="009551DF" w:rsidRPr="009551DF" w:rsidRDefault="009551DF" w:rsidP="009551DF">
            <w:pPr>
              <w:spacing w:line="252"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дошамца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болх</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бар.</w:t>
            </w:r>
          </w:p>
        </w:tc>
        <w:tc>
          <w:tcPr>
            <w:tcW w:w="2268" w:type="dxa"/>
            <w:tcBorders>
              <w:top w:val="nil"/>
            </w:tcBorders>
          </w:tcPr>
          <w:p w:rsidR="009551DF" w:rsidRPr="009551DF" w:rsidRDefault="009551DF" w:rsidP="009551DF">
            <w:pPr>
              <w:rPr>
                <w:rFonts w:ascii="Times New Roman" w:eastAsia="Times New Roman" w:hAnsi="Times New Roman" w:cs="Times New Roman"/>
                <w:sz w:val="20"/>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3036"/>
        </w:trPr>
        <w:tc>
          <w:tcPr>
            <w:tcW w:w="816" w:type="dxa"/>
          </w:tcPr>
          <w:p w:rsidR="009551DF" w:rsidRPr="009551DF" w:rsidRDefault="009551DF" w:rsidP="009551DF">
            <w:pPr>
              <w:rPr>
                <w:rFonts w:ascii="Times New Roman" w:eastAsia="Times New Roman" w:hAnsi="Times New Roman" w:cs="Times New Roman"/>
                <w:sz w:val="24"/>
              </w:rPr>
            </w:pPr>
          </w:p>
        </w:tc>
        <w:tc>
          <w:tcPr>
            <w:tcW w:w="2127" w:type="dxa"/>
          </w:tcPr>
          <w:p w:rsidR="009551DF" w:rsidRPr="009551DF" w:rsidRDefault="009551DF" w:rsidP="009551DF">
            <w:pPr>
              <w:rPr>
                <w:rFonts w:ascii="Times New Roman" w:eastAsia="Times New Roman" w:hAnsi="Times New Roman" w:cs="Times New Roman"/>
                <w:sz w:val="24"/>
              </w:rPr>
            </w:pPr>
          </w:p>
        </w:tc>
        <w:tc>
          <w:tcPr>
            <w:tcW w:w="3404" w:type="dxa"/>
          </w:tcPr>
          <w:p w:rsidR="009551DF" w:rsidRPr="009551DF" w:rsidRDefault="009551DF" w:rsidP="009551DF">
            <w:pPr>
              <w:ind w:left="110" w:right="138"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Дошамашца,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справочникашца,</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каталогашца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беш, алфавитах</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пайдаэцар.</w:t>
            </w:r>
          </w:p>
          <w:p w:rsidR="009551DF" w:rsidRPr="009551DF" w:rsidRDefault="009551DF" w:rsidP="009551DF">
            <w:pPr>
              <w:ind w:left="110" w:right="49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 а, аьзнийн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цхьаьнакхетарийн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аларан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норманаш; дешнашкахь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мукъачу аьзнийн дохалла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(нохчийн маттахь жигара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пайдаоьцучу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дешнийн</w:t>
            </w:r>
          </w:p>
          <w:p w:rsidR="009551DF" w:rsidRPr="009551DF" w:rsidRDefault="009551DF" w:rsidP="009551DF">
            <w:pPr>
              <w:spacing w:line="257"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масалшца).</w:t>
            </w:r>
          </w:p>
        </w:tc>
        <w:tc>
          <w:tcPr>
            <w:tcW w:w="6947" w:type="dxa"/>
          </w:tcPr>
          <w:p w:rsidR="009551DF" w:rsidRPr="009551DF" w:rsidRDefault="009551DF" w:rsidP="009551DF">
            <w:pPr>
              <w:ind w:left="107" w:right="47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Дошамашца,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справочникашца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алфавитах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долчу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хаарех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боьзна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болх барехула курсан массо дакъо Ӏаморехь практикин 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дохаллина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тӀехь тергам.</w:t>
            </w:r>
          </w:p>
          <w:p w:rsidR="009551DF" w:rsidRPr="009551DF" w:rsidRDefault="009551DF" w:rsidP="009551DF">
            <w:pPr>
              <w:ind w:left="107" w:right="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 кепехь шардар: тайп-тайпанчу предложенешкахь нийса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дӀадеша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дош</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2483"/>
        </w:trPr>
        <w:tc>
          <w:tcPr>
            <w:tcW w:w="816"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3.</w:t>
            </w:r>
          </w:p>
        </w:tc>
        <w:tc>
          <w:tcPr>
            <w:tcW w:w="2127" w:type="dxa"/>
          </w:tcPr>
          <w:p w:rsidR="009551DF" w:rsidRPr="009551DF" w:rsidRDefault="009551DF" w:rsidP="009551DF">
            <w:pPr>
              <w:ind w:left="110" w:right="1060"/>
              <w:rPr>
                <w:rFonts w:ascii="Times New Roman" w:eastAsia="Times New Roman" w:hAnsi="Times New Roman" w:cs="Times New Roman"/>
                <w:b/>
                <w:sz w:val="24"/>
              </w:rPr>
            </w:pPr>
            <w:r w:rsidRPr="009551DF">
              <w:rPr>
                <w:rFonts w:ascii="Times New Roman" w:eastAsia="Times New Roman" w:hAnsi="Times New Roman" w:cs="Times New Roman"/>
                <w:b/>
                <w:sz w:val="24"/>
              </w:rPr>
              <w:t>Лексика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5"/>
                <w:sz w:val="24"/>
              </w:rPr>
              <w:t xml:space="preserve"> </w:t>
            </w:r>
            <w:r w:rsidRPr="009551DF">
              <w:rPr>
                <w:rFonts w:ascii="Times New Roman" w:eastAsia="Times New Roman" w:hAnsi="Times New Roman" w:cs="Times New Roman"/>
                <w:b/>
                <w:sz w:val="24"/>
              </w:rPr>
              <w:t>сахьт)</w:t>
            </w:r>
          </w:p>
        </w:tc>
        <w:tc>
          <w:tcPr>
            <w:tcW w:w="3404" w:type="dxa"/>
          </w:tcPr>
          <w:p w:rsidR="009551DF" w:rsidRPr="009551DF" w:rsidRDefault="009551DF" w:rsidP="009551DF">
            <w:pPr>
              <w:ind w:left="110" w:right="6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 лексикин 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тӀедеана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(довзийтар).</w:t>
            </w:r>
          </w:p>
        </w:tc>
        <w:tc>
          <w:tcPr>
            <w:tcW w:w="6947" w:type="dxa"/>
          </w:tcPr>
          <w:p w:rsidR="009551DF" w:rsidRPr="009551DF" w:rsidRDefault="009551DF" w:rsidP="009551DF">
            <w:pPr>
              <w:ind w:left="107" w:right="115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«Мичахь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деза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цадевза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маьӀнех хьехархочун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дийцар.</w:t>
            </w:r>
          </w:p>
          <w:p w:rsidR="009551DF" w:rsidRPr="009551DF" w:rsidRDefault="009551DF" w:rsidP="009551DF">
            <w:pPr>
              <w:ind w:left="107" w:right="29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Суьртийн буха тӀехь дешнийн маьӀнашна тӀехь тергам.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Дошаман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статьях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лаьцна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хьехархочо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дийцар,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статьян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ind w:left="107" w:right="12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Тетрадь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дешнех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хаьржинчу)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дошаман статья</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схьайазйар.</w:t>
            </w:r>
          </w:p>
          <w:p w:rsidR="009551DF" w:rsidRPr="009551DF" w:rsidRDefault="009551DF" w:rsidP="009551DF">
            <w:pPr>
              <w:spacing w:line="276" w:lineRule="exact"/>
              <w:ind w:left="107" w:right="110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предложенешкахь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нийсачу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тӀедеанчу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маьӀнашкахь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карор.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3588"/>
        </w:trPr>
        <w:tc>
          <w:tcPr>
            <w:tcW w:w="816"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4.</w:t>
            </w:r>
          </w:p>
        </w:tc>
        <w:tc>
          <w:tcPr>
            <w:tcW w:w="2127" w:type="dxa"/>
          </w:tcPr>
          <w:p w:rsidR="009551DF" w:rsidRPr="009551DF" w:rsidRDefault="009551DF" w:rsidP="009551DF">
            <w:pPr>
              <w:ind w:left="110" w:right="360"/>
              <w:rPr>
                <w:rFonts w:ascii="Times New Roman" w:eastAsia="Times New Roman" w:hAnsi="Times New Roman" w:cs="Times New Roman"/>
                <w:b/>
                <w:sz w:val="24"/>
              </w:rPr>
            </w:pPr>
            <w:r w:rsidRPr="009551DF">
              <w:rPr>
                <w:rFonts w:ascii="Times New Roman" w:eastAsia="Times New Roman" w:hAnsi="Times New Roman" w:cs="Times New Roman"/>
                <w:b/>
                <w:sz w:val="24"/>
              </w:rPr>
              <w:t>Дешан</w:t>
            </w:r>
            <w:r w:rsidRPr="009551DF">
              <w:rPr>
                <w:rFonts w:ascii="Times New Roman" w:eastAsia="Times New Roman" w:hAnsi="Times New Roman" w:cs="Times New Roman"/>
                <w:b/>
                <w:spacing w:val="-14"/>
                <w:sz w:val="24"/>
              </w:rPr>
              <w:t xml:space="preserve"> </w:t>
            </w:r>
            <w:r w:rsidRPr="009551DF">
              <w:rPr>
                <w:rFonts w:ascii="Times New Roman" w:eastAsia="Times New Roman" w:hAnsi="Times New Roman" w:cs="Times New Roman"/>
                <w:b/>
                <w:sz w:val="24"/>
              </w:rPr>
              <w:t>хӀоттам</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(морфемика)</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(7</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404" w:type="dxa"/>
          </w:tcPr>
          <w:p w:rsidR="009551DF" w:rsidRPr="009551DF" w:rsidRDefault="009551DF" w:rsidP="009551DF">
            <w:pPr>
              <w:ind w:left="110" w:right="22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Орам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хилча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дакъа санна; цхьанаораман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(гергара) 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цхьанаораман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(гергарчу)</w:t>
            </w:r>
          </w:p>
          <w:p w:rsidR="009551DF" w:rsidRPr="009551DF" w:rsidRDefault="009551DF" w:rsidP="009551DF">
            <w:pPr>
              <w:ind w:left="110" w:right="72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 билгалонаш;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цхьанаораман</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синонимаш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довзар;</w:t>
            </w:r>
          </w:p>
          <w:p w:rsidR="009551DF" w:rsidRPr="009551DF" w:rsidRDefault="009551DF" w:rsidP="009551DF">
            <w:pPr>
              <w:ind w:left="110" w:right="23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дешнашкахь орам къастор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(аттачу</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дешнашкахь);</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чаккхе,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 хийцалуш долу дакъа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санна.</w:t>
            </w:r>
          </w:p>
          <w:p w:rsidR="009551DF" w:rsidRPr="009551DF" w:rsidRDefault="009551DF" w:rsidP="009551DF">
            <w:pPr>
              <w:spacing w:line="270" w:lineRule="atLeast"/>
              <w:ind w:left="110" w:right="2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Цхьанаораман дешнаш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Орам,</w:t>
            </w:r>
          </w:p>
        </w:tc>
        <w:tc>
          <w:tcPr>
            <w:tcW w:w="6947" w:type="dxa"/>
          </w:tcPr>
          <w:p w:rsidR="009551DF" w:rsidRPr="009551DF" w:rsidRDefault="009551DF" w:rsidP="009551DF">
            <w:pPr>
              <w:spacing w:line="275"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«Муха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къастало</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гергарло?»</w:t>
            </w:r>
          </w:p>
          <w:p w:rsidR="009551DF" w:rsidRPr="009551DF" w:rsidRDefault="009551DF" w:rsidP="009551DF">
            <w:pPr>
              <w:ind w:left="107" w:right="1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«Орам»,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«цхьнаораман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бохучу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кхетамашца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Ӏамат</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йалийнчу бакъонийн анализ.</w:t>
            </w:r>
          </w:p>
          <w:p w:rsidR="009551DF" w:rsidRPr="009551DF" w:rsidRDefault="009551DF" w:rsidP="009551DF">
            <w:pPr>
              <w:ind w:left="107" w:right="1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билгалбинчу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гуламехь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билгалбаьккхинчу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орамца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 каро.</w:t>
            </w:r>
          </w:p>
          <w:p w:rsidR="009551DF" w:rsidRPr="009551DF" w:rsidRDefault="009551DF" w:rsidP="009551DF">
            <w:pPr>
              <w:ind w:left="107" w:right="1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гергара дешнаш харжар (лахар).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 Гергара дешнаш лахаран Ӏалашонца текстан анализ.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Тобанашкахь болх: билгалбинчу могӀарехь совнаха дош карорна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(гучудаккхарна) лерина тӀедиллар кхочушдар (масала, гергарчу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тобанехь синоним).</w:t>
            </w:r>
          </w:p>
          <w:p w:rsidR="009551DF" w:rsidRPr="009551DF" w:rsidRDefault="009551DF" w:rsidP="009551DF">
            <w:pPr>
              <w:spacing w:before="1"/>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хийцайаларна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spacing w:line="270" w:lineRule="atLeast"/>
              <w:ind w:left="107"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Шен чулацамехь цхьана дешан кепаш йолчу текстаца болх бар: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лахар,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кепаш йустар,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хийцало</w:t>
            </w:r>
          </w:p>
        </w:tc>
        <w:tc>
          <w:tcPr>
            <w:tcW w:w="2268"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3588"/>
        </w:trPr>
        <w:tc>
          <w:tcPr>
            <w:tcW w:w="816" w:type="dxa"/>
          </w:tcPr>
          <w:p w:rsidR="009551DF" w:rsidRPr="009551DF" w:rsidRDefault="009551DF" w:rsidP="009551DF">
            <w:pPr>
              <w:rPr>
                <w:rFonts w:ascii="Times New Roman" w:eastAsia="Times New Roman" w:hAnsi="Times New Roman" w:cs="Times New Roman"/>
                <w:sz w:val="24"/>
                <w:lang w:val="ru-RU"/>
              </w:rPr>
            </w:pPr>
          </w:p>
        </w:tc>
        <w:tc>
          <w:tcPr>
            <w:tcW w:w="2127" w:type="dxa"/>
          </w:tcPr>
          <w:p w:rsidR="009551DF" w:rsidRPr="009551DF" w:rsidRDefault="009551DF" w:rsidP="009551DF">
            <w:pPr>
              <w:rPr>
                <w:rFonts w:ascii="Times New Roman" w:eastAsia="Times New Roman" w:hAnsi="Times New Roman" w:cs="Times New Roman"/>
                <w:sz w:val="24"/>
                <w:lang w:val="ru-RU"/>
              </w:rPr>
            </w:pPr>
          </w:p>
        </w:tc>
        <w:tc>
          <w:tcPr>
            <w:tcW w:w="3404" w:type="dxa"/>
          </w:tcPr>
          <w:p w:rsidR="009551DF" w:rsidRPr="009551DF" w:rsidRDefault="009551DF" w:rsidP="009551DF">
            <w:pPr>
              <w:ind w:left="110" w:right="289"/>
              <w:rPr>
                <w:rFonts w:ascii="Times New Roman" w:eastAsia="Times New Roman" w:hAnsi="Times New Roman" w:cs="Times New Roman"/>
                <w:sz w:val="24"/>
              </w:rPr>
            </w:pPr>
            <w:r w:rsidRPr="009551DF">
              <w:rPr>
                <w:rFonts w:ascii="Times New Roman" w:eastAsia="Times New Roman" w:hAnsi="Times New Roman" w:cs="Times New Roman"/>
                <w:sz w:val="24"/>
                <w:lang w:val="ru-RU"/>
              </w:rPr>
              <w:t>дешхьалхе,</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суффикс</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маьӀне дакъош. -р, - хо, -ча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суффиксашца долу 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rPr>
              <w:t>Хьастаран-жимдаран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суффиксашца дешнаш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кхоллар (цӀа-цӀелиг, кема-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кемалг,..).</w:t>
            </w:r>
          </w:p>
        </w:tc>
        <w:tc>
          <w:tcPr>
            <w:tcW w:w="6947"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дакъа)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кепашкахь</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къаьсташ</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долу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дакъа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гучудаккхар</w:t>
            </w:r>
          </w:p>
          <w:p w:rsidR="009551DF" w:rsidRPr="009551DF" w:rsidRDefault="009551DF" w:rsidP="009551DF">
            <w:pPr>
              <w:ind w:left="107" w:right="229"/>
              <w:rPr>
                <w:rFonts w:ascii="Times New Roman" w:eastAsia="Times New Roman" w:hAnsi="Times New Roman" w:cs="Times New Roman"/>
                <w:sz w:val="24"/>
              </w:rPr>
            </w:pPr>
            <w:r w:rsidRPr="009551DF">
              <w:rPr>
                <w:rFonts w:ascii="Times New Roman" w:eastAsia="Times New Roman" w:hAnsi="Times New Roman" w:cs="Times New Roman"/>
                <w:sz w:val="24"/>
              </w:rPr>
              <w:t>«Чаккхе»</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бохучу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кхетамца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болх:</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Ӏамат</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тӀехь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йалийнчу</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бакъонан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анализ.</w:t>
            </w:r>
          </w:p>
          <w:p w:rsidR="009551DF" w:rsidRPr="009551DF" w:rsidRDefault="009551DF" w:rsidP="009551DF">
            <w:pPr>
              <w:ind w:left="107" w:right="600"/>
              <w:rPr>
                <w:rFonts w:ascii="Times New Roman" w:eastAsia="Times New Roman" w:hAnsi="Times New Roman" w:cs="Times New Roman"/>
                <w:sz w:val="24"/>
              </w:rPr>
            </w:pPr>
            <w:r w:rsidRPr="009551DF">
              <w:rPr>
                <w:rFonts w:ascii="Times New Roman" w:eastAsia="Times New Roman" w:hAnsi="Times New Roman" w:cs="Times New Roman"/>
                <w:sz w:val="24"/>
              </w:rPr>
              <w:t>Практикин болх: Ӏамат тӀехь йалийнчу кепаца дош хийцар,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цхьана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дешан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кепашкахь</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орам</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схьакарор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билгалбаккхар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Шардар: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деллачу дешнашкахь</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орам</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билгалбаккхар а.</w:t>
            </w:r>
          </w:p>
          <w:p w:rsidR="009551DF" w:rsidRPr="009551DF" w:rsidRDefault="009551DF" w:rsidP="009551DF">
            <w:pPr>
              <w:ind w:left="107" w:right="18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бен болх: цхьа орам болу дешнаш тобанашка дерзор.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Цхьанаораман дешнех а, дешнийн кепех а хьехархочун дийцар.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Суффиксийн а, дешхьалхенийн а меттигах а, маьӀнех а кхетор.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кепаца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могӀа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чекхбаккхар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хо,</w:t>
            </w:r>
          </w:p>
          <w:p w:rsidR="009551DF" w:rsidRPr="009551DF" w:rsidRDefault="009551DF" w:rsidP="009551DF">
            <w:pPr>
              <w:spacing w:line="270" w:lineRule="atLeast"/>
              <w:ind w:left="107" w:right="7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-р, - ча суффиксийн гӀоьнца керла дешнаш кхоллар).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 бен болх: хьастаран-жимдаран суффиксашца долу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довзар.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5244"/>
        </w:trPr>
        <w:tc>
          <w:tcPr>
            <w:tcW w:w="816" w:type="dxa"/>
            <w:vMerge w:val="restart"/>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5.</w:t>
            </w:r>
          </w:p>
        </w:tc>
        <w:tc>
          <w:tcPr>
            <w:tcW w:w="2127" w:type="dxa"/>
            <w:vMerge w:val="restart"/>
          </w:tcPr>
          <w:p w:rsidR="009551DF" w:rsidRPr="009551DF" w:rsidRDefault="009551DF" w:rsidP="009551DF">
            <w:pPr>
              <w:ind w:left="110" w:right="728"/>
              <w:rPr>
                <w:rFonts w:ascii="Times New Roman" w:eastAsia="Times New Roman" w:hAnsi="Times New Roman" w:cs="Times New Roman"/>
                <w:b/>
                <w:sz w:val="24"/>
              </w:rPr>
            </w:pPr>
            <w:r w:rsidRPr="009551DF">
              <w:rPr>
                <w:rFonts w:ascii="Times New Roman" w:eastAsia="Times New Roman" w:hAnsi="Times New Roman" w:cs="Times New Roman"/>
                <w:b/>
                <w:spacing w:val="-1"/>
                <w:sz w:val="24"/>
              </w:rPr>
              <w:t>Морфологи</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(26</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404" w:type="dxa"/>
          </w:tcPr>
          <w:p w:rsidR="009551DF" w:rsidRPr="009551DF" w:rsidRDefault="009551DF" w:rsidP="009551DF">
            <w:pPr>
              <w:ind w:left="110" w:right="605"/>
              <w:rPr>
                <w:rFonts w:ascii="Times New Roman" w:eastAsia="Times New Roman" w:hAnsi="Times New Roman" w:cs="Times New Roman"/>
                <w:sz w:val="24"/>
              </w:rPr>
            </w:pPr>
            <w:r w:rsidRPr="009551DF">
              <w:rPr>
                <w:rFonts w:ascii="Times New Roman" w:eastAsia="Times New Roman" w:hAnsi="Times New Roman" w:cs="Times New Roman"/>
                <w:sz w:val="24"/>
              </w:rPr>
              <w:t>ЦӀердош: йукъара маьӀна,</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хаттарш,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къамелехь</w:t>
            </w:r>
          </w:p>
          <w:p w:rsidR="009551DF" w:rsidRPr="009551DF" w:rsidRDefault="009551DF" w:rsidP="009551DF">
            <w:pPr>
              <w:ind w:left="110"/>
              <w:rPr>
                <w:rFonts w:ascii="Times New Roman" w:eastAsia="Times New Roman" w:hAnsi="Times New Roman" w:cs="Times New Roman"/>
                <w:sz w:val="24"/>
              </w:rPr>
            </w:pPr>
            <w:r w:rsidRPr="009551DF">
              <w:rPr>
                <w:rFonts w:ascii="Times New Roman" w:eastAsia="Times New Roman" w:hAnsi="Times New Roman" w:cs="Times New Roman"/>
                <w:sz w:val="24"/>
              </w:rPr>
              <w:t>пайдаэцар.</w:t>
            </w:r>
          </w:p>
          <w:p w:rsidR="009551DF" w:rsidRPr="009551DF" w:rsidRDefault="009551DF" w:rsidP="009551DF">
            <w:pPr>
              <w:ind w:left="110" w:right="173"/>
              <w:rPr>
                <w:rFonts w:ascii="Times New Roman" w:eastAsia="Times New Roman" w:hAnsi="Times New Roman" w:cs="Times New Roman"/>
                <w:sz w:val="24"/>
              </w:rPr>
            </w:pPr>
            <w:r w:rsidRPr="009551DF">
              <w:rPr>
                <w:rFonts w:ascii="Times New Roman" w:eastAsia="Times New Roman" w:hAnsi="Times New Roman" w:cs="Times New Roman"/>
                <w:sz w:val="24"/>
              </w:rPr>
              <w:t>Долахь (фамили, цӀе, ден цӀе,</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дийнатийн цӀераш, меттигийн</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цӀераш, говзарийн, газетийн,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журналийн цӀераш…) 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йукъара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цӀердешнаш.</w:t>
            </w:r>
          </w:p>
          <w:p w:rsidR="009551DF" w:rsidRPr="009551DF" w:rsidRDefault="009551DF" w:rsidP="009551DF">
            <w:pPr>
              <w:ind w:left="110" w:right="188"/>
              <w:rPr>
                <w:rFonts w:ascii="Times New Roman" w:eastAsia="Times New Roman" w:hAnsi="Times New Roman" w:cs="Times New Roman"/>
                <w:sz w:val="24"/>
              </w:rPr>
            </w:pPr>
            <w:r w:rsidRPr="009551DF">
              <w:rPr>
                <w:rFonts w:ascii="Times New Roman" w:eastAsia="Times New Roman" w:hAnsi="Times New Roman" w:cs="Times New Roman"/>
                <w:sz w:val="24"/>
              </w:rPr>
              <w:t>ЦӀердешнийн терахьашца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хийцадалар. Цхьаллин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терахьан а, дукхаллин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терахьан а бен кеп йоцу</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цӀердешнаш.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ЦӀердешнийн</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классаш. ЦӀердешнийн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классийн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гайтамаш.</w:t>
            </w:r>
          </w:p>
          <w:p w:rsidR="009551DF" w:rsidRPr="009551DF" w:rsidRDefault="009551DF" w:rsidP="009551DF">
            <w:pPr>
              <w:ind w:left="110" w:right="211"/>
              <w:rPr>
                <w:rFonts w:ascii="Times New Roman" w:eastAsia="Times New Roman" w:hAnsi="Times New Roman" w:cs="Times New Roman"/>
                <w:sz w:val="24"/>
              </w:rPr>
            </w:pPr>
            <w:r w:rsidRPr="009551DF">
              <w:rPr>
                <w:rFonts w:ascii="Times New Roman" w:eastAsia="Times New Roman" w:hAnsi="Times New Roman" w:cs="Times New Roman"/>
                <w:sz w:val="24"/>
              </w:rPr>
              <w:t>ЦӀердешан</w:t>
            </w:r>
            <w:r w:rsidRPr="009551DF">
              <w:rPr>
                <w:rFonts w:ascii="Times New Roman" w:eastAsia="Times New Roman" w:hAnsi="Times New Roman" w:cs="Times New Roman"/>
                <w:spacing w:val="-9"/>
                <w:sz w:val="24"/>
              </w:rPr>
              <w:t xml:space="preserve"> </w:t>
            </w:r>
            <w:r w:rsidRPr="009551DF">
              <w:rPr>
                <w:rFonts w:ascii="Times New Roman" w:eastAsia="Times New Roman" w:hAnsi="Times New Roman" w:cs="Times New Roman"/>
                <w:sz w:val="24"/>
              </w:rPr>
              <w:t>дожар.</w:t>
            </w:r>
            <w:r w:rsidRPr="009551DF">
              <w:rPr>
                <w:rFonts w:ascii="Times New Roman" w:eastAsia="Times New Roman" w:hAnsi="Times New Roman" w:cs="Times New Roman"/>
                <w:spacing w:val="-9"/>
                <w:sz w:val="24"/>
              </w:rPr>
              <w:t xml:space="preserve"> </w:t>
            </w:r>
            <w:r w:rsidRPr="009551DF">
              <w:rPr>
                <w:rFonts w:ascii="Times New Roman" w:eastAsia="Times New Roman" w:hAnsi="Times New Roman" w:cs="Times New Roman"/>
                <w:sz w:val="24"/>
              </w:rPr>
              <w:t>ЦӀердешан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дожар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билгалдаккхар.</w:t>
            </w:r>
          </w:p>
          <w:p w:rsidR="009551DF" w:rsidRPr="009551DF" w:rsidRDefault="009551DF" w:rsidP="009551DF">
            <w:pPr>
              <w:spacing w:line="270" w:lineRule="atLeast"/>
              <w:ind w:left="110" w:right="5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дожаршца</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терахьашца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хийцадалар.</w:t>
            </w:r>
          </w:p>
        </w:tc>
        <w:tc>
          <w:tcPr>
            <w:tcW w:w="6947" w:type="dxa"/>
          </w:tcPr>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«Муьлха къамелан дакъош девза вайна?»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дакъош»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таблица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хӀоттор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хаттарш, масалш).</w:t>
            </w:r>
          </w:p>
          <w:p w:rsidR="009551DF" w:rsidRPr="009551DF" w:rsidRDefault="009551DF" w:rsidP="009551DF">
            <w:pPr>
              <w:ind w:left="107" w:right="2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Суьрташца болх: диктант «Молчанка» (цхьаллин а, дукхаллин 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терахьехь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дӀайаздар).</w:t>
            </w:r>
          </w:p>
          <w:p w:rsidR="009551DF" w:rsidRPr="009551DF" w:rsidRDefault="009551DF" w:rsidP="009551DF">
            <w:pPr>
              <w:ind w:left="107" w:right="80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ЦӀердешнийш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классашца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хийцадаларна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жамӀаш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Ӏамат 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балийнчу хаамца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07" w:right="5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билгалдинчу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классан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гайтам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билгалбаккхар.</w:t>
            </w:r>
          </w:p>
          <w:p w:rsidR="009551DF" w:rsidRPr="009551DF" w:rsidRDefault="009551DF" w:rsidP="009551DF">
            <w:pPr>
              <w:ind w:left="107" w:right="56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къастийнчу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билгалонца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класс</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тобанашкахь цхьаьнатохар.</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Дожарш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довзийтар: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хаттарш.</w:t>
            </w:r>
          </w:p>
          <w:p w:rsidR="009551DF" w:rsidRPr="009551DF" w:rsidRDefault="009551DF" w:rsidP="009551DF">
            <w:pPr>
              <w:ind w:left="107" w:right="104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 болх: предложенешкахь цӀердешнийн дожар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билгалдаккхар.</w:t>
            </w:r>
          </w:p>
          <w:p w:rsidR="009551DF" w:rsidRPr="009551DF" w:rsidRDefault="009551DF" w:rsidP="009551DF">
            <w:pPr>
              <w:ind w:left="107" w:right="3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бен болх: тайп-тайпанчу дожаршкахь долчу цӀердешнашца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275"/>
        </w:trPr>
        <w:tc>
          <w:tcPr>
            <w:tcW w:w="81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127"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404" w:type="dxa"/>
          </w:tcPr>
          <w:p w:rsidR="009551DF" w:rsidRPr="009551DF" w:rsidRDefault="009551DF" w:rsidP="009551DF">
            <w:pPr>
              <w:spacing w:line="256"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Билгалдош:</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йукъара</w:t>
            </w:r>
            <w:r w:rsidRPr="009551DF">
              <w:rPr>
                <w:rFonts w:ascii="Times New Roman" w:eastAsia="Times New Roman" w:hAnsi="Times New Roman" w:cs="Times New Roman"/>
                <w:spacing w:val="-6"/>
                <w:sz w:val="24"/>
              </w:rPr>
              <w:t xml:space="preserve"> </w:t>
            </w:r>
            <w:r w:rsidRPr="009551DF">
              <w:rPr>
                <w:rFonts w:ascii="Times New Roman" w:eastAsia="Times New Roman" w:hAnsi="Times New Roman" w:cs="Times New Roman"/>
                <w:sz w:val="24"/>
              </w:rPr>
              <w:t>маьӀна,</w:t>
            </w:r>
          </w:p>
        </w:tc>
        <w:tc>
          <w:tcPr>
            <w:tcW w:w="6947" w:type="dxa"/>
          </w:tcPr>
          <w:p w:rsidR="009551DF" w:rsidRPr="009551DF" w:rsidRDefault="009551DF" w:rsidP="009551DF">
            <w:pPr>
              <w:spacing w:line="256"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Лаамаза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лааме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билгалдешнашна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 бинчу</w:t>
            </w:r>
          </w:p>
        </w:tc>
        <w:tc>
          <w:tcPr>
            <w:tcW w:w="2268" w:type="dxa"/>
          </w:tcPr>
          <w:p w:rsidR="009551DF" w:rsidRPr="009551DF" w:rsidRDefault="009551DF" w:rsidP="009551DF">
            <w:pPr>
              <w:rPr>
                <w:rFonts w:ascii="Times New Roman" w:eastAsia="Times New Roman" w:hAnsi="Times New Roman" w:cs="Times New Roman"/>
                <w:sz w:val="20"/>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0"/>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2484"/>
        </w:trPr>
        <w:tc>
          <w:tcPr>
            <w:tcW w:w="816" w:type="dxa"/>
            <w:vMerge w:val="restart"/>
          </w:tcPr>
          <w:p w:rsidR="009551DF" w:rsidRPr="009551DF" w:rsidRDefault="009551DF" w:rsidP="009551DF">
            <w:pPr>
              <w:rPr>
                <w:rFonts w:ascii="Times New Roman" w:eastAsia="Times New Roman" w:hAnsi="Times New Roman" w:cs="Times New Roman"/>
                <w:sz w:val="24"/>
                <w:lang w:val="ru-RU"/>
              </w:rPr>
            </w:pPr>
          </w:p>
        </w:tc>
        <w:tc>
          <w:tcPr>
            <w:tcW w:w="2127" w:type="dxa"/>
            <w:vMerge w:val="restart"/>
          </w:tcPr>
          <w:p w:rsidR="009551DF" w:rsidRPr="009551DF" w:rsidRDefault="009551DF" w:rsidP="009551DF">
            <w:pPr>
              <w:rPr>
                <w:rFonts w:ascii="Times New Roman" w:eastAsia="Times New Roman" w:hAnsi="Times New Roman" w:cs="Times New Roman"/>
                <w:sz w:val="24"/>
                <w:lang w:val="ru-RU"/>
              </w:rPr>
            </w:pPr>
          </w:p>
        </w:tc>
        <w:tc>
          <w:tcPr>
            <w:tcW w:w="3404" w:type="dxa"/>
          </w:tcPr>
          <w:p w:rsidR="009551DF" w:rsidRPr="009551DF" w:rsidRDefault="009551DF" w:rsidP="009551DF">
            <w:pPr>
              <w:ind w:left="110" w:right="21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хаттарш (муха? хьенан?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стенан?</w:t>
            </w:r>
            <w:r w:rsidRPr="009551DF">
              <w:rPr>
                <w:rFonts w:ascii="Times New Roman" w:eastAsia="Times New Roman" w:hAnsi="Times New Roman" w:cs="Times New Roman"/>
                <w:spacing w:val="-11"/>
                <w:sz w:val="24"/>
                <w:lang w:val="ru-RU"/>
              </w:rPr>
              <w:t xml:space="preserve"> </w:t>
            </w:r>
            <w:r w:rsidRPr="009551DF">
              <w:rPr>
                <w:rFonts w:ascii="Times New Roman" w:eastAsia="Times New Roman" w:hAnsi="Times New Roman" w:cs="Times New Roman"/>
                <w:sz w:val="24"/>
                <w:lang w:val="ru-RU"/>
              </w:rPr>
              <w:t>муханиг?),</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къамелехь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пайдаэцар. Лаамаза а, лааме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билгалдешнаш.</w:t>
            </w:r>
          </w:p>
          <w:p w:rsidR="009551DF" w:rsidRPr="009551DF" w:rsidRDefault="009551DF" w:rsidP="009551DF">
            <w:pPr>
              <w:ind w:left="110" w:right="27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Билгалдешнийн</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классашца</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терахьашца а, дожаршца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хийцадалар.</w:t>
            </w:r>
          </w:p>
        </w:tc>
        <w:tc>
          <w:tcPr>
            <w:tcW w:w="6947" w:type="dxa"/>
          </w:tcPr>
          <w:p w:rsidR="009551DF" w:rsidRPr="009551DF" w:rsidRDefault="009551DF" w:rsidP="009551DF">
            <w:pPr>
              <w:ind w:left="107" w:right="6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тергаман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жамӀаш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далор,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жамӀаш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Ӏамат</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хаамца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къастийнчу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билгалонца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лааме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лаамаза)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билгалдешнаш тобанашкахь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цхьаьнатохар.</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дожаршца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легор.</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«Дерриг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билгалдешнаш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хийцалой-те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классашца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терахьашца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line="270" w:lineRule="atLeast"/>
              <w:ind w:left="107" w:right="47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делла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билгалдешнаш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классашца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терахьашца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хийцар.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932"/>
        </w:trPr>
        <w:tc>
          <w:tcPr>
            <w:tcW w:w="81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127"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404" w:type="dxa"/>
          </w:tcPr>
          <w:p w:rsidR="009551DF" w:rsidRPr="009551DF" w:rsidRDefault="009551DF" w:rsidP="009551DF">
            <w:pPr>
              <w:ind w:left="110" w:right="14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ЦӀерметдош</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10"/>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Йаххьийн цӀерметдешнаш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къамелехь царах пайдаэцар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Текстехь цхьана дешан 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оьшу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йух-йуха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далор</w:t>
            </w:r>
          </w:p>
          <w:p w:rsidR="009551DF" w:rsidRPr="009551DF" w:rsidRDefault="009551DF" w:rsidP="009551DF">
            <w:pPr>
              <w:spacing w:line="270" w:lineRule="atLeast"/>
              <w:ind w:left="110" w:right="462"/>
              <w:rPr>
                <w:rFonts w:ascii="Times New Roman" w:eastAsia="Times New Roman" w:hAnsi="Times New Roman" w:cs="Times New Roman"/>
                <w:sz w:val="24"/>
              </w:rPr>
            </w:pPr>
            <w:r w:rsidRPr="009551DF">
              <w:rPr>
                <w:rFonts w:ascii="Times New Roman" w:eastAsia="Times New Roman" w:hAnsi="Times New Roman" w:cs="Times New Roman"/>
                <w:sz w:val="24"/>
              </w:rPr>
              <w:t>дӀадаккхархьама, йаххьийн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цӀерметдешнех</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пайдаэцар.</w:t>
            </w:r>
          </w:p>
        </w:tc>
        <w:tc>
          <w:tcPr>
            <w:tcW w:w="6947"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Текстехь</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цӀерметдешнийн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гӀуллакхна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тӀехь</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тергам.</w:t>
            </w:r>
          </w:p>
          <w:p w:rsidR="009551DF" w:rsidRPr="009551DF" w:rsidRDefault="009551DF" w:rsidP="009551DF">
            <w:pPr>
              <w:ind w:left="107" w:right="98"/>
              <w:rPr>
                <w:rFonts w:ascii="Times New Roman" w:eastAsia="Times New Roman" w:hAnsi="Times New Roman" w:cs="Times New Roman"/>
                <w:sz w:val="24"/>
              </w:rPr>
            </w:pPr>
            <w:r w:rsidRPr="009551DF">
              <w:rPr>
                <w:rFonts w:ascii="Times New Roman" w:eastAsia="Times New Roman" w:hAnsi="Times New Roman" w:cs="Times New Roman"/>
                <w:sz w:val="24"/>
              </w:rPr>
              <w:t>Практикин</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болх:</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текстехь</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йух-йуха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далийна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цӀердешнаш</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догӀучу</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йаххьийн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цӀерметдешнашца</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хийцарехула,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текст</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нисйар.</w:t>
            </w:r>
          </w:p>
          <w:p w:rsidR="009551DF" w:rsidRPr="009551DF" w:rsidRDefault="009551DF" w:rsidP="009551DF">
            <w:pPr>
              <w:ind w:left="107" w:right="98"/>
              <w:rPr>
                <w:rFonts w:ascii="Times New Roman" w:eastAsia="Times New Roman" w:hAnsi="Times New Roman" w:cs="Times New Roman"/>
                <w:sz w:val="24"/>
              </w:rPr>
            </w:pPr>
            <w:r w:rsidRPr="009551DF">
              <w:rPr>
                <w:rFonts w:ascii="Times New Roman" w:eastAsia="Times New Roman" w:hAnsi="Times New Roman" w:cs="Times New Roman"/>
                <w:sz w:val="24"/>
              </w:rPr>
              <w:t>Тобанашкахь болх: текстехь цӀерметдешнех пайдаэцар догӀуш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хилар</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къастор,</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цӀерметдешнех</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пайдаэцардика</w:t>
            </w:r>
            <w:r w:rsidRPr="009551DF">
              <w:rPr>
                <w:rFonts w:ascii="Times New Roman" w:eastAsia="Times New Roman" w:hAnsi="Times New Roman" w:cs="Times New Roman"/>
                <w:spacing w:val="51"/>
                <w:sz w:val="24"/>
              </w:rPr>
              <w:t xml:space="preserve"> </w:t>
            </w:r>
            <w:r w:rsidRPr="009551DF">
              <w:rPr>
                <w:rFonts w:ascii="Times New Roman" w:eastAsia="Times New Roman" w:hAnsi="Times New Roman" w:cs="Times New Roman"/>
                <w:sz w:val="24"/>
              </w:rPr>
              <w:t>нисцадаларехула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долу</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къамелан гӀалаташ гучудахар.</w:t>
            </w:r>
          </w:p>
        </w:tc>
        <w:tc>
          <w:tcPr>
            <w:tcW w:w="2268" w:type="dxa"/>
          </w:tcPr>
          <w:p w:rsidR="009551DF" w:rsidRPr="009551DF" w:rsidRDefault="009551DF" w:rsidP="009551DF">
            <w:pPr>
              <w:rPr>
                <w:rFonts w:ascii="Times New Roman" w:eastAsia="Times New Roman" w:hAnsi="Times New Roman" w:cs="Times New Roman"/>
                <w:sz w:val="24"/>
              </w:rPr>
            </w:pPr>
          </w:p>
        </w:tc>
      </w:tr>
      <w:tr w:rsidR="009551DF" w:rsidRPr="009551DF" w:rsidTr="00EF0B46">
        <w:trPr>
          <w:trHeight w:val="1656"/>
        </w:trPr>
        <w:tc>
          <w:tcPr>
            <w:tcW w:w="816"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2127"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3404" w:type="dxa"/>
          </w:tcPr>
          <w:p w:rsidR="009551DF" w:rsidRPr="009551DF" w:rsidRDefault="009551DF" w:rsidP="009551DF">
            <w:pPr>
              <w:ind w:left="110" w:right="695"/>
              <w:jc w:val="both"/>
              <w:rPr>
                <w:rFonts w:ascii="Times New Roman" w:eastAsia="Times New Roman" w:hAnsi="Times New Roman" w:cs="Times New Roman"/>
                <w:sz w:val="24"/>
              </w:rPr>
            </w:pPr>
            <w:r w:rsidRPr="009551DF">
              <w:rPr>
                <w:rFonts w:ascii="Times New Roman" w:eastAsia="Times New Roman" w:hAnsi="Times New Roman" w:cs="Times New Roman"/>
                <w:sz w:val="24"/>
              </w:rPr>
              <w:t>Хандош: йукъара маьӀна,</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хаттарш,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къамелехь</w:t>
            </w:r>
          </w:p>
          <w:p w:rsidR="009551DF" w:rsidRPr="009551DF" w:rsidRDefault="009551DF" w:rsidP="009551DF">
            <w:pPr>
              <w:ind w:left="110" w:right="97"/>
              <w:jc w:val="both"/>
              <w:rPr>
                <w:rFonts w:ascii="Times New Roman" w:eastAsia="Times New Roman" w:hAnsi="Times New Roman" w:cs="Times New Roman"/>
                <w:sz w:val="24"/>
              </w:rPr>
            </w:pPr>
            <w:r w:rsidRPr="009551DF">
              <w:rPr>
                <w:rFonts w:ascii="Times New Roman" w:eastAsia="Times New Roman" w:hAnsi="Times New Roman" w:cs="Times New Roman"/>
                <w:sz w:val="24"/>
              </w:rPr>
              <w:t>пайдаэцар. Хандешан билгалза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кеп. Хандешан карара, йахана,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йогӀу</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хан.</w:t>
            </w:r>
          </w:p>
        </w:tc>
        <w:tc>
          <w:tcPr>
            <w:tcW w:w="6947" w:type="dxa"/>
          </w:tcPr>
          <w:p w:rsidR="009551DF" w:rsidRPr="009551DF" w:rsidRDefault="009551DF" w:rsidP="009551DF">
            <w:pPr>
              <w:spacing w:line="275"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хандешнаш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хиларна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07" w:right="83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Ловзаран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кепехь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«Совнаха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караде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(хандешан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билгалзачу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кепара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p>
          <w:p w:rsidR="009551DF" w:rsidRPr="009551DF" w:rsidRDefault="009551DF" w:rsidP="009551DF">
            <w:pPr>
              <w:ind w:left="107" w:right="80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хандешнаш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хенашца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тобанашка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дерзор.</w:t>
            </w:r>
          </w:p>
          <w:p w:rsidR="009551DF" w:rsidRPr="009551DF" w:rsidRDefault="009551DF" w:rsidP="009551DF">
            <w:pPr>
              <w:spacing w:line="257"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хандешан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хуьйцуш,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хийцар.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932"/>
        </w:trPr>
        <w:tc>
          <w:tcPr>
            <w:tcW w:w="816"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127"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404" w:type="dxa"/>
          </w:tcPr>
          <w:p w:rsidR="009551DF" w:rsidRPr="009551DF" w:rsidRDefault="009551DF" w:rsidP="009551DF">
            <w:pPr>
              <w:ind w:left="110" w:right="24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ДештӀаьхье (карладаккхар).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ДештӀаьхьенаш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дешхьалхенех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къастар.</w:t>
            </w:r>
          </w:p>
        </w:tc>
        <w:tc>
          <w:tcPr>
            <w:tcW w:w="6947" w:type="dxa"/>
          </w:tcPr>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ДештӀаьхьенашца а, дешхьалхенашца а йолчу предложенешна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ДештӀаьхьенийн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дешхьалхенийн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къаьсташ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йолчу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башхаллех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жамӀ</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Ӏамат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балийнчу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хаамца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иза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дустар.</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«Муьлхачу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дакъошца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доттагӀалла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леладо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дештӀаьхьено?»</w:t>
            </w:r>
          </w:p>
          <w:p w:rsidR="009551DF" w:rsidRPr="009551DF" w:rsidRDefault="009551DF" w:rsidP="009551DF">
            <w:pPr>
              <w:spacing w:line="276" w:lineRule="exact"/>
              <w:ind w:left="107" w:right="8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 бен болх: предложенешкахь (атта меттигашкахь)</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дештӀаьхьенаш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дешхьалхенаш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йовзар.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551"/>
        </w:trPr>
        <w:tc>
          <w:tcPr>
            <w:tcW w:w="816" w:type="dxa"/>
          </w:tcPr>
          <w:p w:rsidR="009551DF" w:rsidRPr="009551DF" w:rsidRDefault="009551DF" w:rsidP="009551DF">
            <w:pPr>
              <w:rPr>
                <w:rFonts w:ascii="Times New Roman" w:eastAsia="Times New Roman" w:hAnsi="Times New Roman" w:cs="Times New Roman"/>
                <w:sz w:val="24"/>
                <w:lang w:val="ru-RU"/>
              </w:rPr>
            </w:pPr>
          </w:p>
        </w:tc>
        <w:tc>
          <w:tcPr>
            <w:tcW w:w="2127" w:type="dxa"/>
          </w:tcPr>
          <w:p w:rsidR="009551DF" w:rsidRPr="009551DF" w:rsidRDefault="009551DF" w:rsidP="009551DF">
            <w:pPr>
              <w:rPr>
                <w:rFonts w:ascii="Times New Roman" w:eastAsia="Times New Roman" w:hAnsi="Times New Roman" w:cs="Times New Roman"/>
                <w:sz w:val="24"/>
                <w:lang w:val="ru-RU"/>
              </w:rPr>
            </w:pPr>
          </w:p>
        </w:tc>
        <w:tc>
          <w:tcPr>
            <w:tcW w:w="3404" w:type="dxa"/>
          </w:tcPr>
          <w:p w:rsidR="009551DF" w:rsidRPr="009551DF" w:rsidRDefault="009551DF" w:rsidP="009551DF">
            <w:pPr>
              <w:spacing w:line="276" w:lineRule="exact"/>
              <w:ind w:left="110" w:right="59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дакъалгаш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tc>
        <w:tc>
          <w:tcPr>
            <w:tcW w:w="6947" w:type="dxa"/>
          </w:tcPr>
          <w:p w:rsidR="009551DF" w:rsidRPr="009551DF" w:rsidRDefault="009551DF" w:rsidP="009551DF">
            <w:pPr>
              <w:spacing w:line="276" w:lineRule="exact"/>
              <w:ind w:left="107" w:right="4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дакъалгашна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жамӀаш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кепе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далор.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551"/>
        </w:trPr>
        <w:tc>
          <w:tcPr>
            <w:tcW w:w="816"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6.</w:t>
            </w:r>
          </w:p>
        </w:tc>
        <w:tc>
          <w:tcPr>
            <w:tcW w:w="2127" w:type="dxa"/>
          </w:tcPr>
          <w:p w:rsidR="009551DF" w:rsidRPr="009551DF" w:rsidRDefault="009551DF" w:rsidP="009551DF">
            <w:pPr>
              <w:spacing w:line="276" w:lineRule="exact"/>
              <w:ind w:left="110" w:right="809"/>
              <w:rPr>
                <w:rFonts w:ascii="Times New Roman" w:eastAsia="Times New Roman" w:hAnsi="Times New Roman" w:cs="Times New Roman"/>
                <w:b/>
                <w:sz w:val="24"/>
              </w:rPr>
            </w:pPr>
            <w:r w:rsidRPr="009551DF">
              <w:rPr>
                <w:rFonts w:ascii="Times New Roman" w:eastAsia="Times New Roman" w:hAnsi="Times New Roman" w:cs="Times New Roman"/>
                <w:b/>
                <w:sz w:val="24"/>
              </w:rPr>
              <w:t>Синтаксис</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(10</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404" w:type="dxa"/>
          </w:tcPr>
          <w:p w:rsidR="009551DF" w:rsidRPr="009551DF" w:rsidRDefault="009551DF" w:rsidP="009551DF">
            <w:pPr>
              <w:spacing w:line="276" w:lineRule="exact"/>
              <w:ind w:left="110" w:right="647"/>
              <w:rPr>
                <w:rFonts w:ascii="Times New Roman" w:eastAsia="Times New Roman" w:hAnsi="Times New Roman" w:cs="Times New Roman"/>
                <w:sz w:val="24"/>
              </w:rPr>
            </w:pPr>
            <w:r w:rsidRPr="009551DF">
              <w:rPr>
                <w:rFonts w:ascii="Times New Roman" w:eastAsia="Times New Roman" w:hAnsi="Times New Roman" w:cs="Times New Roman"/>
                <w:sz w:val="24"/>
              </w:rPr>
              <w:t>Предложени. Дешнийн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цхьаьнакхетар.</w:t>
            </w:r>
            <w:r w:rsidRPr="009551DF">
              <w:rPr>
                <w:rFonts w:ascii="Times New Roman" w:eastAsia="Times New Roman" w:hAnsi="Times New Roman" w:cs="Times New Roman"/>
                <w:spacing w:val="-10"/>
                <w:sz w:val="24"/>
              </w:rPr>
              <w:t xml:space="preserve"> </w:t>
            </w:r>
            <w:r w:rsidRPr="009551DF">
              <w:rPr>
                <w:rFonts w:ascii="Times New Roman" w:eastAsia="Times New Roman" w:hAnsi="Times New Roman" w:cs="Times New Roman"/>
                <w:sz w:val="24"/>
              </w:rPr>
              <w:t>МаьӀнийн</w:t>
            </w:r>
          </w:p>
        </w:tc>
        <w:tc>
          <w:tcPr>
            <w:tcW w:w="6947" w:type="dxa"/>
          </w:tcPr>
          <w:p w:rsidR="009551DF" w:rsidRPr="009551DF" w:rsidRDefault="009551DF" w:rsidP="009551DF">
            <w:pPr>
              <w:spacing w:line="276" w:lineRule="exact"/>
              <w:ind w:left="107" w:right="252"/>
              <w:rPr>
                <w:rFonts w:ascii="Times New Roman" w:eastAsia="Times New Roman" w:hAnsi="Times New Roman" w:cs="Times New Roman"/>
                <w:sz w:val="24"/>
              </w:rPr>
            </w:pPr>
            <w:r w:rsidRPr="009551DF">
              <w:rPr>
                <w:rFonts w:ascii="Times New Roman" w:eastAsia="Times New Roman" w:hAnsi="Times New Roman" w:cs="Times New Roman"/>
                <w:sz w:val="24"/>
              </w:rPr>
              <w:t>Комментари</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йарехула</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тӀедиллар</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кхочушдар:</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предложенешкара,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цхьанна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тӀера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вукхунна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маьӀнийн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хаттар</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хӀотто тарло,</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шишша</w:t>
            </w:r>
          </w:p>
        </w:tc>
        <w:tc>
          <w:tcPr>
            <w:tcW w:w="2268" w:type="dxa"/>
          </w:tcPr>
          <w:p w:rsidR="009551DF" w:rsidRPr="009551DF" w:rsidRDefault="009551DF" w:rsidP="009551DF">
            <w:pPr>
              <w:rPr>
                <w:rFonts w:ascii="Times New Roman" w:eastAsia="Times New Roman" w:hAnsi="Times New Roman" w:cs="Times New Roman"/>
                <w:sz w:val="24"/>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lang w:val="en-US"/>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8279"/>
        </w:trPr>
        <w:tc>
          <w:tcPr>
            <w:tcW w:w="816" w:type="dxa"/>
          </w:tcPr>
          <w:p w:rsidR="009551DF" w:rsidRPr="009551DF" w:rsidRDefault="009551DF" w:rsidP="009551DF">
            <w:pPr>
              <w:rPr>
                <w:rFonts w:ascii="Times New Roman" w:eastAsia="Times New Roman" w:hAnsi="Times New Roman" w:cs="Times New Roman"/>
                <w:sz w:val="24"/>
              </w:rPr>
            </w:pPr>
          </w:p>
        </w:tc>
        <w:tc>
          <w:tcPr>
            <w:tcW w:w="2127" w:type="dxa"/>
          </w:tcPr>
          <w:p w:rsidR="009551DF" w:rsidRPr="009551DF" w:rsidRDefault="009551DF" w:rsidP="009551DF">
            <w:pPr>
              <w:rPr>
                <w:rFonts w:ascii="Times New Roman" w:eastAsia="Times New Roman" w:hAnsi="Times New Roman" w:cs="Times New Roman"/>
                <w:sz w:val="24"/>
              </w:rPr>
            </w:pPr>
          </w:p>
        </w:tc>
        <w:tc>
          <w:tcPr>
            <w:tcW w:w="3404" w:type="dxa"/>
          </w:tcPr>
          <w:p w:rsidR="009551DF" w:rsidRPr="009551DF" w:rsidRDefault="009551DF" w:rsidP="009551DF">
            <w:pPr>
              <w:ind w:left="110" w:right="743"/>
              <w:rPr>
                <w:rFonts w:ascii="Times New Roman" w:eastAsia="Times New Roman" w:hAnsi="Times New Roman" w:cs="Times New Roman"/>
                <w:sz w:val="24"/>
              </w:rPr>
            </w:pPr>
            <w:r w:rsidRPr="009551DF">
              <w:rPr>
                <w:rFonts w:ascii="Times New Roman" w:eastAsia="Times New Roman" w:hAnsi="Times New Roman" w:cs="Times New Roman"/>
                <w:sz w:val="24"/>
              </w:rPr>
              <w:t>(синтаксисан)</w:t>
            </w:r>
            <w:r w:rsidRPr="009551DF">
              <w:rPr>
                <w:rFonts w:ascii="Times New Roman" w:eastAsia="Times New Roman" w:hAnsi="Times New Roman" w:cs="Times New Roman"/>
                <w:spacing w:val="-15"/>
                <w:sz w:val="24"/>
              </w:rPr>
              <w:t xml:space="preserve"> </w:t>
            </w:r>
            <w:r w:rsidRPr="009551DF">
              <w:rPr>
                <w:rFonts w:ascii="Times New Roman" w:eastAsia="Times New Roman" w:hAnsi="Times New Roman" w:cs="Times New Roman"/>
                <w:sz w:val="24"/>
              </w:rPr>
              <w:t>хаттарийн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гӀоьнца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предложенехь</w:t>
            </w:r>
          </w:p>
          <w:p w:rsidR="009551DF" w:rsidRPr="009551DF" w:rsidRDefault="009551DF" w:rsidP="009551DF">
            <w:pPr>
              <w:ind w:left="110" w:right="785"/>
              <w:rPr>
                <w:rFonts w:ascii="Times New Roman" w:eastAsia="Times New Roman" w:hAnsi="Times New Roman" w:cs="Times New Roman"/>
                <w:sz w:val="24"/>
              </w:rPr>
            </w:pPr>
            <w:r w:rsidRPr="009551DF">
              <w:rPr>
                <w:rFonts w:ascii="Times New Roman" w:eastAsia="Times New Roman" w:hAnsi="Times New Roman" w:cs="Times New Roman"/>
                <w:sz w:val="24"/>
              </w:rPr>
              <w:t>дешнашна</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йукъара</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уьйр</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билгалйаккхар.</w:t>
            </w:r>
          </w:p>
          <w:p w:rsidR="009551DF" w:rsidRPr="009551DF" w:rsidRDefault="009551DF" w:rsidP="009551DF">
            <w:pPr>
              <w:ind w:left="110" w:right="793"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коьрта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меженаш: подлежащи,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сказуеми. Предложенин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коьртаза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меженаш</w:t>
            </w:r>
          </w:p>
          <w:p w:rsidR="009551DF" w:rsidRPr="009551DF" w:rsidRDefault="009551DF" w:rsidP="009551DF">
            <w:pPr>
              <w:ind w:left="110" w:right="5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(тайпанашка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йоькуш).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Йаьржина а, йаржаза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w:t>
            </w:r>
          </w:p>
          <w:p w:rsidR="009551DF" w:rsidRPr="009551DF" w:rsidRDefault="009551DF" w:rsidP="009551DF">
            <w:pPr>
              <w:ind w:left="110" w:right="18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Хуттург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йоцчу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хуттургаца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йолчу а предложенин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цхьанатайпанчу меженашна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tc>
        <w:tc>
          <w:tcPr>
            <w:tcW w:w="6947" w:type="dxa"/>
          </w:tcPr>
          <w:p w:rsidR="009551DF" w:rsidRPr="009551DF" w:rsidRDefault="009551DF" w:rsidP="009551DF">
            <w:pPr>
              <w:spacing w:line="275" w:lineRule="exact"/>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схьайазде.</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уьйрах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хьехархочун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дийцар.</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цхьаьнакхетар»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боху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маьӀнийн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хаттарийн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гӀоьнца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предложенешкарчу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уьйр къастор.</w:t>
            </w:r>
          </w:p>
          <w:p w:rsidR="009551DF" w:rsidRPr="009551DF" w:rsidRDefault="009551DF" w:rsidP="009551DF">
            <w:pPr>
              <w:ind w:left="107" w:right="54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Аларан Ӏалашонехула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эмоцин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иэшарехула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кепех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хаарш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карладахарна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тӀехьажийна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дешаран</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диалог.</w:t>
            </w:r>
          </w:p>
          <w:p w:rsidR="009551DF" w:rsidRPr="009551DF" w:rsidRDefault="009551DF" w:rsidP="009551DF">
            <w:pPr>
              <w:ind w:left="107" w:right="12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Дифференциаци йарехула тӀедиллар: предложенешна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классификаци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йархьама билгало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spacing w:before="1"/>
              <w:ind w:left="107" w:right="144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йеллачу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характеристикашца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йогӀу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p>
          <w:p w:rsidR="009551DF" w:rsidRPr="009551DF" w:rsidRDefault="009551DF" w:rsidP="009551DF">
            <w:pPr>
              <w:ind w:left="107" w:right="6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характеристикаш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эмоцин иэшар) 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цхьаьнайалор.</w:t>
            </w:r>
          </w:p>
          <w:p w:rsidR="009551DF" w:rsidRPr="009551DF" w:rsidRDefault="009551DF" w:rsidP="009551DF">
            <w:pPr>
              <w:ind w:left="107" w:right="117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текстера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дийцаран,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хаттаран,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тӀедожоран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схьайазйар.</w:t>
            </w:r>
          </w:p>
          <w:p w:rsidR="009551DF" w:rsidRPr="009551DF" w:rsidRDefault="009551DF" w:rsidP="009551DF">
            <w:pPr>
              <w:ind w:left="107" w:right="10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предложенийн классификаци</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кхочушйар.</w:t>
            </w:r>
          </w:p>
          <w:p w:rsidR="009551DF" w:rsidRPr="009551DF" w:rsidRDefault="009551DF" w:rsidP="009551DF">
            <w:pPr>
              <w:ind w:left="107" w:right="17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Йукъахь предложенин коьрта меженаш билгалйахаран алгоритм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хӀоттор.Подлежащеш а, сказуемеш а карорехула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шардарш.Хуттург а йолчу а, хуттург йоцчу а цхьаьнатайпанарчу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меженашца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йолчу предложенешна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p w:rsidR="009551DF" w:rsidRPr="009551DF" w:rsidRDefault="009551DF" w:rsidP="009551DF">
            <w:pPr>
              <w:spacing w:before="1"/>
              <w:ind w:left="107" w:right="9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Текстехь цхьанатайпанчу меженашца йолу предложенеш</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карорна,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комментари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кхочушдар.</w:t>
            </w:r>
          </w:p>
          <w:p w:rsidR="009551DF" w:rsidRPr="009551DF" w:rsidRDefault="009551DF" w:rsidP="009551DF">
            <w:pPr>
              <w:spacing w:before="2" w:line="237" w:lineRule="auto"/>
              <w:ind w:left="107" w:right="101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цхьанатайпанчу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меженийн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могӀа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чекхбаккхар.</w:t>
            </w:r>
          </w:p>
          <w:p w:rsidR="009551DF" w:rsidRPr="009551DF" w:rsidRDefault="009551DF" w:rsidP="009551DF">
            <w:pPr>
              <w:spacing w:before="1"/>
              <w:ind w:left="107" w:right="72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цхьанатайпанчу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меженашца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spacing w:line="270" w:lineRule="atLeast"/>
              <w:ind w:left="107" w:right="137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Предложенешна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«йаьржина»,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«йаржаза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кхетамаш йукъабалор.</w:t>
            </w: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829"/>
        </w:trPr>
        <w:tc>
          <w:tcPr>
            <w:tcW w:w="816" w:type="dxa"/>
          </w:tcPr>
          <w:p w:rsidR="009551DF" w:rsidRPr="009551DF" w:rsidRDefault="009551DF" w:rsidP="009551DF">
            <w:pPr>
              <w:spacing w:before="1"/>
              <w:ind w:left="107"/>
              <w:rPr>
                <w:rFonts w:ascii="Times New Roman" w:eastAsia="Times New Roman" w:hAnsi="Times New Roman" w:cs="Times New Roman"/>
                <w:sz w:val="24"/>
              </w:rPr>
            </w:pPr>
            <w:r w:rsidRPr="009551DF">
              <w:rPr>
                <w:rFonts w:ascii="Times New Roman" w:eastAsia="Times New Roman" w:hAnsi="Times New Roman" w:cs="Times New Roman"/>
                <w:sz w:val="24"/>
              </w:rPr>
              <w:t>7.</w:t>
            </w:r>
          </w:p>
        </w:tc>
        <w:tc>
          <w:tcPr>
            <w:tcW w:w="2127" w:type="dxa"/>
          </w:tcPr>
          <w:p w:rsidR="009551DF" w:rsidRPr="009551DF" w:rsidRDefault="009551DF" w:rsidP="009551DF">
            <w:pPr>
              <w:spacing w:line="270" w:lineRule="atLeast"/>
              <w:ind w:left="110" w:right="474"/>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Орфографи а,</w:t>
            </w:r>
            <w:r w:rsidRPr="009551DF">
              <w:rPr>
                <w:rFonts w:ascii="Times New Roman" w:eastAsia="Times New Roman" w:hAnsi="Times New Roman" w:cs="Times New Roman"/>
                <w:b/>
                <w:spacing w:val="-58"/>
                <w:sz w:val="24"/>
                <w:lang w:val="ru-RU"/>
              </w:rPr>
              <w:t xml:space="preserve"> </w:t>
            </w:r>
            <w:r w:rsidRPr="009551DF">
              <w:rPr>
                <w:rFonts w:ascii="Times New Roman" w:eastAsia="Times New Roman" w:hAnsi="Times New Roman" w:cs="Times New Roman"/>
                <w:b/>
                <w:sz w:val="24"/>
                <w:lang w:val="ru-RU"/>
              </w:rPr>
              <w:t>пунктуаци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(21</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сахьт)</w:t>
            </w:r>
          </w:p>
        </w:tc>
        <w:tc>
          <w:tcPr>
            <w:tcW w:w="3404" w:type="dxa"/>
          </w:tcPr>
          <w:p w:rsidR="009551DF" w:rsidRPr="009551DF" w:rsidRDefault="009551DF" w:rsidP="009551DF">
            <w:pPr>
              <w:spacing w:line="270" w:lineRule="atLeast"/>
              <w:ind w:left="110" w:right="1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Орфографин син иралла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 гӀалат дан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тарлун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меттигах</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кхетар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санна;</w:t>
            </w:r>
          </w:p>
        </w:tc>
        <w:tc>
          <w:tcPr>
            <w:tcW w:w="6947" w:type="dxa"/>
          </w:tcPr>
          <w:p w:rsidR="009551DF" w:rsidRPr="009551DF" w:rsidRDefault="009551DF" w:rsidP="009551DF">
            <w:pPr>
              <w:spacing w:line="270" w:lineRule="atLeast"/>
              <w:ind w:left="107" w:right="6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хьесап</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кхочушдарехь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дарийн план муха хӀотто йеза?», диалоган жамӀехь Ӏамийна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бакъонаш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талларехь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дарийн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хьал-тӀаьхьалла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карлайаккхар.</w:t>
            </w:r>
          </w:p>
        </w:tc>
        <w:tc>
          <w:tcPr>
            <w:tcW w:w="2268"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9109"/>
        </w:trPr>
        <w:tc>
          <w:tcPr>
            <w:tcW w:w="816" w:type="dxa"/>
          </w:tcPr>
          <w:p w:rsidR="009551DF" w:rsidRPr="009551DF" w:rsidRDefault="009551DF" w:rsidP="009551DF">
            <w:pPr>
              <w:rPr>
                <w:rFonts w:ascii="Times New Roman" w:eastAsia="Times New Roman" w:hAnsi="Times New Roman" w:cs="Times New Roman"/>
                <w:sz w:val="24"/>
                <w:lang w:val="ru-RU"/>
              </w:rPr>
            </w:pPr>
          </w:p>
        </w:tc>
        <w:tc>
          <w:tcPr>
            <w:tcW w:w="2127" w:type="dxa"/>
          </w:tcPr>
          <w:p w:rsidR="009551DF" w:rsidRPr="009551DF" w:rsidRDefault="009551DF" w:rsidP="009551DF">
            <w:pPr>
              <w:rPr>
                <w:rFonts w:ascii="Times New Roman" w:eastAsia="Times New Roman" w:hAnsi="Times New Roman" w:cs="Times New Roman"/>
                <w:sz w:val="24"/>
                <w:lang w:val="ru-RU"/>
              </w:rPr>
            </w:pPr>
          </w:p>
        </w:tc>
        <w:tc>
          <w:tcPr>
            <w:tcW w:w="3404" w:type="dxa"/>
          </w:tcPr>
          <w:p w:rsidR="009551DF" w:rsidRPr="009551DF" w:rsidRDefault="009551DF" w:rsidP="009551DF">
            <w:pPr>
              <w:ind w:left="110" w:right="218"/>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 хӀоттийна а, билгалйаьхна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тексташ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талларехь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0" w:right="8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(карладаккхар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 керлачу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коьчалехь</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0" w:right="2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 (орфографин)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дошамах дешан нийсайаздар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къастош</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(нисдеш)</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пайдаэцар.</w:t>
            </w:r>
          </w:p>
          <w:p w:rsidR="009551DF" w:rsidRPr="009551DF" w:rsidRDefault="009551DF" w:rsidP="009551DF">
            <w:pPr>
              <w:ind w:left="81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w:t>
            </w:r>
          </w:p>
          <w:p w:rsidR="009551DF" w:rsidRPr="009551DF" w:rsidRDefault="009551DF" w:rsidP="009551DF">
            <w:pPr>
              <w:tabs>
                <w:tab w:val="left" w:pos="2019"/>
                <w:tab w:val="left" w:pos="2161"/>
              </w:tabs>
              <w:ind w:left="110" w:right="94"/>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бакъонаш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царах</w:t>
            </w:r>
            <w:r w:rsidRPr="009551DF">
              <w:rPr>
                <w:rFonts w:ascii="Times New Roman" w:eastAsia="Times New Roman" w:hAnsi="Times New Roman" w:cs="Times New Roman"/>
                <w:spacing w:val="60"/>
                <w:sz w:val="24"/>
                <w:lang w:val="ru-RU"/>
              </w:rPr>
              <w:t xml:space="preserve"> </w:t>
            </w:r>
            <w:r w:rsidRPr="009551DF">
              <w:rPr>
                <w:rFonts w:ascii="Times New Roman" w:eastAsia="Times New Roman" w:hAnsi="Times New Roman" w:cs="Times New Roman"/>
                <w:sz w:val="24"/>
                <w:lang w:val="ru-RU"/>
              </w:rPr>
              <w:t>пайдаэцар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(фамилеш,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дийнатийн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меттигийн цӀераш, говзарийн,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журналийн,</w:t>
            </w:r>
            <w:r w:rsidRPr="009551DF">
              <w:rPr>
                <w:rFonts w:ascii="Times New Roman" w:eastAsia="Times New Roman" w:hAnsi="Times New Roman" w:cs="Times New Roman"/>
                <w:sz w:val="24"/>
                <w:lang w:val="ru-RU"/>
              </w:rPr>
              <w:tab/>
            </w:r>
            <w:r w:rsidRPr="009551DF">
              <w:rPr>
                <w:rFonts w:ascii="Times New Roman" w:eastAsia="Times New Roman" w:hAnsi="Times New Roman" w:cs="Times New Roman"/>
                <w:sz w:val="24"/>
                <w:lang w:val="ru-RU"/>
              </w:rPr>
              <w:tab/>
            </w:r>
            <w:r w:rsidRPr="009551DF">
              <w:rPr>
                <w:rFonts w:ascii="Times New Roman" w:eastAsia="Times New Roman" w:hAnsi="Times New Roman" w:cs="Times New Roman"/>
                <w:spacing w:val="-1"/>
                <w:sz w:val="24"/>
                <w:lang w:val="ru-RU"/>
              </w:rPr>
              <w:t>газетийн…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йукъарчу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я,</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яь,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ю,</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юь,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элпийн</w:t>
            </w:r>
            <w:r w:rsidRPr="009551DF">
              <w:rPr>
                <w:rFonts w:ascii="Times New Roman" w:eastAsia="Times New Roman" w:hAnsi="Times New Roman" w:cs="Times New Roman"/>
                <w:sz w:val="24"/>
                <w:lang w:val="ru-RU"/>
              </w:rPr>
              <w:tab/>
              <w:t>нийсайаздар</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(карладаккхар а, тӀечӀагдар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йеха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иэ,</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уо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дифтонгийн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нийсайазйар;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чаккхенгахь -г, -к элпаш долчу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цӀердешнашкахь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(дитт, мотт, балл…); 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шатайпа</w:t>
            </w:r>
            <w:r w:rsidRPr="009551DF">
              <w:rPr>
                <w:rFonts w:ascii="Times New Roman" w:eastAsia="Times New Roman" w:hAnsi="Times New Roman" w:cs="Times New Roman"/>
                <w:spacing w:val="61"/>
                <w:sz w:val="24"/>
                <w:lang w:val="ru-RU"/>
              </w:rPr>
              <w:t xml:space="preserve"> </w:t>
            </w:r>
            <w:r w:rsidRPr="009551DF">
              <w:rPr>
                <w:rFonts w:ascii="Times New Roman" w:eastAsia="Times New Roman" w:hAnsi="Times New Roman" w:cs="Times New Roman"/>
                <w:sz w:val="24"/>
                <w:lang w:val="ru-RU"/>
              </w:rPr>
              <w:t>мукъаза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элпаш нийсайаздар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(ккх, ккъ,</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чкӀ,..);</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 xml:space="preserve">элп   </w:t>
            </w:r>
            <w:r w:rsidRPr="009551DF">
              <w:rPr>
                <w:rFonts w:ascii="Times New Roman" w:eastAsia="Times New Roman" w:hAnsi="Times New Roman" w:cs="Times New Roman"/>
                <w:spacing w:val="16"/>
                <w:sz w:val="24"/>
                <w:lang w:val="ru-RU"/>
              </w:rPr>
              <w:t xml:space="preserve"> </w:t>
            </w:r>
            <w:r w:rsidRPr="009551DF">
              <w:rPr>
                <w:rFonts w:ascii="Times New Roman" w:eastAsia="Times New Roman" w:hAnsi="Times New Roman" w:cs="Times New Roman"/>
                <w:sz w:val="24"/>
                <w:lang w:val="ru-RU"/>
              </w:rPr>
              <w:t xml:space="preserve">йаздар;   </w:t>
            </w:r>
            <w:r w:rsidRPr="009551DF">
              <w:rPr>
                <w:rFonts w:ascii="Times New Roman" w:eastAsia="Times New Roman" w:hAnsi="Times New Roman" w:cs="Times New Roman"/>
                <w:spacing w:val="16"/>
                <w:sz w:val="24"/>
                <w:lang w:val="ru-RU"/>
              </w:rPr>
              <w:t xml:space="preserve"> </w:t>
            </w:r>
            <w:r w:rsidRPr="009551DF">
              <w:rPr>
                <w:rFonts w:ascii="Times New Roman" w:eastAsia="Times New Roman" w:hAnsi="Times New Roman" w:cs="Times New Roman"/>
                <w:sz w:val="24"/>
                <w:lang w:val="ru-RU"/>
              </w:rPr>
              <w:t>дештӀаьхьенаш</w:t>
            </w:r>
          </w:p>
          <w:p w:rsidR="009551DF" w:rsidRPr="009551DF" w:rsidRDefault="009551DF" w:rsidP="009551DF">
            <w:pPr>
              <w:spacing w:line="276" w:lineRule="exact"/>
              <w:ind w:left="110" w:right="96"/>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йаххьийн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цӀерметдешнашца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къаьстина</w:t>
            </w:r>
            <w:r w:rsidRPr="009551DF">
              <w:rPr>
                <w:rFonts w:ascii="Times New Roman" w:eastAsia="Times New Roman" w:hAnsi="Times New Roman" w:cs="Times New Roman"/>
                <w:spacing w:val="89"/>
                <w:sz w:val="24"/>
                <w:lang w:val="ru-RU"/>
              </w:rPr>
              <w:t xml:space="preserve"> </w:t>
            </w:r>
            <w:r w:rsidRPr="009551DF">
              <w:rPr>
                <w:rFonts w:ascii="Times New Roman" w:eastAsia="Times New Roman" w:hAnsi="Times New Roman" w:cs="Times New Roman"/>
                <w:sz w:val="24"/>
                <w:lang w:val="ru-RU"/>
              </w:rPr>
              <w:t>йазйар;</w:t>
            </w:r>
            <w:r w:rsidRPr="009551DF">
              <w:rPr>
                <w:rFonts w:ascii="Times New Roman" w:eastAsia="Times New Roman" w:hAnsi="Times New Roman" w:cs="Times New Roman"/>
                <w:spacing w:val="90"/>
                <w:sz w:val="24"/>
                <w:lang w:val="ru-RU"/>
              </w:rPr>
              <w:t xml:space="preserve"> </w:t>
            </w:r>
            <w:r w:rsidRPr="009551DF">
              <w:rPr>
                <w:rFonts w:ascii="Times New Roman" w:eastAsia="Times New Roman" w:hAnsi="Times New Roman" w:cs="Times New Roman"/>
                <w:sz w:val="24"/>
                <w:lang w:val="ru-RU"/>
              </w:rPr>
              <w:t>дакъалгаш</w:t>
            </w:r>
          </w:p>
        </w:tc>
        <w:tc>
          <w:tcPr>
            <w:tcW w:w="6947" w:type="dxa"/>
          </w:tcPr>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ХӀокху</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классехь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Ӏамочу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бакъонех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пайдаэцаран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алгоритмийн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моделаш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алгоритмех</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пайдаэцар.</w:t>
            </w:r>
          </w:p>
          <w:p w:rsidR="009551DF" w:rsidRPr="009551DF" w:rsidRDefault="009551DF" w:rsidP="009551DF">
            <w:pPr>
              <w:ind w:left="107" w:right="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дешнаш Ӏамийнчу бакъонашца (масала,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чаккхенгахь -г, -к долу цӀердешнаш) тобанашкахь цхьаьнатохар.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Шимма цхьаьна бен болх: нийсайаздаран гӀалатан (масала,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нохчийн меттан шала шалха элпаш йаздар (</w:t>
            </w:r>
            <w:r w:rsidRPr="009551DF">
              <w:rPr>
                <w:rFonts w:ascii="Times New Roman" w:eastAsia="Times New Roman" w:hAnsi="Times New Roman" w:cs="Times New Roman"/>
                <w:i/>
                <w:sz w:val="24"/>
                <w:lang w:val="ru-RU"/>
              </w:rPr>
              <w:t>ккх, ккъ, цкъ.)</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тайпане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цхьаьнатохар.</w:t>
            </w:r>
          </w:p>
          <w:p w:rsidR="009551DF" w:rsidRPr="009551DF" w:rsidRDefault="009551DF" w:rsidP="009551DF">
            <w:pPr>
              <w:ind w:left="107" w:right="7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догӀу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чулацамехь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хиларна,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комментари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 анализ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Билгалйолчу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бакъонна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далош,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моделаш хӀиттор.</w:t>
            </w:r>
          </w:p>
          <w:p w:rsidR="009551DF" w:rsidRPr="009551DF" w:rsidRDefault="009551DF" w:rsidP="009551DF">
            <w:pPr>
              <w:ind w:left="107" w:right="68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Таллам кхиорна шардар: нийсайаздаран гӀалаташ карор.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хьесап</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кхочушдаран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жамӀан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хадор,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тексташ схьайазйарехь а, олуш дӀайазйарехь а гӀалаташ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иэшорхьама, хьехархочун гӀоьнца шен дараш нисдар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(корректировка).</w:t>
            </w:r>
          </w:p>
          <w:p w:rsidR="009551DF" w:rsidRPr="009551DF" w:rsidRDefault="009551DF" w:rsidP="009551DF">
            <w:pPr>
              <w:ind w:left="107" w:right="16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Проектан тӀедиллар: халачу дешнийн (йаздар ма-аьлла дагахь 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лаьттачеран а, дӀайазйарехь даим а шеконаш кхоллалучеран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 дошам хӀоттор. Нийсайазйаран коьчал тӀечӀагӀйан шардарш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харжарехь,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 таронийн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мах хадор харжа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хьал</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кхоллар.</w:t>
            </w:r>
          </w:p>
          <w:p w:rsidR="009551DF" w:rsidRPr="009551DF" w:rsidRDefault="009551DF" w:rsidP="009551DF">
            <w:pPr>
              <w:spacing w:before="1"/>
              <w:ind w:left="107" w:right="565"/>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Кхин тӀе хааман хьостанех пайдаэцар оьшу проблемни хьал:</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нийсайаздаран дошамца дешнийн йаздар нисдар (цу йукъахь</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электронни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носитель тӀехь йерш).</w:t>
            </w:r>
          </w:p>
          <w:p w:rsidR="009551DF" w:rsidRPr="009551DF" w:rsidRDefault="009551DF" w:rsidP="009551DF">
            <w:pPr>
              <w:spacing w:before="2" w:line="237" w:lineRule="auto"/>
              <w:ind w:left="107" w:right="881"/>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Проектан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бакъонашна</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максимале</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барамехь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далош,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 кхоллар.</w:t>
            </w:r>
          </w:p>
          <w:p w:rsidR="009551DF" w:rsidRPr="009551DF" w:rsidRDefault="009551DF" w:rsidP="009551DF">
            <w:pPr>
              <w:spacing w:before="1"/>
              <w:ind w:left="107" w:right="858"/>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Проектан тӀедиллар: билгалйинчу бакъонна шен дешнийн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диктанташ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tc>
        <w:tc>
          <w:tcPr>
            <w:tcW w:w="2268"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tblGrid>
      <w:tr w:rsidR="009551DF" w:rsidRPr="009551DF" w:rsidTr="00EF0B46">
        <w:trPr>
          <w:trHeight w:val="4140"/>
        </w:trPr>
        <w:tc>
          <w:tcPr>
            <w:tcW w:w="816" w:type="dxa"/>
          </w:tcPr>
          <w:p w:rsidR="009551DF" w:rsidRPr="009551DF" w:rsidRDefault="009551DF" w:rsidP="009551DF">
            <w:pPr>
              <w:rPr>
                <w:rFonts w:ascii="Times New Roman" w:eastAsia="Times New Roman" w:hAnsi="Times New Roman" w:cs="Times New Roman"/>
                <w:sz w:val="24"/>
                <w:lang w:val="ru-RU"/>
              </w:rPr>
            </w:pPr>
          </w:p>
        </w:tc>
        <w:tc>
          <w:tcPr>
            <w:tcW w:w="2127" w:type="dxa"/>
          </w:tcPr>
          <w:p w:rsidR="009551DF" w:rsidRPr="009551DF" w:rsidRDefault="009551DF" w:rsidP="009551DF">
            <w:pPr>
              <w:rPr>
                <w:rFonts w:ascii="Times New Roman" w:eastAsia="Times New Roman" w:hAnsi="Times New Roman" w:cs="Times New Roman"/>
                <w:sz w:val="24"/>
                <w:lang w:val="ru-RU"/>
              </w:rPr>
            </w:pPr>
          </w:p>
        </w:tc>
        <w:tc>
          <w:tcPr>
            <w:tcW w:w="3404" w:type="dxa"/>
          </w:tcPr>
          <w:p w:rsidR="009551DF" w:rsidRPr="009551DF" w:rsidRDefault="009551DF" w:rsidP="009551DF">
            <w:pPr>
              <w:tabs>
                <w:tab w:val="left" w:pos="1643"/>
                <w:tab w:val="left" w:pos="1930"/>
              </w:tabs>
              <w:ind w:left="110" w:right="94"/>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61"/>
                <w:sz w:val="24"/>
                <w:lang w:val="ru-RU"/>
              </w:rPr>
              <w:t xml:space="preserve"> </w:t>
            </w:r>
            <w:r w:rsidRPr="009551DF">
              <w:rPr>
                <w:rFonts w:ascii="Times New Roman" w:eastAsia="Times New Roman" w:hAnsi="Times New Roman" w:cs="Times New Roman"/>
                <w:sz w:val="24"/>
                <w:lang w:val="ru-RU"/>
              </w:rPr>
              <w:t>ма</w:t>
            </w:r>
            <w:r w:rsidRPr="009551DF">
              <w:rPr>
                <w:rFonts w:ascii="Times New Roman" w:eastAsia="Times New Roman" w:hAnsi="Times New Roman" w:cs="Times New Roman"/>
                <w:spacing w:val="61"/>
                <w:sz w:val="24"/>
                <w:lang w:val="ru-RU"/>
              </w:rPr>
              <w:t xml:space="preserve"> </w:t>
            </w:r>
            <w:r w:rsidRPr="009551DF">
              <w:rPr>
                <w:rFonts w:ascii="Times New Roman" w:eastAsia="Times New Roman" w:hAnsi="Times New Roman" w:cs="Times New Roman"/>
                <w:sz w:val="24"/>
                <w:lang w:val="ru-RU"/>
              </w:rPr>
              <w:t>хандешнашца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къаьстина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ъ,</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сехьадахар;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мукъазчу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элпашца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(лл,</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сс…)</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сехьадахар;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шалхачу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шала мукъазчу элпашца (ккх,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ткъ,</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чкъ…)</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сехьадахар;</w:t>
            </w:r>
            <w:r w:rsidRPr="009551DF">
              <w:rPr>
                <w:rFonts w:ascii="Times New Roman" w:eastAsia="Times New Roman" w:hAnsi="Times New Roman" w:cs="Times New Roman"/>
                <w:sz w:val="24"/>
                <w:lang w:val="ru-RU"/>
              </w:rPr>
              <w:tab/>
            </w:r>
            <w:r w:rsidRPr="009551DF">
              <w:rPr>
                <w:rFonts w:ascii="Times New Roman" w:eastAsia="Times New Roman" w:hAnsi="Times New Roman" w:cs="Times New Roman"/>
                <w:sz w:val="24"/>
                <w:lang w:val="ru-RU"/>
              </w:rPr>
              <w:tab/>
              <w:t>цӀердешнийн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дукхаллин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терахьан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чаккхе;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дештӀаьхьенийн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нийсайазйар;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i/>
                <w:sz w:val="24"/>
                <w:lang w:val="ru-RU"/>
              </w:rPr>
              <w:t>ца,</w:t>
            </w:r>
            <w:r w:rsidRPr="009551DF">
              <w:rPr>
                <w:rFonts w:ascii="Times New Roman" w:eastAsia="Times New Roman" w:hAnsi="Times New Roman" w:cs="Times New Roman"/>
                <w:i/>
                <w:sz w:val="24"/>
                <w:lang w:val="ru-RU"/>
              </w:rPr>
              <w:tab/>
            </w:r>
            <w:r w:rsidRPr="009551DF">
              <w:rPr>
                <w:rFonts w:ascii="Times New Roman" w:eastAsia="Times New Roman" w:hAnsi="Times New Roman" w:cs="Times New Roman"/>
                <w:i/>
                <w:spacing w:val="-1"/>
                <w:sz w:val="24"/>
                <w:lang w:val="ru-RU"/>
              </w:rPr>
              <w:t>ма,</w:t>
            </w:r>
            <w:r w:rsidRPr="009551DF">
              <w:rPr>
                <w:rFonts w:ascii="Times New Roman" w:eastAsia="Times New Roman" w:hAnsi="Times New Roman" w:cs="Times New Roman"/>
                <w:spacing w:val="-1"/>
                <w:sz w:val="24"/>
                <w:lang w:val="ru-RU"/>
              </w:rPr>
              <w:t>дакъалгашца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дешхьалхенийн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къаьстина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йазйар.</w:t>
            </w:r>
          </w:p>
        </w:tc>
        <w:tc>
          <w:tcPr>
            <w:tcW w:w="6947" w:type="dxa"/>
          </w:tcPr>
          <w:p w:rsidR="009551DF" w:rsidRPr="009551DF" w:rsidRDefault="009551DF" w:rsidP="009551DF">
            <w:pPr>
              <w:rPr>
                <w:rFonts w:ascii="Times New Roman" w:eastAsia="Times New Roman" w:hAnsi="Times New Roman" w:cs="Times New Roman"/>
                <w:sz w:val="24"/>
                <w:lang w:val="ru-RU"/>
              </w:rPr>
            </w:pPr>
          </w:p>
        </w:tc>
        <w:tc>
          <w:tcPr>
            <w:tcW w:w="2268"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4968"/>
        </w:trPr>
        <w:tc>
          <w:tcPr>
            <w:tcW w:w="816"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8.</w:t>
            </w:r>
          </w:p>
        </w:tc>
        <w:tc>
          <w:tcPr>
            <w:tcW w:w="2127" w:type="dxa"/>
          </w:tcPr>
          <w:p w:rsidR="009551DF" w:rsidRPr="009551DF" w:rsidRDefault="009551DF" w:rsidP="009551DF">
            <w:pPr>
              <w:ind w:left="110" w:right="438"/>
              <w:rPr>
                <w:rFonts w:ascii="Times New Roman" w:eastAsia="Times New Roman" w:hAnsi="Times New Roman" w:cs="Times New Roman"/>
                <w:b/>
                <w:sz w:val="24"/>
              </w:rPr>
            </w:pPr>
            <w:r w:rsidRPr="009551DF">
              <w:rPr>
                <w:rFonts w:ascii="Times New Roman" w:eastAsia="Times New Roman" w:hAnsi="Times New Roman" w:cs="Times New Roman"/>
                <w:b/>
                <w:sz w:val="24"/>
              </w:rPr>
              <w:t>Къамел кхиор</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(16</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404" w:type="dxa"/>
          </w:tcPr>
          <w:p w:rsidR="009551DF" w:rsidRPr="009551DF" w:rsidRDefault="009551DF" w:rsidP="009551DF">
            <w:pPr>
              <w:ind w:left="110" w:right="13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этикетан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норманаш: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йозанан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кхайкхар,</w:t>
            </w:r>
          </w:p>
          <w:p w:rsidR="009551DF" w:rsidRPr="009551DF" w:rsidRDefault="009551DF" w:rsidP="009551DF">
            <w:pPr>
              <w:ind w:left="110" w:right="70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дехар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дар,</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бехк</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цабиллар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дехар,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баркалла алар,</w:t>
            </w:r>
          </w:p>
          <w:p w:rsidR="009551DF" w:rsidRPr="009551DF" w:rsidRDefault="009551DF" w:rsidP="009551DF">
            <w:pPr>
              <w:ind w:left="110" w:right="10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духатохар, и.д.кх. Дешаран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Ӏер-дахаран а тӀекеренан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хьелашкахь къамелан этикетан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норманаш а, нийсааларан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(орфоэпин) норманаш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ларйар.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Диалогехь а,</w:t>
            </w:r>
          </w:p>
          <w:p w:rsidR="009551DF" w:rsidRPr="009551DF" w:rsidRDefault="009551DF" w:rsidP="009551DF">
            <w:pPr>
              <w:ind w:left="110" w:right="15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дискуссехь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хетарг</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кепе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дало, тӀечӀагӀдан; барт бан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 гӀуллакхдарехь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йукъарчу сацамна тӀетан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тобанашца</w:t>
            </w:r>
          </w:p>
          <w:p w:rsidR="009551DF" w:rsidRPr="009551DF" w:rsidRDefault="009551DF" w:rsidP="009551DF">
            <w:pPr>
              <w:spacing w:line="270" w:lineRule="atLeast"/>
              <w:ind w:left="110" w:right="41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болх кхочушбеш, дарашна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(контроль)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уьйр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йан) гӀо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ден</w:t>
            </w:r>
          </w:p>
        </w:tc>
        <w:tc>
          <w:tcPr>
            <w:tcW w:w="6947" w:type="dxa"/>
          </w:tcPr>
          <w:p w:rsidR="009551DF" w:rsidRPr="009551DF" w:rsidRDefault="009551DF" w:rsidP="009551DF">
            <w:pPr>
              <w:ind w:left="107" w:right="3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Дешаран диалог: «Муха къаьста текстан тема а, текстан коьрта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ойла а? Муха къасто йеза текстан тема?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 коьрта ойла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муха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 йеза?».</w:t>
            </w:r>
          </w:p>
          <w:p w:rsidR="009551DF" w:rsidRPr="009551DF" w:rsidRDefault="009551DF" w:rsidP="009551DF">
            <w:pPr>
              <w:ind w:left="107" w:right="28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Йеллачу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коьрта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ойла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къасторехь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комментари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кхочушдар.</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Дифференциаци</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йарехула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коьрта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ойла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къасторехь гӀалаташ карор.</w:t>
            </w:r>
          </w:p>
          <w:p w:rsidR="009551DF" w:rsidRPr="009551DF" w:rsidRDefault="009551DF" w:rsidP="009551DF">
            <w:pPr>
              <w:ind w:left="107" w:right="75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 болх: предложенийн къепе талхийнчу текстийн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нисйар (корректировка)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07" w:right="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маьӀнийн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йукъахдитарш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карор.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текстан план хӀоттор.</w:t>
            </w:r>
          </w:p>
          <w:p w:rsidR="009551DF" w:rsidRPr="009551DF" w:rsidRDefault="009551DF" w:rsidP="009551DF">
            <w:pPr>
              <w:ind w:left="10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план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07" w:right="27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Тайп-тайпанчу тайпанан (дийцар, суртхӀоттор, ойлайар) цхьана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темина йолчу кхаа текстана тӀехь тергам, текстийн хӀора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тайпанан башхаллех жамӀийн кепаш йалор. Кхочушбинчу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жамӀаш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цӀе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таблица</w:t>
            </w:r>
          </w:p>
          <w:p w:rsidR="009551DF" w:rsidRPr="009551DF" w:rsidRDefault="009551DF" w:rsidP="009551DF">
            <w:pPr>
              <w:spacing w:line="270" w:lineRule="atLeast"/>
              <w:ind w:left="107" w:right="26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хӀотторехь цхьаьнадалор, таблицехь гойту тексташ йустаран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хӀара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параметраш: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«Текст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кхолларан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 «Текст</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хӀотторан</w:t>
            </w:r>
          </w:p>
        </w:tc>
        <w:tc>
          <w:tcPr>
            <w:tcW w:w="2268"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p w:rsidR="009551DF" w:rsidRPr="009551DF" w:rsidRDefault="009551DF" w:rsidP="009551DF">
      <w:pPr>
        <w:widowControl w:val="0"/>
        <w:autoSpaceDE w:val="0"/>
        <w:autoSpaceDN w:val="0"/>
        <w:spacing w:before="4" w:after="0" w:line="240" w:lineRule="auto"/>
        <w:rPr>
          <w:rFonts w:ascii="Times New Roman" w:eastAsia="Times New Roman" w:hAnsi="Times New Roman" w:cs="Times New Roman"/>
          <w:b/>
          <w:sz w:val="17"/>
          <w:szCs w:val="26"/>
        </w:rPr>
      </w:pPr>
      <w:r w:rsidRPr="009551DF">
        <w:rPr>
          <w:rFonts w:ascii="Times New Roman" w:eastAsia="Times New Roman" w:hAnsi="Times New Roman" w:cs="Times New Roman"/>
          <w:noProof/>
          <w:sz w:val="26"/>
          <w:szCs w:val="26"/>
          <w:lang w:eastAsia="ru-RU"/>
        </w:rPr>
        <w:lastRenderedPageBreak/>
        <mc:AlternateContent>
          <mc:Choice Requires="wps">
            <w:drawing>
              <wp:anchor distT="0" distB="0" distL="114300" distR="114300" simplePos="0" relativeHeight="251659264" behindDoc="0" locked="0" layoutInCell="1" allowOverlap="1" wp14:anchorId="7D21227D" wp14:editId="7B350FC4">
                <wp:simplePos x="0" y="0"/>
                <wp:positionH relativeFrom="page">
                  <wp:posOffset>377825</wp:posOffset>
                </wp:positionH>
                <wp:positionV relativeFrom="page">
                  <wp:posOffset>541020</wp:posOffset>
                </wp:positionV>
                <wp:extent cx="10320655" cy="4429760"/>
                <wp:effectExtent l="0" t="0" r="0" b="127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0655" cy="4429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gridCol w:w="677"/>
                            </w:tblGrid>
                            <w:tr w:rsidR="009551DF">
                              <w:trPr>
                                <w:trHeight w:val="6073"/>
                              </w:trPr>
                              <w:tc>
                                <w:tcPr>
                                  <w:tcW w:w="816" w:type="dxa"/>
                                </w:tcPr>
                                <w:p w:rsidR="009551DF" w:rsidRDefault="009551DF">
                                  <w:pPr>
                                    <w:pStyle w:val="TableParagraph"/>
                                    <w:rPr>
                                      <w:sz w:val="24"/>
                                    </w:rPr>
                                  </w:pPr>
                                </w:p>
                              </w:tc>
                              <w:tc>
                                <w:tcPr>
                                  <w:tcW w:w="2127" w:type="dxa"/>
                                </w:tcPr>
                                <w:p w:rsidR="009551DF" w:rsidRDefault="009551DF">
                                  <w:pPr>
                                    <w:pStyle w:val="TableParagraph"/>
                                    <w:rPr>
                                      <w:sz w:val="24"/>
                                    </w:rPr>
                                  </w:pPr>
                                </w:p>
                              </w:tc>
                              <w:tc>
                                <w:tcPr>
                                  <w:tcW w:w="3404" w:type="dxa"/>
                                </w:tcPr>
                                <w:p w:rsidR="009551DF" w:rsidRDefault="009551DF">
                                  <w:pPr>
                                    <w:pStyle w:val="TableParagraph"/>
                                    <w:spacing w:line="275" w:lineRule="exact"/>
                                    <w:ind w:left="110"/>
                                    <w:rPr>
                                      <w:sz w:val="24"/>
                                    </w:rPr>
                                  </w:pPr>
                                  <w:r>
                                    <w:rPr>
                                      <w:sz w:val="24"/>
                                    </w:rPr>
                                    <w:t>къамелан</w:t>
                                  </w:r>
                                  <w:r>
                                    <w:rPr>
                                      <w:spacing w:val="-9"/>
                                      <w:sz w:val="24"/>
                                    </w:rPr>
                                    <w:t xml:space="preserve"> </w:t>
                                  </w:r>
                                  <w:r>
                                    <w:rPr>
                                      <w:sz w:val="24"/>
                                    </w:rPr>
                                    <w:t>гӀирсаш.</w:t>
                                  </w:r>
                                </w:p>
                                <w:p w:rsidR="009551DF" w:rsidRDefault="009551DF">
                                  <w:pPr>
                                    <w:pStyle w:val="TableParagraph"/>
                                    <w:ind w:left="110" w:right="102"/>
                                    <w:rPr>
                                      <w:sz w:val="24"/>
                                    </w:rPr>
                                  </w:pPr>
                                  <w:r>
                                    <w:rPr>
                                      <w:sz w:val="24"/>
                                    </w:rPr>
                                    <w:t>Нохчийн</w:t>
                                  </w:r>
                                  <w:r>
                                    <w:rPr>
                                      <w:spacing w:val="-3"/>
                                      <w:sz w:val="24"/>
                                    </w:rPr>
                                    <w:t xml:space="preserve"> </w:t>
                                  </w:r>
                                  <w:r>
                                    <w:rPr>
                                      <w:sz w:val="24"/>
                                    </w:rPr>
                                    <w:t>мотт</w:t>
                                  </w:r>
                                  <w:r>
                                    <w:rPr>
                                      <w:spacing w:val="-4"/>
                                      <w:sz w:val="24"/>
                                    </w:rPr>
                                    <w:t xml:space="preserve"> </w:t>
                                  </w:r>
                                  <w:r>
                                    <w:rPr>
                                      <w:sz w:val="24"/>
                                    </w:rPr>
                                    <w:t>ца</w:t>
                                  </w:r>
                                  <w:r>
                                    <w:rPr>
                                      <w:spacing w:val="-3"/>
                                      <w:sz w:val="24"/>
                                    </w:rPr>
                                    <w:t xml:space="preserve"> </w:t>
                                  </w:r>
                                  <w:r>
                                    <w:rPr>
                                      <w:sz w:val="24"/>
                                    </w:rPr>
                                    <w:t>хуучу</w:t>
                                  </w:r>
                                  <w:r>
                                    <w:rPr>
                                      <w:spacing w:val="-2"/>
                                      <w:sz w:val="24"/>
                                    </w:rPr>
                                    <w:t xml:space="preserve"> </w:t>
                                  </w:r>
                                  <w:r>
                                    <w:rPr>
                                      <w:sz w:val="24"/>
                                    </w:rPr>
                                    <w:t>нахаца</w:t>
                                  </w:r>
                                  <w:r>
                                    <w:rPr>
                                      <w:spacing w:val="-57"/>
                                      <w:sz w:val="24"/>
                                    </w:rPr>
                                    <w:t xml:space="preserve"> </w:t>
                                  </w:r>
                                  <w:r>
                                    <w:rPr>
                                      <w:sz w:val="24"/>
                                    </w:rPr>
                                    <w:t>тӀекере лелоран хьелашкахь</w:t>
                                  </w:r>
                                  <w:r>
                                    <w:rPr>
                                      <w:spacing w:val="1"/>
                                      <w:sz w:val="24"/>
                                    </w:rPr>
                                    <w:t xml:space="preserve"> </w:t>
                                  </w:r>
                                  <w:r>
                                    <w:rPr>
                                      <w:sz w:val="24"/>
                                    </w:rPr>
                                    <w:t>къамелан</w:t>
                                  </w:r>
                                  <w:r>
                                    <w:rPr>
                                      <w:spacing w:val="-1"/>
                                      <w:sz w:val="24"/>
                                    </w:rPr>
                                    <w:t xml:space="preserve"> </w:t>
                                  </w:r>
                                  <w:r>
                                    <w:rPr>
                                      <w:sz w:val="24"/>
                                    </w:rPr>
                                    <w:t>этикетан</w:t>
                                  </w:r>
                                </w:p>
                                <w:p w:rsidR="009551DF" w:rsidRPr="009551DF" w:rsidRDefault="009551DF">
                                  <w:pPr>
                                    <w:pStyle w:val="TableParagraph"/>
                                    <w:ind w:left="110"/>
                                    <w:rPr>
                                      <w:sz w:val="24"/>
                                      <w:lang w:val="ru-RU"/>
                                    </w:rPr>
                                  </w:pPr>
                                  <w:r w:rsidRPr="009551DF">
                                    <w:rPr>
                                      <w:sz w:val="24"/>
                                      <w:lang w:val="ru-RU"/>
                                    </w:rPr>
                                    <w:t>башхаллаш.</w:t>
                                  </w:r>
                                </w:p>
                                <w:p w:rsidR="009551DF" w:rsidRPr="009551DF" w:rsidRDefault="009551DF">
                                  <w:pPr>
                                    <w:pStyle w:val="TableParagraph"/>
                                    <w:ind w:left="110" w:right="93" w:firstLine="60"/>
                                    <w:rPr>
                                      <w:sz w:val="24"/>
                                      <w:lang w:val="ru-RU"/>
                                    </w:rPr>
                                  </w:pPr>
                                  <w:r w:rsidRPr="009551DF">
                                    <w:rPr>
                                      <w:sz w:val="24"/>
                                      <w:lang w:val="ru-RU"/>
                                    </w:rPr>
                                    <w:t>Текстан план. Текстан план</w:t>
                                  </w:r>
                                  <w:r w:rsidRPr="009551DF">
                                    <w:rPr>
                                      <w:spacing w:val="1"/>
                                      <w:sz w:val="24"/>
                                      <w:lang w:val="ru-RU"/>
                                    </w:rPr>
                                    <w:t xml:space="preserve"> </w:t>
                                  </w:r>
                                  <w:r w:rsidRPr="009551DF">
                                    <w:rPr>
                                      <w:sz w:val="24"/>
                                      <w:lang w:val="ru-RU"/>
                                    </w:rPr>
                                    <w:t>хӀоттор,</w:t>
                                  </w:r>
                                  <w:r w:rsidRPr="009551DF">
                                    <w:rPr>
                                      <w:spacing w:val="1"/>
                                      <w:sz w:val="24"/>
                                      <w:lang w:val="ru-RU"/>
                                    </w:rPr>
                                    <w:t xml:space="preserve"> </w:t>
                                  </w:r>
                                  <w:r w:rsidRPr="009551DF">
                                    <w:rPr>
                                      <w:sz w:val="24"/>
                                      <w:lang w:val="ru-RU"/>
                                    </w:rPr>
                                    <w:t>йеллачу</w:t>
                                  </w:r>
                                  <w:r w:rsidRPr="009551DF">
                                    <w:rPr>
                                      <w:spacing w:val="60"/>
                                      <w:sz w:val="24"/>
                                      <w:lang w:val="ru-RU"/>
                                    </w:rPr>
                                    <w:t xml:space="preserve"> </w:t>
                                  </w:r>
                                  <w:r w:rsidRPr="009551DF">
                                    <w:rPr>
                                      <w:sz w:val="24"/>
                                      <w:lang w:val="ru-RU"/>
                                    </w:rPr>
                                    <w:t>планаца</w:t>
                                  </w:r>
                                  <w:r w:rsidRPr="009551DF">
                                    <w:rPr>
                                      <w:spacing w:val="1"/>
                                      <w:sz w:val="24"/>
                                      <w:lang w:val="ru-RU"/>
                                    </w:rPr>
                                    <w:t xml:space="preserve"> </w:t>
                                  </w:r>
                                  <w:r w:rsidRPr="009551DF">
                                    <w:rPr>
                                      <w:sz w:val="24"/>
                                      <w:lang w:val="ru-RU"/>
                                    </w:rPr>
                                    <w:t>текст йазйар.</w:t>
                                  </w:r>
                                  <w:r w:rsidRPr="009551DF">
                                    <w:rPr>
                                      <w:spacing w:val="1"/>
                                      <w:sz w:val="24"/>
                                      <w:lang w:val="ru-RU"/>
                                    </w:rPr>
                                    <w:t xml:space="preserve"> </w:t>
                                  </w:r>
                                  <w:r w:rsidRPr="009551DF">
                                    <w:rPr>
                                      <w:sz w:val="24"/>
                                      <w:lang w:val="ru-RU"/>
                                    </w:rPr>
                                    <w:t>Йаххьийн</w:t>
                                  </w:r>
                                  <w:r w:rsidRPr="009551DF">
                                    <w:rPr>
                                      <w:spacing w:val="1"/>
                                      <w:sz w:val="24"/>
                                      <w:lang w:val="ru-RU"/>
                                    </w:rPr>
                                    <w:t xml:space="preserve"> </w:t>
                                  </w:r>
                                  <w:r w:rsidRPr="009551DF">
                                    <w:rPr>
                                      <w:sz w:val="24"/>
                                      <w:lang w:val="ru-RU"/>
                                    </w:rPr>
                                    <w:t>цӀерметдешнийн,</w:t>
                                  </w:r>
                                  <w:r w:rsidRPr="009551DF">
                                    <w:rPr>
                                      <w:spacing w:val="-12"/>
                                      <w:sz w:val="24"/>
                                      <w:lang w:val="ru-RU"/>
                                    </w:rPr>
                                    <w:t xml:space="preserve"> </w:t>
                                  </w:r>
                                  <w:r w:rsidRPr="009551DF">
                                    <w:rPr>
                                      <w:sz w:val="24"/>
                                      <w:lang w:val="ru-RU"/>
                                    </w:rPr>
                                    <w:t>синонимийн,</w:t>
                                  </w:r>
                                  <w:r w:rsidRPr="009551DF">
                                    <w:rPr>
                                      <w:spacing w:val="-57"/>
                                      <w:sz w:val="24"/>
                                      <w:lang w:val="ru-RU"/>
                                    </w:rPr>
                                    <w:t xml:space="preserve"> </w:t>
                                  </w:r>
                                  <w:r w:rsidRPr="009551DF">
                                    <w:rPr>
                                      <w:sz w:val="24"/>
                                      <w:lang w:val="ru-RU"/>
                                    </w:rPr>
                                    <w:t>хуттургийн гӀоьнца текстехь</w:t>
                                  </w:r>
                                  <w:r w:rsidRPr="009551DF">
                                    <w:rPr>
                                      <w:spacing w:val="1"/>
                                      <w:sz w:val="24"/>
                                      <w:lang w:val="ru-RU"/>
                                    </w:rPr>
                                    <w:t xml:space="preserve"> </w:t>
                                  </w:r>
                                  <w:r w:rsidRPr="009551DF">
                                    <w:rPr>
                                      <w:sz w:val="24"/>
                                      <w:lang w:val="ru-RU"/>
                                    </w:rPr>
                                    <w:t>предложенийн уьйр. Текстехь</w:t>
                                  </w:r>
                                  <w:r w:rsidRPr="009551DF">
                                    <w:rPr>
                                      <w:spacing w:val="1"/>
                                      <w:sz w:val="24"/>
                                      <w:lang w:val="ru-RU"/>
                                    </w:rPr>
                                    <w:t xml:space="preserve"> </w:t>
                                  </w:r>
                                  <w:r w:rsidRPr="009551DF">
                                    <w:rPr>
                                      <w:sz w:val="24"/>
                                      <w:lang w:val="ru-RU"/>
                                    </w:rPr>
                                    <w:t>коьрта</w:t>
                                  </w:r>
                                  <w:r w:rsidRPr="009551DF">
                                    <w:rPr>
                                      <w:spacing w:val="-1"/>
                                      <w:sz w:val="24"/>
                                      <w:lang w:val="ru-RU"/>
                                    </w:rPr>
                                    <w:t xml:space="preserve"> </w:t>
                                  </w:r>
                                  <w:r w:rsidRPr="009551DF">
                                    <w:rPr>
                                      <w:sz w:val="24"/>
                                      <w:lang w:val="ru-RU"/>
                                    </w:rPr>
                                    <w:t>дешнаш.</w:t>
                                  </w:r>
                                </w:p>
                                <w:p w:rsidR="009551DF" w:rsidRPr="009551DF" w:rsidRDefault="009551DF">
                                  <w:pPr>
                                    <w:pStyle w:val="TableParagraph"/>
                                    <w:spacing w:before="1"/>
                                    <w:ind w:left="110" w:right="172"/>
                                    <w:rPr>
                                      <w:sz w:val="24"/>
                                      <w:lang w:val="ru-RU"/>
                                    </w:rPr>
                                  </w:pPr>
                                  <w:r w:rsidRPr="009551DF">
                                    <w:rPr>
                                      <w:sz w:val="24"/>
                                      <w:lang w:val="ru-RU"/>
                                    </w:rPr>
                                    <w:t>Текстийн тайпанаш (дийцар,</w:t>
                                  </w:r>
                                  <w:r w:rsidRPr="009551DF">
                                    <w:rPr>
                                      <w:spacing w:val="1"/>
                                      <w:sz w:val="24"/>
                                      <w:lang w:val="ru-RU"/>
                                    </w:rPr>
                                    <w:t xml:space="preserve"> </w:t>
                                  </w:r>
                                  <w:r w:rsidRPr="009551DF">
                                    <w:rPr>
                                      <w:sz w:val="24"/>
                                      <w:lang w:val="ru-RU"/>
                                    </w:rPr>
                                    <w:t>суртхӀоттор,</w:t>
                                  </w:r>
                                  <w:r w:rsidRPr="009551DF">
                                    <w:rPr>
                                      <w:spacing w:val="-9"/>
                                      <w:sz w:val="24"/>
                                      <w:lang w:val="ru-RU"/>
                                    </w:rPr>
                                    <w:t xml:space="preserve"> </w:t>
                                  </w:r>
                                  <w:r w:rsidRPr="009551DF">
                                    <w:rPr>
                                      <w:sz w:val="24"/>
                                      <w:lang w:val="ru-RU"/>
                                    </w:rPr>
                                    <w:t>ойлайар)</w:t>
                                  </w:r>
                                  <w:r w:rsidRPr="009551DF">
                                    <w:rPr>
                                      <w:spacing w:val="-9"/>
                                      <w:sz w:val="24"/>
                                      <w:lang w:val="ru-RU"/>
                                    </w:rPr>
                                    <w:t xml:space="preserve"> </w:t>
                                  </w:r>
                                  <w:r w:rsidRPr="009551DF">
                                    <w:rPr>
                                      <w:sz w:val="24"/>
                                      <w:lang w:val="ru-RU"/>
                                    </w:rPr>
                                    <w:t>къастор</w:t>
                                  </w:r>
                                  <w:r w:rsidRPr="009551DF">
                                    <w:rPr>
                                      <w:spacing w:val="-57"/>
                                      <w:sz w:val="24"/>
                                      <w:lang w:val="ru-RU"/>
                                    </w:rPr>
                                    <w:t xml:space="preserve"> </w:t>
                                  </w:r>
                                  <w:r w:rsidRPr="009551DF">
                                    <w:rPr>
                                      <w:sz w:val="24"/>
                                      <w:lang w:val="ru-RU"/>
                                    </w:rPr>
                                    <w:t>(билгалдахар) а, билгалйинчу</w:t>
                                  </w:r>
                                  <w:r w:rsidRPr="009551DF">
                                    <w:rPr>
                                      <w:spacing w:val="1"/>
                                      <w:sz w:val="24"/>
                                      <w:lang w:val="ru-RU"/>
                                    </w:rPr>
                                    <w:t xml:space="preserve"> </w:t>
                                  </w:r>
                                  <w:r w:rsidRPr="009551DF">
                                    <w:rPr>
                                      <w:sz w:val="24"/>
                                      <w:lang w:val="ru-RU"/>
                                    </w:rPr>
                                    <w:t>кепан шен тексташ кхоллар а.</w:t>
                                  </w:r>
                                  <w:r w:rsidRPr="009551DF">
                                    <w:rPr>
                                      <w:spacing w:val="-57"/>
                                      <w:sz w:val="24"/>
                                      <w:lang w:val="ru-RU"/>
                                    </w:rPr>
                                    <w:t xml:space="preserve"> </w:t>
                                  </w:r>
                                  <w:r w:rsidRPr="009551DF">
                                    <w:rPr>
                                      <w:sz w:val="24"/>
                                      <w:lang w:val="ru-RU"/>
                                    </w:rPr>
                                    <w:t>Кехатан, дӀакхайкхоран</w:t>
                                  </w:r>
                                  <w:r w:rsidRPr="009551DF">
                                    <w:rPr>
                                      <w:spacing w:val="1"/>
                                      <w:sz w:val="24"/>
                                      <w:lang w:val="ru-RU"/>
                                    </w:rPr>
                                    <w:t xml:space="preserve"> </w:t>
                                  </w:r>
                                  <w:r w:rsidRPr="009551DF">
                                    <w:rPr>
                                      <w:sz w:val="24"/>
                                      <w:lang w:val="ru-RU"/>
                                    </w:rPr>
                                    <w:t>(объявленин)</w:t>
                                  </w:r>
                                  <w:r w:rsidRPr="009551DF">
                                    <w:rPr>
                                      <w:spacing w:val="-1"/>
                                      <w:sz w:val="24"/>
                                      <w:lang w:val="ru-RU"/>
                                    </w:rPr>
                                    <w:t xml:space="preserve"> </w:t>
                                  </w:r>
                                  <w:r w:rsidRPr="009551DF">
                                    <w:rPr>
                                      <w:sz w:val="24"/>
                                      <w:lang w:val="ru-RU"/>
                                    </w:rPr>
                                    <w:t>жанр.</w:t>
                                  </w:r>
                                </w:p>
                                <w:p w:rsidR="009551DF" w:rsidRPr="009551DF" w:rsidRDefault="009551DF">
                                  <w:pPr>
                                    <w:pStyle w:val="TableParagraph"/>
                                    <w:ind w:left="110" w:right="634"/>
                                    <w:rPr>
                                      <w:sz w:val="24"/>
                                      <w:lang w:val="ru-RU"/>
                                    </w:rPr>
                                  </w:pPr>
                                  <w:r w:rsidRPr="009551DF">
                                    <w:rPr>
                                      <w:sz w:val="24"/>
                                      <w:lang w:val="ru-RU"/>
                                    </w:rPr>
                                    <w:t>Массара цхьаьна йа ша</w:t>
                                  </w:r>
                                  <w:r w:rsidRPr="009551DF">
                                    <w:rPr>
                                      <w:spacing w:val="1"/>
                                      <w:sz w:val="24"/>
                                      <w:lang w:val="ru-RU"/>
                                    </w:rPr>
                                    <w:t xml:space="preserve"> </w:t>
                                  </w:r>
                                  <w:r w:rsidRPr="009551DF">
                                    <w:rPr>
                                      <w:sz w:val="24"/>
                                      <w:lang w:val="ru-RU"/>
                                    </w:rPr>
                                    <w:t>хӀоттийнчу</w:t>
                                  </w:r>
                                  <w:r w:rsidRPr="009551DF">
                                    <w:rPr>
                                      <w:spacing w:val="-5"/>
                                      <w:sz w:val="24"/>
                                      <w:lang w:val="ru-RU"/>
                                    </w:rPr>
                                    <w:t xml:space="preserve"> </w:t>
                                  </w:r>
                                  <w:r w:rsidRPr="009551DF">
                                    <w:rPr>
                                      <w:sz w:val="24"/>
                                      <w:lang w:val="ru-RU"/>
                                    </w:rPr>
                                    <w:t>планаца</w:t>
                                  </w:r>
                                  <w:r w:rsidRPr="009551DF">
                                    <w:rPr>
                                      <w:spacing w:val="-5"/>
                                      <w:sz w:val="24"/>
                                      <w:lang w:val="ru-RU"/>
                                    </w:rPr>
                                    <w:t xml:space="preserve"> </w:t>
                                  </w:r>
                                  <w:r w:rsidRPr="009551DF">
                                    <w:rPr>
                                      <w:sz w:val="24"/>
                                      <w:lang w:val="ru-RU"/>
                                    </w:rPr>
                                    <w:t>текст</w:t>
                                  </w:r>
                                  <w:r w:rsidRPr="009551DF">
                                    <w:rPr>
                                      <w:spacing w:val="-57"/>
                                      <w:sz w:val="24"/>
                                      <w:lang w:val="ru-RU"/>
                                    </w:rPr>
                                    <w:t xml:space="preserve"> </w:t>
                                  </w:r>
                                  <w:r w:rsidRPr="009551DF">
                                    <w:rPr>
                                      <w:sz w:val="24"/>
                                      <w:lang w:val="ru-RU"/>
                                    </w:rPr>
                                    <w:t>схьайийцар.</w:t>
                                  </w:r>
                                </w:p>
                                <w:p w:rsidR="009551DF" w:rsidRDefault="009551DF">
                                  <w:pPr>
                                    <w:pStyle w:val="TableParagraph"/>
                                    <w:spacing w:before="1" w:line="257" w:lineRule="exact"/>
                                    <w:ind w:left="110"/>
                                    <w:rPr>
                                      <w:sz w:val="24"/>
                                    </w:rPr>
                                  </w:pPr>
                                  <w:r>
                                    <w:rPr>
                                      <w:sz w:val="24"/>
                                    </w:rPr>
                                    <w:t>Талламан,</w:t>
                                  </w:r>
                                  <w:r>
                                    <w:rPr>
                                      <w:spacing w:val="-3"/>
                                      <w:sz w:val="24"/>
                                    </w:rPr>
                                    <w:t xml:space="preserve"> </w:t>
                                  </w:r>
                                  <w:r>
                                    <w:rPr>
                                      <w:sz w:val="24"/>
                                    </w:rPr>
                                    <w:t>довзийтаран</w:t>
                                  </w:r>
                                  <w:r>
                                    <w:rPr>
                                      <w:spacing w:val="-3"/>
                                      <w:sz w:val="24"/>
                                    </w:rPr>
                                    <w:t xml:space="preserve"> </w:t>
                                  </w:r>
                                  <w:r>
                                    <w:rPr>
                                      <w:sz w:val="24"/>
                                    </w:rPr>
                                    <w:t>йешар.</w:t>
                                  </w:r>
                                </w:p>
                              </w:tc>
                              <w:tc>
                                <w:tcPr>
                                  <w:tcW w:w="6947" w:type="dxa"/>
                                </w:tcPr>
                                <w:p w:rsidR="009551DF" w:rsidRDefault="009551DF">
                                  <w:pPr>
                                    <w:pStyle w:val="TableParagraph"/>
                                    <w:spacing w:line="275" w:lineRule="exact"/>
                                    <w:ind w:left="107"/>
                                    <w:rPr>
                                      <w:sz w:val="24"/>
                                    </w:rPr>
                                  </w:pPr>
                                  <w:r>
                                    <w:rPr>
                                      <w:sz w:val="24"/>
                                    </w:rPr>
                                    <w:t>башхаллаш»,</w:t>
                                  </w:r>
                                  <w:r>
                                    <w:rPr>
                                      <w:spacing w:val="-5"/>
                                      <w:sz w:val="24"/>
                                    </w:rPr>
                                    <w:t xml:space="preserve"> </w:t>
                                  </w:r>
                                  <w:r>
                                    <w:rPr>
                                      <w:sz w:val="24"/>
                                    </w:rPr>
                                    <w:t>«Меттан</w:t>
                                  </w:r>
                                  <w:r>
                                    <w:rPr>
                                      <w:spacing w:val="-3"/>
                                      <w:sz w:val="24"/>
                                    </w:rPr>
                                    <w:t xml:space="preserve"> </w:t>
                                  </w:r>
                                  <w:r>
                                    <w:rPr>
                                      <w:sz w:val="24"/>
                                    </w:rPr>
                                    <w:t>гӀирсийн</w:t>
                                  </w:r>
                                  <w:r>
                                    <w:rPr>
                                      <w:spacing w:val="-3"/>
                                      <w:sz w:val="24"/>
                                    </w:rPr>
                                    <w:t xml:space="preserve"> </w:t>
                                  </w:r>
                                  <w:r>
                                    <w:rPr>
                                      <w:sz w:val="24"/>
                                    </w:rPr>
                                    <w:t>башхаллаш».</w:t>
                                  </w:r>
                                </w:p>
                                <w:p w:rsidR="009551DF" w:rsidRDefault="009551DF">
                                  <w:pPr>
                                    <w:pStyle w:val="TableParagraph"/>
                                    <w:ind w:left="107" w:right="791"/>
                                    <w:rPr>
                                      <w:sz w:val="24"/>
                                    </w:rPr>
                                  </w:pPr>
                                  <w:r>
                                    <w:rPr>
                                      <w:sz w:val="24"/>
                                    </w:rPr>
                                    <w:t>Тобанашкахь</w:t>
                                  </w:r>
                                  <w:r>
                                    <w:rPr>
                                      <w:spacing w:val="-2"/>
                                      <w:sz w:val="24"/>
                                    </w:rPr>
                                    <w:t xml:space="preserve"> </w:t>
                                  </w:r>
                                  <w:r>
                                    <w:rPr>
                                      <w:sz w:val="24"/>
                                    </w:rPr>
                                    <w:t>болх:</w:t>
                                  </w:r>
                                  <w:r>
                                    <w:rPr>
                                      <w:spacing w:val="-2"/>
                                      <w:sz w:val="24"/>
                                    </w:rPr>
                                    <w:t xml:space="preserve"> </w:t>
                                  </w:r>
                                  <w:r>
                                    <w:rPr>
                                      <w:sz w:val="24"/>
                                    </w:rPr>
                                    <w:t>хӀора</w:t>
                                  </w:r>
                                  <w:r>
                                    <w:rPr>
                                      <w:spacing w:val="-3"/>
                                      <w:sz w:val="24"/>
                                    </w:rPr>
                                    <w:t xml:space="preserve"> </w:t>
                                  </w:r>
                                  <w:r>
                                    <w:rPr>
                                      <w:sz w:val="24"/>
                                    </w:rPr>
                                    <w:t>билгалдинчу</w:t>
                                  </w:r>
                                  <w:r>
                                    <w:rPr>
                                      <w:spacing w:val="-2"/>
                                      <w:sz w:val="24"/>
                                    </w:rPr>
                                    <w:t xml:space="preserve"> </w:t>
                                  </w:r>
                                  <w:r>
                                    <w:rPr>
                                      <w:sz w:val="24"/>
                                    </w:rPr>
                                    <w:t>хьолаца</w:t>
                                  </w:r>
                                  <w:r>
                                    <w:rPr>
                                      <w:spacing w:val="-2"/>
                                      <w:sz w:val="24"/>
                                    </w:rPr>
                                    <w:t xml:space="preserve"> </w:t>
                                  </w:r>
                                  <w:r>
                                    <w:rPr>
                                      <w:sz w:val="24"/>
                                    </w:rPr>
                                    <w:t>уггар</w:t>
                                  </w:r>
                                  <w:r>
                                    <w:rPr>
                                      <w:spacing w:val="-2"/>
                                      <w:sz w:val="24"/>
                                    </w:rPr>
                                    <w:t xml:space="preserve"> </w:t>
                                  </w:r>
                                  <w:r>
                                    <w:rPr>
                                      <w:sz w:val="24"/>
                                    </w:rPr>
                                    <w:t>догӀу</w:t>
                                  </w:r>
                                  <w:r>
                                    <w:rPr>
                                      <w:spacing w:val="-57"/>
                                      <w:sz w:val="24"/>
                                    </w:rPr>
                                    <w:t xml:space="preserve"> </w:t>
                                  </w:r>
                                  <w:r>
                                    <w:rPr>
                                      <w:sz w:val="24"/>
                                    </w:rPr>
                                    <w:t>текстан тайпа харжар («Текстийн кхо тайпа» цӀе йолчу</w:t>
                                  </w:r>
                                  <w:r>
                                    <w:rPr>
                                      <w:spacing w:val="1"/>
                                      <w:sz w:val="24"/>
                                    </w:rPr>
                                    <w:t xml:space="preserve"> </w:t>
                                  </w:r>
                                  <w:r>
                                    <w:rPr>
                                      <w:sz w:val="24"/>
                                    </w:rPr>
                                    <w:t>таблицина</w:t>
                                  </w:r>
                                  <w:r>
                                    <w:rPr>
                                      <w:spacing w:val="-2"/>
                                      <w:sz w:val="24"/>
                                    </w:rPr>
                                    <w:t xml:space="preserve"> </w:t>
                                  </w:r>
                                  <w:r>
                                    <w:rPr>
                                      <w:sz w:val="24"/>
                                    </w:rPr>
                                    <w:t>тӀе</w:t>
                                  </w:r>
                                  <w:r>
                                    <w:rPr>
                                      <w:spacing w:val="-1"/>
                                      <w:sz w:val="24"/>
                                    </w:rPr>
                                    <w:t xml:space="preserve"> </w:t>
                                  </w:r>
                                  <w:r>
                                    <w:rPr>
                                      <w:sz w:val="24"/>
                                    </w:rPr>
                                    <w:t>а</w:t>
                                  </w:r>
                                  <w:r>
                                    <w:rPr>
                                      <w:spacing w:val="-1"/>
                                      <w:sz w:val="24"/>
                                    </w:rPr>
                                    <w:t xml:space="preserve"> </w:t>
                                  </w:r>
                                  <w:r>
                                    <w:rPr>
                                      <w:sz w:val="24"/>
                                    </w:rPr>
                                    <w:t>тевжаш).</w:t>
                                  </w:r>
                                </w:p>
                                <w:p w:rsidR="009551DF" w:rsidRDefault="009551DF">
                                  <w:pPr>
                                    <w:pStyle w:val="TableParagraph"/>
                                    <w:ind w:left="107" w:right="127"/>
                                    <w:rPr>
                                      <w:sz w:val="24"/>
                                    </w:rPr>
                                  </w:pPr>
                                  <w:r>
                                    <w:rPr>
                                      <w:sz w:val="24"/>
                                    </w:rPr>
                                    <w:t>Кхоллараллин тӀедиллар: тайп-тайпанчу тайпанийн барта а,</w:t>
                                  </w:r>
                                  <w:r>
                                    <w:rPr>
                                      <w:spacing w:val="1"/>
                                      <w:sz w:val="24"/>
                                    </w:rPr>
                                    <w:t xml:space="preserve"> </w:t>
                                  </w:r>
                                  <w:r>
                                    <w:rPr>
                                      <w:sz w:val="24"/>
                                    </w:rPr>
                                    <w:t>йозанан</w:t>
                                  </w:r>
                                  <w:r>
                                    <w:rPr>
                                      <w:spacing w:val="-4"/>
                                      <w:sz w:val="24"/>
                                    </w:rPr>
                                    <w:t xml:space="preserve"> </w:t>
                                  </w:r>
                                  <w:r>
                                    <w:rPr>
                                      <w:sz w:val="24"/>
                                    </w:rPr>
                                    <w:t>кепахь</w:t>
                                  </w:r>
                                  <w:r>
                                    <w:rPr>
                                      <w:spacing w:val="-3"/>
                                      <w:sz w:val="24"/>
                                    </w:rPr>
                                    <w:t xml:space="preserve"> </w:t>
                                  </w:r>
                                  <w:r>
                                    <w:rPr>
                                      <w:sz w:val="24"/>
                                    </w:rPr>
                                    <w:t>а</w:t>
                                  </w:r>
                                  <w:r>
                                    <w:rPr>
                                      <w:spacing w:val="-3"/>
                                      <w:sz w:val="24"/>
                                    </w:rPr>
                                    <w:t xml:space="preserve"> </w:t>
                                  </w:r>
                                  <w:r>
                                    <w:rPr>
                                      <w:sz w:val="24"/>
                                    </w:rPr>
                                    <w:t>тексташ</w:t>
                                  </w:r>
                                  <w:r>
                                    <w:rPr>
                                      <w:spacing w:val="-2"/>
                                      <w:sz w:val="24"/>
                                    </w:rPr>
                                    <w:t xml:space="preserve"> </w:t>
                                  </w:r>
                                  <w:r>
                                    <w:rPr>
                                      <w:sz w:val="24"/>
                                    </w:rPr>
                                    <w:t>(суртхӀоттор,</w:t>
                                  </w:r>
                                  <w:r>
                                    <w:rPr>
                                      <w:spacing w:val="-2"/>
                                      <w:sz w:val="24"/>
                                    </w:rPr>
                                    <w:t xml:space="preserve"> </w:t>
                                  </w:r>
                                  <w:r>
                                    <w:rPr>
                                      <w:sz w:val="24"/>
                                    </w:rPr>
                                    <w:t>ойлайар,</w:t>
                                  </w:r>
                                  <w:r>
                                    <w:rPr>
                                      <w:spacing w:val="-2"/>
                                      <w:sz w:val="24"/>
                                    </w:rPr>
                                    <w:t xml:space="preserve"> </w:t>
                                  </w:r>
                                  <w:r>
                                    <w:rPr>
                                      <w:sz w:val="24"/>
                                    </w:rPr>
                                    <w:t>дийцар)</w:t>
                                  </w:r>
                                  <w:r>
                                    <w:rPr>
                                      <w:spacing w:val="-2"/>
                                      <w:sz w:val="24"/>
                                    </w:rPr>
                                    <w:t xml:space="preserve"> </w:t>
                                  </w:r>
                                  <w:r>
                                    <w:rPr>
                                      <w:sz w:val="24"/>
                                    </w:rPr>
                                    <w:t>хӀиттор</w:t>
                                  </w:r>
                                  <w:r>
                                    <w:rPr>
                                      <w:spacing w:val="-57"/>
                                      <w:sz w:val="24"/>
                                    </w:rPr>
                                    <w:t xml:space="preserve"> </w:t>
                                  </w:r>
                                  <w:r>
                                    <w:rPr>
                                      <w:sz w:val="24"/>
                                    </w:rPr>
                                    <w:t>(кхоллар).</w:t>
                                  </w:r>
                                </w:p>
                                <w:p w:rsidR="009551DF" w:rsidRDefault="009551DF">
                                  <w:pPr>
                                    <w:pStyle w:val="TableParagraph"/>
                                    <w:ind w:left="107" w:right="98"/>
                                    <w:rPr>
                                      <w:sz w:val="24"/>
                                    </w:rPr>
                                  </w:pPr>
                                  <w:r>
                                    <w:rPr>
                                      <w:sz w:val="24"/>
                                    </w:rPr>
                                    <w:t>Практикин</w:t>
                                  </w:r>
                                  <w:r>
                                    <w:rPr>
                                      <w:spacing w:val="-5"/>
                                      <w:sz w:val="24"/>
                                    </w:rPr>
                                    <w:t xml:space="preserve"> </w:t>
                                  </w:r>
                                  <w:r>
                                    <w:rPr>
                                      <w:sz w:val="24"/>
                                    </w:rPr>
                                    <w:t>болх:</w:t>
                                  </w:r>
                                  <w:r>
                                    <w:rPr>
                                      <w:spacing w:val="-5"/>
                                      <w:sz w:val="24"/>
                                    </w:rPr>
                                    <w:t xml:space="preserve"> </w:t>
                                  </w:r>
                                  <w:r>
                                    <w:rPr>
                                      <w:sz w:val="24"/>
                                    </w:rPr>
                                    <w:t>хӀоттийнчу</w:t>
                                  </w:r>
                                  <w:r>
                                    <w:rPr>
                                      <w:spacing w:val="-5"/>
                                      <w:sz w:val="24"/>
                                    </w:rPr>
                                    <w:t xml:space="preserve"> </w:t>
                                  </w:r>
                                  <w:r>
                                    <w:rPr>
                                      <w:sz w:val="24"/>
                                    </w:rPr>
                                    <w:t>коммуникативни</w:t>
                                  </w:r>
                                  <w:r>
                                    <w:rPr>
                                      <w:spacing w:val="-7"/>
                                      <w:sz w:val="24"/>
                                    </w:rPr>
                                    <w:t xml:space="preserve"> </w:t>
                                  </w:r>
                                  <w:r>
                                    <w:rPr>
                                      <w:sz w:val="24"/>
                                    </w:rPr>
                                    <w:t>хьесапе</w:t>
                                  </w:r>
                                  <w:r>
                                    <w:rPr>
                                      <w:spacing w:val="-57"/>
                                      <w:sz w:val="24"/>
                                    </w:rPr>
                                    <w:t xml:space="preserve"> </w:t>
                                  </w:r>
                                  <w:r>
                                    <w:rPr>
                                      <w:sz w:val="24"/>
                                    </w:rPr>
                                    <w:t>хьаьжжина,</w:t>
                                  </w:r>
                                  <w:r>
                                    <w:rPr>
                                      <w:spacing w:val="-1"/>
                                      <w:sz w:val="24"/>
                                    </w:rPr>
                                    <w:t xml:space="preserve"> </w:t>
                                  </w:r>
                                  <w:r>
                                    <w:rPr>
                                      <w:sz w:val="24"/>
                                    </w:rPr>
                                    <w:t>къамелан алар хӀоттор.</w:t>
                                  </w:r>
                                </w:p>
                                <w:p w:rsidR="009551DF" w:rsidRDefault="009551DF">
                                  <w:pPr>
                                    <w:pStyle w:val="TableParagraph"/>
                                    <w:ind w:left="107" w:right="1344"/>
                                    <w:rPr>
                                      <w:sz w:val="24"/>
                                    </w:rPr>
                                  </w:pPr>
                                  <w:r>
                                    <w:rPr>
                                      <w:sz w:val="24"/>
                                    </w:rPr>
                                    <w:t>ТӀекере</w:t>
                                  </w:r>
                                  <w:r>
                                    <w:rPr>
                                      <w:spacing w:val="-4"/>
                                      <w:sz w:val="24"/>
                                    </w:rPr>
                                    <w:t xml:space="preserve"> </w:t>
                                  </w:r>
                                  <w:r>
                                    <w:rPr>
                                      <w:sz w:val="24"/>
                                    </w:rPr>
                                    <w:t>кхочушйечу</w:t>
                                  </w:r>
                                  <w:r>
                                    <w:rPr>
                                      <w:spacing w:val="-2"/>
                                      <w:sz w:val="24"/>
                                    </w:rPr>
                                    <w:t xml:space="preserve"> </w:t>
                                  </w:r>
                                  <w:r>
                                    <w:rPr>
                                      <w:sz w:val="24"/>
                                    </w:rPr>
                                    <w:t>хенахь</w:t>
                                  </w:r>
                                  <w:r>
                                    <w:rPr>
                                      <w:spacing w:val="-3"/>
                                      <w:sz w:val="24"/>
                                    </w:rPr>
                                    <w:t xml:space="preserve"> </w:t>
                                  </w:r>
                                  <w:r>
                                    <w:rPr>
                                      <w:sz w:val="24"/>
                                    </w:rPr>
                                    <w:t>шен</w:t>
                                  </w:r>
                                  <w:r>
                                    <w:rPr>
                                      <w:spacing w:val="-2"/>
                                      <w:sz w:val="24"/>
                                    </w:rPr>
                                    <w:t xml:space="preserve"> </w:t>
                                  </w:r>
                                  <w:r>
                                    <w:rPr>
                                      <w:sz w:val="24"/>
                                    </w:rPr>
                                    <w:t>къамелан</w:t>
                                  </w:r>
                                  <w:r>
                                    <w:rPr>
                                      <w:spacing w:val="-3"/>
                                      <w:sz w:val="24"/>
                                    </w:rPr>
                                    <w:t xml:space="preserve"> </w:t>
                                  </w:r>
                                  <w:r>
                                    <w:rPr>
                                      <w:sz w:val="24"/>
                                    </w:rPr>
                                    <w:t>культурин</w:t>
                                  </w:r>
                                  <w:r>
                                    <w:rPr>
                                      <w:spacing w:val="-57"/>
                                      <w:sz w:val="24"/>
                                    </w:rPr>
                                    <w:t xml:space="preserve"> </w:t>
                                  </w:r>
                                  <w:r>
                                    <w:rPr>
                                      <w:sz w:val="24"/>
                                    </w:rPr>
                                    <w:t>(оьздангаллин)</w:t>
                                  </w:r>
                                  <w:r>
                                    <w:rPr>
                                      <w:spacing w:val="-1"/>
                                      <w:sz w:val="24"/>
                                    </w:rPr>
                                    <w:t xml:space="preserve"> </w:t>
                                  </w:r>
                                  <w:r>
                                    <w:rPr>
                                      <w:sz w:val="24"/>
                                    </w:rPr>
                                    <w:t>ша</w:t>
                                  </w:r>
                                  <w:r>
                                    <w:rPr>
                                      <w:spacing w:val="-1"/>
                                      <w:sz w:val="24"/>
                                    </w:rPr>
                                    <w:t xml:space="preserve"> </w:t>
                                  </w:r>
                                  <w:r>
                                    <w:rPr>
                                      <w:sz w:val="24"/>
                                    </w:rPr>
                                    <w:t>шен мах хадор.</w:t>
                                  </w:r>
                                </w:p>
                                <w:p w:rsidR="009551DF" w:rsidRDefault="009551DF">
                                  <w:pPr>
                                    <w:pStyle w:val="TableParagraph"/>
                                    <w:spacing w:before="1"/>
                                    <w:ind w:left="107" w:right="633"/>
                                    <w:rPr>
                                      <w:sz w:val="24"/>
                                    </w:rPr>
                                  </w:pPr>
                                  <w:r>
                                    <w:rPr>
                                      <w:sz w:val="24"/>
                                    </w:rPr>
                                    <w:t>Кхоллараллин</w:t>
                                  </w:r>
                                  <w:r>
                                    <w:rPr>
                                      <w:spacing w:val="-3"/>
                                      <w:sz w:val="24"/>
                                    </w:rPr>
                                    <w:t xml:space="preserve"> </w:t>
                                  </w:r>
                                  <w:r>
                                    <w:rPr>
                                      <w:sz w:val="24"/>
                                    </w:rPr>
                                    <w:t>белхаш:</w:t>
                                  </w:r>
                                  <w:r>
                                    <w:rPr>
                                      <w:spacing w:val="-3"/>
                                      <w:sz w:val="24"/>
                                    </w:rPr>
                                    <w:t xml:space="preserve"> </w:t>
                                  </w:r>
                                  <w:r>
                                    <w:rPr>
                                      <w:sz w:val="24"/>
                                    </w:rPr>
                                    <w:t>къамелан</w:t>
                                  </w:r>
                                  <w:r>
                                    <w:rPr>
                                      <w:spacing w:val="-2"/>
                                      <w:sz w:val="24"/>
                                    </w:rPr>
                                    <w:t xml:space="preserve"> </w:t>
                                  </w:r>
                                  <w:r>
                                    <w:rPr>
                                      <w:sz w:val="24"/>
                                    </w:rPr>
                                    <w:t>этикетан</w:t>
                                  </w:r>
                                  <w:r>
                                    <w:rPr>
                                      <w:spacing w:val="-5"/>
                                      <w:sz w:val="24"/>
                                    </w:rPr>
                                    <w:t xml:space="preserve"> </w:t>
                                  </w:r>
                                  <w:r>
                                    <w:rPr>
                                      <w:sz w:val="24"/>
                                    </w:rPr>
                                    <w:t>норманех</w:t>
                                  </w:r>
                                  <w:r>
                                    <w:rPr>
                                      <w:spacing w:val="-2"/>
                                      <w:sz w:val="24"/>
                                    </w:rPr>
                                    <w:t xml:space="preserve"> </w:t>
                                  </w:r>
                                  <w:r>
                                    <w:rPr>
                                      <w:sz w:val="24"/>
                                    </w:rPr>
                                    <w:t>пайда</w:t>
                                  </w:r>
                                  <w:r>
                                    <w:rPr>
                                      <w:spacing w:val="-4"/>
                                      <w:sz w:val="24"/>
                                    </w:rPr>
                                    <w:t xml:space="preserve"> </w:t>
                                  </w:r>
                                  <w:r>
                                    <w:rPr>
                                      <w:sz w:val="24"/>
                                    </w:rPr>
                                    <w:t>а</w:t>
                                  </w:r>
                                  <w:r>
                                    <w:rPr>
                                      <w:spacing w:val="-57"/>
                                      <w:sz w:val="24"/>
                                    </w:rPr>
                                    <w:t xml:space="preserve"> </w:t>
                                  </w:r>
                                  <w:r>
                                    <w:rPr>
                                      <w:sz w:val="24"/>
                                    </w:rPr>
                                    <w:t>оьцуш,шайца</w:t>
                                  </w:r>
                                  <w:r>
                                    <w:rPr>
                                      <w:spacing w:val="-3"/>
                                      <w:sz w:val="24"/>
                                    </w:rPr>
                                    <w:t xml:space="preserve"> </w:t>
                                  </w:r>
                                  <w:r>
                                    <w:rPr>
                                      <w:sz w:val="24"/>
                                    </w:rPr>
                                    <w:t>кхайкхар,</w:t>
                                  </w:r>
                                  <w:r>
                                    <w:rPr>
                                      <w:spacing w:val="-4"/>
                                      <w:sz w:val="24"/>
                                    </w:rPr>
                                    <w:t xml:space="preserve"> </w:t>
                                  </w:r>
                                  <w:r>
                                    <w:rPr>
                                      <w:sz w:val="24"/>
                                    </w:rPr>
                                    <w:t>дехар</w:t>
                                  </w:r>
                                  <w:r>
                                    <w:rPr>
                                      <w:spacing w:val="-1"/>
                                      <w:sz w:val="24"/>
                                    </w:rPr>
                                    <w:t xml:space="preserve"> </w:t>
                                  </w:r>
                                  <w:r>
                                    <w:rPr>
                                      <w:sz w:val="24"/>
                                    </w:rPr>
                                    <w:t>дар,</w:t>
                                  </w:r>
                                  <w:r>
                                    <w:rPr>
                                      <w:spacing w:val="-1"/>
                                      <w:sz w:val="24"/>
                                    </w:rPr>
                                    <w:t xml:space="preserve"> </w:t>
                                  </w:r>
                                  <w:r>
                                    <w:rPr>
                                      <w:sz w:val="24"/>
                                    </w:rPr>
                                    <w:t>бехк</w:t>
                                  </w:r>
                                  <w:r>
                                    <w:rPr>
                                      <w:spacing w:val="-1"/>
                                      <w:sz w:val="24"/>
                                    </w:rPr>
                                    <w:t xml:space="preserve"> </w:t>
                                  </w:r>
                                  <w:r>
                                    <w:rPr>
                                      <w:sz w:val="24"/>
                                    </w:rPr>
                                    <w:t>цабиллар</w:t>
                                  </w:r>
                                  <w:r>
                                    <w:rPr>
                                      <w:spacing w:val="-3"/>
                                      <w:sz w:val="24"/>
                                    </w:rPr>
                                    <w:t xml:space="preserve"> </w:t>
                                  </w:r>
                                  <w:r>
                                    <w:rPr>
                                      <w:sz w:val="24"/>
                                    </w:rPr>
                                    <w:t>дехар,</w:t>
                                  </w:r>
                                </w:p>
                                <w:p w:rsidR="009551DF" w:rsidRPr="009551DF" w:rsidRDefault="009551DF">
                                  <w:pPr>
                                    <w:pStyle w:val="TableParagraph"/>
                                    <w:ind w:left="107" w:right="98"/>
                                    <w:rPr>
                                      <w:sz w:val="24"/>
                                      <w:lang w:val="ru-RU"/>
                                    </w:rPr>
                                  </w:pPr>
                                  <w:r w:rsidRPr="009551DF">
                                    <w:rPr>
                                      <w:sz w:val="24"/>
                                      <w:lang w:val="ru-RU"/>
                                    </w:rPr>
                                    <w:t>баркалла</w:t>
                                  </w:r>
                                  <w:r w:rsidRPr="009551DF">
                                    <w:rPr>
                                      <w:spacing w:val="-4"/>
                                      <w:sz w:val="24"/>
                                      <w:lang w:val="ru-RU"/>
                                    </w:rPr>
                                    <w:t xml:space="preserve"> </w:t>
                                  </w:r>
                                  <w:r w:rsidRPr="009551DF">
                                    <w:rPr>
                                      <w:sz w:val="24"/>
                                      <w:lang w:val="ru-RU"/>
                                    </w:rPr>
                                    <w:t>алар,</w:t>
                                  </w:r>
                                  <w:r w:rsidRPr="009551DF">
                                    <w:rPr>
                                      <w:spacing w:val="-2"/>
                                      <w:sz w:val="24"/>
                                      <w:lang w:val="ru-RU"/>
                                    </w:rPr>
                                    <w:t xml:space="preserve"> </w:t>
                                  </w:r>
                                  <w:r w:rsidRPr="009551DF">
                                    <w:rPr>
                                      <w:sz w:val="24"/>
                                      <w:lang w:val="ru-RU"/>
                                    </w:rPr>
                                    <w:t>духатохар</w:t>
                                  </w:r>
                                  <w:r w:rsidRPr="009551DF">
                                    <w:rPr>
                                      <w:spacing w:val="-2"/>
                                      <w:sz w:val="24"/>
                                      <w:lang w:val="ru-RU"/>
                                    </w:rPr>
                                    <w:t xml:space="preserve"> </w:t>
                                  </w:r>
                                  <w:r w:rsidRPr="009551DF">
                                    <w:rPr>
                                      <w:sz w:val="24"/>
                                      <w:lang w:val="ru-RU"/>
                                    </w:rPr>
                                    <w:t>долу</w:t>
                                  </w:r>
                                  <w:r w:rsidRPr="009551DF">
                                    <w:rPr>
                                      <w:spacing w:val="-2"/>
                                      <w:sz w:val="24"/>
                                      <w:lang w:val="ru-RU"/>
                                    </w:rPr>
                                    <w:t xml:space="preserve"> </w:t>
                                  </w:r>
                                  <w:r w:rsidRPr="009551DF">
                                    <w:rPr>
                                      <w:sz w:val="24"/>
                                      <w:lang w:val="ru-RU"/>
                                    </w:rPr>
                                    <w:t>йаккхий</w:t>
                                  </w:r>
                                  <w:r w:rsidRPr="009551DF">
                                    <w:rPr>
                                      <w:spacing w:val="-2"/>
                                      <w:sz w:val="24"/>
                                      <w:lang w:val="ru-RU"/>
                                    </w:rPr>
                                    <w:t xml:space="preserve"> </w:t>
                                  </w:r>
                                  <w:r w:rsidRPr="009551DF">
                                    <w:rPr>
                                      <w:sz w:val="24"/>
                                      <w:lang w:val="ru-RU"/>
                                    </w:rPr>
                                    <w:t>йоцу</w:t>
                                  </w:r>
                                  <w:r w:rsidRPr="009551DF">
                                    <w:rPr>
                                      <w:spacing w:val="-2"/>
                                      <w:sz w:val="24"/>
                                      <w:lang w:val="ru-RU"/>
                                    </w:rPr>
                                    <w:t xml:space="preserve"> </w:t>
                                  </w:r>
                                  <w:r w:rsidRPr="009551DF">
                                    <w:rPr>
                                      <w:sz w:val="24"/>
                                      <w:lang w:val="ru-RU"/>
                                    </w:rPr>
                                    <w:t>барта</w:t>
                                  </w:r>
                                  <w:r w:rsidRPr="009551DF">
                                    <w:rPr>
                                      <w:spacing w:val="-2"/>
                                      <w:sz w:val="24"/>
                                      <w:lang w:val="ru-RU"/>
                                    </w:rPr>
                                    <w:t xml:space="preserve"> </w:t>
                                  </w:r>
                                  <w:r w:rsidRPr="009551DF">
                                    <w:rPr>
                                      <w:sz w:val="24"/>
                                      <w:lang w:val="ru-RU"/>
                                    </w:rPr>
                                    <w:t>а,</w:t>
                                  </w:r>
                                  <w:r w:rsidRPr="009551DF">
                                    <w:rPr>
                                      <w:spacing w:val="-3"/>
                                      <w:sz w:val="24"/>
                                      <w:lang w:val="ru-RU"/>
                                    </w:rPr>
                                    <w:t xml:space="preserve"> </w:t>
                                  </w:r>
                                  <w:r w:rsidRPr="009551DF">
                                    <w:rPr>
                                      <w:sz w:val="24"/>
                                      <w:lang w:val="ru-RU"/>
                                    </w:rPr>
                                    <w:t>йозанан</w:t>
                                  </w:r>
                                  <w:r w:rsidRPr="009551DF">
                                    <w:rPr>
                                      <w:spacing w:val="-2"/>
                                      <w:sz w:val="24"/>
                                      <w:lang w:val="ru-RU"/>
                                    </w:rPr>
                                    <w:t xml:space="preserve"> </w:t>
                                  </w:r>
                                  <w:r w:rsidRPr="009551DF">
                                    <w:rPr>
                                      <w:sz w:val="24"/>
                                      <w:lang w:val="ru-RU"/>
                                    </w:rPr>
                                    <w:t>а</w:t>
                                  </w:r>
                                  <w:r w:rsidRPr="009551DF">
                                    <w:rPr>
                                      <w:spacing w:val="-57"/>
                                      <w:sz w:val="24"/>
                                      <w:lang w:val="ru-RU"/>
                                    </w:rPr>
                                    <w:t xml:space="preserve"> </w:t>
                                  </w:r>
                                  <w:r w:rsidRPr="009551DF">
                                    <w:rPr>
                                      <w:sz w:val="24"/>
                                      <w:lang w:val="ru-RU"/>
                                    </w:rPr>
                                    <w:t>тексташ</w:t>
                                  </w:r>
                                  <w:r w:rsidRPr="009551DF">
                                    <w:rPr>
                                      <w:spacing w:val="-1"/>
                                      <w:sz w:val="24"/>
                                      <w:lang w:val="ru-RU"/>
                                    </w:rPr>
                                    <w:t xml:space="preserve"> </w:t>
                                  </w:r>
                                  <w:r w:rsidRPr="009551DF">
                                    <w:rPr>
                                      <w:sz w:val="24"/>
                                      <w:lang w:val="ru-RU"/>
                                    </w:rPr>
                                    <w:t>кхоллар.</w:t>
                                  </w:r>
                                </w:p>
                                <w:p w:rsidR="009551DF" w:rsidRPr="009551DF" w:rsidRDefault="009551DF">
                                  <w:pPr>
                                    <w:pStyle w:val="TableParagraph"/>
                                    <w:ind w:left="107"/>
                                    <w:rPr>
                                      <w:sz w:val="24"/>
                                      <w:lang w:val="ru-RU"/>
                                    </w:rPr>
                                  </w:pPr>
                                  <w:r w:rsidRPr="009551DF">
                                    <w:rPr>
                                      <w:sz w:val="24"/>
                                      <w:lang w:val="ru-RU"/>
                                    </w:rPr>
                                    <w:t>Къамелан</w:t>
                                  </w:r>
                                  <w:r w:rsidRPr="009551DF">
                                    <w:rPr>
                                      <w:spacing w:val="-4"/>
                                      <w:sz w:val="24"/>
                                      <w:lang w:val="ru-RU"/>
                                    </w:rPr>
                                    <w:t xml:space="preserve"> </w:t>
                                  </w:r>
                                  <w:r w:rsidRPr="009551DF">
                                    <w:rPr>
                                      <w:sz w:val="24"/>
                                      <w:lang w:val="ru-RU"/>
                                    </w:rPr>
                                    <w:t>тренинг:</w:t>
                                  </w:r>
                                  <w:r w:rsidRPr="009551DF">
                                    <w:rPr>
                                      <w:spacing w:val="-4"/>
                                      <w:sz w:val="24"/>
                                      <w:lang w:val="ru-RU"/>
                                    </w:rPr>
                                    <w:t xml:space="preserve"> </w:t>
                                  </w:r>
                                  <w:r w:rsidRPr="009551DF">
                                    <w:rPr>
                                      <w:sz w:val="24"/>
                                      <w:lang w:val="ru-RU"/>
                                    </w:rPr>
                                    <w:t>тобанан</w:t>
                                  </w:r>
                                  <w:r w:rsidRPr="009551DF">
                                    <w:rPr>
                                      <w:spacing w:val="-3"/>
                                      <w:sz w:val="24"/>
                                      <w:lang w:val="ru-RU"/>
                                    </w:rPr>
                                    <w:t xml:space="preserve"> </w:t>
                                  </w:r>
                                  <w:r w:rsidRPr="009551DF">
                                    <w:rPr>
                                      <w:sz w:val="24"/>
                                      <w:lang w:val="ru-RU"/>
                                    </w:rPr>
                                    <w:t>белхан,</w:t>
                                  </w:r>
                                  <w:r w:rsidRPr="009551DF">
                                    <w:rPr>
                                      <w:spacing w:val="-3"/>
                                      <w:sz w:val="24"/>
                                      <w:lang w:val="ru-RU"/>
                                    </w:rPr>
                                    <w:t xml:space="preserve"> </w:t>
                                  </w:r>
                                  <w:r w:rsidRPr="009551DF">
                                    <w:rPr>
                                      <w:sz w:val="24"/>
                                      <w:lang w:val="ru-RU"/>
                                    </w:rPr>
                                    <w:t>бинчу</w:t>
                                  </w:r>
                                  <w:r w:rsidRPr="009551DF">
                                    <w:rPr>
                                      <w:spacing w:val="-3"/>
                                      <w:sz w:val="24"/>
                                      <w:lang w:val="ru-RU"/>
                                    </w:rPr>
                                    <w:t xml:space="preserve"> </w:t>
                                  </w:r>
                                  <w:r w:rsidRPr="009551DF">
                                    <w:rPr>
                                      <w:sz w:val="24"/>
                                      <w:lang w:val="ru-RU"/>
                                    </w:rPr>
                                    <w:t>тергаман,</w:t>
                                  </w:r>
                                </w:p>
                                <w:p w:rsidR="009551DF" w:rsidRPr="009551DF" w:rsidRDefault="009551DF">
                                  <w:pPr>
                                    <w:pStyle w:val="TableParagraph"/>
                                    <w:ind w:left="107" w:right="658"/>
                                    <w:rPr>
                                      <w:sz w:val="24"/>
                                      <w:lang w:val="ru-RU"/>
                                    </w:rPr>
                                  </w:pPr>
                                  <w:r w:rsidRPr="009551DF">
                                    <w:rPr>
                                      <w:sz w:val="24"/>
                                      <w:lang w:val="ru-RU"/>
                                    </w:rPr>
                                    <w:t>кхочушбинчу</w:t>
                                  </w:r>
                                  <w:r w:rsidRPr="009551DF">
                                    <w:rPr>
                                      <w:spacing w:val="-5"/>
                                      <w:sz w:val="24"/>
                                      <w:lang w:val="ru-RU"/>
                                    </w:rPr>
                                    <w:t xml:space="preserve"> </w:t>
                                  </w:r>
                                  <w:r w:rsidRPr="009551DF">
                                    <w:rPr>
                                      <w:sz w:val="24"/>
                                      <w:lang w:val="ru-RU"/>
                                    </w:rPr>
                                    <w:t>мини-талламан,</w:t>
                                  </w:r>
                                  <w:r w:rsidRPr="009551DF">
                                    <w:rPr>
                                      <w:spacing w:val="-4"/>
                                      <w:sz w:val="24"/>
                                      <w:lang w:val="ru-RU"/>
                                    </w:rPr>
                                    <w:t xml:space="preserve"> </w:t>
                                  </w:r>
                                  <w:r w:rsidRPr="009551DF">
                                    <w:rPr>
                                      <w:sz w:val="24"/>
                                      <w:lang w:val="ru-RU"/>
                                    </w:rPr>
                                    <w:t>проектан</w:t>
                                  </w:r>
                                  <w:r w:rsidRPr="009551DF">
                                    <w:rPr>
                                      <w:spacing w:val="-4"/>
                                      <w:sz w:val="24"/>
                                      <w:lang w:val="ru-RU"/>
                                    </w:rPr>
                                    <w:t xml:space="preserve"> </w:t>
                                  </w:r>
                                  <w:r w:rsidRPr="009551DF">
                                    <w:rPr>
                                      <w:sz w:val="24"/>
                                      <w:lang w:val="ru-RU"/>
                                    </w:rPr>
                                    <w:t>тӀедилларан</w:t>
                                  </w:r>
                                  <w:r w:rsidRPr="009551DF">
                                    <w:rPr>
                                      <w:spacing w:val="-4"/>
                                      <w:sz w:val="24"/>
                                      <w:lang w:val="ru-RU"/>
                                    </w:rPr>
                                    <w:t xml:space="preserve"> </w:t>
                                  </w:r>
                                  <w:r w:rsidRPr="009551DF">
                                    <w:rPr>
                                      <w:sz w:val="24"/>
                                      <w:lang w:val="ru-RU"/>
                                    </w:rPr>
                                    <w:t>жамӀех</w:t>
                                  </w:r>
                                  <w:r w:rsidRPr="009551DF">
                                    <w:rPr>
                                      <w:spacing w:val="-57"/>
                                      <w:sz w:val="24"/>
                                      <w:lang w:val="ru-RU"/>
                                    </w:rPr>
                                    <w:t xml:space="preserve"> </w:t>
                                  </w:r>
                                  <w:r w:rsidRPr="009551DF">
                                    <w:rPr>
                                      <w:sz w:val="24"/>
                                      <w:lang w:val="ru-RU"/>
                                    </w:rPr>
                                    <w:t>доккху</w:t>
                                  </w:r>
                                  <w:r w:rsidRPr="009551DF">
                                    <w:rPr>
                                      <w:spacing w:val="-1"/>
                                      <w:sz w:val="24"/>
                                      <w:lang w:val="ru-RU"/>
                                    </w:rPr>
                                    <w:t xml:space="preserve"> </w:t>
                                  </w:r>
                                  <w:r w:rsidRPr="009551DF">
                                    <w:rPr>
                                      <w:sz w:val="24"/>
                                      <w:lang w:val="ru-RU"/>
                                    </w:rPr>
                                    <w:t>доцу къамел</w:t>
                                  </w:r>
                                  <w:r w:rsidRPr="009551DF">
                                    <w:rPr>
                                      <w:spacing w:val="-1"/>
                                      <w:sz w:val="24"/>
                                      <w:lang w:val="ru-RU"/>
                                    </w:rPr>
                                    <w:t xml:space="preserve"> </w:t>
                                  </w:r>
                                  <w:r w:rsidRPr="009551DF">
                                    <w:rPr>
                                      <w:sz w:val="24"/>
                                      <w:lang w:val="ru-RU"/>
                                    </w:rPr>
                                    <w:t>дар кечдар.</w:t>
                                  </w:r>
                                </w:p>
                              </w:tc>
                              <w:tc>
                                <w:tcPr>
                                  <w:tcW w:w="2268" w:type="dxa"/>
                                </w:tcPr>
                                <w:p w:rsidR="009551DF" w:rsidRPr="009551DF" w:rsidRDefault="009551DF">
                                  <w:pPr>
                                    <w:pStyle w:val="TableParagraph"/>
                                    <w:rPr>
                                      <w:sz w:val="24"/>
                                      <w:lang w:val="ru-RU"/>
                                    </w:rPr>
                                  </w:pPr>
                                </w:p>
                              </w:tc>
                              <w:tc>
                                <w:tcPr>
                                  <w:tcW w:w="677" w:type="dxa"/>
                                  <w:tcBorders>
                                    <w:top w:val="nil"/>
                                    <w:right w:val="nil"/>
                                  </w:tcBorders>
                                </w:tcPr>
                                <w:p w:rsidR="009551DF" w:rsidRPr="009551DF" w:rsidRDefault="009551DF">
                                  <w:pPr>
                                    <w:pStyle w:val="TableParagraph"/>
                                    <w:rPr>
                                      <w:sz w:val="24"/>
                                      <w:lang w:val="ru-RU"/>
                                    </w:rPr>
                                  </w:pPr>
                                </w:p>
                              </w:tc>
                            </w:tr>
                            <w:tr w:rsidR="009551DF">
                              <w:trPr>
                                <w:trHeight w:val="873"/>
                              </w:trPr>
                              <w:tc>
                                <w:tcPr>
                                  <w:tcW w:w="13294" w:type="dxa"/>
                                  <w:gridSpan w:val="4"/>
                                </w:tcPr>
                                <w:p w:rsidR="009551DF" w:rsidRPr="009551DF" w:rsidRDefault="009551DF">
                                  <w:pPr>
                                    <w:pStyle w:val="TableParagraph"/>
                                    <w:rPr>
                                      <w:b/>
                                      <w:sz w:val="24"/>
                                      <w:lang w:val="ru-RU"/>
                                    </w:rPr>
                                  </w:pPr>
                                </w:p>
                                <w:p w:rsidR="009551DF" w:rsidRPr="009551DF" w:rsidRDefault="009551DF">
                                  <w:pPr>
                                    <w:pStyle w:val="TableParagraph"/>
                                    <w:ind w:left="107"/>
                                    <w:rPr>
                                      <w:b/>
                                      <w:sz w:val="28"/>
                                      <w:lang w:val="ru-RU"/>
                                    </w:rPr>
                                  </w:pPr>
                                  <w:r w:rsidRPr="009551DF">
                                    <w:rPr>
                                      <w:b/>
                                      <w:sz w:val="28"/>
                                      <w:lang w:val="ru-RU"/>
                                    </w:rPr>
                                    <w:t>Резерв</w:t>
                                  </w:r>
                                  <w:r w:rsidRPr="009551DF">
                                    <w:rPr>
                                      <w:b/>
                                      <w:spacing w:val="-2"/>
                                      <w:sz w:val="28"/>
                                      <w:lang w:val="ru-RU"/>
                                    </w:rPr>
                                    <w:t xml:space="preserve"> </w:t>
                                  </w:r>
                                  <w:r w:rsidRPr="009551DF">
                                    <w:rPr>
                                      <w:b/>
                                      <w:sz w:val="28"/>
                                      <w:lang w:val="ru-RU"/>
                                    </w:rPr>
                                    <w:t>(дийнна дешаран</w:t>
                                  </w:r>
                                  <w:r w:rsidRPr="009551DF">
                                    <w:rPr>
                                      <w:b/>
                                      <w:spacing w:val="-2"/>
                                      <w:sz w:val="28"/>
                                      <w:lang w:val="ru-RU"/>
                                    </w:rPr>
                                    <w:t xml:space="preserve"> </w:t>
                                  </w:r>
                                  <w:r w:rsidRPr="009551DF">
                                    <w:rPr>
                                      <w:b/>
                                      <w:sz w:val="28"/>
                                      <w:lang w:val="ru-RU"/>
                                    </w:rPr>
                                    <w:t>шарна)</w:t>
                                  </w:r>
                                  <w:r w:rsidRPr="009551DF">
                                    <w:rPr>
                                      <w:b/>
                                      <w:spacing w:val="-2"/>
                                      <w:sz w:val="28"/>
                                      <w:lang w:val="ru-RU"/>
                                    </w:rPr>
                                    <w:t xml:space="preserve"> </w:t>
                                  </w:r>
                                  <w:r w:rsidRPr="009551DF">
                                    <w:rPr>
                                      <w:b/>
                                      <w:sz w:val="28"/>
                                      <w:lang w:val="ru-RU"/>
                                    </w:rPr>
                                    <w:t>–</w:t>
                                  </w:r>
                                  <w:r w:rsidRPr="009551DF">
                                    <w:rPr>
                                      <w:b/>
                                      <w:spacing w:val="-1"/>
                                      <w:sz w:val="28"/>
                                      <w:lang w:val="ru-RU"/>
                                    </w:rPr>
                                    <w:t xml:space="preserve"> </w:t>
                                  </w:r>
                                  <w:r w:rsidRPr="009551DF">
                                    <w:rPr>
                                      <w:b/>
                                      <w:sz w:val="28"/>
                                      <w:lang w:val="ru-RU"/>
                                    </w:rPr>
                                    <w:t>15</w:t>
                                  </w:r>
                                  <w:r w:rsidRPr="009551DF">
                                    <w:rPr>
                                      <w:b/>
                                      <w:spacing w:val="-2"/>
                                      <w:sz w:val="28"/>
                                      <w:lang w:val="ru-RU"/>
                                    </w:rPr>
                                    <w:t xml:space="preserve"> </w:t>
                                  </w:r>
                                  <w:r w:rsidRPr="009551DF">
                                    <w:rPr>
                                      <w:b/>
                                      <w:sz w:val="28"/>
                                      <w:lang w:val="ru-RU"/>
                                    </w:rPr>
                                    <w:t>сахьт</w:t>
                                  </w:r>
                                </w:p>
                              </w:tc>
                              <w:tc>
                                <w:tcPr>
                                  <w:tcW w:w="2945" w:type="dxa"/>
                                  <w:gridSpan w:val="2"/>
                                  <w:tcBorders>
                                    <w:right w:val="nil"/>
                                  </w:tcBorders>
                                </w:tcPr>
                                <w:p w:rsidR="009551DF" w:rsidRPr="009551DF" w:rsidRDefault="009551DF">
                                  <w:pPr>
                                    <w:pStyle w:val="TableParagraph"/>
                                    <w:rPr>
                                      <w:sz w:val="24"/>
                                      <w:lang w:val="ru-RU"/>
                                    </w:rPr>
                                  </w:pPr>
                                </w:p>
                              </w:tc>
                            </w:tr>
                          </w:tbl>
                          <w:p w:rsidR="009551DF" w:rsidRDefault="009551DF" w:rsidP="009551D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1227D" id="_x0000_t202" coordsize="21600,21600" o:spt="202" path="m,l,21600r21600,l21600,xe">
                <v:stroke joinstyle="miter"/>
                <v:path gradientshapeok="t" o:connecttype="rect"/>
              </v:shapetype>
              <v:shape id="Надпись 32" o:spid="_x0000_s1026" type="#_x0000_t202" style="position:absolute;margin-left:29.75pt;margin-top:42.6pt;width:812.65pt;height:34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127"/>
                        <w:gridCol w:w="3404"/>
                        <w:gridCol w:w="6947"/>
                        <w:gridCol w:w="2268"/>
                        <w:gridCol w:w="677"/>
                      </w:tblGrid>
                      <w:tr w:rsidR="009551DF">
                        <w:trPr>
                          <w:trHeight w:val="6073"/>
                        </w:trPr>
                        <w:tc>
                          <w:tcPr>
                            <w:tcW w:w="816" w:type="dxa"/>
                          </w:tcPr>
                          <w:p w:rsidR="009551DF" w:rsidRDefault="009551DF">
                            <w:pPr>
                              <w:pStyle w:val="TableParagraph"/>
                              <w:rPr>
                                <w:sz w:val="24"/>
                              </w:rPr>
                            </w:pPr>
                          </w:p>
                        </w:tc>
                        <w:tc>
                          <w:tcPr>
                            <w:tcW w:w="2127" w:type="dxa"/>
                          </w:tcPr>
                          <w:p w:rsidR="009551DF" w:rsidRDefault="009551DF">
                            <w:pPr>
                              <w:pStyle w:val="TableParagraph"/>
                              <w:rPr>
                                <w:sz w:val="24"/>
                              </w:rPr>
                            </w:pPr>
                          </w:p>
                        </w:tc>
                        <w:tc>
                          <w:tcPr>
                            <w:tcW w:w="3404" w:type="dxa"/>
                          </w:tcPr>
                          <w:p w:rsidR="009551DF" w:rsidRDefault="009551DF">
                            <w:pPr>
                              <w:pStyle w:val="TableParagraph"/>
                              <w:spacing w:line="275" w:lineRule="exact"/>
                              <w:ind w:left="110"/>
                              <w:rPr>
                                <w:sz w:val="24"/>
                              </w:rPr>
                            </w:pPr>
                            <w:r>
                              <w:rPr>
                                <w:sz w:val="24"/>
                              </w:rPr>
                              <w:t>къамелан</w:t>
                            </w:r>
                            <w:r>
                              <w:rPr>
                                <w:spacing w:val="-9"/>
                                <w:sz w:val="24"/>
                              </w:rPr>
                              <w:t xml:space="preserve"> </w:t>
                            </w:r>
                            <w:r>
                              <w:rPr>
                                <w:sz w:val="24"/>
                              </w:rPr>
                              <w:t>гӀирсаш.</w:t>
                            </w:r>
                          </w:p>
                          <w:p w:rsidR="009551DF" w:rsidRDefault="009551DF">
                            <w:pPr>
                              <w:pStyle w:val="TableParagraph"/>
                              <w:ind w:left="110" w:right="102"/>
                              <w:rPr>
                                <w:sz w:val="24"/>
                              </w:rPr>
                            </w:pPr>
                            <w:r>
                              <w:rPr>
                                <w:sz w:val="24"/>
                              </w:rPr>
                              <w:t>Нохчийн</w:t>
                            </w:r>
                            <w:r>
                              <w:rPr>
                                <w:spacing w:val="-3"/>
                                <w:sz w:val="24"/>
                              </w:rPr>
                              <w:t xml:space="preserve"> </w:t>
                            </w:r>
                            <w:r>
                              <w:rPr>
                                <w:sz w:val="24"/>
                              </w:rPr>
                              <w:t>мотт</w:t>
                            </w:r>
                            <w:r>
                              <w:rPr>
                                <w:spacing w:val="-4"/>
                                <w:sz w:val="24"/>
                              </w:rPr>
                              <w:t xml:space="preserve"> </w:t>
                            </w:r>
                            <w:r>
                              <w:rPr>
                                <w:sz w:val="24"/>
                              </w:rPr>
                              <w:t>ца</w:t>
                            </w:r>
                            <w:r>
                              <w:rPr>
                                <w:spacing w:val="-3"/>
                                <w:sz w:val="24"/>
                              </w:rPr>
                              <w:t xml:space="preserve"> </w:t>
                            </w:r>
                            <w:r>
                              <w:rPr>
                                <w:sz w:val="24"/>
                              </w:rPr>
                              <w:t>хуучу</w:t>
                            </w:r>
                            <w:r>
                              <w:rPr>
                                <w:spacing w:val="-2"/>
                                <w:sz w:val="24"/>
                              </w:rPr>
                              <w:t xml:space="preserve"> </w:t>
                            </w:r>
                            <w:r>
                              <w:rPr>
                                <w:sz w:val="24"/>
                              </w:rPr>
                              <w:t>нахаца</w:t>
                            </w:r>
                            <w:r>
                              <w:rPr>
                                <w:spacing w:val="-57"/>
                                <w:sz w:val="24"/>
                              </w:rPr>
                              <w:t xml:space="preserve"> </w:t>
                            </w:r>
                            <w:r>
                              <w:rPr>
                                <w:sz w:val="24"/>
                              </w:rPr>
                              <w:t>тӀекере лелоран хьелашкахь</w:t>
                            </w:r>
                            <w:r>
                              <w:rPr>
                                <w:spacing w:val="1"/>
                                <w:sz w:val="24"/>
                              </w:rPr>
                              <w:t xml:space="preserve"> </w:t>
                            </w:r>
                            <w:r>
                              <w:rPr>
                                <w:sz w:val="24"/>
                              </w:rPr>
                              <w:t>къамелан</w:t>
                            </w:r>
                            <w:r>
                              <w:rPr>
                                <w:spacing w:val="-1"/>
                                <w:sz w:val="24"/>
                              </w:rPr>
                              <w:t xml:space="preserve"> </w:t>
                            </w:r>
                            <w:r>
                              <w:rPr>
                                <w:sz w:val="24"/>
                              </w:rPr>
                              <w:t>этикетан</w:t>
                            </w:r>
                          </w:p>
                          <w:p w:rsidR="009551DF" w:rsidRPr="009551DF" w:rsidRDefault="009551DF">
                            <w:pPr>
                              <w:pStyle w:val="TableParagraph"/>
                              <w:ind w:left="110"/>
                              <w:rPr>
                                <w:sz w:val="24"/>
                                <w:lang w:val="ru-RU"/>
                              </w:rPr>
                            </w:pPr>
                            <w:r w:rsidRPr="009551DF">
                              <w:rPr>
                                <w:sz w:val="24"/>
                                <w:lang w:val="ru-RU"/>
                              </w:rPr>
                              <w:t>башхаллаш.</w:t>
                            </w:r>
                          </w:p>
                          <w:p w:rsidR="009551DF" w:rsidRPr="009551DF" w:rsidRDefault="009551DF">
                            <w:pPr>
                              <w:pStyle w:val="TableParagraph"/>
                              <w:ind w:left="110" w:right="93" w:firstLine="60"/>
                              <w:rPr>
                                <w:sz w:val="24"/>
                                <w:lang w:val="ru-RU"/>
                              </w:rPr>
                            </w:pPr>
                            <w:r w:rsidRPr="009551DF">
                              <w:rPr>
                                <w:sz w:val="24"/>
                                <w:lang w:val="ru-RU"/>
                              </w:rPr>
                              <w:t>Текстан план. Текстан план</w:t>
                            </w:r>
                            <w:r w:rsidRPr="009551DF">
                              <w:rPr>
                                <w:spacing w:val="1"/>
                                <w:sz w:val="24"/>
                                <w:lang w:val="ru-RU"/>
                              </w:rPr>
                              <w:t xml:space="preserve"> </w:t>
                            </w:r>
                            <w:r w:rsidRPr="009551DF">
                              <w:rPr>
                                <w:sz w:val="24"/>
                                <w:lang w:val="ru-RU"/>
                              </w:rPr>
                              <w:t>хӀоттор,</w:t>
                            </w:r>
                            <w:r w:rsidRPr="009551DF">
                              <w:rPr>
                                <w:spacing w:val="1"/>
                                <w:sz w:val="24"/>
                                <w:lang w:val="ru-RU"/>
                              </w:rPr>
                              <w:t xml:space="preserve"> </w:t>
                            </w:r>
                            <w:r w:rsidRPr="009551DF">
                              <w:rPr>
                                <w:sz w:val="24"/>
                                <w:lang w:val="ru-RU"/>
                              </w:rPr>
                              <w:t>йеллачу</w:t>
                            </w:r>
                            <w:r w:rsidRPr="009551DF">
                              <w:rPr>
                                <w:spacing w:val="60"/>
                                <w:sz w:val="24"/>
                                <w:lang w:val="ru-RU"/>
                              </w:rPr>
                              <w:t xml:space="preserve"> </w:t>
                            </w:r>
                            <w:r w:rsidRPr="009551DF">
                              <w:rPr>
                                <w:sz w:val="24"/>
                                <w:lang w:val="ru-RU"/>
                              </w:rPr>
                              <w:t>планаца</w:t>
                            </w:r>
                            <w:r w:rsidRPr="009551DF">
                              <w:rPr>
                                <w:spacing w:val="1"/>
                                <w:sz w:val="24"/>
                                <w:lang w:val="ru-RU"/>
                              </w:rPr>
                              <w:t xml:space="preserve"> </w:t>
                            </w:r>
                            <w:r w:rsidRPr="009551DF">
                              <w:rPr>
                                <w:sz w:val="24"/>
                                <w:lang w:val="ru-RU"/>
                              </w:rPr>
                              <w:t>текст йазйар.</w:t>
                            </w:r>
                            <w:r w:rsidRPr="009551DF">
                              <w:rPr>
                                <w:spacing w:val="1"/>
                                <w:sz w:val="24"/>
                                <w:lang w:val="ru-RU"/>
                              </w:rPr>
                              <w:t xml:space="preserve"> </w:t>
                            </w:r>
                            <w:r w:rsidRPr="009551DF">
                              <w:rPr>
                                <w:sz w:val="24"/>
                                <w:lang w:val="ru-RU"/>
                              </w:rPr>
                              <w:t>Йаххьийн</w:t>
                            </w:r>
                            <w:r w:rsidRPr="009551DF">
                              <w:rPr>
                                <w:spacing w:val="1"/>
                                <w:sz w:val="24"/>
                                <w:lang w:val="ru-RU"/>
                              </w:rPr>
                              <w:t xml:space="preserve"> </w:t>
                            </w:r>
                            <w:r w:rsidRPr="009551DF">
                              <w:rPr>
                                <w:sz w:val="24"/>
                                <w:lang w:val="ru-RU"/>
                              </w:rPr>
                              <w:t>цӀерметдешнийн,</w:t>
                            </w:r>
                            <w:r w:rsidRPr="009551DF">
                              <w:rPr>
                                <w:spacing w:val="-12"/>
                                <w:sz w:val="24"/>
                                <w:lang w:val="ru-RU"/>
                              </w:rPr>
                              <w:t xml:space="preserve"> </w:t>
                            </w:r>
                            <w:r w:rsidRPr="009551DF">
                              <w:rPr>
                                <w:sz w:val="24"/>
                                <w:lang w:val="ru-RU"/>
                              </w:rPr>
                              <w:t>синонимийн,</w:t>
                            </w:r>
                            <w:r w:rsidRPr="009551DF">
                              <w:rPr>
                                <w:spacing w:val="-57"/>
                                <w:sz w:val="24"/>
                                <w:lang w:val="ru-RU"/>
                              </w:rPr>
                              <w:t xml:space="preserve"> </w:t>
                            </w:r>
                            <w:r w:rsidRPr="009551DF">
                              <w:rPr>
                                <w:sz w:val="24"/>
                                <w:lang w:val="ru-RU"/>
                              </w:rPr>
                              <w:t>хуттургийн гӀоьнца текстехь</w:t>
                            </w:r>
                            <w:r w:rsidRPr="009551DF">
                              <w:rPr>
                                <w:spacing w:val="1"/>
                                <w:sz w:val="24"/>
                                <w:lang w:val="ru-RU"/>
                              </w:rPr>
                              <w:t xml:space="preserve"> </w:t>
                            </w:r>
                            <w:r w:rsidRPr="009551DF">
                              <w:rPr>
                                <w:sz w:val="24"/>
                                <w:lang w:val="ru-RU"/>
                              </w:rPr>
                              <w:t>предложенийн уьйр. Текстехь</w:t>
                            </w:r>
                            <w:r w:rsidRPr="009551DF">
                              <w:rPr>
                                <w:spacing w:val="1"/>
                                <w:sz w:val="24"/>
                                <w:lang w:val="ru-RU"/>
                              </w:rPr>
                              <w:t xml:space="preserve"> </w:t>
                            </w:r>
                            <w:r w:rsidRPr="009551DF">
                              <w:rPr>
                                <w:sz w:val="24"/>
                                <w:lang w:val="ru-RU"/>
                              </w:rPr>
                              <w:t>коьрта</w:t>
                            </w:r>
                            <w:r w:rsidRPr="009551DF">
                              <w:rPr>
                                <w:spacing w:val="-1"/>
                                <w:sz w:val="24"/>
                                <w:lang w:val="ru-RU"/>
                              </w:rPr>
                              <w:t xml:space="preserve"> </w:t>
                            </w:r>
                            <w:r w:rsidRPr="009551DF">
                              <w:rPr>
                                <w:sz w:val="24"/>
                                <w:lang w:val="ru-RU"/>
                              </w:rPr>
                              <w:t>дешнаш.</w:t>
                            </w:r>
                          </w:p>
                          <w:p w:rsidR="009551DF" w:rsidRPr="009551DF" w:rsidRDefault="009551DF">
                            <w:pPr>
                              <w:pStyle w:val="TableParagraph"/>
                              <w:spacing w:before="1"/>
                              <w:ind w:left="110" w:right="172"/>
                              <w:rPr>
                                <w:sz w:val="24"/>
                                <w:lang w:val="ru-RU"/>
                              </w:rPr>
                            </w:pPr>
                            <w:r w:rsidRPr="009551DF">
                              <w:rPr>
                                <w:sz w:val="24"/>
                                <w:lang w:val="ru-RU"/>
                              </w:rPr>
                              <w:t>Текстийн тайпанаш (дийцар,</w:t>
                            </w:r>
                            <w:r w:rsidRPr="009551DF">
                              <w:rPr>
                                <w:spacing w:val="1"/>
                                <w:sz w:val="24"/>
                                <w:lang w:val="ru-RU"/>
                              </w:rPr>
                              <w:t xml:space="preserve"> </w:t>
                            </w:r>
                            <w:r w:rsidRPr="009551DF">
                              <w:rPr>
                                <w:sz w:val="24"/>
                                <w:lang w:val="ru-RU"/>
                              </w:rPr>
                              <w:t>суртхӀоттор,</w:t>
                            </w:r>
                            <w:r w:rsidRPr="009551DF">
                              <w:rPr>
                                <w:spacing w:val="-9"/>
                                <w:sz w:val="24"/>
                                <w:lang w:val="ru-RU"/>
                              </w:rPr>
                              <w:t xml:space="preserve"> </w:t>
                            </w:r>
                            <w:r w:rsidRPr="009551DF">
                              <w:rPr>
                                <w:sz w:val="24"/>
                                <w:lang w:val="ru-RU"/>
                              </w:rPr>
                              <w:t>ойлайар)</w:t>
                            </w:r>
                            <w:r w:rsidRPr="009551DF">
                              <w:rPr>
                                <w:spacing w:val="-9"/>
                                <w:sz w:val="24"/>
                                <w:lang w:val="ru-RU"/>
                              </w:rPr>
                              <w:t xml:space="preserve"> </w:t>
                            </w:r>
                            <w:r w:rsidRPr="009551DF">
                              <w:rPr>
                                <w:sz w:val="24"/>
                                <w:lang w:val="ru-RU"/>
                              </w:rPr>
                              <w:t>къастор</w:t>
                            </w:r>
                            <w:r w:rsidRPr="009551DF">
                              <w:rPr>
                                <w:spacing w:val="-57"/>
                                <w:sz w:val="24"/>
                                <w:lang w:val="ru-RU"/>
                              </w:rPr>
                              <w:t xml:space="preserve"> </w:t>
                            </w:r>
                            <w:r w:rsidRPr="009551DF">
                              <w:rPr>
                                <w:sz w:val="24"/>
                                <w:lang w:val="ru-RU"/>
                              </w:rPr>
                              <w:t>(билгалдахар) а, билгалйинчу</w:t>
                            </w:r>
                            <w:r w:rsidRPr="009551DF">
                              <w:rPr>
                                <w:spacing w:val="1"/>
                                <w:sz w:val="24"/>
                                <w:lang w:val="ru-RU"/>
                              </w:rPr>
                              <w:t xml:space="preserve"> </w:t>
                            </w:r>
                            <w:r w:rsidRPr="009551DF">
                              <w:rPr>
                                <w:sz w:val="24"/>
                                <w:lang w:val="ru-RU"/>
                              </w:rPr>
                              <w:t>кепан шен тексташ кхоллар а.</w:t>
                            </w:r>
                            <w:r w:rsidRPr="009551DF">
                              <w:rPr>
                                <w:spacing w:val="-57"/>
                                <w:sz w:val="24"/>
                                <w:lang w:val="ru-RU"/>
                              </w:rPr>
                              <w:t xml:space="preserve"> </w:t>
                            </w:r>
                            <w:r w:rsidRPr="009551DF">
                              <w:rPr>
                                <w:sz w:val="24"/>
                                <w:lang w:val="ru-RU"/>
                              </w:rPr>
                              <w:t>Кехатан, дӀакхайкхоран</w:t>
                            </w:r>
                            <w:r w:rsidRPr="009551DF">
                              <w:rPr>
                                <w:spacing w:val="1"/>
                                <w:sz w:val="24"/>
                                <w:lang w:val="ru-RU"/>
                              </w:rPr>
                              <w:t xml:space="preserve"> </w:t>
                            </w:r>
                            <w:r w:rsidRPr="009551DF">
                              <w:rPr>
                                <w:sz w:val="24"/>
                                <w:lang w:val="ru-RU"/>
                              </w:rPr>
                              <w:t>(объявленин)</w:t>
                            </w:r>
                            <w:r w:rsidRPr="009551DF">
                              <w:rPr>
                                <w:spacing w:val="-1"/>
                                <w:sz w:val="24"/>
                                <w:lang w:val="ru-RU"/>
                              </w:rPr>
                              <w:t xml:space="preserve"> </w:t>
                            </w:r>
                            <w:r w:rsidRPr="009551DF">
                              <w:rPr>
                                <w:sz w:val="24"/>
                                <w:lang w:val="ru-RU"/>
                              </w:rPr>
                              <w:t>жанр.</w:t>
                            </w:r>
                          </w:p>
                          <w:p w:rsidR="009551DF" w:rsidRPr="009551DF" w:rsidRDefault="009551DF">
                            <w:pPr>
                              <w:pStyle w:val="TableParagraph"/>
                              <w:ind w:left="110" w:right="634"/>
                              <w:rPr>
                                <w:sz w:val="24"/>
                                <w:lang w:val="ru-RU"/>
                              </w:rPr>
                            </w:pPr>
                            <w:r w:rsidRPr="009551DF">
                              <w:rPr>
                                <w:sz w:val="24"/>
                                <w:lang w:val="ru-RU"/>
                              </w:rPr>
                              <w:t>Массара цхьаьна йа ша</w:t>
                            </w:r>
                            <w:r w:rsidRPr="009551DF">
                              <w:rPr>
                                <w:spacing w:val="1"/>
                                <w:sz w:val="24"/>
                                <w:lang w:val="ru-RU"/>
                              </w:rPr>
                              <w:t xml:space="preserve"> </w:t>
                            </w:r>
                            <w:r w:rsidRPr="009551DF">
                              <w:rPr>
                                <w:sz w:val="24"/>
                                <w:lang w:val="ru-RU"/>
                              </w:rPr>
                              <w:t>хӀоттийнчу</w:t>
                            </w:r>
                            <w:r w:rsidRPr="009551DF">
                              <w:rPr>
                                <w:spacing w:val="-5"/>
                                <w:sz w:val="24"/>
                                <w:lang w:val="ru-RU"/>
                              </w:rPr>
                              <w:t xml:space="preserve"> </w:t>
                            </w:r>
                            <w:r w:rsidRPr="009551DF">
                              <w:rPr>
                                <w:sz w:val="24"/>
                                <w:lang w:val="ru-RU"/>
                              </w:rPr>
                              <w:t>планаца</w:t>
                            </w:r>
                            <w:r w:rsidRPr="009551DF">
                              <w:rPr>
                                <w:spacing w:val="-5"/>
                                <w:sz w:val="24"/>
                                <w:lang w:val="ru-RU"/>
                              </w:rPr>
                              <w:t xml:space="preserve"> </w:t>
                            </w:r>
                            <w:r w:rsidRPr="009551DF">
                              <w:rPr>
                                <w:sz w:val="24"/>
                                <w:lang w:val="ru-RU"/>
                              </w:rPr>
                              <w:t>текст</w:t>
                            </w:r>
                            <w:r w:rsidRPr="009551DF">
                              <w:rPr>
                                <w:spacing w:val="-57"/>
                                <w:sz w:val="24"/>
                                <w:lang w:val="ru-RU"/>
                              </w:rPr>
                              <w:t xml:space="preserve"> </w:t>
                            </w:r>
                            <w:r w:rsidRPr="009551DF">
                              <w:rPr>
                                <w:sz w:val="24"/>
                                <w:lang w:val="ru-RU"/>
                              </w:rPr>
                              <w:t>схьайийцар.</w:t>
                            </w:r>
                          </w:p>
                          <w:p w:rsidR="009551DF" w:rsidRDefault="009551DF">
                            <w:pPr>
                              <w:pStyle w:val="TableParagraph"/>
                              <w:spacing w:before="1" w:line="257" w:lineRule="exact"/>
                              <w:ind w:left="110"/>
                              <w:rPr>
                                <w:sz w:val="24"/>
                              </w:rPr>
                            </w:pPr>
                            <w:r>
                              <w:rPr>
                                <w:sz w:val="24"/>
                              </w:rPr>
                              <w:t>Талламан,</w:t>
                            </w:r>
                            <w:r>
                              <w:rPr>
                                <w:spacing w:val="-3"/>
                                <w:sz w:val="24"/>
                              </w:rPr>
                              <w:t xml:space="preserve"> </w:t>
                            </w:r>
                            <w:r>
                              <w:rPr>
                                <w:sz w:val="24"/>
                              </w:rPr>
                              <w:t>довзийтаран</w:t>
                            </w:r>
                            <w:r>
                              <w:rPr>
                                <w:spacing w:val="-3"/>
                                <w:sz w:val="24"/>
                              </w:rPr>
                              <w:t xml:space="preserve"> </w:t>
                            </w:r>
                            <w:r>
                              <w:rPr>
                                <w:sz w:val="24"/>
                              </w:rPr>
                              <w:t>йешар.</w:t>
                            </w:r>
                          </w:p>
                        </w:tc>
                        <w:tc>
                          <w:tcPr>
                            <w:tcW w:w="6947" w:type="dxa"/>
                          </w:tcPr>
                          <w:p w:rsidR="009551DF" w:rsidRDefault="009551DF">
                            <w:pPr>
                              <w:pStyle w:val="TableParagraph"/>
                              <w:spacing w:line="275" w:lineRule="exact"/>
                              <w:ind w:left="107"/>
                              <w:rPr>
                                <w:sz w:val="24"/>
                              </w:rPr>
                            </w:pPr>
                            <w:r>
                              <w:rPr>
                                <w:sz w:val="24"/>
                              </w:rPr>
                              <w:t>башхаллаш»,</w:t>
                            </w:r>
                            <w:r>
                              <w:rPr>
                                <w:spacing w:val="-5"/>
                                <w:sz w:val="24"/>
                              </w:rPr>
                              <w:t xml:space="preserve"> </w:t>
                            </w:r>
                            <w:r>
                              <w:rPr>
                                <w:sz w:val="24"/>
                              </w:rPr>
                              <w:t>«Меттан</w:t>
                            </w:r>
                            <w:r>
                              <w:rPr>
                                <w:spacing w:val="-3"/>
                                <w:sz w:val="24"/>
                              </w:rPr>
                              <w:t xml:space="preserve"> </w:t>
                            </w:r>
                            <w:r>
                              <w:rPr>
                                <w:sz w:val="24"/>
                              </w:rPr>
                              <w:t>гӀирсийн</w:t>
                            </w:r>
                            <w:r>
                              <w:rPr>
                                <w:spacing w:val="-3"/>
                                <w:sz w:val="24"/>
                              </w:rPr>
                              <w:t xml:space="preserve"> </w:t>
                            </w:r>
                            <w:r>
                              <w:rPr>
                                <w:sz w:val="24"/>
                              </w:rPr>
                              <w:t>башхаллаш».</w:t>
                            </w:r>
                          </w:p>
                          <w:p w:rsidR="009551DF" w:rsidRDefault="009551DF">
                            <w:pPr>
                              <w:pStyle w:val="TableParagraph"/>
                              <w:ind w:left="107" w:right="791"/>
                              <w:rPr>
                                <w:sz w:val="24"/>
                              </w:rPr>
                            </w:pPr>
                            <w:r>
                              <w:rPr>
                                <w:sz w:val="24"/>
                              </w:rPr>
                              <w:t>Тобанашкахь</w:t>
                            </w:r>
                            <w:r>
                              <w:rPr>
                                <w:spacing w:val="-2"/>
                                <w:sz w:val="24"/>
                              </w:rPr>
                              <w:t xml:space="preserve"> </w:t>
                            </w:r>
                            <w:r>
                              <w:rPr>
                                <w:sz w:val="24"/>
                              </w:rPr>
                              <w:t>болх:</w:t>
                            </w:r>
                            <w:r>
                              <w:rPr>
                                <w:spacing w:val="-2"/>
                                <w:sz w:val="24"/>
                              </w:rPr>
                              <w:t xml:space="preserve"> </w:t>
                            </w:r>
                            <w:r>
                              <w:rPr>
                                <w:sz w:val="24"/>
                              </w:rPr>
                              <w:t>хӀора</w:t>
                            </w:r>
                            <w:r>
                              <w:rPr>
                                <w:spacing w:val="-3"/>
                                <w:sz w:val="24"/>
                              </w:rPr>
                              <w:t xml:space="preserve"> </w:t>
                            </w:r>
                            <w:r>
                              <w:rPr>
                                <w:sz w:val="24"/>
                              </w:rPr>
                              <w:t>билгалдинчу</w:t>
                            </w:r>
                            <w:r>
                              <w:rPr>
                                <w:spacing w:val="-2"/>
                                <w:sz w:val="24"/>
                              </w:rPr>
                              <w:t xml:space="preserve"> </w:t>
                            </w:r>
                            <w:r>
                              <w:rPr>
                                <w:sz w:val="24"/>
                              </w:rPr>
                              <w:t>хьолаца</w:t>
                            </w:r>
                            <w:r>
                              <w:rPr>
                                <w:spacing w:val="-2"/>
                                <w:sz w:val="24"/>
                              </w:rPr>
                              <w:t xml:space="preserve"> </w:t>
                            </w:r>
                            <w:r>
                              <w:rPr>
                                <w:sz w:val="24"/>
                              </w:rPr>
                              <w:t>уггар</w:t>
                            </w:r>
                            <w:r>
                              <w:rPr>
                                <w:spacing w:val="-2"/>
                                <w:sz w:val="24"/>
                              </w:rPr>
                              <w:t xml:space="preserve"> </w:t>
                            </w:r>
                            <w:r>
                              <w:rPr>
                                <w:sz w:val="24"/>
                              </w:rPr>
                              <w:t>догӀу</w:t>
                            </w:r>
                            <w:r>
                              <w:rPr>
                                <w:spacing w:val="-57"/>
                                <w:sz w:val="24"/>
                              </w:rPr>
                              <w:t xml:space="preserve"> </w:t>
                            </w:r>
                            <w:r>
                              <w:rPr>
                                <w:sz w:val="24"/>
                              </w:rPr>
                              <w:t>текстан тайпа харжар («Текстийн кхо тайпа» цӀе йолчу</w:t>
                            </w:r>
                            <w:r>
                              <w:rPr>
                                <w:spacing w:val="1"/>
                                <w:sz w:val="24"/>
                              </w:rPr>
                              <w:t xml:space="preserve"> </w:t>
                            </w:r>
                            <w:r>
                              <w:rPr>
                                <w:sz w:val="24"/>
                              </w:rPr>
                              <w:t>таблицина</w:t>
                            </w:r>
                            <w:r>
                              <w:rPr>
                                <w:spacing w:val="-2"/>
                                <w:sz w:val="24"/>
                              </w:rPr>
                              <w:t xml:space="preserve"> </w:t>
                            </w:r>
                            <w:r>
                              <w:rPr>
                                <w:sz w:val="24"/>
                              </w:rPr>
                              <w:t>тӀе</w:t>
                            </w:r>
                            <w:r>
                              <w:rPr>
                                <w:spacing w:val="-1"/>
                                <w:sz w:val="24"/>
                              </w:rPr>
                              <w:t xml:space="preserve"> </w:t>
                            </w:r>
                            <w:r>
                              <w:rPr>
                                <w:sz w:val="24"/>
                              </w:rPr>
                              <w:t>а</w:t>
                            </w:r>
                            <w:r>
                              <w:rPr>
                                <w:spacing w:val="-1"/>
                                <w:sz w:val="24"/>
                              </w:rPr>
                              <w:t xml:space="preserve"> </w:t>
                            </w:r>
                            <w:r>
                              <w:rPr>
                                <w:sz w:val="24"/>
                              </w:rPr>
                              <w:t>тевжаш).</w:t>
                            </w:r>
                          </w:p>
                          <w:p w:rsidR="009551DF" w:rsidRDefault="009551DF">
                            <w:pPr>
                              <w:pStyle w:val="TableParagraph"/>
                              <w:ind w:left="107" w:right="127"/>
                              <w:rPr>
                                <w:sz w:val="24"/>
                              </w:rPr>
                            </w:pPr>
                            <w:r>
                              <w:rPr>
                                <w:sz w:val="24"/>
                              </w:rPr>
                              <w:t>Кхоллараллин тӀедиллар: тайп-тайпанчу тайпанийн барта а,</w:t>
                            </w:r>
                            <w:r>
                              <w:rPr>
                                <w:spacing w:val="1"/>
                                <w:sz w:val="24"/>
                              </w:rPr>
                              <w:t xml:space="preserve"> </w:t>
                            </w:r>
                            <w:r>
                              <w:rPr>
                                <w:sz w:val="24"/>
                              </w:rPr>
                              <w:t>йозанан</w:t>
                            </w:r>
                            <w:r>
                              <w:rPr>
                                <w:spacing w:val="-4"/>
                                <w:sz w:val="24"/>
                              </w:rPr>
                              <w:t xml:space="preserve"> </w:t>
                            </w:r>
                            <w:r>
                              <w:rPr>
                                <w:sz w:val="24"/>
                              </w:rPr>
                              <w:t>кепахь</w:t>
                            </w:r>
                            <w:r>
                              <w:rPr>
                                <w:spacing w:val="-3"/>
                                <w:sz w:val="24"/>
                              </w:rPr>
                              <w:t xml:space="preserve"> </w:t>
                            </w:r>
                            <w:r>
                              <w:rPr>
                                <w:sz w:val="24"/>
                              </w:rPr>
                              <w:t>а</w:t>
                            </w:r>
                            <w:r>
                              <w:rPr>
                                <w:spacing w:val="-3"/>
                                <w:sz w:val="24"/>
                              </w:rPr>
                              <w:t xml:space="preserve"> </w:t>
                            </w:r>
                            <w:r>
                              <w:rPr>
                                <w:sz w:val="24"/>
                              </w:rPr>
                              <w:t>тексташ</w:t>
                            </w:r>
                            <w:r>
                              <w:rPr>
                                <w:spacing w:val="-2"/>
                                <w:sz w:val="24"/>
                              </w:rPr>
                              <w:t xml:space="preserve"> </w:t>
                            </w:r>
                            <w:r>
                              <w:rPr>
                                <w:sz w:val="24"/>
                              </w:rPr>
                              <w:t>(суртхӀоттор,</w:t>
                            </w:r>
                            <w:r>
                              <w:rPr>
                                <w:spacing w:val="-2"/>
                                <w:sz w:val="24"/>
                              </w:rPr>
                              <w:t xml:space="preserve"> </w:t>
                            </w:r>
                            <w:r>
                              <w:rPr>
                                <w:sz w:val="24"/>
                              </w:rPr>
                              <w:t>ойлайар,</w:t>
                            </w:r>
                            <w:r>
                              <w:rPr>
                                <w:spacing w:val="-2"/>
                                <w:sz w:val="24"/>
                              </w:rPr>
                              <w:t xml:space="preserve"> </w:t>
                            </w:r>
                            <w:r>
                              <w:rPr>
                                <w:sz w:val="24"/>
                              </w:rPr>
                              <w:t>дийцар)</w:t>
                            </w:r>
                            <w:r>
                              <w:rPr>
                                <w:spacing w:val="-2"/>
                                <w:sz w:val="24"/>
                              </w:rPr>
                              <w:t xml:space="preserve"> </w:t>
                            </w:r>
                            <w:r>
                              <w:rPr>
                                <w:sz w:val="24"/>
                              </w:rPr>
                              <w:t>хӀиттор</w:t>
                            </w:r>
                            <w:r>
                              <w:rPr>
                                <w:spacing w:val="-57"/>
                                <w:sz w:val="24"/>
                              </w:rPr>
                              <w:t xml:space="preserve"> </w:t>
                            </w:r>
                            <w:r>
                              <w:rPr>
                                <w:sz w:val="24"/>
                              </w:rPr>
                              <w:t>(кхоллар).</w:t>
                            </w:r>
                          </w:p>
                          <w:p w:rsidR="009551DF" w:rsidRDefault="009551DF">
                            <w:pPr>
                              <w:pStyle w:val="TableParagraph"/>
                              <w:ind w:left="107" w:right="98"/>
                              <w:rPr>
                                <w:sz w:val="24"/>
                              </w:rPr>
                            </w:pPr>
                            <w:r>
                              <w:rPr>
                                <w:sz w:val="24"/>
                              </w:rPr>
                              <w:t>Практикин</w:t>
                            </w:r>
                            <w:r>
                              <w:rPr>
                                <w:spacing w:val="-5"/>
                                <w:sz w:val="24"/>
                              </w:rPr>
                              <w:t xml:space="preserve"> </w:t>
                            </w:r>
                            <w:r>
                              <w:rPr>
                                <w:sz w:val="24"/>
                              </w:rPr>
                              <w:t>болх:</w:t>
                            </w:r>
                            <w:r>
                              <w:rPr>
                                <w:spacing w:val="-5"/>
                                <w:sz w:val="24"/>
                              </w:rPr>
                              <w:t xml:space="preserve"> </w:t>
                            </w:r>
                            <w:r>
                              <w:rPr>
                                <w:sz w:val="24"/>
                              </w:rPr>
                              <w:t>хӀоттийнчу</w:t>
                            </w:r>
                            <w:r>
                              <w:rPr>
                                <w:spacing w:val="-5"/>
                                <w:sz w:val="24"/>
                              </w:rPr>
                              <w:t xml:space="preserve"> </w:t>
                            </w:r>
                            <w:r>
                              <w:rPr>
                                <w:sz w:val="24"/>
                              </w:rPr>
                              <w:t>коммуникативни</w:t>
                            </w:r>
                            <w:r>
                              <w:rPr>
                                <w:spacing w:val="-7"/>
                                <w:sz w:val="24"/>
                              </w:rPr>
                              <w:t xml:space="preserve"> </w:t>
                            </w:r>
                            <w:r>
                              <w:rPr>
                                <w:sz w:val="24"/>
                              </w:rPr>
                              <w:t>хьесапе</w:t>
                            </w:r>
                            <w:r>
                              <w:rPr>
                                <w:spacing w:val="-57"/>
                                <w:sz w:val="24"/>
                              </w:rPr>
                              <w:t xml:space="preserve"> </w:t>
                            </w:r>
                            <w:r>
                              <w:rPr>
                                <w:sz w:val="24"/>
                              </w:rPr>
                              <w:t>хьаьжжина,</w:t>
                            </w:r>
                            <w:r>
                              <w:rPr>
                                <w:spacing w:val="-1"/>
                                <w:sz w:val="24"/>
                              </w:rPr>
                              <w:t xml:space="preserve"> </w:t>
                            </w:r>
                            <w:r>
                              <w:rPr>
                                <w:sz w:val="24"/>
                              </w:rPr>
                              <w:t>къамелан алар хӀоттор.</w:t>
                            </w:r>
                          </w:p>
                          <w:p w:rsidR="009551DF" w:rsidRDefault="009551DF">
                            <w:pPr>
                              <w:pStyle w:val="TableParagraph"/>
                              <w:ind w:left="107" w:right="1344"/>
                              <w:rPr>
                                <w:sz w:val="24"/>
                              </w:rPr>
                            </w:pPr>
                            <w:r>
                              <w:rPr>
                                <w:sz w:val="24"/>
                              </w:rPr>
                              <w:t>ТӀекере</w:t>
                            </w:r>
                            <w:r>
                              <w:rPr>
                                <w:spacing w:val="-4"/>
                                <w:sz w:val="24"/>
                              </w:rPr>
                              <w:t xml:space="preserve"> </w:t>
                            </w:r>
                            <w:r>
                              <w:rPr>
                                <w:sz w:val="24"/>
                              </w:rPr>
                              <w:t>кхочушйечу</w:t>
                            </w:r>
                            <w:r>
                              <w:rPr>
                                <w:spacing w:val="-2"/>
                                <w:sz w:val="24"/>
                              </w:rPr>
                              <w:t xml:space="preserve"> </w:t>
                            </w:r>
                            <w:r>
                              <w:rPr>
                                <w:sz w:val="24"/>
                              </w:rPr>
                              <w:t>хенахь</w:t>
                            </w:r>
                            <w:r>
                              <w:rPr>
                                <w:spacing w:val="-3"/>
                                <w:sz w:val="24"/>
                              </w:rPr>
                              <w:t xml:space="preserve"> </w:t>
                            </w:r>
                            <w:r>
                              <w:rPr>
                                <w:sz w:val="24"/>
                              </w:rPr>
                              <w:t>шен</w:t>
                            </w:r>
                            <w:r>
                              <w:rPr>
                                <w:spacing w:val="-2"/>
                                <w:sz w:val="24"/>
                              </w:rPr>
                              <w:t xml:space="preserve"> </w:t>
                            </w:r>
                            <w:r>
                              <w:rPr>
                                <w:sz w:val="24"/>
                              </w:rPr>
                              <w:t>къамелан</w:t>
                            </w:r>
                            <w:r>
                              <w:rPr>
                                <w:spacing w:val="-3"/>
                                <w:sz w:val="24"/>
                              </w:rPr>
                              <w:t xml:space="preserve"> </w:t>
                            </w:r>
                            <w:r>
                              <w:rPr>
                                <w:sz w:val="24"/>
                              </w:rPr>
                              <w:t>культурин</w:t>
                            </w:r>
                            <w:r>
                              <w:rPr>
                                <w:spacing w:val="-57"/>
                                <w:sz w:val="24"/>
                              </w:rPr>
                              <w:t xml:space="preserve"> </w:t>
                            </w:r>
                            <w:r>
                              <w:rPr>
                                <w:sz w:val="24"/>
                              </w:rPr>
                              <w:t>(оьздангаллин)</w:t>
                            </w:r>
                            <w:r>
                              <w:rPr>
                                <w:spacing w:val="-1"/>
                                <w:sz w:val="24"/>
                              </w:rPr>
                              <w:t xml:space="preserve"> </w:t>
                            </w:r>
                            <w:r>
                              <w:rPr>
                                <w:sz w:val="24"/>
                              </w:rPr>
                              <w:t>ша</w:t>
                            </w:r>
                            <w:r>
                              <w:rPr>
                                <w:spacing w:val="-1"/>
                                <w:sz w:val="24"/>
                              </w:rPr>
                              <w:t xml:space="preserve"> </w:t>
                            </w:r>
                            <w:r>
                              <w:rPr>
                                <w:sz w:val="24"/>
                              </w:rPr>
                              <w:t>шен мах хадор.</w:t>
                            </w:r>
                          </w:p>
                          <w:p w:rsidR="009551DF" w:rsidRDefault="009551DF">
                            <w:pPr>
                              <w:pStyle w:val="TableParagraph"/>
                              <w:spacing w:before="1"/>
                              <w:ind w:left="107" w:right="633"/>
                              <w:rPr>
                                <w:sz w:val="24"/>
                              </w:rPr>
                            </w:pPr>
                            <w:r>
                              <w:rPr>
                                <w:sz w:val="24"/>
                              </w:rPr>
                              <w:t>Кхоллараллин</w:t>
                            </w:r>
                            <w:r>
                              <w:rPr>
                                <w:spacing w:val="-3"/>
                                <w:sz w:val="24"/>
                              </w:rPr>
                              <w:t xml:space="preserve"> </w:t>
                            </w:r>
                            <w:r>
                              <w:rPr>
                                <w:sz w:val="24"/>
                              </w:rPr>
                              <w:t>белхаш:</w:t>
                            </w:r>
                            <w:r>
                              <w:rPr>
                                <w:spacing w:val="-3"/>
                                <w:sz w:val="24"/>
                              </w:rPr>
                              <w:t xml:space="preserve"> </w:t>
                            </w:r>
                            <w:r>
                              <w:rPr>
                                <w:sz w:val="24"/>
                              </w:rPr>
                              <w:t>къамелан</w:t>
                            </w:r>
                            <w:r>
                              <w:rPr>
                                <w:spacing w:val="-2"/>
                                <w:sz w:val="24"/>
                              </w:rPr>
                              <w:t xml:space="preserve"> </w:t>
                            </w:r>
                            <w:r>
                              <w:rPr>
                                <w:sz w:val="24"/>
                              </w:rPr>
                              <w:t>этикетан</w:t>
                            </w:r>
                            <w:r>
                              <w:rPr>
                                <w:spacing w:val="-5"/>
                                <w:sz w:val="24"/>
                              </w:rPr>
                              <w:t xml:space="preserve"> </w:t>
                            </w:r>
                            <w:r>
                              <w:rPr>
                                <w:sz w:val="24"/>
                              </w:rPr>
                              <w:t>норманех</w:t>
                            </w:r>
                            <w:r>
                              <w:rPr>
                                <w:spacing w:val="-2"/>
                                <w:sz w:val="24"/>
                              </w:rPr>
                              <w:t xml:space="preserve"> </w:t>
                            </w:r>
                            <w:r>
                              <w:rPr>
                                <w:sz w:val="24"/>
                              </w:rPr>
                              <w:t>пайда</w:t>
                            </w:r>
                            <w:r>
                              <w:rPr>
                                <w:spacing w:val="-4"/>
                                <w:sz w:val="24"/>
                              </w:rPr>
                              <w:t xml:space="preserve"> </w:t>
                            </w:r>
                            <w:r>
                              <w:rPr>
                                <w:sz w:val="24"/>
                              </w:rPr>
                              <w:t>а</w:t>
                            </w:r>
                            <w:r>
                              <w:rPr>
                                <w:spacing w:val="-57"/>
                                <w:sz w:val="24"/>
                              </w:rPr>
                              <w:t xml:space="preserve"> </w:t>
                            </w:r>
                            <w:r>
                              <w:rPr>
                                <w:sz w:val="24"/>
                              </w:rPr>
                              <w:t>оьцуш,шайца</w:t>
                            </w:r>
                            <w:r>
                              <w:rPr>
                                <w:spacing w:val="-3"/>
                                <w:sz w:val="24"/>
                              </w:rPr>
                              <w:t xml:space="preserve"> </w:t>
                            </w:r>
                            <w:r>
                              <w:rPr>
                                <w:sz w:val="24"/>
                              </w:rPr>
                              <w:t>кхайкхар,</w:t>
                            </w:r>
                            <w:r>
                              <w:rPr>
                                <w:spacing w:val="-4"/>
                                <w:sz w:val="24"/>
                              </w:rPr>
                              <w:t xml:space="preserve"> </w:t>
                            </w:r>
                            <w:r>
                              <w:rPr>
                                <w:sz w:val="24"/>
                              </w:rPr>
                              <w:t>дехар</w:t>
                            </w:r>
                            <w:r>
                              <w:rPr>
                                <w:spacing w:val="-1"/>
                                <w:sz w:val="24"/>
                              </w:rPr>
                              <w:t xml:space="preserve"> </w:t>
                            </w:r>
                            <w:r>
                              <w:rPr>
                                <w:sz w:val="24"/>
                              </w:rPr>
                              <w:t>дар,</w:t>
                            </w:r>
                            <w:r>
                              <w:rPr>
                                <w:spacing w:val="-1"/>
                                <w:sz w:val="24"/>
                              </w:rPr>
                              <w:t xml:space="preserve"> </w:t>
                            </w:r>
                            <w:r>
                              <w:rPr>
                                <w:sz w:val="24"/>
                              </w:rPr>
                              <w:t>бехк</w:t>
                            </w:r>
                            <w:r>
                              <w:rPr>
                                <w:spacing w:val="-1"/>
                                <w:sz w:val="24"/>
                              </w:rPr>
                              <w:t xml:space="preserve"> </w:t>
                            </w:r>
                            <w:r>
                              <w:rPr>
                                <w:sz w:val="24"/>
                              </w:rPr>
                              <w:t>цабиллар</w:t>
                            </w:r>
                            <w:r>
                              <w:rPr>
                                <w:spacing w:val="-3"/>
                                <w:sz w:val="24"/>
                              </w:rPr>
                              <w:t xml:space="preserve"> </w:t>
                            </w:r>
                            <w:r>
                              <w:rPr>
                                <w:sz w:val="24"/>
                              </w:rPr>
                              <w:t>дехар,</w:t>
                            </w:r>
                          </w:p>
                          <w:p w:rsidR="009551DF" w:rsidRPr="009551DF" w:rsidRDefault="009551DF">
                            <w:pPr>
                              <w:pStyle w:val="TableParagraph"/>
                              <w:ind w:left="107" w:right="98"/>
                              <w:rPr>
                                <w:sz w:val="24"/>
                                <w:lang w:val="ru-RU"/>
                              </w:rPr>
                            </w:pPr>
                            <w:r w:rsidRPr="009551DF">
                              <w:rPr>
                                <w:sz w:val="24"/>
                                <w:lang w:val="ru-RU"/>
                              </w:rPr>
                              <w:t>баркалла</w:t>
                            </w:r>
                            <w:r w:rsidRPr="009551DF">
                              <w:rPr>
                                <w:spacing w:val="-4"/>
                                <w:sz w:val="24"/>
                                <w:lang w:val="ru-RU"/>
                              </w:rPr>
                              <w:t xml:space="preserve"> </w:t>
                            </w:r>
                            <w:r w:rsidRPr="009551DF">
                              <w:rPr>
                                <w:sz w:val="24"/>
                                <w:lang w:val="ru-RU"/>
                              </w:rPr>
                              <w:t>алар,</w:t>
                            </w:r>
                            <w:r w:rsidRPr="009551DF">
                              <w:rPr>
                                <w:spacing w:val="-2"/>
                                <w:sz w:val="24"/>
                                <w:lang w:val="ru-RU"/>
                              </w:rPr>
                              <w:t xml:space="preserve"> </w:t>
                            </w:r>
                            <w:r w:rsidRPr="009551DF">
                              <w:rPr>
                                <w:sz w:val="24"/>
                                <w:lang w:val="ru-RU"/>
                              </w:rPr>
                              <w:t>духатохар</w:t>
                            </w:r>
                            <w:r w:rsidRPr="009551DF">
                              <w:rPr>
                                <w:spacing w:val="-2"/>
                                <w:sz w:val="24"/>
                                <w:lang w:val="ru-RU"/>
                              </w:rPr>
                              <w:t xml:space="preserve"> </w:t>
                            </w:r>
                            <w:r w:rsidRPr="009551DF">
                              <w:rPr>
                                <w:sz w:val="24"/>
                                <w:lang w:val="ru-RU"/>
                              </w:rPr>
                              <w:t>долу</w:t>
                            </w:r>
                            <w:r w:rsidRPr="009551DF">
                              <w:rPr>
                                <w:spacing w:val="-2"/>
                                <w:sz w:val="24"/>
                                <w:lang w:val="ru-RU"/>
                              </w:rPr>
                              <w:t xml:space="preserve"> </w:t>
                            </w:r>
                            <w:r w:rsidRPr="009551DF">
                              <w:rPr>
                                <w:sz w:val="24"/>
                                <w:lang w:val="ru-RU"/>
                              </w:rPr>
                              <w:t>йаккхий</w:t>
                            </w:r>
                            <w:r w:rsidRPr="009551DF">
                              <w:rPr>
                                <w:spacing w:val="-2"/>
                                <w:sz w:val="24"/>
                                <w:lang w:val="ru-RU"/>
                              </w:rPr>
                              <w:t xml:space="preserve"> </w:t>
                            </w:r>
                            <w:r w:rsidRPr="009551DF">
                              <w:rPr>
                                <w:sz w:val="24"/>
                                <w:lang w:val="ru-RU"/>
                              </w:rPr>
                              <w:t>йоцу</w:t>
                            </w:r>
                            <w:r w:rsidRPr="009551DF">
                              <w:rPr>
                                <w:spacing w:val="-2"/>
                                <w:sz w:val="24"/>
                                <w:lang w:val="ru-RU"/>
                              </w:rPr>
                              <w:t xml:space="preserve"> </w:t>
                            </w:r>
                            <w:r w:rsidRPr="009551DF">
                              <w:rPr>
                                <w:sz w:val="24"/>
                                <w:lang w:val="ru-RU"/>
                              </w:rPr>
                              <w:t>барта</w:t>
                            </w:r>
                            <w:r w:rsidRPr="009551DF">
                              <w:rPr>
                                <w:spacing w:val="-2"/>
                                <w:sz w:val="24"/>
                                <w:lang w:val="ru-RU"/>
                              </w:rPr>
                              <w:t xml:space="preserve"> </w:t>
                            </w:r>
                            <w:r w:rsidRPr="009551DF">
                              <w:rPr>
                                <w:sz w:val="24"/>
                                <w:lang w:val="ru-RU"/>
                              </w:rPr>
                              <w:t>а,</w:t>
                            </w:r>
                            <w:r w:rsidRPr="009551DF">
                              <w:rPr>
                                <w:spacing w:val="-3"/>
                                <w:sz w:val="24"/>
                                <w:lang w:val="ru-RU"/>
                              </w:rPr>
                              <w:t xml:space="preserve"> </w:t>
                            </w:r>
                            <w:r w:rsidRPr="009551DF">
                              <w:rPr>
                                <w:sz w:val="24"/>
                                <w:lang w:val="ru-RU"/>
                              </w:rPr>
                              <w:t>йозанан</w:t>
                            </w:r>
                            <w:r w:rsidRPr="009551DF">
                              <w:rPr>
                                <w:spacing w:val="-2"/>
                                <w:sz w:val="24"/>
                                <w:lang w:val="ru-RU"/>
                              </w:rPr>
                              <w:t xml:space="preserve"> </w:t>
                            </w:r>
                            <w:r w:rsidRPr="009551DF">
                              <w:rPr>
                                <w:sz w:val="24"/>
                                <w:lang w:val="ru-RU"/>
                              </w:rPr>
                              <w:t>а</w:t>
                            </w:r>
                            <w:r w:rsidRPr="009551DF">
                              <w:rPr>
                                <w:spacing w:val="-57"/>
                                <w:sz w:val="24"/>
                                <w:lang w:val="ru-RU"/>
                              </w:rPr>
                              <w:t xml:space="preserve"> </w:t>
                            </w:r>
                            <w:r w:rsidRPr="009551DF">
                              <w:rPr>
                                <w:sz w:val="24"/>
                                <w:lang w:val="ru-RU"/>
                              </w:rPr>
                              <w:t>тексташ</w:t>
                            </w:r>
                            <w:r w:rsidRPr="009551DF">
                              <w:rPr>
                                <w:spacing w:val="-1"/>
                                <w:sz w:val="24"/>
                                <w:lang w:val="ru-RU"/>
                              </w:rPr>
                              <w:t xml:space="preserve"> </w:t>
                            </w:r>
                            <w:r w:rsidRPr="009551DF">
                              <w:rPr>
                                <w:sz w:val="24"/>
                                <w:lang w:val="ru-RU"/>
                              </w:rPr>
                              <w:t>кхоллар.</w:t>
                            </w:r>
                          </w:p>
                          <w:p w:rsidR="009551DF" w:rsidRPr="009551DF" w:rsidRDefault="009551DF">
                            <w:pPr>
                              <w:pStyle w:val="TableParagraph"/>
                              <w:ind w:left="107"/>
                              <w:rPr>
                                <w:sz w:val="24"/>
                                <w:lang w:val="ru-RU"/>
                              </w:rPr>
                            </w:pPr>
                            <w:r w:rsidRPr="009551DF">
                              <w:rPr>
                                <w:sz w:val="24"/>
                                <w:lang w:val="ru-RU"/>
                              </w:rPr>
                              <w:t>Къамелан</w:t>
                            </w:r>
                            <w:r w:rsidRPr="009551DF">
                              <w:rPr>
                                <w:spacing w:val="-4"/>
                                <w:sz w:val="24"/>
                                <w:lang w:val="ru-RU"/>
                              </w:rPr>
                              <w:t xml:space="preserve"> </w:t>
                            </w:r>
                            <w:r w:rsidRPr="009551DF">
                              <w:rPr>
                                <w:sz w:val="24"/>
                                <w:lang w:val="ru-RU"/>
                              </w:rPr>
                              <w:t>тренинг:</w:t>
                            </w:r>
                            <w:r w:rsidRPr="009551DF">
                              <w:rPr>
                                <w:spacing w:val="-4"/>
                                <w:sz w:val="24"/>
                                <w:lang w:val="ru-RU"/>
                              </w:rPr>
                              <w:t xml:space="preserve"> </w:t>
                            </w:r>
                            <w:r w:rsidRPr="009551DF">
                              <w:rPr>
                                <w:sz w:val="24"/>
                                <w:lang w:val="ru-RU"/>
                              </w:rPr>
                              <w:t>тобанан</w:t>
                            </w:r>
                            <w:r w:rsidRPr="009551DF">
                              <w:rPr>
                                <w:spacing w:val="-3"/>
                                <w:sz w:val="24"/>
                                <w:lang w:val="ru-RU"/>
                              </w:rPr>
                              <w:t xml:space="preserve"> </w:t>
                            </w:r>
                            <w:r w:rsidRPr="009551DF">
                              <w:rPr>
                                <w:sz w:val="24"/>
                                <w:lang w:val="ru-RU"/>
                              </w:rPr>
                              <w:t>белхан,</w:t>
                            </w:r>
                            <w:r w:rsidRPr="009551DF">
                              <w:rPr>
                                <w:spacing w:val="-3"/>
                                <w:sz w:val="24"/>
                                <w:lang w:val="ru-RU"/>
                              </w:rPr>
                              <w:t xml:space="preserve"> </w:t>
                            </w:r>
                            <w:r w:rsidRPr="009551DF">
                              <w:rPr>
                                <w:sz w:val="24"/>
                                <w:lang w:val="ru-RU"/>
                              </w:rPr>
                              <w:t>бинчу</w:t>
                            </w:r>
                            <w:r w:rsidRPr="009551DF">
                              <w:rPr>
                                <w:spacing w:val="-3"/>
                                <w:sz w:val="24"/>
                                <w:lang w:val="ru-RU"/>
                              </w:rPr>
                              <w:t xml:space="preserve"> </w:t>
                            </w:r>
                            <w:r w:rsidRPr="009551DF">
                              <w:rPr>
                                <w:sz w:val="24"/>
                                <w:lang w:val="ru-RU"/>
                              </w:rPr>
                              <w:t>тергаман,</w:t>
                            </w:r>
                          </w:p>
                          <w:p w:rsidR="009551DF" w:rsidRPr="009551DF" w:rsidRDefault="009551DF">
                            <w:pPr>
                              <w:pStyle w:val="TableParagraph"/>
                              <w:ind w:left="107" w:right="658"/>
                              <w:rPr>
                                <w:sz w:val="24"/>
                                <w:lang w:val="ru-RU"/>
                              </w:rPr>
                            </w:pPr>
                            <w:r w:rsidRPr="009551DF">
                              <w:rPr>
                                <w:sz w:val="24"/>
                                <w:lang w:val="ru-RU"/>
                              </w:rPr>
                              <w:t>кхочушбинчу</w:t>
                            </w:r>
                            <w:r w:rsidRPr="009551DF">
                              <w:rPr>
                                <w:spacing w:val="-5"/>
                                <w:sz w:val="24"/>
                                <w:lang w:val="ru-RU"/>
                              </w:rPr>
                              <w:t xml:space="preserve"> </w:t>
                            </w:r>
                            <w:r w:rsidRPr="009551DF">
                              <w:rPr>
                                <w:sz w:val="24"/>
                                <w:lang w:val="ru-RU"/>
                              </w:rPr>
                              <w:t>мини-талламан,</w:t>
                            </w:r>
                            <w:r w:rsidRPr="009551DF">
                              <w:rPr>
                                <w:spacing w:val="-4"/>
                                <w:sz w:val="24"/>
                                <w:lang w:val="ru-RU"/>
                              </w:rPr>
                              <w:t xml:space="preserve"> </w:t>
                            </w:r>
                            <w:r w:rsidRPr="009551DF">
                              <w:rPr>
                                <w:sz w:val="24"/>
                                <w:lang w:val="ru-RU"/>
                              </w:rPr>
                              <w:t>проектан</w:t>
                            </w:r>
                            <w:r w:rsidRPr="009551DF">
                              <w:rPr>
                                <w:spacing w:val="-4"/>
                                <w:sz w:val="24"/>
                                <w:lang w:val="ru-RU"/>
                              </w:rPr>
                              <w:t xml:space="preserve"> </w:t>
                            </w:r>
                            <w:r w:rsidRPr="009551DF">
                              <w:rPr>
                                <w:sz w:val="24"/>
                                <w:lang w:val="ru-RU"/>
                              </w:rPr>
                              <w:t>тӀедилларан</w:t>
                            </w:r>
                            <w:r w:rsidRPr="009551DF">
                              <w:rPr>
                                <w:spacing w:val="-4"/>
                                <w:sz w:val="24"/>
                                <w:lang w:val="ru-RU"/>
                              </w:rPr>
                              <w:t xml:space="preserve"> </w:t>
                            </w:r>
                            <w:r w:rsidRPr="009551DF">
                              <w:rPr>
                                <w:sz w:val="24"/>
                                <w:lang w:val="ru-RU"/>
                              </w:rPr>
                              <w:t>жамӀех</w:t>
                            </w:r>
                            <w:r w:rsidRPr="009551DF">
                              <w:rPr>
                                <w:spacing w:val="-57"/>
                                <w:sz w:val="24"/>
                                <w:lang w:val="ru-RU"/>
                              </w:rPr>
                              <w:t xml:space="preserve"> </w:t>
                            </w:r>
                            <w:r w:rsidRPr="009551DF">
                              <w:rPr>
                                <w:sz w:val="24"/>
                                <w:lang w:val="ru-RU"/>
                              </w:rPr>
                              <w:t>доккху</w:t>
                            </w:r>
                            <w:r w:rsidRPr="009551DF">
                              <w:rPr>
                                <w:spacing w:val="-1"/>
                                <w:sz w:val="24"/>
                                <w:lang w:val="ru-RU"/>
                              </w:rPr>
                              <w:t xml:space="preserve"> </w:t>
                            </w:r>
                            <w:r w:rsidRPr="009551DF">
                              <w:rPr>
                                <w:sz w:val="24"/>
                                <w:lang w:val="ru-RU"/>
                              </w:rPr>
                              <w:t>доцу къамел</w:t>
                            </w:r>
                            <w:r w:rsidRPr="009551DF">
                              <w:rPr>
                                <w:spacing w:val="-1"/>
                                <w:sz w:val="24"/>
                                <w:lang w:val="ru-RU"/>
                              </w:rPr>
                              <w:t xml:space="preserve"> </w:t>
                            </w:r>
                            <w:r w:rsidRPr="009551DF">
                              <w:rPr>
                                <w:sz w:val="24"/>
                                <w:lang w:val="ru-RU"/>
                              </w:rPr>
                              <w:t>дар кечдар.</w:t>
                            </w:r>
                          </w:p>
                        </w:tc>
                        <w:tc>
                          <w:tcPr>
                            <w:tcW w:w="2268" w:type="dxa"/>
                          </w:tcPr>
                          <w:p w:rsidR="009551DF" w:rsidRPr="009551DF" w:rsidRDefault="009551DF">
                            <w:pPr>
                              <w:pStyle w:val="TableParagraph"/>
                              <w:rPr>
                                <w:sz w:val="24"/>
                                <w:lang w:val="ru-RU"/>
                              </w:rPr>
                            </w:pPr>
                          </w:p>
                        </w:tc>
                        <w:tc>
                          <w:tcPr>
                            <w:tcW w:w="677" w:type="dxa"/>
                            <w:tcBorders>
                              <w:top w:val="nil"/>
                              <w:right w:val="nil"/>
                            </w:tcBorders>
                          </w:tcPr>
                          <w:p w:rsidR="009551DF" w:rsidRPr="009551DF" w:rsidRDefault="009551DF">
                            <w:pPr>
                              <w:pStyle w:val="TableParagraph"/>
                              <w:rPr>
                                <w:sz w:val="24"/>
                                <w:lang w:val="ru-RU"/>
                              </w:rPr>
                            </w:pPr>
                          </w:p>
                        </w:tc>
                      </w:tr>
                      <w:tr w:rsidR="009551DF">
                        <w:trPr>
                          <w:trHeight w:val="873"/>
                        </w:trPr>
                        <w:tc>
                          <w:tcPr>
                            <w:tcW w:w="13294" w:type="dxa"/>
                            <w:gridSpan w:val="4"/>
                          </w:tcPr>
                          <w:p w:rsidR="009551DF" w:rsidRPr="009551DF" w:rsidRDefault="009551DF">
                            <w:pPr>
                              <w:pStyle w:val="TableParagraph"/>
                              <w:rPr>
                                <w:b/>
                                <w:sz w:val="24"/>
                                <w:lang w:val="ru-RU"/>
                              </w:rPr>
                            </w:pPr>
                          </w:p>
                          <w:p w:rsidR="009551DF" w:rsidRPr="009551DF" w:rsidRDefault="009551DF">
                            <w:pPr>
                              <w:pStyle w:val="TableParagraph"/>
                              <w:ind w:left="107"/>
                              <w:rPr>
                                <w:b/>
                                <w:sz w:val="28"/>
                                <w:lang w:val="ru-RU"/>
                              </w:rPr>
                            </w:pPr>
                            <w:r w:rsidRPr="009551DF">
                              <w:rPr>
                                <w:b/>
                                <w:sz w:val="28"/>
                                <w:lang w:val="ru-RU"/>
                              </w:rPr>
                              <w:t>Резерв</w:t>
                            </w:r>
                            <w:r w:rsidRPr="009551DF">
                              <w:rPr>
                                <w:b/>
                                <w:spacing w:val="-2"/>
                                <w:sz w:val="28"/>
                                <w:lang w:val="ru-RU"/>
                              </w:rPr>
                              <w:t xml:space="preserve"> </w:t>
                            </w:r>
                            <w:r w:rsidRPr="009551DF">
                              <w:rPr>
                                <w:b/>
                                <w:sz w:val="28"/>
                                <w:lang w:val="ru-RU"/>
                              </w:rPr>
                              <w:t>(дийнна дешаран</w:t>
                            </w:r>
                            <w:r w:rsidRPr="009551DF">
                              <w:rPr>
                                <w:b/>
                                <w:spacing w:val="-2"/>
                                <w:sz w:val="28"/>
                                <w:lang w:val="ru-RU"/>
                              </w:rPr>
                              <w:t xml:space="preserve"> </w:t>
                            </w:r>
                            <w:r w:rsidRPr="009551DF">
                              <w:rPr>
                                <w:b/>
                                <w:sz w:val="28"/>
                                <w:lang w:val="ru-RU"/>
                              </w:rPr>
                              <w:t>шарна)</w:t>
                            </w:r>
                            <w:r w:rsidRPr="009551DF">
                              <w:rPr>
                                <w:b/>
                                <w:spacing w:val="-2"/>
                                <w:sz w:val="28"/>
                                <w:lang w:val="ru-RU"/>
                              </w:rPr>
                              <w:t xml:space="preserve"> </w:t>
                            </w:r>
                            <w:r w:rsidRPr="009551DF">
                              <w:rPr>
                                <w:b/>
                                <w:sz w:val="28"/>
                                <w:lang w:val="ru-RU"/>
                              </w:rPr>
                              <w:t>–</w:t>
                            </w:r>
                            <w:r w:rsidRPr="009551DF">
                              <w:rPr>
                                <w:b/>
                                <w:spacing w:val="-1"/>
                                <w:sz w:val="28"/>
                                <w:lang w:val="ru-RU"/>
                              </w:rPr>
                              <w:t xml:space="preserve"> </w:t>
                            </w:r>
                            <w:r w:rsidRPr="009551DF">
                              <w:rPr>
                                <w:b/>
                                <w:sz w:val="28"/>
                                <w:lang w:val="ru-RU"/>
                              </w:rPr>
                              <w:t>15</w:t>
                            </w:r>
                            <w:r w:rsidRPr="009551DF">
                              <w:rPr>
                                <w:b/>
                                <w:spacing w:val="-2"/>
                                <w:sz w:val="28"/>
                                <w:lang w:val="ru-RU"/>
                              </w:rPr>
                              <w:t xml:space="preserve"> </w:t>
                            </w:r>
                            <w:r w:rsidRPr="009551DF">
                              <w:rPr>
                                <w:b/>
                                <w:sz w:val="28"/>
                                <w:lang w:val="ru-RU"/>
                              </w:rPr>
                              <w:t>сахьт</w:t>
                            </w:r>
                          </w:p>
                        </w:tc>
                        <w:tc>
                          <w:tcPr>
                            <w:tcW w:w="2945" w:type="dxa"/>
                            <w:gridSpan w:val="2"/>
                            <w:tcBorders>
                              <w:right w:val="nil"/>
                            </w:tcBorders>
                          </w:tcPr>
                          <w:p w:rsidR="009551DF" w:rsidRPr="009551DF" w:rsidRDefault="009551DF">
                            <w:pPr>
                              <w:pStyle w:val="TableParagraph"/>
                              <w:rPr>
                                <w:sz w:val="24"/>
                                <w:lang w:val="ru-RU"/>
                              </w:rPr>
                            </w:pPr>
                          </w:p>
                        </w:tc>
                      </w:tr>
                    </w:tbl>
                    <w:p w:rsidR="009551DF" w:rsidRDefault="009551DF" w:rsidP="009551DF">
                      <w:pPr>
                        <w:pStyle w:val="a3"/>
                      </w:pPr>
                    </w:p>
                  </w:txbxContent>
                </v:textbox>
                <w10:wrap anchorx="page" anchory="page"/>
              </v:shape>
            </w:pict>
          </mc:Fallback>
        </mc:AlternateConten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17"/>
        </w:rPr>
        <w:sectPr w:rsidR="009551DF" w:rsidRPr="009551DF">
          <w:pgSz w:w="16840" w:h="11910" w:orient="landscape"/>
          <w:pgMar w:top="840" w:right="0" w:bottom="1120" w:left="460" w:header="0" w:footer="920" w:gutter="0"/>
          <w:cols w:space="720"/>
        </w:sectPr>
      </w:pPr>
    </w:p>
    <w:p w:rsidR="009551DF" w:rsidRPr="009551DF" w:rsidRDefault="009551DF" w:rsidP="009551DF">
      <w:pPr>
        <w:widowControl w:val="0"/>
        <w:numPr>
          <w:ilvl w:val="0"/>
          <w:numId w:val="7"/>
        </w:numPr>
        <w:tabs>
          <w:tab w:val="left" w:pos="6850"/>
        </w:tabs>
        <w:autoSpaceDE w:val="0"/>
        <w:autoSpaceDN w:val="0"/>
        <w:spacing w:before="65" w:after="0" w:line="240" w:lineRule="auto"/>
        <w:ind w:left="6849" w:right="884" w:hanging="6850"/>
        <w:outlineLvl w:val="0"/>
        <w:rPr>
          <w:rFonts w:ascii="Times New Roman" w:eastAsia="Times New Roman" w:hAnsi="Times New Roman" w:cs="Times New Roman"/>
          <w:b/>
          <w:bCs/>
          <w:sz w:val="28"/>
          <w:szCs w:val="28"/>
          <w:u w:color="000000"/>
        </w:rPr>
      </w:pPr>
      <w:r w:rsidRPr="009551DF">
        <w:rPr>
          <w:rFonts w:ascii="Times New Roman" w:eastAsia="Times New Roman" w:hAnsi="Times New Roman" w:cs="Times New Roman"/>
          <w:b/>
          <w:bCs/>
          <w:sz w:val="28"/>
          <w:szCs w:val="28"/>
          <w:u w:color="000000"/>
        </w:rPr>
        <w:lastRenderedPageBreak/>
        <w:t>класс</w:t>
      </w:r>
      <w:r w:rsidRPr="009551DF">
        <w:rPr>
          <w:rFonts w:ascii="Times New Roman" w:eastAsia="Times New Roman" w:hAnsi="Times New Roman" w:cs="Times New Roman"/>
          <w:b/>
          <w:bCs/>
          <w:spacing w:val="-3"/>
          <w:sz w:val="28"/>
          <w:szCs w:val="28"/>
          <w:u w:color="000000"/>
        </w:rPr>
        <w:t xml:space="preserve"> </w:t>
      </w:r>
      <w:r w:rsidRPr="009551DF">
        <w:rPr>
          <w:rFonts w:ascii="Times New Roman" w:eastAsia="Times New Roman" w:hAnsi="Times New Roman" w:cs="Times New Roman"/>
          <w:b/>
          <w:bCs/>
          <w:sz w:val="28"/>
          <w:szCs w:val="28"/>
          <w:u w:color="000000"/>
        </w:rPr>
        <w:t>(102</w:t>
      </w:r>
      <w:r w:rsidRPr="009551DF">
        <w:rPr>
          <w:rFonts w:ascii="Times New Roman" w:eastAsia="Times New Roman" w:hAnsi="Times New Roman" w:cs="Times New Roman"/>
          <w:b/>
          <w:bCs/>
          <w:spacing w:val="-2"/>
          <w:sz w:val="28"/>
          <w:szCs w:val="28"/>
          <w:u w:color="000000"/>
        </w:rPr>
        <w:t xml:space="preserve"> </w:t>
      </w:r>
      <w:r w:rsidRPr="009551DF">
        <w:rPr>
          <w:rFonts w:ascii="Times New Roman" w:eastAsia="Times New Roman" w:hAnsi="Times New Roman" w:cs="Times New Roman"/>
          <w:b/>
          <w:bCs/>
          <w:sz w:val="28"/>
          <w:szCs w:val="28"/>
          <w:u w:color="000000"/>
        </w:rPr>
        <w:t>сахь)</w:t>
      </w:r>
    </w:p>
    <w:p w:rsidR="009551DF" w:rsidRPr="009551DF" w:rsidRDefault="009551DF" w:rsidP="009551DF">
      <w:pPr>
        <w:widowControl w:val="0"/>
        <w:autoSpaceDE w:val="0"/>
        <w:autoSpaceDN w:val="0"/>
        <w:spacing w:after="0" w:line="240" w:lineRule="auto"/>
        <w:rPr>
          <w:rFonts w:ascii="Times New Roman" w:eastAsia="Times New Roman" w:hAnsi="Times New Roman" w:cs="Times New Roman"/>
          <w:b/>
          <w:sz w:val="28"/>
          <w:szCs w:val="26"/>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tblGrid>
      <w:tr w:rsidR="009551DF" w:rsidRPr="009551DF" w:rsidTr="00EF0B46">
        <w:trPr>
          <w:trHeight w:val="642"/>
        </w:trPr>
        <w:tc>
          <w:tcPr>
            <w:tcW w:w="799" w:type="dxa"/>
          </w:tcPr>
          <w:p w:rsidR="009551DF" w:rsidRPr="009551DF" w:rsidRDefault="009551DF" w:rsidP="009551DF">
            <w:pPr>
              <w:spacing w:line="322" w:lineRule="exact"/>
              <w:ind w:left="199" w:right="169" w:firstLine="60"/>
              <w:rPr>
                <w:rFonts w:ascii="Times New Roman" w:eastAsia="Times New Roman" w:hAnsi="Times New Roman" w:cs="Times New Roman"/>
                <w:b/>
                <w:sz w:val="28"/>
              </w:rPr>
            </w:pPr>
            <w:r w:rsidRPr="009551DF">
              <w:rPr>
                <w:rFonts w:ascii="Times New Roman" w:eastAsia="Times New Roman" w:hAnsi="Times New Roman" w:cs="Times New Roman"/>
                <w:b/>
                <w:sz w:val="28"/>
              </w:rPr>
              <w:t>№</w:t>
            </w:r>
            <w:r w:rsidRPr="009551DF">
              <w:rPr>
                <w:rFonts w:ascii="Times New Roman" w:eastAsia="Times New Roman" w:hAnsi="Times New Roman" w:cs="Times New Roman"/>
                <w:b/>
                <w:spacing w:val="-67"/>
                <w:sz w:val="28"/>
              </w:rPr>
              <w:t xml:space="preserve"> </w:t>
            </w:r>
            <w:r w:rsidRPr="009551DF">
              <w:rPr>
                <w:rFonts w:ascii="Times New Roman" w:eastAsia="Times New Roman" w:hAnsi="Times New Roman" w:cs="Times New Roman"/>
                <w:b/>
                <w:sz w:val="28"/>
              </w:rPr>
              <w:t>п/п</w:t>
            </w:r>
          </w:p>
        </w:tc>
        <w:tc>
          <w:tcPr>
            <w:tcW w:w="2477" w:type="dxa"/>
          </w:tcPr>
          <w:p w:rsidR="009551DF" w:rsidRPr="009551DF" w:rsidRDefault="009551DF" w:rsidP="009551DF">
            <w:pPr>
              <w:spacing w:before="160"/>
              <w:ind w:left="820" w:right="809"/>
              <w:jc w:val="center"/>
              <w:rPr>
                <w:rFonts w:ascii="Times New Roman" w:eastAsia="Times New Roman" w:hAnsi="Times New Roman" w:cs="Times New Roman"/>
                <w:b/>
                <w:sz w:val="28"/>
              </w:rPr>
            </w:pPr>
            <w:r w:rsidRPr="009551DF">
              <w:rPr>
                <w:rFonts w:ascii="Times New Roman" w:eastAsia="Times New Roman" w:hAnsi="Times New Roman" w:cs="Times New Roman"/>
                <w:b/>
                <w:sz w:val="28"/>
              </w:rPr>
              <w:t>Дакъа</w:t>
            </w:r>
          </w:p>
        </w:tc>
        <w:tc>
          <w:tcPr>
            <w:tcW w:w="3000" w:type="dxa"/>
          </w:tcPr>
          <w:p w:rsidR="009551DF" w:rsidRPr="009551DF" w:rsidRDefault="009551DF" w:rsidP="009551DF">
            <w:pPr>
              <w:spacing w:before="160"/>
              <w:ind w:left="933"/>
              <w:rPr>
                <w:rFonts w:ascii="Times New Roman" w:eastAsia="Times New Roman" w:hAnsi="Times New Roman" w:cs="Times New Roman"/>
                <w:b/>
                <w:sz w:val="28"/>
              </w:rPr>
            </w:pPr>
            <w:r w:rsidRPr="009551DF">
              <w:rPr>
                <w:rFonts w:ascii="Times New Roman" w:eastAsia="Times New Roman" w:hAnsi="Times New Roman" w:cs="Times New Roman"/>
                <w:b/>
                <w:sz w:val="28"/>
              </w:rPr>
              <w:t>Чулацам</w:t>
            </w:r>
          </w:p>
        </w:tc>
        <w:tc>
          <w:tcPr>
            <w:tcW w:w="6670" w:type="dxa"/>
          </w:tcPr>
          <w:p w:rsidR="009551DF" w:rsidRPr="009551DF" w:rsidRDefault="009551DF" w:rsidP="009551DF">
            <w:pPr>
              <w:spacing w:line="322" w:lineRule="exact"/>
              <w:ind w:left="108" w:right="1043"/>
              <w:rPr>
                <w:rFonts w:ascii="Times New Roman" w:eastAsia="Times New Roman" w:hAnsi="Times New Roman" w:cs="Times New Roman"/>
                <w:b/>
                <w:sz w:val="28"/>
                <w:lang w:val="ru-RU"/>
              </w:rPr>
            </w:pPr>
            <w:r w:rsidRPr="009551DF">
              <w:rPr>
                <w:rFonts w:ascii="Times New Roman" w:eastAsia="Times New Roman" w:hAnsi="Times New Roman" w:cs="Times New Roman"/>
                <w:b/>
                <w:sz w:val="28"/>
                <w:lang w:val="ru-RU"/>
              </w:rPr>
              <w:t>Ӏамор вовшахтохаран некъаш а, кепаш а.</w:t>
            </w:r>
            <w:r w:rsidRPr="009551DF">
              <w:rPr>
                <w:rFonts w:ascii="Times New Roman" w:eastAsia="Times New Roman" w:hAnsi="Times New Roman" w:cs="Times New Roman"/>
                <w:b/>
                <w:spacing w:val="1"/>
                <w:sz w:val="28"/>
                <w:lang w:val="ru-RU"/>
              </w:rPr>
              <w:t xml:space="preserve"> </w:t>
            </w:r>
            <w:r w:rsidRPr="009551DF">
              <w:rPr>
                <w:rFonts w:ascii="Times New Roman" w:eastAsia="Times New Roman" w:hAnsi="Times New Roman" w:cs="Times New Roman"/>
                <w:b/>
                <w:sz w:val="28"/>
                <w:lang w:val="ru-RU"/>
              </w:rPr>
              <w:t>Дешархойн</w:t>
            </w:r>
            <w:r w:rsidRPr="009551DF">
              <w:rPr>
                <w:rFonts w:ascii="Times New Roman" w:eastAsia="Times New Roman" w:hAnsi="Times New Roman" w:cs="Times New Roman"/>
                <w:b/>
                <w:spacing w:val="-7"/>
                <w:sz w:val="28"/>
                <w:lang w:val="ru-RU"/>
              </w:rPr>
              <w:t xml:space="preserve"> </w:t>
            </w:r>
            <w:r w:rsidRPr="009551DF">
              <w:rPr>
                <w:rFonts w:ascii="Times New Roman" w:eastAsia="Times New Roman" w:hAnsi="Times New Roman" w:cs="Times New Roman"/>
                <w:b/>
                <w:sz w:val="28"/>
                <w:lang w:val="ru-RU"/>
              </w:rPr>
              <w:t>гӀуллакхдаран</w:t>
            </w:r>
            <w:r w:rsidRPr="009551DF">
              <w:rPr>
                <w:rFonts w:ascii="Times New Roman" w:eastAsia="Times New Roman" w:hAnsi="Times New Roman" w:cs="Times New Roman"/>
                <w:b/>
                <w:spacing w:val="-7"/>
                <w:sz w:val="28"/>
                <w:lang w:val="ru-RU"/>
              </w:rPr>
              <w:t xml:space="preserve"> </w:t>
            </w:r>
            <w:r w:rsidRPr="009551DF">
              <w:rPr>
                <w:rFonts w:ascii="Times New Roman" w:eastAsia="Times New Roman" w:hAnsi="Times New Roman" w:cs="Times New Roman"/>
                <w:b/>
                <w:sz w:val="28"/>
                <w:lang w:val="ru-RU"/>
              </w:rPr>
              <w:t>характеристика</w:t>
            </w:r>
          </w:p>
        </w:tc>
        <w:tc>
          <w:tcPr>
            <w:tcW w:w="2995" w:type="dxa"/>
          </w:tcPr>
          <w:p w:rsidR="009551DF" w:rsidRPr="009551DF" w:rsidRDefault="009551DF" w:rsidP="009551DF">
            <w:pPr>
              <w:spacing w:before="183"/>
              <w:ind w:left="423"/>
              <w:rPr>
                <w:rFonts w:ascii="Times New Roman" w:eastAsia="Times New Roman" w:hAnsi="Times New Roman" w:cs="Times New Roman"/>
                <w:b/>
                <w:sz w:val="24"/>
              </w:rPr>
            </w:pPr>
            <w:r w:rsidRPr="009551DF">
              <w:rPr>
                <w:rFonts w:ascii="Times New Roman" w:eastAsia="Times New Roman" w:hAnsi="Times New Roman" w:cs="Times New Roman"/>
                <w:b/>
                <w:sz w:val="24"/>
              </w:rPr>
              <w:t>Используемые</w:t>
            </w:r>
            <w:r w:rsidRPr="009551DF">
              <w:rPr>
                <w:rFonts w:ascii="Times New Roman" w:eastAsia="Times New Roman" w:hAnsi="Times New Roman" w:cs="Times New Roman"/>
                <w:b/>
                <w:spacing w:val="-4"/>
                <w:sz w:val="24"/>
              </w:rPr>
              <w:t xml:space="preserve"> </w:t>
            </w:r>
            <w:r w:rsidRPr="009551DF">
              <w:rPr>
                <w:rFonts w:ascii="Times New Roman" w:eastAsia="Times New Roman" w:hAnsi="Times New Roman" w:cs="Times New Roman"/>
                <w:b/>
                <w:sz w:val="24"/>
              </w:rPr>
              <w:t>ЭОР</w:t>
            </w:r>
          </w:p>
        </w:tc>
      </w:tr>
      <w:tr w:rsidR="009551DF" w:rsidRPr="009551DF" w:rsidTr="00EF0B46">
        <w:trPr>
          <w:trHeight w:val="8004"/>
        </w:trPr>
        <w:tc>
          <w:tcPr>
            <w:tcW w:w="799" w:type="dxa"/>
          </w:tcPr>
          <w:p w:rsidR="009551DF" w:rsidRPr="009551DF" w:rsidRDefault="009551DF" w:rsidP="009551DF">
            <w:pPr>
              <w:ind w:left="107"/>
              <w:rPr>
                <w:rFonts w:ascii="Times New Roman" w:eastAsia="Times New Roman" w:hAnsi="Times New Roman" w:cs="Times New Roman"/>
                <w:sz w:val="24"/>
              </w:rPr>
            </w:pPr>
            <w:r w:rsidRPr="009551DF">
              <w:rPr>
                <w:rFonts w:ascii="Times New Roman" w:eastAsia="Times New Roman" w:hAnsi="Times New Roman" w:cs="Times New Roman"/>
                <w:sz w:val="24"/>
              </w:rPr>
              <w:t>1.</w:t>
            </w:r>
          </w:p>
        </w:tc>
        <w:tc>
          <w:tcPr>
            <w:tcW w:w="2477" w:type="dxa"/>
          </w:tcPr>
          <w:p w:rsidR="009551DF" w:rsidRPr="009551DF" w:rsidRDefault="009551DF" w:rsidP="009551DF">
            <w:pPr>
              <w:tabs>
                <w:tab w:val="left" w:pos="1614"/>
              </w:tabs>
              <w:ind w:left="107" w:right="91"/>
              <w:rPr>
                <w:rFonts w:ascii="Times New Roman" w:eastAsia="Times New Roman" w:hAnsi="Times New Roman" w:cs="Times New Roman"/>
                <w:b/>
                <w:sz w:val="24"/>
              </w:rPr>
            </w:pPr>
            <w:r w:rsidRPr="009551DF">
              <w:rPr>
                <w:rFonts w:ascii="Times New Roman" w:eastAsia="Times New Roman" w:hAnsi="Times New Roman" w:cs="Times New Roman"/>
                <w:b/>
                <w:sz w:val="24"/>
              </w:rPr>
              <w:t>Нохчийн</w:t>
            </w:r>
            <w:r w:rsidRPr="009551DF">
              <w:rPr>
                <w:rFonts w:ascii="Times New Roman" w:eastAsia="Times New Roman" w:hAnsi="Times New Roman" w:cs="Times New Roman"/>
                <w:b/>
                <w:sz w:val="24"/>
              </w:rPr>
              <w:tab/>
            </w:r>
            <w:r w:rsidRPr="009551DF">
              <w:rPr>
                <w:rFonts w:ascii="Times New Roman" w:eastAsia="Times New Roman" w:hAnsi="Times New Roman" w:cs="Times New Roman"/>
                <w:b/>
                <w:spacing w:val="-1"/>
                <w:sz w:val="24"/>
              </w:rPr>
              <w:t>маттах</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болу хаамаш</w:t>
            </w:r>
          </w:p>
          <w:p w:rsidR="009551DF" w:rsidRPr="009551DF" w:rsidRDefault="009551DF" w:rsidP="009551DF">
            <w:pPr>
              <w:ind w:left="107" w:right="718"/>
              <w:rPr>
                <w:rFonts w:ascii="Times New Roman" w:eastAsia="Times New Roman" w:hAnsi="Times New Roman" w:cs="Times New Roman"/>
                <w:b/>
                <w:sz w:val="24"/>
              </w:rPr>
            </w:pPr>
            <w:r w:rsidRPr="009551DF">
              <w:rPr>
                <w:rFonts w:ascii="Times New Roman" w:eastAsia="Times New Roman" w:hAnsi="Times New Roman" w:cs="Times New Roman"/>
                <w:b/>
                <w:sz w:val="24"/>
              </w:rPr>
              <w:t>(1 сахьт,</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курсан массо</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декъехь дӀахьо</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Ӏамор)</w:t>
            </w:r>
          </w:p>
        </w:tc>
        <w:tc>
          <w:tcPr>
            <w:tcW w:w="3000" w:type="dxa"/>
          </w:tcPr>
          <w:p w:rsidR="009551DF" w:rsidRPr="009551DF" w:rsidRDefault="009551DF" w:rsidP="009551DF">
            <w:pPr>
              <w:ind w:left="110" w:right="17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Нохчийн мотт 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Республикин пачхьалкхан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мотт санна.</w:t>
            </w:r>
          </w:p>
          <w:p w:rsidR="009551DF" w:rsidRPr="009551DF" w:rsidRDefault="009551DF" w:rsidP="009551DF">
            <w:pPr>
              <w:ind w:left="110" w:right="34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Мотт бовзаран тайп-</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тайпана некъаш: тергам,</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анализ, лингвистикин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эксперимент, мини-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проект.</w:t>
            </w:r>
          </w:p>
        </w:tc>
        <w:tc>
          <w:tcPr>
            <w:tcW w:w="6670" w:type="dxa"/>
          </w:tcPr>
          <w:p w:rsidR="009551DF" w:rsidRPr="009551DF" w:rsidRDefault="009551DF" w:rsidP="009551DF">
            <w:pPr>
              <w:ind w:left="108" w:right="5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Ӏаморан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халкъана</w:t>
            </w:r>
            <w:r w:rsidRPr="009551DF">
              <w:rPr>
                <w:rFonts w:ascii="Times New Roman" w:eastAsia="Times New Roman" w:hAnsi="Times New Roman" w:cs="Times New Roman"/>
                <w:spacing w:val="55"/>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ларбар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мехала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(ладаме)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хӀунда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ду?</w:t>
            </w:r>
          </w:p>
          <w:p w:rsidR="009551DF" w:rsidRPr="009551DF" w:rsidRDefault="009551DF" w:rsidP="009551DF">
            <w:pPr>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2007 шеран 25 апрелан </w:t>
            </w:r>
            <w:r w:rsidRPr="009551DF">
              <w:rPr>
                <w:rFonts w:ascii="Times New Roman" w:eastAsia="Times New Roman" w:hAnsi="Times New Roman" w:cs="Times New Roman"/>
                <w:sz w:val="24"/>
              </w:rPr>
              <w:t>N</w:t>
            </w:r>
            <w:r w:rsidRPr="009551DF">
              <w:rPr>
                <w:rFonts w:ascii="Times New Roman" w:eastAsia="Times New Roman" w:hAnsi="Times New Roman" w:cs="Times New Roman"/>
                <w:sz w:val="24"/>
                <w:lang w:val="ru-RU"/>
              </w:rPr>
              <w:t xml:space="preserve"> 16-РЗ йолу «Нохчийн Республикин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меттанийн хьокъехь» Нохчийн Республикин законан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(06.03.2020</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rPr>
              <w:t>N</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13-РЗ ред.)</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статьяш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йукъарчу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хьолехь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йешар:</w:t>
            </w:r>
          </w:p>
          <w:p w:rsidR="009551DF" w:rsidRPr="009551DF" w:rsidRDefault="009551DF" w:rsidP="009551DF">
            <w:pPr>
              <w:spacing w:line="274" w:lineRule="exact"/>
              <w:ind w:left="16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«2</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статья.</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Республикин пачхьалкхан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меттанаш</w:t>
            </w:r>
          </w:p>
          <w:p w:rsidR="009551DF" w:rsidRPr="009551DF" w:rsidRDefault="009551DF" w:rsidP="009551DF">
            <w:pPr>
              <w:ind w:left="108" w:right="8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«1.Нохчийн Республикин пачхьалкхан меттанаш ду оьрсийн 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нохчийн а меттанаш. Нохчийн а, оьрсийн а меттанийн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пачхьалкхан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статус</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хиларо</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Республикехь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дехаш</w:t>
            </w:r>
          </w:p>
          <w:p w:rsidR="009551DF" w:rsidRPr="009551DF" w:rsidRDefault="009551DF" w:rsidP="009551DF">
            <w:pPr>
              <w:ind w:left="108" w:right="121"/>
              <w:rPr>
                <w:rFonts w:ascii="Times New Roman" w:eastAsia="Times New Roman" w:hAnsi="Times New Roman" w:cs="Times New Roman"/>
                <w:i/>
                <w:sz w:val="24"/>
                <w:lang w:val="ru-RU"/>
              </w:rPr>
            </w:pPr>
            <w:r w:rsidRPr="009551DF">
              <w:rPr>
                <w:rFonts w:ascii="Times New Roman" w:eastAsia="Times New Roman" w:hAnsi="Times New Roman" w:cs="Times New Roman"/>
                <w:sz w:val="24"/>
                <w:lang w:val="ru-RU"/>
              </w:rPr>
              <w:t>долчу Россин Федерацин кхечу къаьмнийн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шайн мотт</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кхиорехь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цунах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пайдаэцарехь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бакъонашца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иэшайо».</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i/>
                <w:sz w:val="24"/>
                <w:lang w:val="ru-RU"/>
              </w:rPr>
              <w:t>(«1. Государственными языками Чеченской Республики</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являются русский и чеченский языки. Статус чеченского и</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русского языков как государственных не ущемляет права</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других</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народов</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Российской Федерации,</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проживающих</w:t>
            </w:r>
            <w:r w:rsidRPr="009551DF">
              <w:rPr>
                <w:rFonts w:ascii="Times New Roman" w:eastAsia="Times New Roman" w:hAnsi="Times New Roman" w:cs="Times New Roman"/>
                <w:i/>
                <w:spacing w:val="-1"/>
                <w:sz w:val="24"/>
                <w:lang w:val="ru-RU"/>
              </w:rPr>
              <w:t xml:space="preserve"> </w:t>
            </w:r>
            <w:r w:rsidRPr="009551DF">
              <w:rPr>
                <w:rFonts w:ascii="Times New Roman" w:eastAsia="Times New Roman" w:hAnsi="Times New Roman" w:cs="Times New Roman"/>
                <w:i/>
                <w:sz w:val="24"/>
                <w:lang w:val="ru-RU"/>
              </w:rPr>
              <w:t>в</w:t>
            </w:r>
          </w:p>
          <w:p w:rsidR="009551DF" w:rsidRPr="009551DF" w:rsidRDefault="009551DF" w:rsidP="009551DF">
            <w:pPr>
              <w:spacing w:before="1"/>
              <w:ind w:left="108" w:right="679"/>
              <w:rPr>
                <w:rFonts w:ascii="Times New Roman" w:eastAsia="Times New Roman" w:hAnsi="Times New Roman" w:cs="Times New Roman"/>
                <w:i/>
                <w:sz w:val="24"/>
                <w:lang w:val="ru-RU"/>
              </w:rPr>
            </w:pPr>
            <w:r w:rsidRPr="009551DF">
              <w:rPr>
                <w:rFonts w:ascii="Times New Roman" w:eastAsia="Times New Roman" w:hAnsi="Times New Roman" w:cs="Times New Roman"/>
                <w:i/>
                <w:sz w:val="24"/>
                <w:lang w:val="ru-RU"/>
              </w:rPr>
              <w:t>Чеченской</w:t>
            </w:r>
            <w:r w:rsidRPr="009551DF">
              <w:rPr>
                <w:rFonts w:ascii="Times New Roman" w:eastAsia="Times New Roman" w:hAnsi="Times New Roman" w:cs="Times New Roman"/>
                <w:i/>
                <w:spacing w:val="-4"/>
                <w:sz w:val="24"/>
                <w:lang w:val="ru-RU"/>
              </w:rPr>
              <w:t xml:space="preserve"> </w:t>
            </w:r>
            <w:r w:rsidRPr="009551DF">
              <w:rPr>
                <w:rFonts w:ascii="Times New Roman" w:eastAsia="Times New Roman" w:hAnsi="Times New Roman" w:cs="Times New Roman"/>
                <w:i/>
                <w:sz w:val="24"/>
                <w:lang w:val="ru-RU"/>
              </w:rPr>
              <w:t>Республике,</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в</w:t>
            </w:r>
            <w:r w:rsidRPr="009551DF">
              <w:rPr>
                <w:rFonts w:ascii="Times New Roman" w:eastAsia="Times New Roman" w:hAnsi="Times New Roman" w:cs="Times New Roman"/>
                <w:i/>
                <w:spacing w:val="-4"/>
                <w:sz w:val="24"/>
                <w:lang w:val="ru-RU"/>
              </w:rPr>
              <w:t xml:space="preserve"> </w:t>
            </w:r>
            <w:r w:rsidRPr="009551DF">
              <w:rPr>
                <w:rFonts w:ascii="Times New Roman" w:eastAsia="Times New Roman" w:hAnsi="Times New Roman" w:cs="Times New Roman"/>
                <w:i/>
                <w:sz w:val="24"/>
                <w:lang w:val="ru-RU"/>
              </w:rPr>
              <w:t>использовании</w:t>
            </w:r>
            <w:r w:rsidRPr="009551DF">
              <w:rPr>
                <w:rFonts w:ascii="Times New Roman" w:eastAsia="Times New Roman" w:hAnsi="Times New Roman" w:cs="Times New Roman"/>
                <w:i/>
                <w:spacing w:val="-2"/>
                <w:sz w:val="24"/>
                <w:lang w:val="ru-RU"/>
              </w:rPr>
              <w:t xml:space="preserve"> </w:t>
            </w:r>
            <w:r w:rsidRPr="009551DF">
              <w:rPr>
                <w:rFonts w:ascii="Times New Roman" w:eastAsia="Times New Roman" w:hAnsi="Times New Roman" w:cs="Times New Roman"/>
                <w:i/>
                <w:sz w:val="24"/>
                <w:lang w:val="ru-RU"/>
              </w:rPr>
              <w:t>и</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развитии</w:t>
            </w:r>
            <w:r w:rsidRPr="009551DF">
              <w:rPr>
                <w:rFonts w:ascii="Times New Roman" w:eastAsia="Times New Roman" w:hAnsi="Times New Roman" w:cs="Times New Roman"/>
                <w:i/>
                <w:spacing w:val="-3"/>
                <w:sz w:val="24"/>
                <w:lang w:val="ru-RU"/>
              </w:rPr>
              <w:t xml:space="preserve"> </w:t>
            </w:r>
            <w:r w:rsidRPr="009551DF">
              <w:rPr>
                <w:rFonts w:ascii="Times New Roman" w:eastAsia="Times New Roman" w:hAnsi="Times New Roman" w:cs="Times New Roman"/>
                <w:i/>
                <w:sz w:val="24"/>
                <w:lang w:val="ru-RU"/>
              </w:rPr>
              <w:t>своих</w:t>
            </w:r>
            <w:r w:rsidRPr="009551DF">
              <w:rPr>
                <w:rFonts w:ascii="Times New Roman" w:eastAsia="Times New Roman" w:hAnsi="Times New Roman" w:cs="Times New Roman"/>
                <w:i/>
                <w:spacing w:val="-57"/>
                <w:sz w:val="24"/>
                <w:lang w:val="ru-RU"/>
              </w:rPr>
              <w:t xml:space="preserve"> </w:t>
            </w:r>
            <w:r w:rsidRPr="009551DF">
              <w:rPr>
                <w:rFonts w:ascii="Times New Roman" w:eastAsia="Times New Roman" w:hAnsi="Times New Roman" w:cs="Times New Roman"/>
                <w:i/>
                <w:sz w:val="24"/>
                <w:lang w:val="ru-RU"/>
              </w:rPr>
              <w:t>языков»).</w:t>
            </w:r>
          </w:p>
          <w:p w:rsidR="009551DF" w:rsidRPr="009551DF" w:rsidRDefault="009551DF" w:rsidP="009551DF">
            <w:pPr>
              <w:ind w:left="108" w:right="11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Хьехархочун «Нохчийн мотт Нохчийн Республикин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пачхьалкхан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мотт санна»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темина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дийцар-кхетор.</w:t>
            </w:r>
          </w:p>
          <w:p w:rsidR="009551DF" w:rsidRPr="009551DF" w:rsidRDefault="009551DF" w:rsidP="009551DF">
            <w:pPr>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Россин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меттанийн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шортенан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тайп-тайпаналех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халкъан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дахарехь ненан меттан маьӀнах а ойланаш кепе йалор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кхочушден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Ӏаморан диалог.</w:t>
            </w:r>
          </w:p>
          <w:p w:rsidR="009551DF" w:rsidRPr="009551DF" w:rsidRDefault="009551DF" w:rsidP="009551DF">
            <w:pPr>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Лингвистикин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мини-талламан,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проектан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тӀедилларан,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мотт</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Ӏаморан методех санна, пайдаэца таро хилар дийцаре 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Ӏаморан диалог «Муха харжа деза мини-таллам, проектан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кхочушдарехь хааман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хьоста?».</w:t>
            </w:r>
          </w:p>
          <w:p w:rsidR="009551DF" w:rsidRPr="009551DF" w:rsidRDefault="009551DF" w:rsidP="009551DF">
            <w:pPr>
              <w:spacing w:line="270" w:lineRule="atLeast"/>
              <w:ind w:left="108" w:right="15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 «Фонетика, графика, орфоэпи», и.д.кх. дакъошкахь,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шаьш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кхочушдарехь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графикин,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озан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хаамна,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хьесапца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догӀуш,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хаар кхиадо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белхаш.</w:t>
            </w:r>
          </w:p>
        </w:tc>
        <w:tc>
          <w:tcPr>
            <w:tcW w:w="2995" w:type="dxa"/>
          </w:tcPr>
          <w:p w:rsidR="009551DF" w:rsidRPr="009551DF" w:rsidRDefault="009551DF" w:rsidP="009551DF">
            <w:pPr>
              <w:ind w:left="109"/>
              <w:rPr>
                <w:rFonts w:ascii="Times New Roman" w:eastAsia="Times New Roman" w:hAnsi="Times New Roman" w:cs="Times New Roman"/>
                <w:sz w:val="24"/>
              </w:rPr>
            </w:pPr>
            <w:r w:rsidRPr="009551DF">
              <w:rPr>
                <w:rFonts w:ascii="Times New Roman" w:eastAsia="Times New Roman" w:hAnsi="Times New Roman" w:cs="Times New Roman"/>
                <w:sz w:val="24"/>
              </w:rPr>
              <w:t>https://neb-</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pacing w:val="-1"/>
                <w:sz w:val="24"/>
              </w:rPr>
              <w:t>chr.ru/read/cat/yazykoznanie</w:t>
            </w: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lang w:val="en-US"/>
        </w:rPr>
        <w:sectPr w:rsidR="009551DF" w:rsidRPr="009551DF">
          <w:pgSz w:w="16840" w:h="11910" w:orient="landscape"/>
          <w:pgMar w:top="78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tblGrid>
      <w:tr w:rsidR="009551DF" w:rsidRPr="009551DF" w:rsidTr="00EF0B46">
        <w:trPr>
          <w:trHeight w:val="552"/>
        </w:trPr>
        <w:tc>
          <w:tcPr>
            <w:tcW w:w="799" w:type="dxa"/>
          </w:tcPr>
          <w:p w:rsidR="009551DF" w:rsidRPr="009551DF" w:rsidRDefault="009551DF" w:rsidP="009551DF">
            <w:pPr>
              <w:rPr>
                <w:rFonts w:ascii="Times New Roman" w:eastAsia="Times New Roman" w:hAnsi="Times New Roman" w:cs="Times New Roman"/>
                <w:sz w:val="24"/>
              </w:rPr>
            </w:pPr>
          </w:p>
        </w:tc>
        <w:tc>
          <w:tcPr>
            <w:tcW w:w="2477" w:type="dxa"/>
          </w:tcPr>
          <w:p w:rsidR="009551DF" w:rsidRPr="009551DF" w:rsidRDefault="009551DF" w:rsidP="009551DF">
            <w:pPr>
              <w:rPr>
                <w:rFonts w:ascii="Times New Roman" w:eastAsia="Times New Roman" w:hAnsi="Times New Roman" w:cs="Times New Roman"/>
                <w:sz w:val="24"/>
              </w:rPr>
            </w:pPr>
          </w:p>
        </w:tc>
        <w:tc>
          <w:tcPr>
            <w:tcW w:w="3000" w:type="dxa"/>
          </w:tcPr>
          <w:p w:rsidR="009551DF" w:rsidRPr="009551DF" w:rsidRDefault="009551DF" w:rsidP="009551DF">
            <w:pPr>
              <w:rPr>
                <w:rFonts w:ascii="Times New Roman" w:eastAsia="Times New Roman" w:hAnsi="Times New Roman" w:cs="Times New Roman"/>
                <w:sz w:val="24"/>
              </w:rPr>
            </w:pPr>
          </w:p>
        </w:tc>
        <w:tc>
          <w:tcPr>
            <w:tcW w:w="6670" w:type="dxa"/>
          </w:tcPr>
          <w:p w:rsidR="009551DF" w:rsidRPr="009551DF" w:rsidRDefault="009551DF" w:rsidP="009551DF">
            <w:pPr>
              <w:spacing w:line="276" w:lineRule="exact"/>
              <w:ind w:left="108" w:right="41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Курсан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массо</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дакъошкахь,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йалийнчу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кепашна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тевжаш,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проектан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тӀедахкарш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кхочушдар.</w:t>
            </w:r>
          </w:p>
        </w:tc>
        <w:tc>
          <w:tcPr>
            <w:tcW w:w="2995"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4968"/>
        </w:trPr>
        <w:tc>
          <w:tcPr>
            <w:tcW w:w="799"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2.</w:t>
            </w:r>
          </w:p>
        </w:tc>
        <w:tc>
          <w:tcPr>
            <w:tcW w:w="2477" w:type="dxa"/>
          </w:tcPr>
          <w:p w:rsidR="009551DF" w:rsidRPr="009551DF" w:rsidRDefault="009551DF" w:rsidP="009551DF">
            <w:pPr>
              <w:ind w:left="107" w:right="149"/>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Фонетика, графика,</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орфоэпи</w:t>
            </w:r>
          </w:p>
          <w:p w:rsidR="009551DF" w:rsidRPr="009551DF" w:rsidRDefault="009551DF" w:rsidP="009551DF">
            <w:pPr>
              <w:ind w:left="107" w:right="718"/>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(2 сахьт,</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курсан массо</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декъехь дӀахьо</w:t>
            </w:r>
            <w:r w:rsidRPr="009551DF">
              <w:rPr>
                <w:rFonts w:ascii="Times New Roman" w:eastAsia="Times New Roman" w:hAnsi="Times New Roman" w:cs="Times New Roman"/>
                <w:b/>
                <w:spacing w:val="-58"/>
                <w:sz w:val="24"/>
                <w:lang w:val="ru-RU"/>
              </w:rPr>
              <w:t xml:space="preserve"> </w:t>
            </w:r>
            <w:r w:rsidRPr="009551DF">
              <w:rPr>
                <w:rFonts w:ascii="Times New Roman" w:eastAsia="Times New Roman" w:hAnsi="Times New Roman" w:cs="Times New Roman"/>
                <w:b/>
                <w:sz w:val="24"/>
                <w:lang w:val="ru-RU"/>
              </w:rPr>
              <w:t>Ӏамор)</w:t>
            </w:r>
          </w:p>
        </w:tc>
        <w:tc>
          <w:tcPr>
            <w:tcW w:w="3000"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Йеллачу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параметрашца</w:t>
            </w:r>
          </w:p>
          <w:p w:rsidR="009551DF" w:rsidRPr="009551DF" w:rsidRDefault="009551DF" w:rsidP="009551DF">
            <w:pPr>
              <w:ind w:left="110" w:right="18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дашехь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доцуш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характеристика,</w:t>
            </w:r>
          </w:p>
          <w:p w:rsidR="009551DF" w:rsidRPr="009551DF" w:rsidRDefault="009551DF" w:rsidP="009551DF">
            <w:pPr>
              <w:ind w:left="110"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дустар,</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классификаци</w:t>
            </w:r>
            <w:r w:rsidRPr="009551DF">
              <w:rPr>
                <w:rFonts w:ascii="Times New Roman" w:eastAsia="Times New Roman" w:hAnsi="Times New Roman" w:cs="Times New Roman"/>
                <w:spacing w:val="-10"/>
                <w:sz w:val="24"/>
                <w:lang w:val="ru-RU"/>
              </w:rPr>
              <w:t xml:space="preserve"> </w:t>
            </w:r>
            <w:r w:rsidRPr="009551DF">
              <w:rPr>
                <w:rFonts w:ascii="Times New Roman" w:eastAsia="Times New Roman" w:hAnsi="Times New Roman" w:cs="Times New Roman"/>
                <w:sz w:val="24"/>
                <w:lang w:val="ru-RU"/>
              </w:rPr>
              <w:t>йар.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 аьзнийн-элпийн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таллам.</w:t>
            </w:r>
          </w:p>
          <w:p w:rsidR="009551DF" w:rsidRPr="009551DF" w:rsidRDefault="009551DF" w:rsidP="009551DF">
            <w:pPr>
              <w:ind w:left="110" w:right="18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Къамел даран (говорение)</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 йешаран а процессехь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интонаци</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(иэшар).</w:t>
            </w:r>
          </w:p>
          <w:p w:rsidR="009551DF" w:rsidRPr="009551DF" w:rsidRDefault="009551DF" w:rsidP="009551DF">
            <w:pPr>
              <w:spacing w:before="1"/>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Аьзнийн,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аьзнийн</w:t>
            </w:r>
          </w:p>
          <w:p w:rsidR="009551DF" w:rsidRPr="009551DF" w:rsidRDefault="009551DF" w:rsidP="009551DF">
            <w:pPr>
              <w:ind w:left="110" w:right="9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цхьаьнакхетарийн аларан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норманаш; дешнашкахь,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хӀинцалерчу нохчийн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литературни меттан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норманашца</w:t>
            </w:r>
            <w:r w:rsidRPr="009551DF">
              <w:rPr>
                <w:rFonts w:ascii="Times New Roman" w:eastAsia="Times New Roman" w:hAnsi="Times New Roman" w:cs="Times New Roman"/>
                <w:spacing w:val="11"/>
                <w:sz w:val="24"/>
                <w:lang w:val="ru-RU"/>
              </w:rPr>
              <w:t xml:space="preserve"> </w:t>
            </w:r>
            <w:r w:rsidRPr="009551DF">
              <w:rPr>
                <w:rFonts w:ascii="Times New Roman" w:eastAsia="Times New Roman" w:hAnsi="Times New Roman" w:cs="Times New Roman"/>
                <w:sz w:val="24"/>
                <w:lang w:val="ru-RU"/>
              </w:rPr>
              <w:t>йогӀу,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йохалла (Ӏаматехь Ӏамочу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кӀеззиг</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масалшна</w:t>
            </w:r>
          </w:p>
          <w:p w:rsidR="009551DF" w:rsidRPr="009551DF" w:rsidRDefault="009551DF" w:rsidP="009551DF">
            <w:pPr>
              <w:spacing w:line="257" w:lineRule="exact"/>
              <w:ind w:left="110"/>
              <w:rPr>
                <w:rFonts w:ascii="Times New Roman" w:eastAsia="Times New Roman" w:hAnsi="Times New Roman" w:cs="Times New Roman"/>
                <w:sz w:val="24"/>
              </w:rPr>
            </w:pPr>
            <w:r w:rsidRPr="009551DF">
              <w:rPr>
                <w:rFonts w:ascii="Times New Roman" w:eastAsia="Times New Roman" w:hAnsi="Times New Roman" w:cs="Times New Roman"/>
                <w:sz w:val="24"/>
              </w:rPr>
              <w:t>тӀехь).</w:t>
            </w:r>
          </w:p>
        </w:tc>
        <w:tc>
          <w:tcPr>
            <w:tcW w:w="6670" w:type="dxa"/>
          </w:tcPr>
          <w:p w:rsidR="009551DF" w:rsidRPr="009551DF" w:rsidRDefault="009551DF" w:rsidP="009551DF">
            <w:pPr>
              <w:spacing w:line="275" w:lineRule="exact"/>
              <w:ind w:left="108"/>
              <w:rPr>
                <w:rFonts w:ascii="Times New Roman" w:eastAsia="Times New Roman" w:hAnsi="Times New Roman" w:cs="Times New Roman"/>
                <w:sz w:val="24"/>
              </w:rPr>
            </w:pPr>
            <w:r w:rsidRPr="009551DF">
              <w:rPr>
                <w:rFonts w:ascii="Times New Roman" w:eastAsia="Times New Roman" w:hAnsi="Times New Roman" w:cs="Times New Roman"/>
                <w:sz w:val="24"/>
              </w:rPr>
              <w:t>Йешначу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текстан</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чулацамах</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кхетар.</w:t>
            </w:r>
          </w:p>
          <w:p w:rsidR="009551DF" w:rsidRPr="009551DF" w:rsidRDefault="009551DF" w:rsidP="009551DF">
            <w:pPr>
              <w:ind w:left="108" w:right="1219" w:firstLine="60"/>
              <w:rPr>
                <w:rFonts w:ascii="Times New Roman" w:eastAsia="Times New Roman" w:hAnsi="Times New Roman" w:cs="Times New Roman"/>
                <w:sz w:val="24"/>
              </w:rPr>
            </w:pPr>
            <w:r w:rsidRPr="009551DF">
              <w:rPr>
                <w:rFonts w:ascii="Times New Roman" w:eastAsia="Times New Roman" w:hAnsi="Times New Roman" w:cs="Times New Roman"/>
                <w:sz w:val="24"/>
              </w:rPr>
              <w:t>Ӏаморан диалог « Муьлхачу билгалонашца аьзнийн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характеристика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йан хаьа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вайна?».</w:t>
            </w:r>
          </w:p>
          <w:p w:rsidR="009551DF" w:rsidRPr="009551DF" w:rsidRDefault="009551DF" w:rsidP="009551DF">
            <w:pPr>
              <w:ind w:left="108" w:right="584"/>
              <w:rPr>
                <w:rFonts w:ascii="Times New Roman" w:eastAsia="Times New Roman" w:hAnsi="Times New Roman" w:cs="Times New Roman"/>
                <w:sz w:val="24"/>
              </w:rPr>
            </w:pPr>
            <w:r w:rsidRPr="009551DF">
              <w:rPr>
                <w:rFonts w:ascii="Times New Roman" w:eastAsia="Times New Roman" w:hAnsi="Times New Roman" w:cs="Times New Roman"/>
                <w:sz w:val="24"/>
              </w:rPr>
              <w:t>Шимма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цхьаьна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болх</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бар:</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йеллачу</w:t>
            </w:r>
            <w:r w:rsidRPr="009551DF">
              <w:rPr>
                <w:rFonts w:ascii="Times New Roman" w:eastAsia="Times New Roman" w:hAnsi="Times New Roman" w:cs="Times New Roman"/>
                <w:spacing w:val="-2"/>
                <w:sz w:val="24"/>
              </w:rPr>
              <w:t xml:space="preserve"> </w:t>
            </w:r>
            <w:r w:rsidRPr="009551DF">
              <w:rPr>
                <w:rFonts w:ascii="Times New Roman" w:eastAsia="Times New Roman" w:hAnsi="Times New Roman" w:cs="Times New Roman"/>
                <w:sz w:val="24"/>
              </w:rPr>
              <w:t>билгалонашца</w:t>
            </w:r>
            <w:r w:rsidRPr="009551DF">
              <w:rPr>
                <w:rFonts w:ascii="Times New Roman" w:eastAsia="Times New Roman" w:hAnsi="Times New Roman" w:cs="Times New Roman"/>
                <w:spacing w:val="-3"/>
                <w:sz w:val="24"/>
              </w:rPr>
              <w:t xml:space="preserve"> </w:t>
            </w:r>
            <w:r w:rsidRPr="009551DF">
              <w:rPr>
                <w:rFonts w:ascii="Times New Roman" w:eastAsia="Times New Roman" w:hAnsi="Times New Roman" w:cs="Times New Roman"/>
                <w:sz w:val="24"/>
              </w:rPr>
              <w:t>аьзнийн</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барта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характеристика</w:t>
            </w:r>
            <w:r w:rsidRPr="009551DF">
              <w:rPr>
                <w:rFonts w:ascii="Times New Roman" w:eastAsia="Times New Roman" w:hAnsi="Times New Roman" w:cs="Times New Roman"/>
                <w:spacing w:val="59"/>
                <w:sz w:val="24"/>
              </w:rPr>
              <w:t xml:space="preserve"> </w:t>
            </w:r>
            <w:r w:rsidRPr="009551DF">
              <w:rPr>
                <w:rFonts w:ascii="Times New Roman" w:eastAsia="Times New Roman" w:hAnsi="Times New Roman" w:cs="Times New Roman"/>
                <w:sz w:val="24"/>
              </w:rPr>
              <w:t>кхочушйар.</w:t>
            </w:r>
          </w:p>
          <w:p w:rsidR="009551DF" w:rsidRPr="009551DF" w:rsidRDefault="009551DF" w:rsidP="009551DF">
            <w:pPr>
              <w:ind w:left="108" w:right="537"/>
              <w:rPr>
                <w:rFonts w:ascii="Times New Roman" w:eastAsia="Times New Roman" w:hAnsi="Times New Roman" w:cs="Times New Roman"/>
                <w:sz w:val="24"/>
              </w:rPr>
            </w:pPr>
            <w:r w:rsidRPr="009551DF">
              <w:rPr>
                <w:rFonts w:ascii="Times New Roman" w:eastAsia="Times New Roman" w:hAnsi="Times New Roman" w:cs="Times New Roman"/>
                <w:sz w:val="24"/>
              </w:rPr>
              <w:t>Аьзнийн-элпийн талламна йеллачу алгоритмана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цхьаьна</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анализ</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кхочушйар.</w:t>
            </w:r>
          </w:p>
          <w:p w:rsidR="009551DF" w:rsidRPr="009551DF" w:rsidRDefault="009551DF" w:rsidP="009551DF">
            <w:pPr>
              <w:ind w:left="108" w:right="4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 болх: деллачу дешнийн аьзнийн-элпийн таллам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дӀабахьар.</w:t>
            </w:r>
          </w:p>
        </w:tc>
        <w:tc>
          <w:tcPr>
            <w:tcW w:w="2995"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3588"/>
        </w:trPr>
        <w:tc>
          <w:tcPr>
            <w:tcW w:w="799"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3.</w:t>
            </w:r>
          </w:p>
        </w:tc>
        <w:tc>
          <w:tcPr>
            <w:tcW w:w="2477" w:type="dxa"/>
          </w:tcPr>
          <w:p w:rsidR="009551DF" w:rsidRPr="009551DF" w:rsidRDefault="009551DF" w:rsidP="009551DF">
            <w:pPr>
              <w:ind w:left="107" w:right="1413"/>
              <w:rPr>
                <w:rFonts w:ascii="Times New Roman" w:eastAsia="Times New Roman" w:hAnsi="Times New Roman" w:cs="Times New Roman"/>
                <w:b/>
                <w:sz w:val="24"/>
              </w:rPr>
            </w:pPr>
            <w:r w:rsidRPr="009551DF">
              <w:rPr>
                <w:rFonts w:ascii="Times New Roman" w:eastAsia="Times New Roman" w:hAnsi="Times New Roman" w:cs="Times New Roman"/>
                <w:b/>
                <w:sz w:val="24"/>
              </w:rPr>
              <w:t>Лексика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4"/>
                <w:sz w:val="24"/>
              </w:rPr>
              <w:t xml:space="preserve"> </w:t>
            </w:r>
            <w:r w:rsidRPr="009551DF">
              <w:rPr>
                <w:rFonts w:ascii="Times New Roman" w:eastAsia="Times New Roman" w:hAnsi="Times New Roman" w:cs="Times New Roman"/>
                <w:b/>
                <w:sz w:val="24"/>
              </w:rPr>
              <w:t>сахьт)</w:t>
            </w:r>
          </w:p>
        </w:tc>
        <w:tc>
          <w:tcPr>
            <w:tcW w:w="3000" w:type="dxa"/>
          </w:tcPr>
          <w:p w:rsidR="009551DF" w:rsidRPr="009551DF" w:rsidRDefault="009551DF" w:rsidP="009551DF">
            <w:pPr>
              <w:ind w:left="110" w:right="195"/>
              <w:rPr>
                <w:rFonts w:ascii="Times New Roman" w:eastAsia="Times New Roman" w:hAnsi="Times New Roman" w:cs="Times New Roman"/>
                <w:sz w:val="24"/>
              </w:rPr>
            </w:pPr>
            <w:r w:rsidRPr="009551DF">
              <w:rPr>
                <w:rFonts w:ascii="Times New Roman" w:eastAsia="Times New Roman" w:hAnsi="Times New Roman" w:cs="Times New Roman"/>
                <w:sz w:val="24"/>
              </w:rPr>
              <w:t>Къамелехь синонимех,</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антонимех, омонимех</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пайдаэцарна</w:t>
            </w:r>
            <w:r w:rsidRPr="009551DF">
              <w:rPr>
                <w:rFonts w:ascii="Times New Roman" w:eastAsia="Times New Roman" w:hAnsi="Times New Roman" w:cs="Times New Roman"/>
                <w:spacing w:val="-5"/>
                <w:sz w:val="24"/>
              </w:rPr>
              <w:t xml:space="preserve"> </w:t>
            </w:r>
            <w:r w:rsidRPr="009551DF">
              <w:rPr>
                <w:rFonts w:ascii="Times New Roman" w:eastAsia="Times New Roman" w:hAnsi="Times New Roman" w:cs="Times New Roman"/>
                <w:sz w:val="24"/>
              </w:rPr>
              <w:t>тӀехь</w:t>
            </w:r>
            <w:r w:rsidRPr="009551DF">
              <w:rPr>
                <w:rFonts w:ascii="Times New Roman" w:eastAsia="Times New Roman" w:hAnsi="Times New Roman" w:cs="Times New Roman"/>
                <w:spacing w:val="-4"/>
                <w:sz w:val="24"/>
              </w:rPr>
              <w:t xml:space="preserve"> </w:t>
            </w:r>
            <w:r w:rsidRPr="009551DF">
              <w:rPr>
                <w:rFonts w:ascii="Times New Roman" w:eastAsia="Times New Roman" w:hAnsi="Times New Roman" w:cs="Times New Roman"/>
                <w:sz w:val="24"/>
              </w:rPr>
              <w:t>тергам.</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Къамелехь дешнийн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чӀагӀделлачу</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цхьаьнакхетарех</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(фразеологизмех)</w:t>
            </w:r>
          </w:p>
          <w:p w:rsidR="009551DF" w:rsidRPr="009551DF" w:rsidRDefault="009551DF" w:rsidP="009551DF">
            <w:pPr>
              <w:ind w:left="110" w:right="246"/>
              <w:rPr>
                <w:rFonts w:ascii="Times New Roman" w:eastAsia="Times New Roman" w:hAnsi="Times New Roman" w:cs="Times New Roman"/>
                <w:sz w:val="24"/>
              </w:rPr>
            </w:pPr>
            <w:r w:rsidRPr="009551DF">
              <w:rPr>
                <w:rFonts w:ascii="Times New Roman" w:eastAsia="Times New Roman" w:hAnsi="Times New Roman" w:cs="Times New Roman"/>
                <w:sz w:val="24"/>
              </w:rPr>
              <w:t>пайдаэцарна тӀехь тергам</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(довзийтар).</w:t>
            </w:r>
          </w:p>
        </w:tc>
        <w:tc>
          <w:tcPr>
            <w:tcW w:w="6670" w:type="dxa"/>
          </w:tcPr>
          <w:p w:rsidR="009551DF" w:rsidRPr="009551DF" w:rsidRDefault="009551DF" w:rsidP="009551DF">
            <w:pPr>
              <w:ind w:left="108" w:right="1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Ӏаморан диалог «Стенна оьшу дешнаш?»</w:t>
            </w:r>
            <w:r w:rsidRPr="009551DF">
              <w:rPr>
                <w:rFonts w:ascii="Times New Roman" w:eastAsia="Times New Roman" w:hAnsi="Times New Roman" w:cs="Times New Roman"/>
                <w:spacing w:val="60"/>
                <w:sz w:val="24"/>
                <w:lang w:val="ru-RU"/>
              </w:rPr>
              <w:t xml:space="preserve"> </w:t>
            </w:r>
            <w:r w:rsidRPr="009551DF">
              <w:rPr>
                <w:rFonts w:ascii="Times New Roman" w:eastAsia="Times New Roman" w:hAnsi="Times New Roman" w:cs="Times New Roman"/>
                <w:sz w:val="24"/>
                <w:lang w:val="ru-RU"/>
              </w:rPr>
              <w:t>Комментареш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йеш, тӀедиллар кхочушдар: текстан предложенера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йукъахдитар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долчохь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хӀотто</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синонимийн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могӀарера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догӀу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харжар,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 харжамах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кхетор.</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дидактикин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p>
          <w:p w:rsidR="009551DF" w:rsidRPr="009551DF" w:rsidRDefault="009551DF" w:rsidP="009551DF">
            <w:pPr>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предложенешкахь дешнаш догӀуш хиларан анализ, дешан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харжам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дика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нисбелла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меттигаш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карор,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карийна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гӀалаташ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нисдар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(уггар нийса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синоним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ind w:left="108" w:right="3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Суьрташца болх: суьрташ шайца догӀучу фразеологизмашца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цхьаьнадалор.</w:t>
            </w:r>
          </w:p>
          <w:p w:rsidR="009551DF" w:rsidRPr="009551DF" w:rsidRDefault="009551DF" w:rsidP="009551DF">
            <w:pPr>
              <w:ind w:left="108" w:right="13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бен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фразеологизмаш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маьӀнаш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цхьаьнадалор.</w:t>
            </w:r>
          </w:p>
          <w:p w:rsidR="009551DF" w:rsidRPr="009551DF" w:rsidRDefault="009551DF" w:rsidP="009551DF">
            <w:pPr>
              <w:spacing w:line="257" w:lineRule="exact"/>
              <w:ind w:left="16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тексташкахь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фразеологизмаш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лахар.</w:t>
            </w:r>
          </w:p>
        </w:tc>
        <w:tc>
          <w:tcPr>
            <w:tcW w:w="2995"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tblGrid>
      <w:tr w:rsidR="009551DF" w:rsidRPr="009551DF" w:rsidTr="00EF0B46">
        <w:trPr>
          <w:trHeight w:val="828"/>
        </w:trPr>
        <w:tc>
          <w:tcPr>
            <w:tcW w:w="799" w:type="dxa"/>
          </w:tcPr>
          <w:p w:rsidR="009551DF" w:rsidRPr="009551DF" w:rsidRDefault="009551DF" w:rsidP="009551DF">
            <w:pPr>
              <w:rPr>
                <w:rFonts w:ascii="Times New Roman" w:eastAsia="Times New Roman" w:hAnsi="Times New Roman" w:cs="Times New Roman"/>
                <w:sz w:val="24"/>
                <w:lang w:val="ru-RU"/>
              </w:rPr>
            </w:pPr>
          </w:p>
        </w:tc>
        <w:tc>
          <w:tcPr>
            <w:tcW w:w="2477" w:type="dxa"/>
          </w:tcPr>
          <w:p w:rsidR="009551DF" w:rsidRPr="009551DF" w:rsidRDefault="009551DF" w:rsidP="009551DF">
            <w:pPr>
              <w:rPr>
                <w:rFonts w:ascii="Times New Roman" w:eastAsia="Times New Roman" w:hAnsi="Times New Roman" w:cs="Times New Roman"/>
                <w:sz w:val="24"/>
                <w:lang w:val="ru-RU"/>
              </w:rPr>
            </w:pPr>
          </w:p>
        </w:tc>
        <w:tc>
          <w:tcPr>
            <w:tcW w:w="3000" w:type="dxa"/>
          </w:tcPr>
          <w:p w:rsidR="009551DF" w:rsidRPr="009551DF" w:rsidRDefault="009551DF" w:rsidP="009551DF">
            <w:pPr>
              <w:rPr>
                <w:rFonts w:ascii="Times New Roman" w:eastAsia="Times New Roman" w:hAnsi="Times New Roman" w:cs="Times New Roman"/>
                <w:sz w:val="24"/>
                <w:lang w:val="ru-RU"/>
              </w:rPr>
            </w:pPr>
          </w:p>
        </w:tc>
        <w:tc>
          <w:tcPr>
            <w:tcW w:w="6670" w:type="dxa"/>
          </w:tcPr>
          <w:p w:rsidR="009551DF" w:rsidRPr="009551DF" w:rsidRDefault="009551DF" w:rsidP="009551DF">
            <w:pPr>
              <w:spacing w:line="275"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Кхоллараллин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фразеологизман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йукъа</w:t>
            </w:r>
          </w:p>
          <w:p w:rsidR="009551DF" w:rsidRPr="009551DF" w:rsidRDefault="009551DF" w:rsidP="009551DF">
            <w:pPr>
              <w:spacing w:line="270" w:lineRule="atLeast"/>
              <w:ind w:left="108" w:right="86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догӀучу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маьӀнех</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ма-дарра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кхетаран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буха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забарийн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шайн суьрташ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кхоллар (дахкар).</w:t>
            </w:r>
          </w:p>
        </w:tc>
        <w:tc>
          <w:tcPr>
            <w:tcW w:w="2995"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4692"/>
        </w:trPr>
        <w:tc>
          <w:tcPr>
            <w:tcW w:w="799"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4.</w:t>
            </w:r>
          </w:p>
        </w:tc>
        <w:tc>
          <w:tcPr>
            <w:tcW w:w="2477" w:type="dxa"/>
          </w:tcPr>
          <w:p w:rsidR="009551DF" w:rsidRPr="009551DF" w:rsidRDefault="009551DF" w:rsidP="009551DF">
            <w:pPr>
              <w:ind w:left="107" w:right="95"/>
              <w:rPr>
                <w:rFonts w:ascii="Times New Roman" w:eastAsia="Times New Roman" w:hAnsi="Times New Roman" w:cs="Times New Roman"/>
                <w:b/>
                <w:sz w:val="24"/>
              </w:rPr>
            </w:pPr>
            <w:r w:rsidRPr="009551DF">
              <w:rPr>
                <w:rFonts w:ascii="Times New Roman" w:eastAsia="Times New Roman" w:hAnsi="Times New Roman" w:cs="Times New Roman"/>
                <w:b/>
                <w:sz w:val="24"/>
              </w:rPr>
              <w:t>Дешан</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pacing w:val="-1"/>
                <w:sz w:val="24"/>
              </w:rPr>
              <w:t>хӀоттам(морфемика)</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(3</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000" w:type="dxa"/>
          </w:tcPr>
          <w:p w:rsidR="009551DF" w:rsidRPr="009551DF" w:rsidRDefault="009551DF" w:rsidP="009551DF">
            <w:pPr>
              <w:ind w:left="110"/>
              <w:rPr>
                <w:rFonts w:ascii="Times New Roman" w:eastAsia="Times New Roman" w:hAnsi="Times New Roman" w:cs="Times New Roman"/>
                <w:sz w:val="24"/>
              </w:rPr>
            </w:pPr>
            <w:r w:rsidRPr="009551DF">
              <w:rPr>
                <w:rFonts w:ascii="Times New Roman" w:eastAsia="Times New Roman" w:hAnsi="Times New Roman" w:cs="Times New Roman"/>
                <w:sz w:val="24"/>
              </w:rPr>
              <w:t>Хийцалучу дешнийн</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хӀоттам, морфемаш атта</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къасталучу</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дешнашкахь</w:t>
            </w:r>
            <w:r w:rsidRPr="009551DF">
              <w:rPr>
                <w:rFonts w:ascii="Times New Roman" w:eastAsia="Times New Roman" w:hAnsi="Times New Roman" w:cs="Times New Roman"/>
                <w:spacing w:val="-57"/>
                <w:sz w:val="24"/>
              </w:rPr>
              <w:t xml:space="preserve"> </w:t>
            </w:r>
            <w:r w:rsidRPr="009551DF">
              <w:rPr>
                <w:rFonts w:ascii="Times New Roman" w:eastAsia="Times New Roman" w:hAnsi="Times New Roman" w:cs="Times New Roman"/>
                <w:sz w:val="24"/>
              </w:rPr>
              <w:t>орамаш, дешхьалхенаш,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суффиксаш, чаккхенаш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билгалйахар (Ӏамийнарг</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карладаккхар).</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лард.</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Чолхе</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(довзийтар).</w:t>
            </w:r>
          </w:p>
        </w:tc>
        <w:tc>
          <w:tcPr>
            <w:tcW w:w="6670" w:type="dxa"/>
          </w:tcPr>
          <w:p w:rsidR="009551DF" w:rsidRPr="009551DF" w:rsidRDefault="009551DF" w:rsidP="009551DF">
            <w:pPr>
              <w:spacing w:line="275"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Ӏаморан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диалог:</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муьлха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девза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вайна?»,</w:t>
            </w:r>
          </w:p>
          <w:p w:rsidR="009551DF" w:rsidRPr="009551DF" w:rsidRDefault="009551DF" w:rsidP="009551DF">
            <w:pPr>
              <w:ind w:left="108" w:right="4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диалог дӀайахарехь дешан дакъойх Ӏамийнарг карладоккху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некъ, билгалдаккхаран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некъ).</w:t>
            </w:r>
          </w:p>
          <w:p w:rsidR="009551DF" w:rsidRPr="009551DF" w:rsidRDefault="009551DF" w:rsidP="009551DF">
            <w:pPr>
              <w:ind w:left="108" w:right="12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Дешан лард йовзийтар, «дешан лард» кхетам йукъабалор.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гӀуллакхдар: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алгоритм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хӀоттор.</w:t>
            </w:r>
          </w:p>
          <w:p w:rsidR="009551DF" w:rsidRPr="009551DF" w:rsidRDefault="009551DF" w:rsidP="009551DF">
            <w:pPr>
              <w:ind w:left="108" w:right="53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хӀоттийнчу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алгоритмаца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дешан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хӀоттамца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дӀадахьар.</w:t>
            </w:r>
          </w:p>
          <w:p w:rsidR="009551DF" w:rsidRPr="009551DF" w:rsidRDefault="009551DF" w:rsidP="009551DF">
            <w:pPr>
              <w:ind w:left="108" w:right="28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дешан хӀоттамна бинчу талламехь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гӀалаташ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лахар.</w:t>
            </w:r>
          </w:p>
          <w:p w:rsidR="009551DF" w:rsidRPr="009551DF" w:rsidRDefault="009551DF" w:rsidP="009551DF">
            <w:pPr>
              <w:spacing w:before="1"/>
              <w:ind w:left="108" w:right="15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Вовше таллам а беш, хӀораммо ша кхочушбен болх: далийнчу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лард къастор.</w:t>
            </w:r>
          </w:p>
          <w:p w:rsidR="009551DF" w:rsidRPr="009551DF" w:rsidRDefault="009551DF" w:rsidP="009551DF">
            <w:pPr>
              <w:ind w:left="108" w:right="873"/>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Ӏаморан диалог: «Муьлхачу дешнех ала мегар ду чолхе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дешнаш?».</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«Чолхе</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кхетам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йукъабалор.</w:t>
            </w:r>
          </w:p>
          <w:p w:rsidR="009551DF" w:rsidRPr="009551DF" w:rsidRDefault="009551DF" w:rsidP="009551DF">
            <w:pPr>
              <w:spacing w:line="276" w:lineRule="exact"/>
              <w:ind w:left="108" w:right="95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 бен болх: далийнчу дешнашна йукъахь чолхе</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p>
        </w:tc>
        <w:tc>
          <w:tcPr>
            <w:tcW w:w="2995"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2760"/>
        </w:trPr>
        <w:tc>
          <w:tcPr>
            <w:tcW w:w="799"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t>5.</w:t>
            </w:r>
          </w:p>
        </w:tc>
        <w:tc>
          <w:tcPr>
            <w:tcW w:w="2477" w:type="dxa"/>
          </w:tcPr>
          <w:p w:rsidR="009551DF" w:rsidRPr="009551DF" w:rsidRDefault="009551DF" w:rsidP="009551DF">
            <w:pPr>
              <w:ind w:left="107" w:right="1072"/>
              <w:rPr>
                <w:rFonts w:ascii="Times New Roman" w:eastAsia="Times New Roman" w:hAnsi="Times New Roman" w:cs="Times New Roman"/>
                <w:b/>
                <w:sz w:val="24"/>
              </w:rPr>
            </w:pPr>
            <w:r w:rsidRPr="009551DF">
              <w:rPr>
                <w:rFonts w:ascii="Times New Roman" w:eastAsia="Times New Roman" w:hAnsi="Times New Roman" w:cs="Times New Roman"/>
                <w:b/>
                <w:sz w:val="24"/>
              </w:rPr>
              <w:t>Морфологи</w:t>
            </w:r>
            <w:r w:rsidRPr="009551DF">
              <w:rPr>
                <w:rFonts w:ascii="Times New Roman" w:eastAsia="Times New Roman" w:hAnsi="Times New Roman" w:cs="Times New Roman"/>
                <w:b/>
                <w:spacing w:val="-58"/>
                <w:sz w:val="24"/>
              </w:rPr>
              <w:t xml:space="preserve"> </w:t>
            </w:r>
            <w:r w:rsidRPr="009551DF">
              <w:rPr>
                <w:rFonts w:ascii="Times New Roman" w:eastAsia="Times New Roman" w:hAnsi="Times New Roman" w:cs="Times New Roman"/>
                <w:b/>
                <w:sz w:val="24"/>
              </w:rPr>
              <w:t>(16</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000" w:type="dxa"/>
          </w:tcPr>
          <w:p w:rsidR="009551DF" w:rsidRPr="009551DF" w:rsidRDefault="009551DF" w:rsidP="009551DF">
            <w:pPr>
              <w:ind w:left="110" w:right="27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Коьрта а, гӀуллакхан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къамелан дакъош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(йуьхьанцара</w:t>
            </w:r>
            <w:r w:rsidRPr="009551DF">
              <w:rPr>
                <w:rFonts w:ascii="Times New Roman" w:eastAsia="Times New Roman" w:hAnsi="Times New Roman" w:cs="Times New Roman"/>
                <w:spacing w:val="-14"/>
                <w:sz w:val="24"/>
                <w:lang w:val="ru-RU"/>
              </w:rPr>
              <w:t xml:space="preserve"> </w:t>
            </w:r>
            <w:r w:rsidRPr="009551DF">
              <w:rPr>
                <w:rFonts w:ascii="Times New Roman" w:eastAsia="Times New Roman" w:hAnsi="Times New Roman" w:cs="Times New Roman"/>
                <w:sz w:val="24"/>
                <w:lang w:val="ru-RU"/>
              </w:rPr>
              <w:t>довзийтар).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ЦӀердош. ЦӀердешнийн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легар. 1, 2, 3, 4­чу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легарийн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цӀердешнаш.</w:t>
            </w:r>
          </w:p>
          <w:p w:rsidR="009551DF" w:rsidRPr="009551DF" w:rsidRDefault="009551DF" w:rsidP="009551DF">
            <w:pPr>
              <w:ind w:left="110" w:right="10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Долахь</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легар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фамилеш).</w:t>
            </w:r>
          </w:p>
        </w:tc>
        <w:tc>
          <w:tcPr>
            <w:tcW w:w="6670" w:type="dxa"/>
          </w:tcPr>
          <w:p w:rsidR="009551DF" w:rsidRPr="009551DF" w:rsidRDefault="009551DF" w:rsidP="009551DF">
            <w:pPr>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«Къамелан дакъош» таблицица болх,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таблицин чулацаман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анализ.</w:t>
            </w:r>
          </w:p>
          <w:p w:rsidR="009551DF" w:rsidRPr="009551DF" w:rsidRDefault="009551DF" w:rsidP="009551DF">
            <w:pPr>
              <w:ind w:left="108" w:right="53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дешнаш тобанашкахь цхьаьнатоха бух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карор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дерзорхьама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тайп-тайпанчу</w:t>
            </w:r>
          </w:p>
          <w:p w:rsidR="009551DF" w:rsidRPr="009551DF" w:rsidRDefault="009551DF" w:rsidP="009551DF">
            <w:pPr>
              <w:ind w:left="108" w:right="82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билгалонех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пайдаэца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мега,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масала: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къамелан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дакъошца;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цӀердешнашна - классашца, терахьашца, легаршца,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хандешнашна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хаттаршца, хенашца).</w:t>
            </w:r>
          </w:p>
          <w:p w:rsidR="009551DF" w:rsidRPr="009551DF" w:rsidRDefault="009551DF" w:rsidP="009551DF">
            <w:pPr>
              <w:ind w:left="108" w:right="5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spacing w:line="257"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характеристикаш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p>
        </w:tc>
        <w:tc>
          <w:tcPr>
            <w:tcW w:w="2995"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tblGrid>
      <w:tr w:rsidR="009551DF" w:rsidRPr="009551DF" w:rsidTr="00EF0B46">
        <w:trPr>
          <w:trHeight w:val="2207"/>
        </w:trPr>
        <w:tc>
          <w:tcPr>
            <w:tcW w:w="799" w:type="dxa"/>
            <w:vMerge w:val="restart"/>
          </w:tcPr>
          <w:p w:rsidR="009551DF" w:rsidRPr="009551DF" w:rsidRDefault="009551DF" w:rsidP="009551DF">
            <w:pPr>
              <w:rPr>
                <w:rFonts w:ascii="Times New Roman" w:eastAsia="Times New Roman" w:hAnsi="Times New Roman" w:cs="Times New Roman"/>
                <w:sz w:val="24"/>
                <w:lang w:val="ru-RU"/>
              </w:rPr>
            </w:pPr>
          </w:p>
        </w:tc>
        <w:tc>
          <w:tcPr>
            <w:tcW w:w="2477" w:type="dxa"/>
            <w:vMerge w:val="restart"/>
          </w:tcPr>
          <w:p w:rsidR="009551DF" w:rsidRPr="009551DF" w:rsidRDefault="009551DF" w:rsidP="009551DF">
            <w:pPr>
              <w:rPr>
                <w:rFonts w:ascii="Times New Roman" w:eastAsia="Times New Roman" w:hAnsi="Times New Roman" w:cs="Times New Roman"/>
                <w:sz w:val="24"/>
                <w:lang w:val="ru-RU"/>
              </w:rPr>
            </w:pPr>
          </w:p>
        </w:tc>
        <w:tc>
          <w:tcPr>
            <w:tcW w:w="3000" w:type="dxa"/>
          </w:tcPr>
          <w:p w:rsidR="009551DF" w:rsidRPr="009551DF" w:rsidRDefault="009551DF" w:rsidP="009551DF">
            <w:pPr>
              <w:ind w:left="110" w:right="13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Лаамаза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лааме а билгалдешнаш.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Билгалдешнийн легар.1,2-</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чу</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легаран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билгалдешнаш.</w:t>
            </w:r>
          </w:p>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Легалуш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доцу</w:t>
            </w:r>
          </w:p>
          <w:p w:rsidR="009551DF" w:rsidRPr="009551DF" w:rsidRDefault="009551DF" w:rsidP="009551DF">
            <w:pPr>
              <w:spacing w:line="270" w:lineRule="atLeast"/>
              <w:ind w:left="110" w:right="403"/>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билгалдешнаш (хьенан?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стенан? хаттаршна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жоп</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лун билгалдешнаш).</w:t>
            </w:r>
          </w:p>
        </w:tc>
        <w:tc>
          <w:tcPr>
            <w:tcW w:w="6670" w:type="dxa"/>
            <w:vMerge w:val="restart"/>
          </w:tcPr>
          <w:p w:rsidR="009551DF" w:rsidRPr="009551DF" w:rsidRDefault="009551DF" w:rsidP="009551DF">
            <w:pPr>
              <w:spacing w:line="275"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цхьаьнайалор.</w:t>
            </w:r>
          </w:p>
          <w:p w:rsidR="009551DF" w:rsidRPr="009551DF" w:rsidRDefault="009551DF" w:rsidP="009551DF">
            <w:pPr>
              <w:ind w:left="108" w:right="10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Работа в парах: цӀердешнаш тайп-тайпанчу баххашца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тобанашка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дерзор.</w:t>
            </w:r>
          </w:p>
          <w:p w:rsidR="009551DF" w:rsidRPr="009551DF" w:rsidRDefault="009551DF" w:rsidP="009551DF">
            <w:pPr>
              <w:ind w:left="108" w:right="192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Шардар: текстехь билгалйинчу грамматикин</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характеристикашца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цӀердешнаш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p>
          <w:p w:rsidR="009551DF" w:rsidRPr="009551DF" w:rsidRDefault="009551DF" w:rsidP="009551DF">
            <w:pPr>
              <w:ind w:left="108" w:right="8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Дифференцированни тӀедиллар: цӀердешнийн могӀарехь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совнах цӀердош карор – тобанехь кхечу дешнийн 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грамматикин билгалонех муьлхха а цхьаъ йоцу цӀердош.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къастор.</w:t>
            </w:r>
          </w:p>
          <w:p w:rsidR="009551DF" w:rsidRPr="009551DF" w:rsidRDefault="009551DF" w:rsidP="009551DF">
            <w:pPr>
              <w:spacing w:before="1"/>
              <w:ind w:left="108" w:right="67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Комментареш а йеш, билгалдешан кеп цӀердешан кепаца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цхьаьнайалоран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кхочушдар.</w:t>
            </w:r>
          </w:p>
          <w:p w:rsidR="009551DF" w:rsidRPr="009551DF" w:rsidRDefault="009551DF" w:rsidP="009551DF">
            <w:pPr>
              <w:ind w:left="108" w:right="71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дидактикин текстан анализ, текстехь</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лааме а, лаамаза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билгалдешнаш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хандешан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Комментарешца тӀедиллар кхочушдар: хандешнаш а, церан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характеристикаш цхьаьнайалор.</w:t>
            </w:r>
          </w:p>
          <w:p w:rsidR="009551DF" w:rsidRPr="009551DF" w:rsidRDefault="009551DF" w:rsidP="009551DF">
            <w:pPr>
              <w:ind w:left="108" w:right="4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хандешнаш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цхьаьнатохар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(хенашца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 билгалзачу</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кепаца).</w:t>
            </w:r>
          </w:p>
          <w:p w:rsidR="009551DF" w:rsidRPr="009551DF" w:rsidRDefault="009551DF" w:rsidP="009551DF">
            <w:pPr>
              <w:spacing w:before="1"/>
              <w:ind w:left="108" w:right="112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кхочушдар:</w:t>
            </w:r>
            <w:r w:rsidRPr="009551DF">
              <w:rPr>
                <w:rFonts w:ascii="Times New Roman" w:eastAsia="Times New Roman" w:hAnsi="Times New Roman" w:cs="Times New Roman"/>
                <w:spacing w:val="54"/>
                <w:sz w:val="24"/>
                <w:lang w:val="ru-RU"/>
              </w:rPr>
              <w:t xml:space="preserve"> </w:t>
            </w:r>
            <w:r w:rsidRPr="009551DF">
              <w:rPr>
                <w:rFonts w:ascii="Times New Roman" w:eastAsia="Times New Roman" w:hAnsi="Times New Roman" w:cs="Times New Roman"/>
                <w:sz w:val="24"/>
                <w:lang w:val="ru-RU"/>
              </w:rPr>
              <w:t>текстехь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хандешнаш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хиларехула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анализ.</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Куцдешнашна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маьӀна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билгалдар.</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цӀердешнийн,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хандешнийн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билгалонаш къастор.</w:t>
            </w:r>
          </w:p>
          <w:p w:rsidR="009551DF" w:rsidRPr="009551DF" w:rsidRDefault="009551DF" w:rsidP="009551DF">
            <w:pPr>
              <w:spacing w:line="275"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Дифференцированни</w:t>
            </w:r>
            <w:r w:rsidRPr="009551DF">
              <w:rPr>
                <w:rFonts w:ascii="Times New Roman" w:eastAsia="Times New Roman" w:hAnsi="Times New Roman" w:cs="Times New Roman"/>
                <w:spacing w:val="51"/>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цӀердешнийн,</w:t>
            </w:r>
          </w:p>
          <w:p w:rsidR="009551DF" w:rsidRPr="009551DF" w:rsidRDefault="009551DF" w:rsidP="009551DF">
            <w:pPr>
              <w:ind w:left="108" w:right="82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хандешнийн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грамматикин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билгалонаш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къасторехь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гӀалаташ лахар.</w:t>
            </w:r>
          </w:p>
          <w:p w:rsidR="009551DF" w:rsidRPr="009551DF" w:rsidRDefault="009551DF" w:rsidP="009551DF">
            <w:pPr>
              <w:ind w:left="108" w:right="79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 болх: кхетам (легар, хандешан билгалза кеп,</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 д. кх.) 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йоццучу характеристикаца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цхьаьнабалор.</w:t>
            </w:r>
          </w:p>
        </w:tc>
        <w:tc>
          <w:tcPr>
            <w:tcW w:w="2995" w:type="dxa"/>
            <w:vMerge w:val="restart"/>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828"/>
        </w:trPr>
        <w:tc>
          <w:tcPr>
            <w:tcW w:w="799"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477"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000" w:type="dxa"/>
          </w:tcPr>
          <w:p w:rsidR="009551DF" w:rsidRPr="009551DF" w:rsidRDefault="009551DF" w:rsidP="009551DF">
            <w:pPr>
              <w:ind w:left="110" w:right="34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Терахьдош. Масаллин 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рогӀаллин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line="257"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терахьдешнаш.</w:t>
            </w:r>
          </w:p>
        </w:tc>
        <w:tc>
          <w:tcPr>
            <w:tcW w:w="6670"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995"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r>
      <w:tr w:rsidR="009551DF" w:rsidRPr="009551DF" w:rsidTr="00EF0B46">
        <w:trPr>
          <w:trHeight w:val="1655"/>
        </w:trPr>
        <w:tc>
          <w:tcPr>
            <w:tcW w:w="799"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477"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000" w:type="dxa"/>
          </w:tcPr>
          <w:p w:rsidR="009551DF" w:rsidRPr="009551DF" w:rsidRDefault="009551DF" w:rsidP="009551DF">
            <w:pPr>
              <w:ind w:left="110" w:right="4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ЦӀерметдош. Йаххьийн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цӀерметдешнаш</w:t>
            </w:r>
          </w:p>
          <w:p w:rsidR="009551DF" w:rsidRPr="009551DF" w:rsidRDefault="009551DF" w:rsidP="009551DF">
            <w:pPr>
              <w:spacing w:line="270" w:lineRule="atLeast"/>
              <w:ind w:left="110" w:right="11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(карладаккхар). Цхьаллин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 дукхаллин а терахьан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йаххьийн</w:t>
            </w:r>
            <w:r w:rsidRPr="009551DF">
              <w:rPr>
                <w:rFonts w:ascii="Times New Roman" w:eastAsia="Times New Roman" w:hAnsi="Times New Roman" w:cs="Times New Roman"/>
                <w:spacing w:val="-10"/>
                <w:sz w:val="24"/>
                <w:lang w:val="ru-RU"/>
              </w:rPr>
              <w:t xml:space="preserve"> </w:t>
            </w:r>
            <w:r w:rsidRPr="009551DF">
              <w:rPr>
                <w:rFonts w:ascii="Times New Roman" w:eastAsia="Times New Roman" w:hAnsi="Times New Roman" w:cs="Times New Roman"/>
                <w:sz w:val="24"/>
                <w:lang w:val="ru-RU"/>
              </w:rPr>
              <w:t>цӀерметдешнийн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дожаршца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хийцадалар.</w:t>
            </w:r>
          </w:p>
        </w:tc>
        <w:tc>
          <w:tcPr>
            <w:tcW w:w="6670"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995"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r>
      <w:tr w:rsidR="009551DF" w:rsidRPr="009551DF" w:rsidTr="00EF0B46">
        <w:trPr>
          <w:trHeight w:val="1380"/>
        </w:trPr>
        <w:tc>
          <w:tcPr>
            <w:tcW w:w="799"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477"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3000"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Хандош.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Хандешан</w:t>
            </w:r>
          </w:p>
          <w:p w:rsidR="009551DF" w:rsidRPr="009551DF" w:rsidRDefault="009551DF" w:rsidP="009551DF">
            <w:pPr>
              <w:ind w:left="110" w:right="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билгалза кеп. Хандешнийн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карара,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йахана,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йогӀу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хан.</w:t>
            </w:r>
          </w:p>
          <w:p w:rsidR="009551DF" w:rsidRPr="009551DF" w:rsidRDefault="009551DF" w:rsidP="009551DF">
            <w:pPr>
              <w:spacing w:line="270" w:lineRule="atLeast"/>
              <w:ind w:left="110" w:right="677"/>
              <w:rPr>
                <w:rFonts w:ascii="Times New Roman" w:eastAsia="Times New Roman" w:hAnsi="Times New Roman" w:cs="Times New Roman"/>
                <w:sz w:val="24"/>
              </w:rPr>
            </w:pPr>
            <w:r w:rsidRPr="009551DF">
              <w:rPr>
                <w:rFonts w:ascii="Times New Roman" w:eastAsia="Times New Roman" w:hAnsi="Times New Roman" w:cs="Times New Roman"/>
                <w:sz w:val="24"/>
              </w:rPr>
              <w:t>Хандешнаш хенашца</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хийцадалар.</w:t>
            </w:r>
          </w:p>
        </w:tc>
        <w:tc>
          <w:tcPr>
            <w:tcW w:w="6670"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2995" w:type="dxa"/>
            <w:vMerge/>
            <w:tcBorders>
              <w:top w:val="nil"/>
            </w:tcBorders>
          </w:tcPr>
          <w:p w:rsidR="009551DF" w:rsidRPr="009551DF" w:rsidRDefault="009551DF" w:rsidP="009551DF">
            <w:pPr>
              <w:rPr>
                <w:rFonts w:ascii="Times New Roman" w:eastAsia="Times New Roman" w:hAnsi="Times New Roman" w:cs="Times New Roman"/>
                <w:sz w:val="2"/>
                <w:szCs w:val="2"/>
              </w:rPr>
            </w:pPr>
          </w:p>
        </w:tc>
      </w:tr>
      <w:tr w:rsidR="009551DF" w:rsidRPr="009551DF" w:rsidTr="00EF0B46">
        <w:trPr>
          <w:trHeight w:val="827"/>
        </w:trPr>
        <w:tc>
          <w:tcPr>
            <w:tcW w:w="799"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2477"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3000" w:type="dxa"/>
          </w:tcPr>
          <w:p w:rsidR="009551DF" w:rsidRPr="009551DF" w:rsidRDefault="009551DF" w:rsidP="009551DF">
            <w:pPr>
              <w:spacing w:line="276" w:lineRule="exact"/>
              <w:ind w:left="110" w:right="156"/>
              <w:rPr>
                <w:rFonts w:ascii="Times New Roman" w:eastAsia="Times New Roman" w:hAnsi="Times New Roman" w:cs="Times New Roman"/>
                <w:sz w:val="24"/>
              </w:rPr>
            </w:pPr>
            <w:r w:rsidRPr="009551DF">
              <w:rPr>
                <w:rFonts w:ascii="Times New Roman" w:eastAsia="Times New Roman" w:hAnsi="Times New Roman" w:cs="Times New Roman"/>
                <w:sz w:val="24"/>
              </w:rPr>
              <w:t>Куцдош (йукъара кхетам).</w:t>
            </w:r>
            <w:r w:rsidRPr="009551DF">
              <w:rPr>
                <w:rFonts w:ascii="Times New Roman" w:eastAsia="Times New Roman" w:hAnsi="Times New Roman" w:cs="Times New Roman"/>
                <w:spacing w:val="-58"/>
                <w:sz w:val="24"/>
              </w:rPr>
              <w:t xml:space="preserve"> </w:t>
            </w:r>
            <w:r w:rsidRPr="009551DF">
              <w:rPr>
                <w:rFonts w:ascii="Times New Roman" w:eastAsia="Times New Roman" w:hAnsi="Times New Roman" w:cs="Times New Roman"/>
                <w:sz w:val="24"/>
              </w:rPr>
              <w:t>МаьӀна, хаттарш,</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къамелехь</w:t>
            </w:r>
            <w:r w:rsidRPr="009551DF">
              <w:rPr>
                <w:rFonts w:ascii="Times New Roman" w:eastAsia="Times New Roman" w:hAnsi="Times New Roman" w:cs="Times New Roman"/>
                <w:spacing w:val="-1"/>
                <w:sz w:val="24"/>
              </w:rPr>
              <w:t xml:space="preserve"> </w:t>
            </w:r>
            <w:r w:rsidRPr="009551DF">
              <w:rPr>
                <w:rFonts w:ascii="Times New Roman" w:eastAsia="Times New Roman" w:hAnsi="Times New Roman" w:cs="Times New Roman"/>
                <w:sz w:val="24"/>
              </w:rPr>
              <w:t>пайдаэцар.</w:t>
            </w:r>
          </w:p>
        </w:tc>
        <w:tc>
          <w:tcPr>
            <w:tcW w:w="6670"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2995" w:type="dxa"/>
            <w:vMerge/>
            <w:tcBorders>
              <w:top w:val="nil"/>
            </w:tcBorders>
          </w:tcPr>
          <w:p w:rsidR="009551DF" w:rsidRPr="009551DF" w:rsidRDefault="009551DF" w:rsidP="009551DF">
            <w:pPr>
              <w:rPr>
                <w:rFonts w:ascii="Times New Roman" w:eastAsia="Times New Roman" w:hAnsi="Times New Roman" w:cs="Times New Roman"/>
                <w:sz w:val="2"/>
                <w:szCs w:val="2"/>
              </w:rPr>
            </w:pPr>
          </w:p>
        </w:tc>
      </w:tr>
      <w:tr w:rsidR="009551DF" w:rsidRPr="009551DF" w:rsidTr="00EF0B46">
        <w:trPr>
          <w:trHeight w:val="1932"/>
        </w:trPr>
        <w:tc>
          <w:tcPr>
            <w:tcW w:w="799"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2477" w:type="dxa"/>
            <w:vMerge/>
            <w:tcBorders>
              <w:top w:val="nil"/>
            </w:tcBorders>
          </w:tcPr>
          <w:p w:rsidR="009551DF" w:rsidRPr="009551DF" w:rsidRDefault="009551DF" w:rsidP="009551DF">
            <w:pPr>
              <w:rPr>
                <w:rFonts w:ascii="Times New Roman" w:eastAsia="Times New Roman" w:hAnsi="Times New Roman" w:cs="Times New Roman"/>
                <w:sz w:val="2"/>
                <w:szCs w:val="2"/>
              </w:rPr>
            </w:pPr>
          </w:p>
        </w:tc>
        <w:tc>
          <w:tcPr>
            <w:tcW w:w="3000" w:type="dxa"/>
          </w:tcPr>
          <w:p w:rsidR="009551DF" w:rsidRPr="009551DF" w:rsidRDefault="009551DF" w:rsidP="009551DF">
            <w:pPr>
              <w:spacing w:line="275"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ДештӀаьхье.</w:t>
            </w:r>
          </w:p>
          <w:p w:rsidR="009551DF" w:rsidRPr="009551DF" w:rsidRDefault="009551DF" w:rsidP="009551DF">
            <w:pPr>
              <w:ind w:left="110" w:right="16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Хуттург. Цхьалхе а, чолхе</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 предложенешкахь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хуттургаш.</w:t>
            </w:r>
          </w:p>
          <w:p w:rsidR="009551DF" w:rsidRPr="009551DF" w:rsidRDefault="009551DF" w:rsidP="009551DF">
            <w:pPr>
              <w:ind w:left="110" w:right="32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 xml:space="preserve">Дакъалгаш </w:t>
            </w:r>
            <w:r w:rsidRPr="009551DF">
              <w:rPr>
                <w:rFonts w:ascii="Times New Roman" w:eastAsia="Times New Roman" w:hAnsi="Times New Roman" w:cs="Times New Roman"/>
                <w:i/>
                <w:sz w:val="24"/>
                <w:lang w:val="ru-RU"/>
              </w:rPr>
              <w:t xml:space="preserve">ца, ма,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маьӀна.</w:t>
            </w:r>
          </w:p>
        </w:tc>
        <w:tc>
          <w:tcPr>
            <w:tcW w:w="6670" w:type="dxa"/>
            <w:vMerge/>
            <w:tcBorders>
              <w:top w:val="nil"/>
            </w:tcBorders>
          </w:tcPr>
          <w:p w:rsidR="009551DF" w:rsidRPr="009551DF" w:rsidRDefault="009551DF" w:rsidP="009551DF">
            <w:pPr>
              <w:rPr>
                <w:rFonts w:ascii="Times New Roman" w:eastAsia="Times New Roman" w:hAnsi="Times New Roman" w:cs="Times New Roman"/>
                <w:sz w:val="2"/>
                <w:szCs w:val="2"/>
                <w:lang w:val="ru-RU"/>
              </w:rPr>
            </w:pPr>
          </w:p>
        </w:tc>
        <w:tc>
          <w:tcPr>
            <w:tcW w:w="2995"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tblGrid>
      <w:tr w:rsidR="009551DF" w:rsidRPr="009551DF" w:rsidTr="00EF0B46">
        <w:trPr>
          <w:trHeight w:val="8003"/>
        </w:trPr>
        <w:tc>
          <w:tcPr>
            <w:tcW w:w="799" w:type="dxa"/>
          </w:tcPr>
          <w:p w:rsidR="009551DF" w:rsidRPr="009551DF" w:rsidRDefault="009551DF" w:rsidP="009551DF">
            <w:pPr>
              <w:spacing w:line="275" w:lineRule="exact"/>
              <w:ind w:left="107"/>
              <w:rPr>
                <w:rFonts w:ascii="Times New Roman" w:eastAsia="Times New Roman" w:hAnsi="Times New Roman" w:cs="Times New Roman"/>
                <w:sz w:val="24"/>
              </w:rPr>
            </w:pPr>
            <w:r w:rsidRPr="009551DF">
              <w:rPr>
                <w:rFonts w:ascii="Times New Roman" w:eastAsia="Times New Roman" w:hAnsi="Times New Roman" w:cs="Times New Roman"/>
                <w:sz w:val="24"/>
              </w:rPr>
              <w:lastRenderedPageBreak/>
              <w:t>6.</w:t>
            </w:r>
          </w:p>
        </w:tc>
        <w:tc>
          <w:tcPr>
            <w:tcW w:w="2477" w:type="dxa"/>
          </w:tcPr>
          <w:p w:rsidR="009551DF" w:rsidRPr="009551DF" w:rsidRDefault="009551DF" w:rsidP="009551DF">
            <w:pPr>
              <w:ind w:left="107" w:right="1162"/>
              <w:rPr>
                <w:rFonts w:ascii="Times New Roman" w:eastAsia="Times New Roman" w:hAnsi="Times New Roman" w:cs="Times New Roman"/>
                <w:b/>
                <w:sz w:val="24"/>
              </w:rPr>
            </w:pPr>
            <w:r w:rsidRPr="009551DF">
              <w:rPr>
                <w:rFonts w:ascii="Times New Roman" w:eastAsia="Times New Roman" w:hAnsi="Times New Roman" w:cs="Times New Roman"/>
                <w:b/>
                <w:sz w:val="24"/>
              </w:rPr>
              <w:t>Синтаксис</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(5</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000" w:type="dxa"/>
          </w:tcPr>
          <w:p w:rsidR="009551DF" w:rsidRPr="009551DF" w:rsidRDefault="009551DF" w:rsidP="009551DF">
            <w:pPr>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Дош а, дешнийн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цхьаьнакхетар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церан</w:t>
            </w:r>
          </w:p>
          <w:p w:rsidR="009551DF" w:rsidRPr="009551DF" w:rsidRDefault="009551DF" w:rsidP="009551DF">
            <w:pPr>
              <w:ind w:left="110" w:right="9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тераллех а, башхаллех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аларан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Ӏалашоне</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хьаьжжина, предложенийн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тайпанаш (дийцаран,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хаттаран, тӀедожоран);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синхаамийн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иэшаре</w:t>
            </w:r>
          </w:p>
          <w:p w:rsidR="009551DF" w:rsidRPr="009551DF" w:rsidRDefault="009551DF" w:rsidP="009551DF">
            <w:pPr>
              <w:ind w:left="110" w:right="31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(айдаран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айдаран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йоцу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хьаьжжина,</w:t>
            </w:r>
          </w:p>
          <w:p w:rsidR="009551DF" w:rsidRPr="009551DF" w:rsidRDefault="009551DF" w:rsidP="009551DF">
            <w:pPr>
              <w:ind w:left="110" w:right="16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предложенийн тайпанаш;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йаьржина а, йаржаза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(Ӏамийнарг</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карладаккхар).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Цхьалхечу предложенин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синтаксически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таллам.</w:t>
            </w:r>
          </w:p>
          <w:p w:rsidR="009551DF" w:rsidRPr="009551DF" w:rsidRDefault="009551DF" w:rsidP="009551DF">
            <w:pPr>
              <w:ind w:left="110" w:right="114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Цхьанатайпанчу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меженашца</w:t>
            </w:r>
            <w:r w:rsidRPr="009551DF">
              <w:rPr>
                <w:rFonts w:ascii="Times New Roman" w:eastAsia="Times New Roman" w:hAnsi="Times New Roman" w:cs="Times New Roman"/>
                <w:spacing w:val="-15"/>
                <w:sz w:val="24"/>
                <w:lang w:val="ru-RU"/>
              </w:rPr>
              <w:t xml:space="preserve"> </w:t>
            </w:r>
            <w:r w:rsidRPr="009551DF">
              <w:rPr>
                <w:rFonts w:ascii="Times New Roman" w:eastAsia="Times New Roman" w:hAnsi="Times New Roman" w:cs="Times New Roman"/>
                <w:sz w:val="24"/>
                <w:lang w:val="ru-RU"/>
              </w:rPr>
              <w:t>йолу</w:t>
            </w:r>
          </w:p>
          <w:p w:rsidR="009551DF" w:rsidRPr="009551DF" w:rsidRDefault="009551DF" w:rsidP="009551DF">
            <w:pPr>
              <w:ind w:left="110" w:right="231"/>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предложенеш: хуттургаш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йоцу а, хуттургашца йолу</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Цхьанатайпанчу</w:t>
            </w:r>
          </w:p>
          <w:p w:rsidR="009551DF" w:rsidRPr="009551DF" w:rsidRDefault="009551DF" w:rsidP="009551DF">
            <w:pPr>
              <w:spacing w:before="1"/>
              <w:ind w:left="110" w:right="99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меженашца йолчу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предложенешкахь</w:t>
            </w:r>
          </w:p>
          <w:p w:rsidR="009551DF" w:rsidRPr="009551DF" w:rsidRDefault="009551DF" w:rsidP="009551DF">
            <w:pPr>
              <w:ind w:left="110" w:right="68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дагардаран интонаци</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(иэшар).</w:t>
            </w:r>
          </w:p>
          <w:p w:rsidR="009551DF" w:rsidRPr="009551DF" w:rsidRDefault="009551DF" w:rsidP="009551DF">
            <w:pPr>
              <w:spacing w:line="274"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Цхьалхе,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чолхе</w:t>
            </w:r>
          </w:p>
          <w:p w:rsidR="009551DF" w:rsidRPr="009551DF" w:rsidRDefault="009551DF" w:rsidP="009551DF">
            <w:pPr>
              <w:ind w:left="110" w:right="28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 (йовзийтар).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предложение</w:t>
            </w:r>
          </w:p>
          <w:p w:rsidR="009551DF" w:rsidRPr="009551DF" w:rsidRDefault="009551DF" w:rsidP="009551DF">
            <w:pPr>
              <w:spacing w:line="257" w:lineRule="exact"/>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(ознакомление).</w:t>
            </w:r>
          </w:p>
        </w:tc>
        <w:tc>
          <w:tcPr>
            <w:tcW w:w="6670" w:type="dxa"/>
          </w:tcPr>
          <w:p w:rsidR="009551DF" w:rsidRPr="009551DF" w:rsidRDefault="009551DF" w:rsidP="009551DF">
            <w:pPr>
              <w:ind w:left="108" w:right="27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цхьаьнакхетар,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дош</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дустарца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церан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тераллин а, башхаллин а баххаш далорца а, дӀахьош 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Ӏаморан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диалог.</w:t>
            </w:r>
          </w:p>
          <w:p w:rsidR="009551DF" w:rsidRPr="009551DF" w:rsidRDefault="009551DF" w:rsidP="009551DF">
            <w:pPr>
              <w:ind w:left="108" w:right="85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аларан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Ӏалашоне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эмоциниэшаре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хьаьжжина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предложенийн классификаци.</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Цхьалхечу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предложенин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синтаксически</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таллам.</w:t>
            </w:r>
          </w:p>
          <w:p w:rsidR="009551DF" w:rsidRPr="009551DF" w:rsidRDefault="009551DF" w:rsidP="009551DF">
            <w:pPr>
              <w:ind w:left="108" w:right="2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Цхьалхе</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чолхе</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предложенийн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башхаллашна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тергам.</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Шардар: къаьсттинчу билгалонца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предложенеш тобанашка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йерзор.</w:t>
            </w:r>
          </w:p>
          <w:p w:rsidR="009551DF" w:rsidRPr="009551DF" w:rsidRDefault="009551DF" w:rsidP="009551DF">
            <w:pPr>
              <w:ind w:left="108" w:right="139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гӀуллакхдар: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цхьаьнакхетарш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предложенеш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Практикин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болх: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Ӏамийна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кхетамаш</w:t>
            </w:r>
          </w:p>
          <w:p w:rsidR="009551DF" w:rsidRPr="009551DF" w:rsidRDefault="009551DF" w:rsidP="009551DF">
            <w:pPr>
              <w:ind w:left="108" w:right="17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(предложенин цхьанатайпанара меженаш, чолхе предложени)</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масалшца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цхьаьнабалор.</w:t>
            </w:r>
          </w:p>
        </w:tc>
        <w:tc>
          <w:tcPr>
            <w:tcW w:w="2995"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1105"/>
        </w:trPr>
        <w:tc>
          <w:tcPr>
            <w:tcW w:w="799" w:type="dxa"/>
          </w:tcPr>
          <w:p w:rsidR="009551DF" w:rsidRPr="009551DF" w:rsidRDefault="009551DF" w:rsidP="009551DF">
            <w:pPr>
              <w:spacing w:before="1"/>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7.</w:t>
            </w:r>
          </w:p>
        </w:tc>
        <w:tc>
          <w:tcPr>
            <w:tcW w:w="2477" w:type="dxa"/>
          </w:tcPr>
          <w:p w:rsidR="009551DF" w:rsidRPr="009551DF" w:rsidRDefault="009551DF" w:rsidP="009551DF">
            <w:pPr>
              <w:spacing w:before="1"/>
              <w:ind w:left="107" w:right="718"/>
              <w:rPr>
                <w:rFonts w:ascii="Times New Roman" w:eastAsia="Times New Roman" w:hAnsi="Times New Roman" w:cs="Times New Roman"/>
                <w:b/>
                <w:sz w:val="24"/>
                <w:lang w:val="ru-RU"/>
              </w:rPr>
            </w:pPr>
            <w:r w:rsidRPr="009551DF">
              <w:rPr>
                <w:rFonts w:ascii="Times New Roman" w:eastAsia="Times New Roman" w:hAnsi="Times New Roman" w:cs="Times New Roman"/>
                <w:b/>
                <w:sz w:val="24"/>
                <w:lang w:val="ru-RU"/>
              </w:rPr>
              <w:t>Орфографи</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а,</w:t>
            </w:r>
            <w:r w:rsidRPr="009551DF">
              <w:rPr>
                <w:rFonts w:ascii="Times New Roman" w:eastAsia="Times New Roman" w:hAnsi="Times New Roman" w:cs="Times New Roman"/>
                <w:b/>
                <w:spacing w:val="-57"/>
                <w:sz w:val="24"/>
                <w:lang w:val="ru-RU"/>
              </w:rPr>
              <w:t xml:space="preserve"> </w:t>
            </w:r>
            <w:r w:rsidRPr="009551DF">
              <w:rPr>
                <w:rFonts w:ascii="Times New Roman" w:eastAsia="Times New Roman" w:hAnsi="Times New Roman" w:cs="Times New Roman"/>
                <w:b/>
                <w:sz w:val="24"/>
                <w:lang w:val="ru-RU"/>
              </w:rPr>
              <w:t>пунктуаци а</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(14</w:t>
            </w:r>
            <w:r w:rsidRPr="009551DF">
              <w:rPr>
                <w:rFonts w:ascii="Times New Roman" w:eastAsia="Times New Roman" w:hAnsi="Times New Roman" w:cs="Times New Roman"/>
                <w:b/>
                <w:spacing w:val="-1"/>
                <w:sz w:val="24"/>
                <w:lang w:val="ru-RU"/>
              </w:rPr>
              <w:t xml:space="preserve"> </w:t>
            </w:r>
            <w:r w:rsidRPr="009551DF">
              <w:rPr>
                <w:rFonts w:ascii="Times New Roman" w:eastAsia="Times New Roman" w:hAnsi="Times New Roman" w:cs="Times New Roman"/>
                <w:b/>
                <w:sz w:val="24"/>
                <w:lang w:val="ru-RU"/>
              </w:rPr>
              <w:t>сахьт)</w:t>
            </w:r>
          </w:p>
        </w:tc>
        <w:tc>
          <w:tcPr>
            <w:tcW w:w="3000" w:type="dxa"/>
          </w:tcPr>
          <w:p w:rsidR="009551DF" w:rsidRPr="009551DF" w:rsidRDefault="009551DF" w:rsidP="009551DF">
            <w:pPr>
              <w:spacing w:line="270" w:lineRule="atLeast"/>
              <w:ind w:left="110" w:right="255"/>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Орфографин син иралла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 гӀалат дан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тарлун меттигах кхетар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санна;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хӀоттийна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p>
        </w:tc>
        <w:tc>
          <w:tcPr>
            <w:tcW w:w="6670" w:type="dxa"/>
          </w:tcPr>
          <w:p w:rsidR="009551DF" w:rsidRPr="009551DF" w:rsidRDefault="009551DF" w:rsidP="009551DF">
            <w:pPr>
              <w:spacing w:before="1"/>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ХӀокху</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классехь</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Ӏамочу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бакъонех</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пайдаэцаран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алгоритмийн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моделаш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хӀиттийнчу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алгоритмех</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пайдаэцар.</w:t>
            </w:r>
          </w:p>
          <w:p w:rsidR="009551DF" w:rsidRPr="009551DF" w:rsidRDefault="009551DF" w:rsidP="009551DF">
            <w:pPr>
              <w:spacing w:line="257"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Текстана,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бакъонца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догӀу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чулацамехь</w:t>
            </w:r>
          </w:p>
        </w:tc>
        <w:tc>
          <w:tcPr>
            <w:tcW w:w="2995"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tblGrid>
      <w:tr w:rsidR="009551DF" w:rsidRPr="009551DF" w:rsidTr="00EF0B46">
        <w:trPr>
          <w:trHeight w:val="8555"/>
        </w:trPr>
        <w:tc>
          <w:tcPr>
            <w:tcW w:w="799" w:type="dxa"/>
          </w:tcPr>
          <w:p w:rsidR="009551DF" w:rsidRPr="009551DF" w:rsidRDefault="009551DF" w:rsidP="009551DF">
            <w:pPr>
              <w:rPr>
                <w:rFonts w:ascii="Times New Roman" w:eastAsia="Times New Roman" w:hAnsi="Times New Roman" w:cs="Times New Roman"/>
                <w:sz w:val="24"/>
                <w:lang w:val="ru-RU"/>
              </w:rPr>
            </w:pPr>
          </w:p>
        </w:tc>
        <w:tc>
          <w:tcPr>
            <w:tcW w:w="2477" w:type="dxa"/>
          </w:tcPr>
          <w:p w:rsidR="009551DF" w:rsidRPr="009551DF" w:rsidRDefault="009551DF" w:rsidP="009551DF">
            <w:pPr>
              <w:rPr>
                <w:rFonts w:ascii="Times New Roman" w:eastAsia="Times New Roman" w:hAnsi="Times New Roman" w:cs="Times New Roman"/>
                <w:sz w:val="24"/>
                <w:lang w:val="ru-RU"/>
              </w:rPr>
            </w:pPr>
          </w:p>
        </w:tc>
        <w:tc>
          <w:tcPr>
            <w:tcW w:w="3000" w:type="dxa"/>
          </w:tcPr>
          <w:p w:rsidR="009551DF" w:rsidRPr="009551DF" w:rsidRDefault="009551DF" w:rsidP="009551DF">
            <w:pPr>
              <w:ind w:left="110" w:right="276"/>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схьакховдийна а тексташ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талларехь таллам а, ша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ind w:left="110" w:right="41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(карладаккхар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нийсайаздаран керлачу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коьчалехь пайдаэцар 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(орфографин) дошамах,</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дешан нийсайаздар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къастош (нисдеш),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w:t>
            </w:r>
          </w:p>
          <w:p w:rsidR="009551DF" w:rsidRPr="009551DF" w:rsidRDefault="009551DF" w:rsidP="009551DF">
            <w:pPr>
              <w:ind w:left="110" w:right="244"/>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10"/>
                <w:sz w:val="24"/>
                <w:lang w:val="ru-RU"/>
              </w:rPr>
              <w:t xml:space="preserve"> </w:t>
            </w:r>
            <w:r w:rsidRPr="009551DF">
              <w:rPr>
                <w:rFonts w:ascii="Times New Roman" w:eastAsia="Times New Roman" w:hAnsi="Times New Roman" w:cs="Times New Roman"/>
                <w:sz w:val="24"/>
                <w:lang w:val="ru-RU"/>
              </w:rPr>
              <w:t>бакъонаш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царах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пайдаэцар а:</w:t>
            </w:r>
          </w:p>
          <w:p w:rsidR="009551DF" w:rsidRPr="009551DF" w:rsidRDefault="009551DF" w:rsidP="009551DF">
            <w:pPr>
              <w:ind w:left="110" w:right="16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дешхьалхенийн</w:t>
            </w:r>
            <w:r w:rsidRPr="009551DF">
              <w:rPr>
                <w:rFonts w:ascii="Times New Roman" w:eastAsia="Times New Roman" w:hAnsi="Times New Roman" w:cs="Times New Roman"/>
                <w:spacing w:val="-7"/>
                <w:sz w:val="24"/>
                <w:lang w:val="ru-RU"/>
              </w:rPr>
              <w:t xml:space="preserve"> </w:t>
            </w:r>
            <w:r w:rsidRPr="009551DF">
              <w:rPr>
                <w:rFonts w:ascii="Times New Roman" w:eastAsia="Times New Roman" w:hAnsi="Times New Roman" w:cs="Times New Roman"/>
                <w:sz w:val="24"/>
                <w:lang w:val="ru-RU"/>
              </w:rPr>
              <w:t>цхьаьна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къаьстина а йазйар;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хуттургаш йоцуш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хуттургашца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цхьаьнатоьхначу</w:t>
            </w:r>
          </w:p>
          <w:p w:rsidR="009551DF" w:rsidRPr="009551DF" w:rsidRDefault="009551DF" w:rsidP="009551DF">
            <w:pPr>
              <w:ind w:left="110" w:right="14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предложенешкахь</w:t>
            </w:r>
            <w:r w:rsidRPr="009551DF">
              <w:rPr>
                <w:rFonts w:ascii="Times New Roman" w:eastAsia="Times New Roman" w:hAnsi="Times New Roman" w:cs="Times New Roman"/>
                <w:spacing w:val="-14"/>
                <w:sz w:val="24"/>
                <w:lang w:val="ru-RU"/>
              </w:rPr>
              <w:t xml:space="preserve"> </w:t>
            </w:r>
            <w:r w:rsidRPr="009551DF">
              <w:rPr>
                <w:rFonts w:ascii="Times New Roman" w:eastAsia="Times New Roman" w:hAnsi="Times New Roman" w:cs="Times New Roman"/>
                <w:sz w:val="24"/>
                <w:lang w:val="ru-RU"/>
              </w:rPr>
              <w:t>сацаран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хьаьркаш.</w:t>
            </w:r>
          </w:p>
          <w:p w:rsidR="009551DF" w:rsidRPr="009551DF" w:rsidRDefault="009551DF" w:rsidP="009551DF">
            <w:pPr>
              <w:spacing w:before="1"/>
              <w:ind w:left="11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Шина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цхьалхечу</w:t>
            </w:r>
          </w:p>
          <w:p w:rsidR="009551DF" w:rsidRPr="009551DF" w:rsidRDefault="009551DF" w:rsidP="009551DF">
            <w:pPr>
              <w:ind w:left="110" w:right="532"/>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предложенех лаьттачу</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чолхечу</w:t>
            </w:r>
            <w:r w:rsidRPr="009551DF">
              <w:rPr>
                <w:rFonts w:ascii="Times New Roman" w:eastAsia="Times New Roman" w:hAnsi="Times New Roman" w:cs="Times New Roman"/>
                <w:spacing w:val="-14"/>
                <w:sz w:val="24"/>
                <w:lang w:val="ru-RU"/>
              </w:rPr>
              <w:t xml:space="preserve"> </w:t>
            </w:r>
            <w:r w:rsidRPr="009551DF">
              <w:rPr>
                <w:rFonts w:ascii="Times New Roman" w:eastAsia="Times New Roman" w:hAnsi="Times New Roman" w:cs="Times New Roman"/>
                <w:sz w:val="24"/>
                <w:lang w:val="ru-RU"/>
              </w:rPr>
              <w:t>предложенехь</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сацаран хьаьркаш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(тергам).</w:t>
            </w:r>
          </w:p>
        </w:tc>
        <w:tc>
          <w:tcPr>
            <w:tcW w:w="6670" w:type="dxa"/>
          </w:tcPr>
          <w:p w:rsidR="009551DF" w:rsidRPr="009551DF" w:rsidRDefault="009551DF" w:rsidP="009551DF">
            <w:pPr>
              <w:spacing w:line="275" w:lineRule="exact"/>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хиларна,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комментари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йеш,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анализ</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йар.</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Таллам</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кхиорна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шардар: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дидактикин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болх беш,</w:t>
            </w:r>
          </w:p>
          <w:p w:rsidR="009551DF" w:rsidRPr="009551DF" w:rsidRDefault="009551DF" w:rsidP="009551DF">
            <w:pPr>
              <w:ind w:left="108"/>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(орфографин)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норманашца</w:t>
            </w:r>
          </w:p>
          <w:p w:rsidR="009551DF" w:rsidRPr="009551DF" w:rsidRDefault="009551DF" w:rsidP="009551DF">
            <w:pPr>
              <w:ind w:left="108" w:right="23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догӀуш</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хилар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къастор,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(орфографин)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гӀалаташ</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карор.</w:t>
            </w:r>
          </w:p>
          <w:p w:rsidR="009551DF" w:rsidRPr="009551DF" w:rsidRDefault="009551DF" w:rsidP="009551DF">
            <w:pPr>
              <w:ind w:left="108" w:right="69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дешнашкахь гӀалаташ карор а, гӀалат</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динчу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меттахь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дилла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деза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элп  харжарх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кхетор а.</w:t>
            </w:r>
          </w:p>
          <w:p w:rsidR="009551DF" w:rsidRPr="009551DF" w:rsidRDefault="009551DF" w:rsidP="009551DF">
            <w:pPr>
              <w:ind w:left="108" w:right="264"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Шимма цхьаьна бен болх: пайдаоьцучу бакъонийн тайпанца</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тобанашкахь цхьаьнатохар.</w:t>
            </w:r>
          </w:p>
          <w:p w:rsidR="009551DF" w:rsidRPr="009551DF" w:rsidRDefault="009551DF" w:rsidP="009551DF">
            <w:pPr>
              <w:ind w:left="108" w:right="349"/>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йаздар Ӏамийнчу бакъонашца кхето таро</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йолу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дешнаш тобанашкахь цхьаьнатохар.</w:t>
            </w:r>
          </w:p>
          <w:p w:rsidR="009551DF" w:rsidRPr="009551DF" w:rsidRDefault="009551DF" w:rsidP="009551DF">
            <w:pPr>
              <w:spacing w:before="1"/>
              <w:ind w:left="108" w:right="813"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(орфографин)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хьесап</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кхочушдаран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жамӀан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мах</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хадор,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схьайазйарехь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олуш</w:t>
            </w:r>
          </w:p>
          <w:p w:rsidR="009551DF" w:rsidRPr="009551DF" w:rsidRDefault="009551DF" w:rsidP="009551DF">
            <w:pPr>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дӀайазйарехь</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гӀалаташиэшорхьама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хьехархочун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гӀоьнца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дараш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нисдар (корректировать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дар).</w:t>
            </w:r>
          </w:p>
          <w:p w:rsidR="009551DF" w:rsidRPr="009551DF" w:rsidRDefault="009551DF" w:rsidP="009551DF">
            <w:pPr>
              <w:ind w:left="108" w:right="5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Проектан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халачу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дошам</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хӀоттор</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(йаздар ма-аьлла дагахь ца лаьттачу, йиллина шеконаш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кхоллалучу,</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и.д.кх. дешнийн).</w:t>
            </w:r>
          </w:p>
          <w:p w:rsidR="009551DF" w:rsidRPr="009551DF" w:rsidRDefault="009551DF" w:rsidP="009551DF">
            <w:pPr>
              <w:ind w:left="108" w:right="68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таронийн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мах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хадоран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хьал</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кхоллар: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нийсайазйаран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коьчал</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тӀечӀагӀйан шардарш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харжар.</w:t>
            </w:r>
          </w:p>
          <w:p w:rsidR="009551DF" w:rsidRPr="009551DF" w:rsidRDefault="009551DF" w:rsidP="009551DF">
            <w:pPr>
              <w:spacing w:before="1"/>
              <w:ind w:left="108" w:right="287"/>
              <w:jc w:val="both"/>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Кхин тӀе хааман хьостанех пайдаэцар оьшу проблемни хьал:</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нийсайаздаран дошамца дешнийн йаздар нисдар (цу йукъахь</w:t>
            </w:r>
            <w:r w:rsidRPr="009551DF">
              <w:rPr>
                <w:rFonts w:ascii="Times New Roman" w:eastAsia="Times New Roman" w:hAnsi="Times New Roman" w:cs="Times New Roman"/>
                <w:spacing w:val="-58"/>
                <w:sz w:val="24"/>
                <w:lang w:val="ru-RU"/>
              </w:rPr>
              <w:t xml:space="preserve"> </w:t>
            </w:r>
            <w:r w:rsidRPr="009551DF">
              <w:rPr>
                <w:rFonts w:ascii="Times New Roman" w:eastAsia="Times New Roman" w:hAnsi="Times New Roman" w:cs="Times New Roman"/>
                <w:sz w:val="24"/>
                <w:lang w:val="ru-RU"/>
              </w:rPr>
              <w:t>электронни</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носитель тӀехь йерш).</w:t>
            </w:r>
          </w:p>
          <w:p w:rsidR="009551DF" w:rsidRPr="009551DF" w:rsidRDefault="009551DF" w:rsidP="009551DF">
            <w:pPr>
              <w:ind w:left="108" w:right="5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Проектан</w:t>
            </w:r>
            <w:r w:rsidRPr="009551DF">
              <w:rPr>
                <w:rFonts w:ascii="Times New Roman" w:eastAsia="Times New Roman" w:hAnsi="Times New Roman" w:cs="Times New Roman"/>
                <w:spacing w:val="-6"/>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бакъонашна</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максимале</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барамехь</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йукъа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далош,</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тексташ кхоллар.</w:t>
            </w:r>
          </w:p>
          <w:p w:rsidR="009551DF" w:rsidRPr="009551DF" w:rsidRDefault="009551DF" w:rsidP="009551DF">
            <w:pPr>
              <w:ind w:left="108" w:right="121" w:firstLine="60"/>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Проектан</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тӀедиллар:</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билгалйинчу</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бакъонна</w:t>
            </w:r>
            <w:r w:rsidRPr="009551DF">
              <w:rPr>
                <w:rFonts w:ascii="Times New Roman" w:eastAsia="Times New Roman" w:hAnsi="Times New Roman" w:cs="Times New Roman"/>
                <w:spacing w:val="-5"/>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диктанташ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хӀиттор.</w:t>
            </w:r>
          </w:p>
          <w:p w:rsidR="009551DF" w:rsidRPr="009551DF" w:rsidRDefault="009551DF" w:rsidP="009551DF">
            <w:pPr>
              <w:ind w:left="108" w:right="537"/>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Дешнийн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дӀайаздаран</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хилар</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ша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таллар,</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ца</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йаздина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дешнаш</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карор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шен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гӀалаташ нисдар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w:t>
            </w:r>
          </w:p>
          <w:p w:rsidR="009551DF" w:rsidRPr="009551DF" w:rsidRDefault="009551DF" w:rsidP="009551DF">
            <w:pPr>
              <w:spacing w:line="270" w:lineRule="atLeast"/>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Йаздар</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хиларан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бух</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абалорехь,</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нийсайаздаран</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коьчал</w:t>
            </w:r>
            <w:r w:rsidRPr="009551DF">
              <w:rPr>
                <w:rFonts w:ascii="Times New Roman" w:eastAsia="Times New Roman" w:hAnsi="Times New Roman" w:cs="Times New Roman"/>
                <w:spacing w:val="-57"/>
                <w:sz w:val="24"/>
                <w:lang w:val="ru-RU"/>
              </w:rPr>
              <w:t xml:space="preserve"> </w:t>
            </w:r>
            <w:r w:rsidRPr="009551DF">
              <w:rPr>
                <w:rFonts w:ascii="Times New Roman" w:eastAsia="Times New Roman" w:hAnsi="Times New Roman" w:cs="Times New Roman"/>
                <w:sz w:val="24"/>
                <w:lang w:val="ru-RU"/>
              </w:rPr>
              <w:t>тӀехь</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бинчу тергаман</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жамӀ</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дарехь барта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алар.</w:t>
            </w:r>
          </w:p>
        </w:tc>
        <w:tc>
          <w:tcPr>
            <w:tcW w:w="2995" w:type="dxa"/>
          </w:tcPr>
          <w:p w:rsidR="009551DF" w:rsidRPr="009551DF" w:rsidRDefault="009551DF" w:rsidP="009551DF">
            <w:pPr>
              <w:rPr>
                <w:rFonts w:ascii="Times New Roman" w:eastAsia="Times New Roman" w:hAnsi="Times New Roman" w:cs="Times New Roman"/>
                <w:sz w:val="24"/>
                <w:lang w:val="ru-RU"/>
              </w:rPr>
            </w:pPr>
          </w:p>
        </w:tc>
      </w:tr>
      <w:tr w:rsidR="009551DF" w:rsidRPr="009551DF" w:rsidTr="00EF0B46">
        <w:trPr>
          <w:trHeight w:val="552"/>
        </w:trPr>
        <w:tc>
          <w:tcPr>
            <w:tcW w:w="799" w:type="dxa"/>
          </w:tcPr>
          <w:p w:rsidR="009551DF" w:rsidRPr="009551DF" w:rsidRDefault="009551DF" w:rsidP="009551DF">
            <w:pPr>
              <w:ind w:left="107"/>
              <w:rPr>
                <w:rFonts w:ascii="Times New Roman" w:eastAsia="Times New Roman" w:hAnsi="Times New Roman" w:cs="Times New Roman"/>
                <w:b/>
                <w:sz w:val="24"/>
              </w:rPr>
            </w:pPr>
            <w:r w:rsidRPr="009551DF">
              <w:rPr>
                <w:rFonts w:ascii="Times New Roman" w:eastAsia="Times New Roman" w:hAnsi="Times New Roman" w:cs="Times New Roman"/>
                <w:b/>
                <w:sz w:val="24"/>
              </w:rPr>
              <w:t>8.</w:t>
            </w:r>
          </w:p>
        </w:tc>
        <w:tc>
          <w:tcPr>
            <w:tcW w:w="2477" w:type="dxa"/>
          </w:tcPr>
          <w:p w:rsidR="009551DF" w:rsidRPr="009551DF" w:rsidRDefault="009551DF" w:rsidP="009551DF">
            <w:pPr>
              <w:spacing w:line="270" w:lineRule="atLeast"/>
              <w:ind w:left="107" w:right="791"/>
              <w:rPr>
                <w:rFonts w:ascii="Times New Roman" w:eastAsia="Times New Roman" w:hAnsi="Times New Roman" w:cs="Times New Roman"/>
                <w:b/>
                <w:sz w:val="24"/>
              </w:rPr>
            </w:pPr>
            <w:r w:rsidRPr="009551DF">
              <w:rPr>
                <w:rFonts w:ascii="Times New Roman" w:eastAsia="Times New Roman" w:hAnsi="Times New Roman" w:cs="Times New Roman"/>
                <w:b/>
                <w:sz w:val="24"/>
              </w:rPr>
              <w:t>Къамел кхиор</w:t>
            </w:r>
            <w:r w:rsidRPr="009551DF">
              <w:rPr>
                <w:rFonts w:ascii="Times New Roman" w:eastAsia="Times New Roman" w:hAnsi="Times New Roman" w:cs="Times New Roman"/>
                <w:b/>
                <w:spacing w:val="-57"/>
                <w:sz w:val="24"/>
              </w:rPr>
              <w:t xml:space="preserve"> </w:t>
            </w:r>
            <w:r w:rsidRPr="009551DF">
              <w:rPr>
                <w:rFonts w:ascii="Times New Roman" w:eastAsia="Times New Roman" w:hAnsi="Times New Roman" w:cs="Times New Roman"/>
                <w:b/>
                <w:sz w:val="24"/>
              </w:rPr>
              <w:t>(12</w:t>
            </w:r>
            <w:r w:rsidRPr="009551DF">
              <w:rPr>
                <w:rFonts w:ascii="Times New Roman" w:eastAsia="Times New Roman" w:hAnsi="Times New Roman" w:cs="Times New Roman"/>
                <w:b/>
                <w:spacing w:val="-1"/>
                <w:sz w:val="24"/>
              </w:rPr>
              <w:t xml:space="preserve"> </w:t>
            </w:r>
            <w:r w:rsidRPr="009551DF">
              <w:rPr>
                <w:rFonts w:ascii="Times New Roman" w:eastAsia="Times New Roman" w:hAnsi="Times New Roman" w:cs="Times New Roman"/>
                <w:b/>
                <w:sz w:val="24"/>
              </w:rPr>
              <w:t>сахьт)</w:t>
            </w:r>
          </w:p>
        </w:tc>
        <w:tc>
          <w:tcPr>
            <w:tcW w:w="3000" w:type="dxa"/>
          </w:tcPr>
          <w:p w:rsidR="009551DF" w:rsidRPr="009551DF" w:rsidRDefault="009551DF" w:rsidP="009551DF">
            <w:pPr>
              <w:spacing w:line="270" w:lineRule="atLeast"/>
              <w:ind w:left="110" w:right="21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Барта а, йозанан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9"/>
                <w:sz w:val="24"/>
                <w:lang w:val="ru-RU"/>
              </w:rPr>
              <w:t xml:space="preserve"> </w:t>
            </w:r>
            <w:r w:rsidRPr="009551DF">
              <w:rPr>
                <w:rFonts w:ascii="Times New Roman" w:eastAsia="Times New Roman" w:hAnsi="Times New Roman" w:cs="Times New Roman"/>
                <w:sz w:val="24"/>
                <w:lang w:val="ru-RU"/>
              </w:rPr>
              <w:t>хьелаш</w:t>
            </w:r>
            <w:r w:rsidRPr="009551DF">
              <w:rPr>
                <w:rFonts w:ascii="Times New Roman" w:eastAsia="Times New Roman" w:hAnsi="Times New Roman" w:cs="Times New Roman"/>
                <w:spacing w:val="-8"/>
                <w:sz w:val="24"/>
                <w:lang w:val="ru-RU"/>
              </w:rPr>
              <w:t xml:space="preserve"> </w:t>
            </w:r>
            <w:r w:rsidRPr="009551DF">
              <w:rPr>
                <w:rFonts w:ascii="Times New Roman" w:eastAsia="Times New Roman" w:hAnsi="Times New Roman" w:cs="Times New Roman"/>
                <w:sz w:val="24"/>
                <w:lang w:val="ru-RU"/>
              </w:rPr>
              <w:t>(кехат,</w:t>
            </w:r>
          </w:p>
        </w:tc>
        <w:tc>
          <w:tcPr>
            <w:tcW w:w="6670" w:type="dxa"/>
          </w:tcPr>
          <w:p w:rsidR="009551DF" w:rsidRPr="009551DF" w:rsidRDefault="009551DF" w:rsidP="009551DF">
            <w:pPr>
              <w:spacing w:line="270" w:lineRule="atLeast"/>
              <w:ind w:left="108" w:right="121"/>
              <w:rPr>
                <w:rFonts w:ascii="Times New Roman" w:eastAsia="Times New Roman" w:hAnsi="Times New Roman" w:cs="Times New Roman"/>
                <w:sz w:val="24"/>
                <w:lang w:val="ru-RU"/>
              </w:rPr>
            </w:pPr>
            <w:r w:rsidRPr="009551DF">
              <w:rPr>
                <w:rFonts w:ascii="Times New Roman" w:eastAsia="Times New Roman" w:hAnsi="Times New Roman" w:cs="Times New Roman"/>
                <w:sz w:val="24"/>
                <w:lang w:val="ru-RU"/>
              </w:rPr>
              <w:t>Тобанашкахь болх: текстана анализ йар, Ӏалашонца а,</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тӀекеренан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хьелашца</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а</w:t>
            </w:r>
            <w:r w:rsidRPr="009551DF">
              <w:rPr>
                <w:rFonts w:ascii="Times New Roman" w:eastAsia="Times New Roman" w:hAnsi="Times New Roman" w:cs="Times New Roman"/>
                <w:spacing w:val="-2"/>
                <w:sz w:val="24"/>
                <w:lang w:val="ru-RU"/>
              </w:rPr>
              <w:t xml:space="preserve"> </w:t>
            </w:r>
            <w:r w:rsidRPr="009551DF">
              <w:rPr>
                <w:rFonts w:ascii="Times New Roman" w:eastAsia="Times New Roman" w:hAnsi="Times New Roman" w:cs="Times New Roman"/>
                <w:sz w:val="24"/>
                <w:lang w:val="ru-RU"/>
              </w:rPr>
              <w:t>меттан</w:t>
            </w:r>
            <w:r w:rsidRPr="009551DF">
              <w:rPr>
                <w:rFonts w:ascii="Times New Roman" w:eastAsia="Times New Roman" w:hAnsi="Times New Roman" w:cs="Times New Roman"/>
                <w:spacing w:val="-4"/>
                <w:sz w:val="24"/>
                <w:lang w:val="ru-RU"/>
              </w:rPr>
              <w:t xml:space="preserve"> </w:t>
            </w:r>
            <w:r w:rsidRPr="009551DF">
              <w:rPr>
                <w:rFonts w:ascii="Times New Roman" w:eastAsia="Times New Roman" w:hAnsi="Times New Roman" w:cs="Times New Roman"/>
                <w:sz w:val="24"/>
                <w:lang w:val="ru-RU"/>
              </w:rPr>
              <w:t>гӀирсийнхаржар</w:t>
            </w:r>
            <w:r w:rsidRPr="009551DF">
              <w:rPr>
                <w:rFonts w:ascii="Times New Roman" w:eastAsia="Times New Roman" w:hAnsi="Times New Roman" w:cs="Times New Roman"/>
                <w:spacing w:val="1"/>
                <w:sz w:val="24"/>
                <w:lang w:val="ru-RU"/>
              </w:rPr>
              <w:t xml:space="preserve"> </w:t>
            </w:r>
            <w:r w:rsidRPr="009551DF">
              <w:rPr>
                <w:rFonts w:ascii="Times New Roman" w:eastAsia="Times New Roman" w:hAnsi="Times New Roman" w:cs="Times New Roman"/>
                <w:sz w:val="24"/>
                <w:lang w:val="ru-RU"/>
              </w:rPr>
              <w:t>нийсачу</w:t>
            </w:r>
            <w:r w:rsidRPr="009551DF">
              <w:rPr>
                <w:rFonts w:ascii="Times New Roman" w:eastAsia="Times New Roman" w:hAnsi="Times New Roman" w:cs="Times New Roman"/>
                <w:spacing w:val="-3"/>
                <w:sz w:val="24"/>
                <w:lang w:val="ru-RU"/>
              </w:rPr>
              <w:t xml:space="preserve"> </w:t>
            </w:r>
            <w:r w:rsidRPr="009551DF">
              <w:rPr>
                <w:rFonts w:ascii="Times New Roman" w:eastAsia="Times New Roman" w:hAnsi="Times New Roman" w:cs="Times New Roman"/>
                <w:sz w:val="24"/>
                <w:lang w:val="ru-RU"/>
              </w:rPr>
              <w:t>буха</w:t>
            </w:r>
          </w:p>
        </w:tc>
        <w:tc>
          <w:tcPr>
            <w:tcW w:w="2995" w:type="dxa"/>
          </w:tcPr>
          <w:p w:rsidR="009551DF" w:rsidRPr="009551DF" w:rsidRDefault="009551DF" w:rsidP="009551DF">
            <w:pPr>
              <w:rPr>
                <w:rFonts w:ascii="Times New Roman" w:eastAsia="Times New Roman" w:hAnsi="Times New Roman" w:cs="Times New Roman"/>
                <w:sz w:val="24"/>
                <w:lang w:val="ru-RU"/>
              </w:rPr>
            </w:pPr>
          </w:p>
        </w:tc>
      </w:tr>
    </w:tbl>
    <w:p w:rsidR="009551DF" w:rsidRPr="009551DF" w:rsidRDefault="009551DF" w:rsidP="009551DF">
      <w:pPr>
        <w:widowControl w:val="0"/>
        <w:autoSpaceDE w:val="0"/>
        <w:autoSpaceDN w:val="0"/>
        <w:spacing w:after="0" w:line="240" w:lineRule="auto"/>
        <w:rPr>
          <w:rFonts w:ascii="Times New Roman" w:eastAsia="Times New Roman" w:hAnsi="Times New Roman" w:cs="Times New Roman"/>
          <w:sz w:val="24"/>
        </w:rPr>
        <w:sectPr w:rsidR="009551DF" w:rsidRPr="009551DF">
          <w:pgSz w:w="16840" w:h="11910" w:orient="landscape"/>
          <w:pgMar w:top="840" w:right="0" w:bottom="1120" w:left="460" w:header="0" w:footer="920" w:gutter="0"/>
          <w:cols w:space="720"/>
        </w:sectPr>
      </w:pPr>
    </w:p>
    <w:p w:rsidR="009551DF" w:rsidRPr="009551DF" w:rsidRDefault="009551DF" w:rsidP="009551DF">
      <w:pPr>
        <w:widowControl w:val="0"/>
        <w:autoSpaceDE w:val="0"/>
        <w:autoSpaceDN w:val="0"/>
        <w:spacing w:before="4" w:after="0" w:line="240" w:lineRule="auto"/>
        <w:rPr>
          <w:rFonts w:ascii="Times New Roman" w:eastAsia="Times New Roman" w:hAnsi="Times New Roman" w:cs="Times New Roman"/>
          <w:b/>
          <w:sz w:val="17"/>
          <w:szCs w:val="26"/>
        </w:rPr>
      </w:pPr>
      <w:r w:rsidRPr="009551DF">
        <w:rPr>
          <w:rFonts w:ascii="Times New Roman" w:eastAsia="Times New Roman" w:hAnsi="Times New Roman" w:cs="Times New Roman"/>
          <w:noProof/>
          <w:sz w:val="26"/>
          <w:szCs w:val="26"/>
          <w:lang w:eastAsia="ru-RU"/>
        </w:rPr>
        <w:lastRenderedPageBreak/>
        <mc:AlternateContent>
          <mc:Choice Requires="wps">
            <w:drawing>
              <wp:anchor distT="0" distB="0" distL="114300" distR="114300" simplePos="0" relativeHeight="251660288" behindDoc="0" locked="0" layoutInCell="1" allowOverlap="1" wp14:anchorId="3DAAC3DF" wp14:editId="5B290A9E">
                <wp:simplePos x="0" y="0"/>
                <wp:positionH relativeFrom="page">
                  <wp:posOffset>377825</wp:posOffset>
                </wp:positionH>
                <wp:positionV relativeFrom="page">
                  <wp:posOffset>541020</wp:posOffset>
                </wp:positionV>
                <wp:extent cx="10320655" cy="5481955"/>
                <wp:effectExtent l="0" t="0" r="0" b="0"/>
                <wp:wrapNone/>
                <wp:docPr id="31" name="Надпись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0655" cy="548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gridCol w:w="295"/>
                            </w:tblGrid>
                            <w:tr w:rsidR="009551DF">
                              <w:trPr>
                                <w:trHeight w:val="275"/>
                              </w:trPr>
                              <w:tc>
                                <w:tcPr>
                                  <w:tcW w:w="799" w:type="dxa"/>
                                  <w:vMerge w:val="restart"/>
                                </w:tcPr>
                                <w:p w:rsidR="009551DF" w:rsidRDefault="009551DF">
                                  <w:pPr>
                                    <w:pStyle w:val="TableParagraph"/>
                                    <w:rPr>
                                      <w:sz w:val="24"/>
                                    </w:rPr>
                                  </w:pPr>
                                </w:p>
                              </w:tc>
                              <w:tc>
                                <w:tcPr>
                                  <w:tcW w:w="2477" w:type="dxa"/>
                                  <w:vMerge w:val="restart"/>
                                </w:tcPr>
                                <w:p w:rsidR="009551DF" w:rsidRDefault="009551DF">
                                  <w:pPr>
                                    <w:pStyle w:val="TableParagraph"/>
                                    <w:rPr>
                                      <w:sz w:val="24"/>
                                    </w:rPr>
                                  </w:pPr>
                                </w:p>
                              </w:tc>
                              <w:tc>
                                <w:tcPr>
                                  <w:tcW w:w="3000" w:type="dxa"/>
                                  <w:tcBorders>
                                    <w:bottom w:val="nil"/>
                                  </w:tcBorders>
                                </w:tcPr>
                                <w:p w:rsidR="009551DF" w:rsidRDefault="009551DF">
                                  <w:pPr>
                                    <w:pStyle w:val="TableParagraph"/>
                                    <w:spacing w:line="255" w:lineRule="exact"/>
                                    <w:ind w:left="110"/>
                                    <w:rPr>
                                      <w:sz w:val="24"/>
                                    </w:rPr>
                                  </w:pPr>
                                  <w:r>
                                    <w:rPr>
                                      <w:sz w:val="24"/>
                                    </w:rPr>
                                    <w:t>декъалваран</w:t>
                                  </w:r>
                                  <w:r>
                                    <w:rPr>
                                      <w:spacing w:val="-4"/>
                                      <w:sz w:val="24"/>
                                    </w:rPr>
                                    <w:t xml:space="preserve"> </w:t>
                                  </w:r>
                                  <w:r>
                                    <w:rPr>
                                      <w:sz w:val="24"/>
                                    </w:rPr>
                                    <w:t>открытка,</w:t>
                                  </w:r>
                                </w:p>
                              </w:tc>
                              <w:tc>
                                <w:tcPr>
                                  <w:tcW w:w="6670" w:type="dxa"/>
                                  <w:tcBorders>
                                    <w:bottom w:val="nil"/>
                                  </w:tcBorders>
                                </w:tcPr>
                                <w:p w:rsidR="009551DF" w:rsidRDefault="009551DF">
                                  <w:pPr>
                                    <w:pStyle w:val="TableParagraph"/>
                                    <w:spacing w:line="255" w:lineRule="exact"/>
                                    <w:ind w:left="108"/>
                                    <w:rPr>
                                      <w:sz w:val="24"/>
                                    </w:rPr>
                                  </w:pPr>
                                  <w:r>
                                    <w:rPr>
                                      <w:sz w:val="24"/>
                                    </w:rPr>
                                    <w:t>тӀехь</w:t>
                                  </w:r>
                                  <w:r>
                                    <w:rPr>
                                      <w:spacing w:val="-3"/>
                                      <w:sz w:val="24"/>
                                    </w:rPr>
                                    <w:t xml:space="preserve"> </w:t>
                                  </w:r>
                                  <w:r>
                                    <w:rPr>
                                      <w:sz w:val="24"/>
                                    </w:rPr>
                                    <w:t>хилар.</w:t>
                                  </w:r>
                                </w:p>
                              </w:tc>
                              <w:tc>
                                <w:tcPr>
                                  <w:tcW w:w="2995" w:type="dxa"/>
                                  <w:vMerge w:val="restart"/>
                                </w:tcPr>
                                <w:p w:rsidR="009551DF" w:rsidRDefault="009551DF">
                                  <w:pPr>
                                    <w:pStyle w:val="TableParagraph"/>
                                    <w:rPr>
                                      <w:sz w:val="24"/>
                                    </w:rPr>
                                  </w:pPr>
                                </w:p>
                              </w:tc>
                              <w:tc>
                                <w:tcPr>
                                  <w:tcW w:w="295" w:type="dxa"/>
                                  <w:vMerge w:val="restart"/>
                                  <w:tcBorders>
                                    <w:top w:val="nil"/>
                                    <w:right w:val="nil"/>
                                  </w:tcBorders>
                                </w:tcPr>
                                <w:p w:rsidR="009551DF" w:rsidRDefault="009551DF">
                                  <w:pPr>
                                    <w:pStyle w:val="TableParagraph"/>
                                    <w:rPr>
                                      <w:sz w:val="24"/>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дӀакхайкхор</w:t>
                                  </w:r>
                                  <w:r>
                                    <w:rPr>
                                      <w:spacing w:val="-3"/>
                                      <w:sz w:val="24"/>
                                    </w:rPr>
                                    <w:t xml:space="preserve"> </w:t>
                                  </w:r>
                                  <w:r>
                                    <w:rPr>
                                      <w:sz w:val="24"/>
                                    </w:rPr>
                                    <w:t>(объявлени),</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Шимма</w:t>
                                  </w:r>
                                  <w:r w:rsidRPr="009551DF">
                                    <w:rPr>
                                      <w:spacing w:val="-3"/>
                                      <w:sz w:val="24"/>
                                      <w:lang w:val="ru-RU"/>
                                    </w:rPr>
                                    <w:t xml:space="preserve"> </w:t>
                                  </w:r>
                                  <w:r w:rsidRPr="009551DF">
                                    <w:rPr>
                                      <w:sz w:val="24"/>
                                      <w:lang w:val="ru-RU"/>
                                    </w:rPr>
                                    <w:t>цхьаьна</w:t>
                                  </w:r>
                                  <w:r w:rsidRPr="009551DF">
                                    <w:rPr>
                                      <w:spacing w:val="-2"/>
                                      <w:sz w:val="24"/>
                                      <w:lang w:val="ru-RU"/>
                                    </w:rPr>
                                    <w:t xml:space="preserve"> </w:t>
                                  </w:r>
                                  <w:r w:rsidRPr="009551DF">
                                    <w:rPr>
                                      <w:sz w:val="24"/>
                                      <w:lang w:val="ru-RU"/>
                                    </w:rPr>
                                    <w:t>бен</w:t>
                                  </w:r>
                                  <w:r w:rsidRPr="009551DF">
                                    <w:rPr>
                                      <w:spacing w:val="-1"/>
                                      <w:sz w:val="24"/>
                                      <w:lang w:val="ru-RU"/>
                                    </w:rPr>
                                    <w:t xml:space="preserve"> </w:t>
                                  </w:r>
                                  <w:r w:rsidRPr="009551DF">
                                    <w:rPr>
                                      <w:sz w:val="24"/>
                                      <w:lang w:val="ru-RU"/>
                                    </w:rPr>
                                    <w:t>болх:</w:t>
                                  </w:r>
                                  <w:r w:rsidRPr="009551DF">
                                    <w:rPr>
                                      <w:spacing w:val="-2"/>
                                      <w:sz w:val="24"/>
                                      <w:lang w:val="ru-RU"/>
                                    </w:rPr>
                                    <w:t xml:space="preserve"> </w:t>
                                  </w:r>
                                  <w:r w:rsidRPr="009551DF">
                                    <w:rPr>
                                      <w:sz w:val="24"/>
                                      <w:lang w:val="ru-RU"/>
                                    </w:rPr>
                                    <w:t>текстан</w:t>
                                  </w:r>
                                  <w:r w:rsidRPr="009551DF">
                                    <w:rPr>
                                      <w:spacing w:val="-1"/>
                                      <w:sz w:val="24"/>
                                      <w:lang w:val="ru-RU"/>
                                    </w:rPr>
                                    <w:t xml:space="preserve"> </w:t>
                                  </w:r>
                                  <w:r w:rsidRPr="009551DF">
                                    <w:rPr>
                                      <w:sz w:val="24"/>
                                      <w:lang w:val="ru-RU"/>
                                    </w:rPr>
                                    <w:t>анализ</w:t>
                                  </w:r>
                                  <w:r w:rsidRPr="009551DF">
                                    <w:rPr>
                                      <w:spacing w:val="-1"/>
                                      <w:sz w:val="24"/>
                                      <w:lang w:val="ru-RU"/>
                                    </w:rPr>
                                    <w:t xml:space="preserve"> </w:t>
                                  </w:r>
                                  <w:r w:rsidRPr="009551DF">
                                    <w:rPr>
                                      <w:sz w:val="24"/>
                                      <w:lang w:val="ru-RU"/>
                                    </w:rPr>
                                    <w:t>а,</w:t>
                                  </w:r>
                                  <w:r w:rsidRPr="009551DF">
                                    <w:rPr>
                                      <w:spacing w:val="-2"/>
                                      <w:sz w:val="24"/>
                                      <w:lang w:val="ru-RU"/>
                                    </w:rPr>
                                    <w:t xml:space="preserve"> </w:t>
                                  </w:r>
                                  <w:r w:rsidRPr="009551DF">
                                    <w:rPr>
                                      <w:sz w:val="24"/>
                                      <w:lang w:val="ru-RU"/>
                                    </w:rPr>
                                    <w:t>цуьнан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Pr="009551DF" w:rsidRDefault="009551DF">
                                  <w:pPr>
                                    <w:pStyle w:val="TableParagraph"/>
                                    <w:spacing w:line="246" w:lineRule="exact"/>
                                    <w:ind w:left="110"/>
                                    <w:rPr>
                                      <w:sz w:val="24"/>
                                      <w:lang w:val="ru-RU"/>
                                    </w:rPr>
                                  </w:pPr>
                                  <w:r w:rsidRPr="009551DF">
                                    <w:rPr>
                                      <w:sz w:val="24"/>
                                      <w:lang w:val="ru-RU"/>
                                    </w:rPr>
                                    <w:t>и.д.кх.);</w:t>
                                  </w:r>
                                  <w:r w:rsidRPr="009551DF">
                                    <w:rPr>
                                      <w:spacing w:val="-4"/>
                                      <w:sz w:val="24"/>
                                      <w:lang w:val="ru-RU"/>
                                    </w:rPr>
                                    <w:t xml:space="preserve"> </w:t>
                                  </w:r>
                                  <w:r w:rsidRPr="009551DF">
                                    <w:rPr>
                                      <w:sz w:val="24"/>
                                      <w:lang w:val="ru-RU"/>
                                    </w:rPr>
                                    <w:t>диалог;</w:t>
                                  </w:r>
                                  <w:r w:rsidRPr="009551DF">
                                    <w:rPr>
                                      <w:spacing w:val="-4"/>
                                      <w:sz w:val="24"/>
                                      <w:lang w:val="ru-RU"/>
                                    </w:rPr>
                                    <w:t xml:space="preserve"> </w:t>
                                  </w:r>
                                  <w:r w:rsidRPr="009551DF">
                                    <w:rPr>
                                      <w:sz w:val="24"/>
                                      <w:lang w:val="ru-RU"/>
                                    </w:rPr>
                                    <w:t>монолог;</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чулацамехь</w:t>
                                  </w:r>
                                  <w:r w:rsidRPr="009551DF">
                                    <w:rPr>
                                      <w:spacing w:val="-3"/>
                                      <w:sz w:val="24"/>
                                      <w:lang w:val="ru-RU"/>
                                    </w:rPr>
                                    <w:t xml:space="preserve"> </w:t>
                                  </w:r>
                                  <w:r w:rsidRPr="009551DF">
                                    <w:rPr>
                                      <w:sz w:val="24"/>
                                      <w:lang w:val="ru-RU"/>
                                    </w:rPr>
                                    <w:t>маьӀнин</w:t>
                                  </w:r>
                                  <w:r w:rsidRPr="009551DF">
                                    <w:rPr>
                                      <w:spacing w:val="-2"/>
                                      <w:sz w:val="24"/>
                                      <w:lang w:val="ru-RU"/>
                                    </w:rPr>
                                    <w:t xml:space="preserve"> </w:t>
                                  </w:r>
                                  <w:r w:rsidRPr="009551DF">
                                    <w:rPr>
                                      <w:sz w:val="24"/>
                                      <w:lang w:val="ru-RU"/>
                                    </w:rPr>
                                    <w:t>гӀалаташ</w:t>
                                  </w:r>
                                  <w:r w:rsidRPr="009551DF">
                                    <w:rPr>
                                      <w:spacing w:val="-3"/>
                                      <w:sz w:val="24"/>
                                      <w:lang w:val="ru-RU"/>
                                    </w:rPr>
                                    <w:t xml:space="preserve"> </w:t>
                                  </w:r>
                                  <w:r w:rsidRPr="009551DF">
                                    <w:rPr>
                                      <w:sz w:val="24"/>
                                      <w:lang w:val="ru-RU"/>
                                    </w:rPr>
                                    <w:t>карор</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текстан</w:t>
                                  </w:r>
                                  <w:r>
                                    <w:rPr>
                                      <w:spacing w:val="-3"/>
                                      <w:sz w:val="24"/>
                                    </w:rPr>
                                    <w:t xml:space="preserve"> </w:t>
                                  </w:r>
                                  <w:r>
                                    <w:rPr>
                                      <w:sz w:val="24"/>
                                    </w:rPr>
                                    <w:t>цӀарехь</w:t>
                                  </w:r>
                                  <w:r>
                                    <w:rPr>
                                      <w:spacing w:val="-2"/>
                                      <w:sz w:val="24"/>
                                    </w:rPr>
                                    <w:t xml:space="preserve"> </w:t>
                                  </w:r>
                                  <w:r>
                                    <w:rPr>
                                      <w:sz w:val="24"/>
                                    </w:rPr>
                                    <w:t>текстан</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Кхоллараллин</w:t>
                                  </w:r>
                                  <w:r w:rsidRPr="009551DF">
                                    <w:rPr>
                                      <w:spacing w:val="-3"/>
                                      <w:sz w:val="24"/>
                                      <w:lang w:val="ru-RU"/>
                                    </w:rPr>
                                    <w:t xml:space="preserve"> </w:t>
                                  </w:r>
                                  <w:r w:rsidRPr="009551DF">
                                    <w:rPr>
                                      <w:sz w:val="24"/>
                                      <w:lang w:val="ru-RU"/>
                                    </w:rPr>
                                    <w:t>тӀедахкарш:</w:t>
                                  </w:r>
                                  <w:r w:rsidRPr="009551DF">
                                    <w:rPr>
                                      <w:spacing w:val="-3"/>
                                      <w:sz w:val="24"/>
                                      <w:lang w:val="ru-RU"/>
                                    </w:rPr>
                                    <w:t xml:space="preserve"> </w:t>
                                  </w:r>
                                  <w:r w:rsidRPr="009551DF">
                                    <w:rPr>
                                      <w:sz w:val="24"/>
                                      <w:lang w:val="ru-RU"/>
                                    </w:rPr>
                                    <w:t>тайп-тайпанчу</w:t>
                                  </w:r>
                                  <w:r w:rsidRPr="009551DF">
                                    <w:rPr>
                                      <w:spacing w:val="-2"/>
                                      <w:sz w:val="24"/>
                                      <w:lang w:val="ru-RU"/>
                                    </w:rPr>
                                    <w:t xml:space="preserve"> </w:t>
                                  </w:r>
                                  <w:r w:rsidRPr="009551DF">
                                    <w:rPr>
                                      <w:sz w:val="24"/>
                                      <w:lang w:val="ru-RU"/>
                                    </w:rPr>
                                    <w:t>тайпанийн</w:t>
                                  </w:r>
                                  <w:r w:rsidRPr="009551DF">
                                    <w:rPr>
                                      <w:spacing w:val="-1"/>
                                      <w:sz w:val="24"/>
                                      <w:lang w:val="ru-RU"/>
                                    </w:rPr>
                                    <w:t xml:space="preserve"> </w:t>
                                  </w:r>
                                  <w:r w:rsidRPr="009551DF">
                                    <w:rPr>
                                      <w:sz w:val="24"/>
                                      <w:lang w:val="ru-RU"/>
                                    </w:rPr>
                                    <w:t>барта</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тема</w:t>
                                  </w:r>
                                  <w:r>
                                    <w:rPr>
                                      <w:spacing w:val="-2"/>
                                      <w:sz w:val="24"/>
                                    </w:rPr>
                                    <w:t xml:space="preserve"> </w:t>
                                  </w:r>
                                  <w:r>
                                    <w:rPr>
                                      <w:sz w:val="24"/>
                                    </w:rPr>
                                    <w:t>йа</w:t>
                                  </w:r>
                                  <w:r>
                                    <w:rPr>
                                      <w:spacing w:val="-1"/>
                                      <w:sz w:val="24"/>
                                    </w:rPr>
                                    <w:t xml:space="preserve"> </w:t>
                                  </w:r>
                                  <w:r>
                                    <w:rPr>
                                      <w:sz w:val="24"/>
                                    </w:rPr>
                                    <w:t>коьрта ойла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йозанан</w:t>
                                  </w:r>
                                  <w:r w:rsidRPr="009551DF">
                                    <w:rPr>
                                      <w:spacing w:val="-4"/>
                                      <w:sz w:val="24"/>
                                      <w:lang w:val="ru-RU"/>
                                    </w:rPr>
                                    <w:t xml:space="preserve"> </w:t>
                                  </w:r>
                                  <w:r w:rsidRPr="009551DF">
                                    <w:rPr>
                                      <w:sz w:val="24"/>
                                      <w:lang w:val="ru-RU"/>
                                    </w:rPr>
                                    <w:t>кепахь</w:t>
                                  </w:r>
                                  <w:r w:rsidRPr="009551DF">
                                    <w:rPr>
                                      <w:spacing w:val="-2"/>
                                      <w:sz w:val="24"/>
                                      <w:lang w:val="ru-RU"/>
                                    </w:rPr>
                                    <w:t xml:space="preserve"> </w:t>
                                  </w:r>
                                  <w:r w:rsidRPr="009551DF">
                                    <w:rPr>
                                      <w:sz w:val="24"/>
                                      <w:lang w:val="ru-RU"/>
                                    </w:rPr>
                                    <w:t>а</w:t>
                                  </w:r>
                                  <w:r w:rsidRPr="009551DF">
                                    <w:rPr>
                                      <w:spacing w:val="-2"/>
                                      <w:sz w:val="24"/>
                                      <w:lang w:val="ru-RU"/>
                                    </w:rPr>
                                    <w:t xml:space="preserve"> </w:t>
                                  </w:r>
                                  <w:r w:rsidRPr="009551DF">
                                    <w:rPr>
                                      <w:sz w:val="24"/>
                                      <w:lang w:val="ru-RU"/>
                                    </w:rPr>
                                    <w:t>тексташ</w:t>
                                  </w:r>
                                  <w:r w:rsidRPr="009551DF">
                                    <w:rPr>
                                      <w:spacing w:val="-2"/>
                                      <w:sz w:val="24"/>
                                      <w:lang w:val="ru-RU"/>
                                    </w:rPr>
                                    <w:t xml:space="preserve"> </w:t>
                                  </w:r>
                                  <w:r w:rsidRPr="009551DF">
                                    <w:rPr>
                                      <w:sz w:val="24"/>
                                      <w:lang w:val="ru-RU"/>
                                    </w:rPr>
                                    <w:t>(суртхӀоттор,</w:t>
                                  </w:r>
                                  <w:r w:rsidRPr="009551DF">
                                    <w:rPr>
                                      <w:spacing w:val="-2"/>
                                      <w:sz w:val="24"/>
                                      <w:lang w:val="ru-RU"/>
                                    </w:rPr>
                                    <w:t xml:space="preserve"> </w:t>
                                  </w:r>
                                  <w:r w:rsidRPr="009551DF">
                                    <w:rPr>
                                      <w:sz w:val="24"/>
                                      <w:lang w:val="ru-RU"/>
                                    </w:rPr>
                                    <w:t>ойлайар,</w:t>
                                  </w:r>
                                  <w:r w:rsidRPr="009551DF">
                                    <w:rPr>
                                      <w:spacing w:val="-1"/>
                                      <w:sz w:val="24"/>
                                      <w:lang w:val="ru-RU"/>
                                    </w:rPr>
                                    <w:t xml:space="preserve"> </w:t>
                                  </w:r>
                                  <w:r w:rsidRPr="009551DF">
                                    <w:rPr>
                                      <w:sz w:val="24"/>
                                      <w:lang w:val="ru-RU"/>
                                    </w:rPr>
                                    <w:t>дийцар)</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гайтар.</w:t>
                                  </w:r>
                                </w:p>
                              </w:tc>
                              <w:tc>
                                <w:tcPr>
                                  <w:tcW w:w="6670" w:type="dxa"/>
                                  <w:tcBorders>
                                    <w:top w:val="nil"/>
                                    <w:bottom w:val="nil"/>
                                  </w:tcBorders>
                                </w:tcPr>
                                <w:p w:rsidR="009551DF" w:rsidRDefault="009551DF">
                                  <w:pPr>
                                    <w:pStyle w:val="TableParagraph"/>
                                    <w:spacing w:line="246" w:lineRule="exact"/>
                                    <w:ind w:left="108"/>
                                    <w:rPr>
                                      <w:sz w:val="24"/>
                                    </w:rPr>
                                  </w:pPr>
                                  <w:r>
                                    <w:rPr>
                                      <w:sz w:val="24"/>
                                    </w:rPr>
                                    <w:t>кхоллар.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Йозанан</w:t>
                                  </w:r>
                                  <w:r>
                                    <w:rPr>
                                      <w:spacing w:val="-4"/>
                                      <w:sz w:val="24"/>
                                    </w:rPr>
                                    <w:t xml:space="preserve"> </w:t>
                                  </w:r>
                                  <w:r>
                                    <w:rPr>
                                      <w:sz w:val="24"/>
                                    </w:rPr>
                                    <w:t>къамелан</w:t>
                                  </w:r>
                                  <w:r>
                                    <w:rPr>
                                      <w:spacing w:val="-4"/>
                                      <w:sz w:val="24"/>
                                    </w:rPr>
                                    <w:t xml:space="preserve"> </w:t>
                                  </w:r>
                                  <w:r>
                                    <w:rPr>
                                      <w:sz w:val="24"/>
                                    </w:rPr>
                                    <w:t>нийса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Практикин</w:t>
                                  </w:r>
                                  <w:r w:rsidRPr="009551DF">
                                    <w:rPr>
                                      <w:spacing w:val="-3"/>
                                      <w:sz w:val="24"/>
                                      <w:lang w:val="ru-RU"/>
                                    </w:rPr>
                                    <w:t xml:space="preserve"> </w:t>
                                  </w:r>
                                  <w:r w:rsidRPr="009551DF">
                                    <w:rPr>
                                      <w:sz w:val="24"/>
                                      <w:lang w:val="ru-RU"/>
                                    </w:rPr>
                                    <w:t>болх:</w:t>
                                  </w:r>
                                  <w:r w:rsidRPr="009551DF">
                                    <w:rPr>
                                      <w:spacing w:val="-3"/>
                                      <w:sz w:val="24"/>
                                      <w:lang w:val="ru-RU"/>
                                    </w:rPr>
                                    <w:t xml:space="preserve"> </w:t>
                                  </w:r>
                                  <w:r w:rsidRPr="009551DF">
                                    <w:rPr>
                                      <w:sz w:val="24"/>
                                      <w:lang w:val="ru-RU"/>
                                    </w:rPr>
                                    <w:t>билгалдинчу</w:t>
                                  </w:r>
                                  <w:r w:rsidRPr="009551DF">
                                    <w:rPr>
                                      <w:spacing w:val="-2"/>
                                      <w:sz w:val="24"/>
                                      <w:lang w:val="ru-RU"/>
                                    </w:rPr>
                                    <w:t xml:space="preserve"> </w:t>
                                  </w:r>
                                  <w:r w:rsidRPr="009551DF">
                                    <w:rPr>
                                      <w:sz w:val="24"/>
                                      <w:lang w:val="ru-RU"/>
                                    </w:rPr>
                                    <w:t>хьолаца</w:t>
                                  </w:r>
                                  <w:r w:rsidRPr="009551DF">
                                    <w:rPr>
                                      <w:spacing w:val="-6"/>
                                      <w:sz w:val="24"/>
                                      <w:lang w:val="ru-RU"/>
                                    </w:rPr>
                                    <w:t xml:space="preserve"> </w:t>
                                  </w:r>
                                  <w:r w:rsidRPr="009551DF">
                                    <w:rPr>
                                      <w:sz w:val="24"/>
                                      <w:lang w:val="ru-RU"/>
                                    </w:rPr>
                                    <w:t>йогӀу</w:t>
                                  </w:r>
                                  <w:r w:rsidRPr="009551DF">
                                    <w:rPr>
                                      <w:spacing w:val="-3"/>
                                      <w:sz w:val="24"/>
                                      <w:lang w:val="ru-RU"/>
                                    </w:rPr>
                                    <w:t xml:space="preserve"> </w:t>
                                  </w:r>
                                  <w:r w:rsidRPr="009551DF">
                                    <w:rPr>
                                      <w:sz w:val="24"/>
                                      <w:lang w:val="ru-RU"/>
                                    </w:rPr>
                                    <w:t>жанр</w:t>
                                  </w:r>
                                  <w:r w:rsidRPr="009551DF">
                                    <w:rPr>
                                      <w:spacing w:val="-3"/>
                                      <w:sz w:val="24"/>
                                      <w:lang w:val="ru-RU"/>
                                    </w:rPr>
                                    <w:t xml:space="preserve"> </w:t>
                                  </w:r>
                                  <w:r w:rsidRPr="009551DF">
                                    <w:rPr>
                                      <w:sz w:val="24"/>
                                      <w:lang w:val="ru-RU"/>
                                    </w:rPr>
                                    <w:t>харжар</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хилар,</w:t>
                                  </w:r>
                                  <w:r>
                                    <w:rPr>
                                      <w:spacing w:val="-2"/>
                                      <w:sz w:val="24"/>
                                    </w:rPr>
                                    <w:t xml:space="preserve"> </w:t>
                                  </w:r>
                                  <w:r>
                                    <w:rPr>
                                      <w:sz w:val="24"/>
                                    </w:rPr>
                                    <w:t>хьал</w:t>
                                  </w:r>
                                  <w:r>
                                    <w:rPr>
                                      <w:spacing w:val="-2"/>
                                      <w:sz w:val="24"/>
                                    </w:rPr>
                                    <w:t xml:space="preserve"> </w:t>
                                  </w:r>
                                  <w:r>
                                    <w:rPr>
                                      <w:sz w:val="24"/>
                                    </w:rPr>
                                    <w:t>долуш</w:t>
                                  </w:r>
                                  <w:r>
                                    <w:rPr>
                                      <w:spacing w:val="-2"/>
                                      <w:sz w:val="24"/>
                                    </w:rPr>
                                    <w:t xml:space="preserve"> </w:t>
                                  </w:r>
                                  <w:r>
                                    <w:rPr>
                                      <w:sz w:val="24"/>
                                    </w:rPr>
                                    <w:t>хилар,</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кехат,</w:t>
                                  </w:r>
                                  <w:r w:rsidRPr="009551DF">
                                    <w:rPr>
                                      <w:spacing w:val="-3"/>
                                      <w:sz w:val="24"/>
                                      <w:lang w:val="ru-RU"/>
                                    </w:rPr>
                                    <w:t xml:space="preserve"> </w:t>
                                  </w:r>
                                  <w:r w:rsidRPr="009551DF">
                                    <w:rPr>
                                      <w:sz w:val="24"/>
                                      <w:lang w:val="ru-RU"/>
                                    </w:rPr>
                                    <w:t>декъалваран</w:t>
                                  </w:r>
                                  <w:r w:rsidRPr="009551DF">
                                    <w:rPr>
                                      <w:spacing w:val="-3"/>
                                      <w:sz w:val="24"/>
                                      <w:lang w:val="ru-RU"/>
                                    </w:rPr>
                                    <w:t xml:space="preserve"> </w:t>
                                  </w:r>
                                  <w:r w:rsidRPr="009551DF">
                                    <w:rPr>
                                      <w:sz w:val="24"/>
                                      <w:lang w:val="ru-RU"/>
                                    </w:rPr>
                                    <w:t>открытка,</w:t>
                                  </w:r>
                                  <w:r w:rsidRPr="009551DF">
                                    <w:rPr>
                                      <w:spacing w:val="-2"/>
                                      <w:sz w:val="24"/>
                                      <w:lang w:val="ru-RU"/>
                                    </w:rPr>
                                    <w:t xml:space="preserve"> </w:t>
                                  </w:r>
                                  <w:r w:rsidRPr="009551DF">
                                    <w:rPr>
                                      <w:sz w:val="24"/>
                                      <w:lang w:val="ru-RU"/>
                                    </w:rPr>
                                    <w:t>дӀайаздарш</w:t>
                                  </w:r>
                                  <w:r w:rsidRPr="009551DF">
                                    <w:rPr>
                                      <w:spacing w:val="-3"/>
                                      <w:sz w:val="24"/>
                                      <w:lang w:val="ru-RU"/>
                                    </w:rPr>
                                    <w:t xml:space="preserve"> </w:t>
                                  </w:r>
                                  <w:r w:rsidRPr="009551DF">
                                    <w:rPr>
                                      <w:sz w:val="24"/>
                                      <w:lang w:val="ru-RU"/>
                                    </w:rPr>
                                    <w:t>(записки)</w:t>
                                  </w:r>
                                  <w:r w:rsidRPr="009551DF">
                                    <w:rPr>
                                      <w:spacing w:val="-2"/>
                                      <w:sz w:val="24"/>
                                      <w:lang w:val="ru-RU"/>
                                    </w:rPr>
                                    <w:t xml:space="preserve"> </w:t>
                                  </w:r>
                                  <w:r w:rsidRPr="009551DF">
                                    <w:rPr>
                                      <w:sz w:val="24"/>
                                      <w:lang w:val="ru-RU"/>
                                    </w:rPr>
                                    <w:t>йаздар</w:t>
                                  </w:r>
                                  <w:r w:rsidRPr="009551DF">
                                    <w:rPr>
                                      <w:spacing w:val="-3"/>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исбаьхьалла</w:t>
                                  </w:r>
                                  <w:r>
                                    <w:rPr>
                                      <w:spacing w:val="-3"/>
                                      <w:sz w:val="24"/>
                                    </w:rPr>
                                    <w:t xml:space="preserve"> </w:t>
                                  </w:r>
                                  <w:r>
                                    <w:rPr>
                                      <w:sz w:val="24"/>
                                    </w:rPr>
                                    <w:t>а</w:t>
                                  </w:r>
                                  <w:r>
                                    <w:rPr>
                                      <w:spacing w:val="-3"/>
                                      <w:sz w:val="24"/>
                                    </w:rPr>
                                    <w:t xml:space="preserve"> </w:t>
                                  </w:r>
                                  <w:r>
                                    <w:rPr>
                                      <w:sz w:val="24"/>
                                    </w:rPr>
                                    <w:t>тидаме</w:t>
                                  </w:r>
                                  <w:r>
                                    <w:rPr>
                                      <w:spacing w:val="-3"/>
                                      <w:sz w:val="24"/>
                                    </w:rPr>
                                    <w:t xml:space="preserve"> </w:t>
                                  </w:r>
                                  <w:r>
                                    <w:rPr>
                                      <w:sz w:val="24"/>
                                    </w:rPr>
                                    <w:t>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Кхоллараллин</w:t>
                                  </w:r>
                                  <w:r w:rsidRPr="009551DF">
                                    <w:rPr>
                                      <w:spacing w:val="-2"/>
                                      <w:sz w:val="24"/>
                                      <w:lang w:val="ru-RU"/>
                                    </w:rPr>
                                    <w:t xml:space="preserve"> </w:t>
                                  </w:r>
                                  <w:r w:rsidRPr="009551DF">
                                    <w:rPr>
                                      <w:sz w:val="24"/>
                                      <w:lang w:val="ru-RU"/>
                                    </w:rPr>
                                    <w:t>тӀедиллар:</w:t>
                                  </w:r>
                                  <w:r w:rsidRPr="009551DF">
                                    <w:rPr>
                                      <w:spacing w:val="-3"/>
                                      <w:sz w:val="24"/>
                                      <w:lang w:val="ru-RU"/>
                                    </w:rPr>
                                    <w:t xml:space="preserve"> </w:t>
                                  </w:r>
                                  <w:r w:rsidRPr="009551DF">
                                    <w:rPr>
                                      <w:sz w:val="24"/>
                                      <w:lang w:val="ru-RU"/>
                                    </w:rPr>
                                    <w:t>цхьана</w:t>
                                  </w:r>
                                  <w:r w:rsidRPr="009551DF">
                                    <w:rPr>
                                      <w:spacing w:val="-3"/>
                                      <w:sz w:val="24"/>
                                      <w:lang w:val="ru-RU"/>
                                    </w:rPr>
                                    <w:t xml:space="preserve"> </w:t>
                                  </w:r>
                                  <w:r w:rsidRPr="009551DF">
                                    <w:rPr>
                                      <w:sz w:val="24"/>
                                      <w:lang w:val="ru-RU"/>
                                    </w:rPr>
                                    <w:t>темина</w:t>
                                  </w:r>
                                  <w:r w:rsidRPr="009551DF">
                                    <w:rPr>
                                      <w:spacing w:val="54"/>
                                      <w:sz w:val="24"/>
                                      <w:lang w:val="ru-RU"/>
                                    </w:rPr>
                                    <w:t xml:space="preserve"> </w:t>
                                  </w:r>
                                  <w:r w:rsidRPr="009551DF">
                                    <w:rPr>
                                      <w:sz w:val="24"/>
                                      <w:lang w:val="ru-RU"/>
                                    </w:rPr>
                                    <w:t>тайп-тайпанчу</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оьцуш,</w:t>
                                  </w:r>
                                  <w:r>
                                    <w:rPr>
                                      <w:spacing w:val="-3"/>
                                      <w:sz w:val="24"/>
                                    </w:rPr>
                                    <w:t xml:space="preserve"> </w:t>
                                  </w:r>
                                  <w:r>
                                    <w:rPr>
                                      <w:sz w:val="24"/>
                                    </w:rPr>
                                    <w:t>тексташ</w:t>
                                  </w:r>
                                  <w:r>
                                    <w:rPr>
                                      <w:spacing w:val="-3"/>
                                      <w:sz w:val="24"/>
                                    </w:rPr>
                                    <w:t xml:space="preserve"> </w:t>
                                  </w:r>
                                  <w:r>
                                    <w:rPr>
                                      <w:sz w:val="24"/>
                                    </w:rPr>
                                    <w:t>(йелларш</w:t>
                                  </w:r>
                                </w:p>
                              </w:tc>
                              <w:tc>
                                <w:tcPr>
                                  <w:tcW w:w="6670" w:type="dxa"/>
                                  <w:tcBorders>
                                    <w:top w:val="nil"/>
                                    <w:bottom w:val="nil"/>
                                  </w:tcBorders>
                                </w:tcPr>
                                <w:p w:rsidR="009551DF" w:rsidRDefault="009551DF">
                                  <w:pPr>
                                    <w:pStyle w:val="TableParagraph"/>
                                    <w:spacing w:line="246" w:lineRule="exact"/>
                                    <w:ind w:left="108"/>
                                    <w:rPr>
                                      <w:sz w:val="24"/>
                                    </w:rPr>
                                  </w:pPr>
                                  <w:r>
                                    <w:rPr>
                                      <w:sz w:val="24"/>
                                    </w:rPr>
                                    <w:t>тайпанийн</w:t>
                                  </w:r>
                                  <w:r>
                                    <w:rPr>
                                      <w:spacing w:val="-4"/>
                                      <w:sz w:val="24"/>
                                    </w:rPr>
                                    <w:t xml:space="preserve"> </w:t>
                                  </w:r>
                                  <w:r>
                                    <w:rPr>
                                      <w:sz w:val="24"/>
                                    </w:rPr>
                                    <w:t>тексташ</w:t>
                                  </w:r>
                                  <w:r>
                                    <w:rPr>
                                      <w:spacing w:val="-2"/>
                                      <w:sz w:val="24"/>
                                    </w:rPr>
                                    <w:t xml:space="preserve"> </w:t>
                                  </w:r>
                                  <w:r>
                                    <w:rPr>
                                      <w:sz w:val="24"/>
                                    </w:rPr>
                                    <w:t>хӀиттор</w:t>
                                  </w:r>
                                  <w:r>
                                    <w:rPr>
                                      <w:spacing w:val="-1"/>
                                      <w:sz w:val="24"/>
                                    </w:rPr>
                                    <w:t xml:space="preserve"> </w:t>
                                  </w:r>
                                  <w:r>
                                    <w:rPr>
                                      <w:sz w:val="24"/>
                                    </w:rPr>
                                    <w:t>(суртхӀоттор,</w:t>
                                  </w:r>
                                  <w:r>
                                    <w:rPr>
                                      <w:spacing w:val="-2"/>
                                      <w:sz w:val="24"/>
                                    </w:rPr>
                                    <w:t xml:space="preserve"> </w:t>
                                  </w:r>
                                  <w:r>
                                    <w:rPr>
                                      <w:sz w:val="24"/>
                                    </w:rPr>
                                    <w:t>дийцар,</w:t>
                                  </w:r>
                                  <w:r>
                                    <w:rPr>
                                      <w:spacing w:val="-1"/>
                                      <w:sz w:val="24"/>
                                    </w:rPr>
                                    <w:t xml:space="preserve"> </w:t>
                                  </w:r>
                                  <w:r>
                                    <w:rPr>
                                      <w:sz w:val="24"/>
                                    </w:rPr>
                                    <w:t>ойлайар).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а,</w:t>
                                  </w:r>
                                  <w:r>
                                    <w:rPr>
                                      <w:spacing w:val="-2"/>
                                      <w:sz w:val="24"/>
                                    </w:rPr>
                                    <w:t xml:space="preserve"> </w:t>
                                  </w:r>
                                  <w:r>
                                    <w:rPr>
                                      <w:sz w:val="24"/>
                                    </w:rPr>
                                    <w:t>шен</w:t>
                                  </w:r>
                                  <w:r>
                                    <w:rPr>
                                      <w:spacing w:val="-1"/>
                                      <w:sz w:val="24"/>
                                    </w:rPr>
                                    <w:t xml:space="preserve"> </w:t>
                                  </w:r>
                                  <w:r>
                                    <w:rPr>
                                      <w:sz w:val="24"/>
                                    </w:rPr>
                                    <w:t>а)</w:t>
                                  </w:r>
                                  <w:r>
                                    <w:rPr>
                                      <w:spacing w:val="-1"/>
                                      <w:sz w:val="24"/>
                                    </w:rPr>
                                    <w:t xml:space="preserve"> </w:t>
                                  </w:r>
                                  <w:r>
                                    <w:rPr>
                                      <w:sz w:val="24"/>
                                    </w:rPr>
                                    <w:t>нисйар.</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Практикин</w:t>
                                  </w:r>
                                  <w:r w:rsidRPr="009551DF">
                                    <w:rPr>
                                      <w:spacing w:val="-3"/>
                                      <w:sz w:val="24"/>
                                      <w:lang w:val="ru-RU"/>
                                    </w:rPr>
                                    <w:t xml:space="preserve"> </w:t>
                                  </w:r>
                                  <w:r w:rsidRPr="009551DF">
                                    <w:rPr>
                                      <w:sz w:val="24"/>
                                      <w:lang w:val="ru-RU"/>
                                    </w:rPr>
                                    <w:t>болх:</w:t>
                                  </w:r>
                                  <w:r w:rsidRPr="009551DF">
                                    <w:rPr>
                                      <w:spacing w:val="-4"/>
                                      <w:sz w:val="24"/>
                                      <w:lang w:val="ru-RU"/>
                                    </w:rPr>
                                    <w:t xml:space="preserve"> </w:t>
                                  </w:r>
                                  <w:r w:rsidRPr="009551DF">
                                    <w:rPr>
                                      <w:sz w:val="24"/>
                                      <w:lang w:val="ru-RU"/>
                                    </w:rPr>
                                    <w:t>йешначу</w:t>
                                  </w:r>
                                  <w:r w:rsidRPr="009551DF">
                                    <w:rPr>
                                      <w:spacing w:val="-2"/>
                                      <w:sz w:val="24"/>
                                      <w:lang w:val="ru-RU"/>
                                    </w:rPr>
                                    <w:t xml:space="preserve"> </w:t>
                                  </w:r>
                                  <w:r w:rsidRPr="009551DF">
                                    <w:rPr>
                                      <w:sz w:val="24"/>
                                      <w:lang w:val="ru-RU"/>
                                    </w:rPr>
                                    <w:t>книгина</w:t>
                                  </w:r>
                                  <w:r w:rsidRPr="009551DF">
                                    <w:rPr>
                                      <w:spacing w:val="-3"/>
                                      <w:sz w:val="24"/>
                                      <w:lang w:val="ru-RU"/>
                                    </w:rPr>
                                    <w:t xml:space="preserve"> </w:t>
                                  </w:r>
                                  <w:r w:rsidRPr="009551DF">
                                    <w:rPr>
                                      <w:sz w:val="24"/>
                                      <w:lang w:val="ru-RU"/>
                                    </w:rPr>
                                    <w:t>отзыв</w:t>
                                  </w:r>
                                  <w:r w:rsidRPr="009551DF">
                                    <w:rPr>
                                      <w:spacing w:val="-3"/>
                                      <w:sz w:val="24"/>
                                      <w:lang w:val="ru-RU"/>
                                    </w:rPr>
                                    <w:t xml:space="preserve"> </w:t>
                                  </w:r>
                                  <w:r w:rsidRPr="009551DF">
                                    <w:rPr>
                                      <w:sz w:val="24"/>
                                      <w:lang w:val="ru-RU"/>
                                    </w:rPr>
                                    <w:t>(хетарг)</w:t>
                                  </w:r>
                                  <w:r w:rsidRPr="009551DF">
                                    <w:rPr>
                                      <w:spacing w:val="55"/>
                                      <w:sz w:val="24"/>
                                      <w:lang w:val="ru-RU"/>
                                    </w:rPr>
                                    <w:t xml:space="preserve"> </w:t>
                                  </w:r>
                                  <w:r w:rsidRPr="009551DF">
                                    <w:rPr>
                                      <w:sz w:val="24"/>
                                      <w:lang w:val="ru-RU"/>
                                    </w:rPr>
                                    <w:t>йазйар.</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Схьайийцар,</w:t>
                                  </w:r>
                                  <w:r>
                                    <w:rPr>
                                      <w:spacing w:val="-5"/>
                                      <w:sz w:val="24"/>
                                    </w:rPr>
                                    <w:t xml:space="preserve"> </w:t>
                                  </w:r>
                                  <w:r>
                                    <w:rPr>
                                      <w:sz w:val="24"/>
                                    </w:rPr>
                                    <w:t>дӀайазйар</w:t>
                                  </w:r>
                                </w:p>
                              </w:tc>
                              <w:tc>
                                <w:tcPr>
                                  <w:tcW w:w="6670" w:type="dxa"/>
                                  <w:tcBorders>
                                    <w:top w:val="nil"/>
                                    <w:bottom w:val="nil"/>
                                  </w:tcBorders>
                                </w:tcPr>
                                <w:p w:rsidR="009551DF" w:rsidRDefault="009551DF">
                                  <w:pPr>
                                    <w:pStyle w:val="TableParagraph"/>
                                    <w:spacing w:line="246" w:lineRule="exact"/>
                                    <w:ind w:left="108"/>
                                    <w:rPr>
                                      <w:sz w:val="24"/>
                                    </w:rPr>
                                  </w:pPr>
                                  <w:r>
                                    <w:rPr>
                                      <w:sz w:val="24"/>
                                    </w:rPr>
                                    <w:t>Тобанашкахь</w:t>
                                  </w:r>
                                  <w:r>
                                    <w:rPr>
                                      <w:spacing w:val="-3"/>
                                      <w:sz w:val="24"/>
                                    </w:rPr>
                                    <w:t xml:space="preserve"> </w:t>
                                  </w:r>
                                  <w:r>
                                    <w:rPr>
                                      <w:sz w:val="24"/>
                                    </w:rPr>
                                    <w:t>болх:</w:t>
                                  </w:r>
                                  <w:r>
                                    <w:rPr>
                                      <w:spacing w:val="-2"/>
                                      <w:sz w:val="24"/>
                                    </w:rPr>
                                    <w:t xml:space="preserve"> </w:t>
                                  </w:r>
                                  <w:r>
                                    <w:rPr>
                                      <w:sz w:val="24"/>
                                    </w:rPr>
                                    <w:t>маьӀнийн</w:t>
                                  </w:r>
                                  <w:r>
                                    <w:rPr>
                                      <w:spacing w:val="-2"/>
                                      <w:sz w:val="24"/>
                                    </w:rPr>
                                    <w:t xml:space="preserve"> </w:t>
                                  </w:r>
                                  <w:r>
                                    <w:rPr>
                                      <w:sz w:val="24"/>
                                    </w:rPr>
                                    <w:t>гӀалаташ</w:t>
                                  </w:r>
                                  <w:r>
                                    <w:rPr>
                                      <w:spacing w:val="-3"/>
                                      <w:sz w:val="24"/>
                                    </w:rPr>
                                    <w:t xml:space="preserve"> </w:t>
                                  </w:r>
                                  <w:r>
                                    <w:rPr>
                                      <w:sz w:val="24"/>
                                    </w:rPr>
                                    <w:t>долу</w:t>
                                  </w:r>
                                  <w:r>
                                    <w:rPr>
                                      <w:spacing w:val="-2"/>
                                      <w:sz w:val="24"/>
                                    </w:rPr>
                                    <w:t xml:space="preserve"> </w:t>
                                  </w:r>
                                  <w:r>
                                    <w:rPr>
                                      <w:sz w:val="24"/>
                                    </w:rPr>
                                    <w:t>текст</w:t>
                                  </w:r>
                                  <w:r>
                                    <w:rPr>
                                      <w:spacing w:val="-2"/>
                                      <w:sz w:val="24"/>
                                    </w:rPr>
                                    <w:t xml:space="preserve"> </w:t>
                                  </w:r>
                                  <w:r>
                                    <w:rPr>
                                      <w:sz w:val="24"/>
                                    </w:rPr>
                                    <w:t>нисйар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(текстан</w:t>
                                  </w:r>
                                  <w:r>
                                    <w:rPr>
                                      <w:spacing w:val="-2"/>
                                      <w:sz w:val="24"/>
                                    </w:rPr>
                                    <w:t xml:space="preserve"> </w:t>
                                  </w:r>
                                  <w:r>
                                    <w:rPr>
                                      <w:sz w:val="24"/>
                                    </w:rPr>
                                    <w:t>барта</w:t>
                                  </w:r>
                                  <w:r>
                                    <w:rPr>
                                      <w:spacing w:val="-2"/>
                                      <w:sz w:val="24"/>
                                    </w:rPr>
                                    <w:t xml:space="preserve"> </w:t>
                                  </w:r>
                                  <w:r>
                                    <w:rPr>
                                      <w:sz w:val="24"/>
                                    </w:rPr>
                                    <w:t>а,</w:t>
                                  </w:r>
                                  <w:r>
                                    <w:rPr>
                                      <w:spacing w:val="-1"/>
                                      <w:sz w:val="24"/>
                                    </w:rPr>
                                    <w:t xml:space="preserve"> </w:t>
                                  </w:r>
                                  <w:r>
                                    <w:rPr>
                                      <w:sz w:val="24"/>
                                    </w:rPr>
                                    <w:t>йозанан</w:t>
                                  </w:r>
                                </w:p>
                              </w:tc>
                              <w:tc>
                                <w:tcPr>
                                  <w:tcW w:w="6670" w:type="dxa"/>
                                  <w:tcBorders>
                                    <w:top w:val="nil"/>
                                    <w:bottom w:val="nil"/>
                                  </w:tcBorders>
                                </w:tcPr>
                                <w:p w:rsidR="009551DF" w:rsidRDefault="009551DF">
                                  <w:pPr>
                                    <w:pStyle w:val="TableParagraph"/>
                                    <w:spacing w:line="246" w:lineRule="exact"/>
                                    <w:ind w:left="108"/>
                                    <w:rPr>
                                      <w:sz w:val="24"/>
                                    </w:rPr>
                                  </w:pPr>
                                  <w:r>
                                    <w:rPr>
                                      <w:sz w:val="24"/>
                                    </w:rPr>
                                    <w:t>(корректировать</w:t>
                                  </w:r>
                                  <w:r>
                                    <w:rPr>
                                      <w:spacing w:val="-1"/>
                                      <w:sz w:val="24"/>
                                    </w:rPr>
                                    <w:t xml:space="preserve"> </w:t>
                                  </w:r>
                                  <w:r>
                                    <w:rPr>
                                      <w:sz w:val="24"/>
                                    </w:rPr>
                                    <w:t>йар).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кепахь</w:t>
                                  </w:r>
                                  <w:r>
                                    <w:rPr>
                                      <w:spacing w:val="-2"/>
                                      <w:sz w:val="24"/>
                                    </w:rPr>
                                    <w:t xml:space="preserve"> </w:t>
                                  </w:r>
                                  <w:r>
                                    <w:rPr>
                                      <w:sz w:val="24"/>
                                    </w:rPr>
                                    <w:t>а</w:t>
                                  </w:r>
                                  <w:r>
                                    <w:rPr>
                                      <w:spacing w:val="-3"/>
                                      <w:sz w:val="24"/>
                                    </w:rPr>
                                    <w:t xml:space="preserve"> </w:t>
                                  </w:r>
                                  <w:r>
                                    <w:rPr>
                                      <w:sz w:val="24"/>
                                    </w:rPr>
                                    <w:t>ма-йарра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ТӀедиллар</w:t>
                                  </w:r>
                                  <w:r w:rsidRPr="009551DF">
                                    <w:rPr>
                                      <w:spacing w:val="-4"/>
                                      <w:sz w:val="24"/>
                                      <w:lang w:val="ru-RU"/>
                                    </w:rPr>
                                    <w:t xml:space="preserve"> </w:t>
                                  </w:r>
                                  <w:r w:rsidRPr="009551DF">
                                    <w:rPr>
                                      <w:sz w:val="24"/>
                                      <w:lang w:val="ru-RU"/>
                                    </w:rPr>
                                    <w:t>цхьаьна</w:t>
                                  </w:r>
                                  <w:r w:rsidRPr="009551DF">
                                    <w:rPr>
                                      <w:spacing w:val="-3"/>
                                      <w:sz w:val="24"/>
                                      <w:lang w:val="ru-RU"/>
                                    </w:rPr>
                                    <w:t xml:space="preserve"> </w:t>
                                  </w:r>
                                  <w:r w:rsidRPr="009551DF">
                                    <w:rPr>
                                      <w:sz w:val="24"/>
                                      <w:lang w:val="ru-RU"/>
                                    </w:rPr>
                                    <w:t>кхочушдар:</w:t>
                                  </w:r>
                                  <w:r w:rsidRPr="009551DF">
                                    <w:rPr>
                                      <w:spacing w:val="-3"/>
                                      <w:sz w:val="24"/>
                                      <w:lang w:val="ru-RU"/>
                                    </w:rPr>
                                    <w:t xml:space="preserve"> </w:t>
                                  </w:r>
                                  <w:r w:rsidRPr="009551DF">
                                    <w:rPr>
                                      <w:sz w:val="24"/>
                                      <w:lang w:val="ru-RU"/>
                                    </w:rPr>
                                    <w:t>критерешца</w:t>
                                  </w:r>
                                  <w:r w:rsidRPr="009551DF">
                                    <w:rPr>
                                      <w:spacing w:val="54"/>
                                      <w:sz w:val="24"/>
                                      <w:lang w:val="ru-RU"/>
                                    </w:rPr>
                                    <w:t xml:space="preserve"> </w:t>
                                  </w:r>
                                  <w:r w:rsidRPr="009551DF">
                                    <w:rPr>
                                      <w:sz w:val="24"/>
                                      <w:lang w:val="ru-RU"/>
                                    </w:rPr>
                                    <w:t>текстийн</w:t>
                                  </w:r>
                                  <w:r w:rsidRPr="009551DF">
                                    <w:rPr>
                                      <w:spacing w:val="-2"/>
                                      <w:sz w:val="24"/>
                                      <w:lang w:val="ru-RU"/>
                                    </w:rPr>
                                    <w:t xml:space="preserve"> </w:t>
                                  </w:r>
                                  <w:r w:rsidRPr="009551DF">
                                    <w:rPr>
                                      <w:sz w:val="24"/>
                                      <w:lang w:val="ru-RU"/>
                                    </w:rPr>
                                    <w:t>анализ:</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схьайийцар,</w:t>
                                  </w:r>
                                  <w:r>
                                    <w:rPr>
                                      <w:spacing w:val="-2"/>
                                      <w:sz w:val="24"/>
                                    </w:rPr>
                                    <w:t xml:space="preserve"> </w:t>
                                  </w:r>
                                  <w:r>
                                    <w:rPr>
                                      <w:sz w:val="24"/>
                                    </w:rPr>
                                    <w:t>текстан</w:t>
                                  </w:r>
                                  <w:r>
                                    <w:rPr>
                                      <w:spacing w:val="-1"/>
                                      <w:sz w:val="24"/>
                                    </w:rPr>
                                    <w:t xml:space="preserve"> </w:t>
                                  </w:r>
                                  <w:r>
                                    <w:rPr>
                                      <w:sz w:val="24"/>
                                    </w:rPr>
                                    <w:t>барта</w:t>
                                  </w:r>
                                </w:p>
                              </w:tc>
                              <w:tc>
                                <w:tcPr>
                                  <w:tcW w:w="6670" w:type="dxa"/>
                                  <w:tcBorders>
                                    <w:top w:val="nil"/>
                                    <w:bottom w:val="nil"/>
                                  </w:tcBorders>
                                </w:tcPr>
                                <w:p w:rsidR="009551DF" w:rsidRDefault="009551DF">
                                  <w:pPr>
                                    <w:pStyle w:val="TableParagraph"/>
                                    <w:spacing w:line="246" w:lineRule="exact"/>
                                    <w:ind w:left="108"/>
                                    <w:rPr>
                                      <w:sz w:val="24"/>
                                    </w:rPr>
                                  </w:pPr>
                                  <w:r>
                                    <w:rPr>
                                      <w:sz w:val="24"/>
                                    </w:rPr>
                                    <w:t>нийса,</w:t>
                                  </w:r>
                                  <w:r>
                                    <w:rPr>
                                      <w:spacing w:val="-3"/>
                                      <w:sz w:val="24"/>
                                    </w:rPr>
                                    <w:t xml:space="preserve"> </w:t>
                                  </w:r>
                                  <w:r>
                                    <w:rPr>
                                      <w:sz w:val="24"/>
                                    </w:rPr>
                                    <w:t>хьал</w:t>
                                  </w:r>
                                  <w:r>
                                    <w:rPr>
                                      <w:spacing w:val="-3"/>
                                      <w:sz w:val="24"/>
                                    </w:rPr>
                                    <w:t xml:space="preserve"> </w:t>
                                  </w:r>
                                  <w:r>
                                    <w:rPr>
                                      <w:sz w:val="24"/>
                                    </w:rPr>
                                    <w:t>долуш</w:t>
                                  </w:r>
                                  <w:r>
                                    <w:rPr>
                                      <w:spacing w:val="-2"/>
                                      <w:sz w:val="24"/>
                                    </w:rPr>
                                    <w:t xml:space="preserve"> </w:t>
                                  </w:r>
                                  <w:r>
                                    <w:rPr>
                                      <w:sz w:val="24"/>
                                    </w:rPr>
                                    <w:t>хилар,</w:t>
                                  </w:r>
                                  <w:r>
                                    <w:rPr>
                                      <w:spacing w:val="-3"/>
                                      <w:sz w:val="24"/>
                                    </w:rPr>
                                    <w:t xml:space="preserve"> </w:t>
                                  </w:r>
                                  <w:r>
                                    <w:rPr>
                                      <w:sz w:val="24"/>
                                    </w:rPr>
                                    <w:t>къаьсташ</w:t>
                                  </w:r>
                                  <w:r>
                                    <w:rPr>
                                      <w:spacing w:val="-3"/>
                                      <w:sz w:val="24"/>
                                    </w:rPr>
                                    <w:t xml:space="preserve"> </w:t>
                                  </w:r>
                                  <w:r>
                                    <w:rPr>
                                      <w:sz w:val="24"/>
                                    </w:rPr>
                                    <w:t>хилар</w:t>
                                  </w:r>
                                  <w:r>
                                    <w:rPr>
                                      <w:spacing w:val="-2"/>
                                      <w:sz w:val="24"/>
                                    </w:rPr>
                                    <w:t xml:space="preserve"> </w:t>
                                  </w:r>
                                  <w:r>
                                    <w:rPr>
                                      <w:sz w:val="24"/>
                                    </w:rPr>
                                    <w:t>(исбаьхьалла).</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хоржуш</w:t>
                                  </w:r>
                                  <w:r>
                                    <w:rPr>
                                      <w:spacing w:val="-2"/>
                                      <w:sz w:val="24"/>
                                    </w:rPr>
                                    <w:t xml:space="preserve"> </w:t>
                                  </w:r>
                                  <w:r>
                                    <w:rPr>
                                      <w:sz w:val="24"/>
                                    </w:rPr>
                                    <w:t>схьайийцар).</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80</w:t>
                                  </w:r>
                                  <w:r w:rsidRPr="009551DF">
                                    <w:rPr>
                                      <w:spacing w:val="-1"/>
                                      <w:sz w:val="24"/>
                                      <w:lang w:val="ru-RU"/>
                                    </w:rPr>
                                    <w:t xml:space="preserve"> </w:t>
                                  </w:r>
                                  <w:r w:rsidRPr="009551DF">
                                    <w:rPr>
                                      <w:sz w:val="24"/>
                                      <w:lang w:val="ru-RU"/>
                                    </w:rPr>
                                    <w:t>дашал</w:t>
                                  </w:r>
                                  <w:r w:rsidRPr="009551DF">
                                    <w:rPr>
                                      <w:spacing w:val="-2"/>
                                      <w:sz w:val="24"/>
                                      <w:lang w:val="ru-RU"/>
                                    </w:rPr>
                                    <w:t xml:space="preserve"> </w:t>
                                  </w:r>
                                  <w:r w:rsidRPr="009551DF">
                                    <w:rPr>
                                      <w:sz w:val="24"/>
                                      <w:lang w:val="ru-RU"/>
                                    </w:rPr>
                                    <w:t>сов</w:t>
                                  </w:r>
                                  <w:r w:rsidRPr="009551DF">
                                    <w:rPr>
                                      <w:spacing w:val="-1"/>
                                      <w:sz w:val="24"/>
                                      <w:lang w:val="ru-RU"/>
                                    </w:rPr>
                                    <w:t xml:space="preserve"> </w:t>
                                  </w:r>
                                  <w:r w:rsidRPr="009551DF">
                                    <w:rPr>
                                      <w:sz w:val="24"/>
                                      <w:lang w:val="ru-RU"/>
                                    </w:rPr>
                                    <w:t>барам</w:t>
                                  </w:r>
                                  <w:r w:rsidRPr="009551DF">
                                    <w:rPr>
                                      <w:spacing w:val="-1"/>
                                      <w:sz w:val="24"/>
                                      <w:lang w:val="ru-RU"/>
                                    </w:rPr>
                                    <w:t xml:space="preserve"> </w:t>
                                  </w:r>
                                  <w:r w:rsidRPr="009551DF">
                                    <w:rPr>
                                      <w:sz w:val="24"/>
                                      <w:lang w:val="ru-RU"/>
                                    </w:rPr>
                                    <w:t>боцу</w:t>
                                  </w:r>
                                  <w:r w:rsidRPr="009551DF">
                                    <w:rPr>
                                      <w:spacing w:val="-1"/>
                                      <w:sz w:val="24"/>
                                      <w:lang w:val="ru-RU"/>
                                    </w:rPr>
                                    <w:t xml:space="preserve"> </w:t>
                                  </w:r>
                                  <w:r w:rsidRPr="009551DF">
                                    <w:rPr>
                                      <w:sz w:val="24"/>
                                      <w:lang w:val="ru-RU"/>
                                    </w:rPr>
                                    <w:t>тексташ</w:t>
                                  </w:r>
                                  <w:r w:rsidRPr="009551DF">
                                    <w:rPr>
                                      <w:spacing w:val="-1"/>
                                      <w:sz w:val="24"/>
                                      <w:lang w:val="ru-RU"/>
                                    </w:rPr>
                                    <w:t xml:space="preserve"> </w:t>
                                  </w:r>
                                  <w:r w:rsidRPr="009551DF">
                                    <w:rPr>
                                      <w:sz w:val="24"/>
                                      <w:lang w:val="ru-RU"/>
                                    </w:rPr>
                                    <w:t>нийса</w:t>
                                  </w:r>
                                  <w:r w:rsidRPr="009551DF">
                                    <w:rPr>
                                      <w:spacing w:val="-2"/>
                                      <w:sz w:val="24"/>
                                      <w:lang w:val="ru-RU"/>
                                    </w:rPr>
                                    <w:t xml:space="preserve"> </w:t>
                                  </w:r>
                                  <w:r w:rsidRPr="009551DF">
                                    <w:rPr>
                                      <w:sz w:val="24"/>
                                      <w:lang w:val="ru-RU"/>
                                    </w:rPr>
                                    <w:t>схьайазйан.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Сочинени</w:t>
                                  </w:r>
                                  <w:r>
                                    <w:rPr>
                                      <w:spacing w:val="54"/>
                                      <w:sz w:val="24"/>
                                    </w:rPr>
                                    <w:t xml:space="preserve"> </w:t>
                                  </w:r>
                                  <w:r>
                                    <w:rPr>
                                      <w:sz w:val="24"/>
                                    </w:rPr>
                                    <w:t>йозанан</w:t>
                                  </w:r>
                                  <w:r>
                                    <w:rPr>
                                      <w:spacing w:val="-2"/>
                                      <w:sz w:val="24"/>
                                    </w:rPr>
                                    <w:t xml:space="preserve"> </w:t>
                                  </w:r>
                                  <w:r>
                                    <w:rPr>
                                      <w:sz w:val="24"/>
                                    </w:rPr>
                                    <w:t>белхан</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Ӏамийна</w:t>
                                  </w:r>
                                  <w:r w:rsidRPr="009551DF">
                                    <w:rPr>
                                      <w:spacing w:val="-4"/>
                                      <w:sz w:val="24"/>
                                      <w:lang w:val="ru-RU"/>
                                    </w:rPr>
                                    <w:t xml:space="preserve"> </w:t>
                                  </w:r>
                                  <w:r w:rsidRPr="009551DF">
                                    <w:rPr>
                                      <w:sz w:val="24"/>
                                      <w:lang w:val="ru-RU"/>
                                    </w:rPr>
                                    <w:t>нийсайаздаран</w:t>
                                  </w:r>
                                  <w:r w:rsidRPr="009551DF">
                                    <w:rPr>
                                      <w:spacing w:val="-2"/>
                                      <w:sz w:val="24"/>
                                      <w:lang w:val="ru-RU"/>
                                    </w:rPr>
                                    <w:t xml:space="preserve"> </w:t>
                                  </w:r>
                                  <w:r w:rsidRPr="009551DF">
                                    <w:rPr>
                                      <w:sz w:val="24"/>
                                      <w:lang w:val="ru-RU"/>
                                    </w:rPr>
                                    <w:t>бакъонаш</w:t>
                                  </w:r>
                                  <w:r w:rsidRPr="009551DF">
                                    <w:rPr>
                                      <w:spacing w:val="-2"/>
                                      <w:sz w:val="24"/>
                                      <w:lang w:val="ru-RU"/>
                                    </w:rPr>
                                    <w:t xml:space="preserve"> </w:t>
                                  </w:r>
                                  <w:r w:rsidRPr="009551DF">
                                    <w:rPr>
                                      <w:sz w:val="24"/>
                                      <w:lang w:val="ru-RU"/>
                                    </w:rPr>
                                    <w:t>тидаме</w:t>
                                  </w:r>
                                  <w:r w:rsidRPr="009551DF">
                                    <w:rPr>
                                      <w:spacing w:val="-3"/>
                                      <w:sz w:val="24"/>
                                      <w:lang w:val="ru-RU"/>
                                    </w:rPr>
                                    <w:t xml:space="preserve"> </w:t>
                                  </w:r>
                                  <w:r w:rsidRPr="009551DF">
                                    <w:rPr>
                                      <w:sz w:val="24"/>
                                      <w:lang w:val="ru-RU"/>
                                    </w:rPr>
                                    <w:t>а</w:t>
                                  </w:r>
                                  <w:r w:rsidRPr="009551DF">
                                    <w:rPr>
                                      <w:spacing w:val="-3"/>
                                      <w:sz w:val="24"/>
                                      <w:lang w:val="ru-RU"/>
                                    </w:rPr>
                                    <w:t xml:space="preserve"> </w:t>
                                  </w:r>
                                  <w:r w:rsidRPr="009551DF">
                                    <w:rPr>
                                      <w:sz w:val="24"/>
                                      <w:lang w:val="ru-RU"/>
                                    </w:rPr>
                                    <w:t>оьцуш,</w:t>
                                  </w:r>
                                  <w:r w:rsidRPr="009551DF">
                                    <w:rPr>
                                      <w:spacing w:val="-2"/>
                                      <w:sz w:val="24"/>
                                      <w:lang w:val="ru-RU"/>
                                    </w:rPr>
                                    <w:t xml:space="preserve"> </w:t>
                                  </w:r>
                                  <w:r w:rsidRPr="009551DF">
                                    <w:rPr>
                                      <w:sz w:val="24"/>
                                      <w:lang w:val="ru-RU"/>
                                    </w:rPr>
                                    <w:t>75</w:t>
                                  </w:r>
                                  <w:r w:rsidRPr="009551DF">
                                    <w:rPr>
                                      <w:spacing w:val="-3"/>
                                      <w:sz w:val="24"/>
                                      <w:lang w:val="ru-RU"/>
                                    </w:rPr>
                                    <w:t xml:space="preserve"> </w:t>
                                  </w:r>
                                  <w:r w:rsidRPr="009551DF">
                                    <w:rPr>
                                      <w:sz w:val="24"/>
                                      <w:lang w:val="ru-RU"/>
                                    </w:rPr>
                                    <w:t>дашал</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тайпа</w:t>
                                  </w:r>
                                  <w:r>
                                    <w:rPr>
                                      <w:spacing w:val="-3"/>
                                      <w:sz w:val="24"/>
                                    </w:rPr>
                                    <w:t xml:space="preserve"> </w:t>
                                  </w:r>
                                  <w:r>
                                    <w:rPr>
                                      <w:sz w:val="24"/>
                                    </w:rPr>
                                    <w:t>санна.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сов</w:t>
                                  </w:r>
                                  <w:r w:rsidRPr="009551DF">
                                    <w:rPr>
                                      <w:spacing w:val="-1"/>
                                      <w:sz w:val="24"/>
                                      <w:lang w:val="ru-RU"/>
                                    </w:rPr>
                                    <w:t xml:space="preserve"> </w:t>
                                  </w:r>
                                  <w:r w:rsidRPr="009551DF">
                                    <w:rPr>
                                      <w:sz w:val="24"/>
                                      <w:lang w:val="ru-RU"/>
                                    </w:rPr>
                                    <w:t>барам</w:t>
                                  </w:r>
                                  <w:r w:rsidRPr="009551DF">
                                    <w:rPr>
                                      <w:spacing w:val="-1"/>
                                      <w:sz w:val="24"/>
                                      <w:lang w:val="ru-RU"/>
                                    </w:rPr>
                                    <w:t xml:space="preserve"> </w:t>
                                  </w:r>
                                  <w:r w:rsidRPr="009551DF">
                                    <w:rPr>
                                      <w:sz w:val="24"/>
                                      <w:lang w:val="ru-RU"/>
                                    </w:rPr>
                                    <w:t>боцу</w:t>
                                  </w:r>
                                  <w:r w:rsidRPr="009551DF">
                                    <w:rPr>
                                      <w:spacing w:val="-1"/>
                                      <w:sz w:val="24"/>
                                      <w:lang w:val="ru-RU"/>
                                    </w:rPr>
                                    <w:t xml:space="preserve"> </w:t>
                                  </w:r>
                                  <w:r w:rsidRPr="009551DF">
                                    <w:rPr>
                                      <w:sz w:val="24"/>
                                      <w:lang w:val="ru-RU"/>
                                    </w:rPr>
                                    <w:t>тексташ олуш</w:t>
                                  </w:r>
                                  <w:r w:rsidRPr="009551DF">
                                    <w:rPr>
                                      <w:spacing w:val="-1"/>
                                      <w:sz w:val="24"/>
                                      <w:lang w:val="ru-RU"/>
                                    </w:rPr>
                                    <w:t xml:space="preserve"> </w:t>
                                  </w:r>
                                  <w:r w:rsidRPr="009551DF">
                                    <w:rPr>
                                      <w:sz w:val="24"/>
                                      <w:lang w:val="ru-RU"/>
                                    </w:rPr>
                                    <w:t>дӀайазйан.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Талламан,</w:t>
                                  </w:r>
                                  <w:r>
                                    <w:rPr>
                                      <w:spacing w:val="-3"/>
                                      <w:sz w:val="24"/>
                                    </w:rPr>
                                    <w:t xml:space="preserve"> </w:t>
                                  </w:r>
                                  <w:r>
                                    <w:rPr>
                                      <w:sz w:val="24"/>
                                    </w:rPr>
                                    <w:t>йовзийтаран</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Изложенешна</w:t>
                                  </w:r>
                                  <w:r w:rsidRPr="009551DF">
                                    <w:rPr>
                                      <w:spacing w:val="-3"/>
                                      <w:sz w:val="24"/>
                                      <w:lang w:val="ru-RU"/>
                                    </w:rPr>
                                    <w:t xml:space="preserve"> </w:t>
                                  </w:r>
                                  <w:r w:rsidRPr="009551DF">
                                    <w:rPr>
                                      <w:sz w:val="24"/>
                                      <w:lang w:val="ru-RU"/>
                                    </w:rPr>
                                    <w:t>а,</w:t>
                                  </w:r>
                                  <w:r w:rsidRPr="009551DF">
                                    <w:rPr>
                                      <w:spacing w:val="-1"/>
                                      <w:sz w:val="24"/>
                                      <w:lang w:val="ru-RU"/>
                                    </w:rPr>
                                    <w:t xml:space="preserve"> </w:t>
                                  </w:r>
                                  <w:r w:rsidRPr="009551DF">
                                    <w:rPr>
                                      <w:sz w:val="24"/>
                                      <w:lang w:val="ru-RU"/>
                                    </w:rPr>
                                    <w:t>сочиненешна</w:t>
                                  </w:r>
                                  <w:r w:rsidRPr="009551DF">
                                    <w:rPr>
                                      <w:spacing w:val="-2"/>
                                      <w:sz w:val="24"/>
                                      <w:lang w:val="ru-RU"/>
                                    </w:rPr>
                                    <w:t xml:space="preserve"> </w:t>
                                  </w:r>
                                  <w:r w:rsidRPr="009551DF">
                                    <w:rPr>
                                      <w:sz w:val="24"/>
                                      <w:lang w:val="ru-RU"/>
                                    </w:rPr>
                                    <w:t>а</w:t>
                                  </w:r>
                                  <w:r w:rsidRPr="009551DF">
                                    <w:rPr>
                                      <w:spacing w:val="-3"/>
                                      <w:sz w:val="24"/>
                                      <w:lang w:val="ru-RU"/>
                                    </w:rPr>
                                    <w:t xml:space="preserve"> </w:t>
                                  </w:r>
                                  <w:r w:rsidRPr="009551DF">
                                    <w:rPr>
                                      <w:sz w:val="24"/>
                                      <w:lang w:val="ru-RU"/>
                                    </w:rPr>
                                    <w:t>тӀехь</w:t>
                                  </w:r>
                                  <w:r w:rsidRPr="009551DF">
                                    <w:rPr>
                                      <w:spacing w:val="-1"/>
                                      <w:sz w:val="24"/>
                                      <w:lang w:val="ru-RU"/>
                                    </w:rPr>
                                    <w:t xml:space="preserve"> </w:t>
                                  </w:r>
                                  <w:r w:rsidRPr="009551DF">
                                    <w:rPr>
                                      <w:sz w:val="24"/>
                                      <w:lang w:val="ru-RU"/>
                                    </w:rPr>
                                    <w:t>болх</w:t>
                                  </w:r>
                                  <w:r w:rsidRPr="009551DF">
                                    <w:rPr>
                                      <w:spacing w:val="-1"/>
                                      <w:sz w:val="24"/>
                                      <w:lang w:val="ru-RU"/>
                                    </w:rPr>
                                    <w:t xml:space="preserve"> </w:t>
                                  </w:r>
                                  <w:r w:rsidRPr="009551DF">
                                    <w:rPr>
                                      <w:sz w:val="24"/>
                                      <w:lang w:val="ru-RU"/>
                                    </w:rPr>
                                    <w:t>беш</w:t>
                                  </w:r>
                                  <w:r w:rsidRPr="009551DF">
                                    <w:rPr>
                                      <w:spacing w:val="-1"/>
                                      <w:sz w:val="24"/>
                                      <w:lang w:val="ru-RU"/>
                                    </w:rPr>
                                    <w:t xml:space="preserve"> </w:t>
                                  </w:r>
                                  <w:r w:rsidRPr="009551DF">
                                    <w:rPr>
                                      <w:sz w:val="24"/>
                                      <w:lang w:val="ru-RU"/>
                                    </w:rPr>
                                    <w:t>шен</w:t>
                                  </w:r>
                                  <w:r w:rsidRPr="009551DF">
                                    <w:rPr>
                                      <w:spacing w:val="-2"/>
                                      <w:sz w:val="24"/>
                                      <w:lang w:val="ru-RU"/>
                                    </w:rPr>
                                    <w:t xml:space="preserve"> </w:t>
                                  </w:r>
                                  <w:r w:rsidRPr="009551DF">
                                    <w:rPr>
                                      <w:sz w:val="24"/>
                                      <w:lang w:val="ru-RU"/>
                                    </w:rPr>
                                    <w:t>дарийн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йешар.</w:t>
                                  </w:r>
                                  <w:r>
                                    <w:rPr>
                                      <w:spacing w:val="-3"/>
                                      <w:sz w:val="24"/>
                                    </w:rPr>
                                    <w:t xml:space="preserve"> </w:t>
                                  </w:r>
                                  <w:r>
                                    <w:rPr>
                                      <w:sz w:val="24"/>
                                    </w:rPr>
                                    <w:t>Текстехь</w:t>
                                  </w:r>
                                  <w:r>
                                    <w:rPr>
                                      <w:spacing w:val="-2"/>
                                      <w:sz w:val="24"/>
                                    </w:rPr>
                                    <w:t xml:space="preserve"> </w:t>
                                  </w:r>
                                  <w:r>
                                    <w:rPr>
                                      <w:sz w:val="24"/>
                                    </w:rPr>
                                    <w:t>гучу</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анализ,</w:t>
                                  </w:r>
                                  <w:r w:rsidRPr="009551DF">
                                    <w:rPr>
                                      <w:spacing w:val="-2"/>
                                      <w:sz w:val="24"/>
                                      <w:lang w:val="ru-RU"/>
                                    </w:rPr>
                                    <w:t xml:space="preserve"> </w:t>
                                  </w:r>
                                  <w:r w:rsidRPr="009551DF">
                                    <w:rPr>
                                      <w:sz w:val="24"/>
                                      <w:lang w:val="ru-RU"/>
                                    </w:rPr>
                                    <w:t>шен</w:t>
                                  </w:r>
                                  <w:r w:rsidRPr="009551DF">
                                    <w:rPr>
                                      <w:spacing w:val="-1"/>
                                      <w:sz w:val="24"/>
                                      <w:lang w:val="ru-RU"/>
                                    </w:rPr>
                                    <w:t xml:space="preserve"> </w:t>
                                  </w:r>
                                  <w:r w:rsidRPr="009551DF">
                                    <w:rPr>
                                      <w:sz w:val="24"/>
                                      <w:lang w:val="ru-RU"/>
                                    </w:rPr>
                                    <w:t>дараш</w:t>
                                  </w:r>
                                  <w:r w:rsidRPr="009551DF">
                                    <w:rPr>
                                      <w:spacing w:val="-1"/>
                                      <w:sz w:val="24"/>
                                      <w:lang w:val="ru-RU"/>
                                    </w:rPr>
                                    <w:t xml:space="preserve"> </w:t>
                                  </w:r>
                                  <w:r w:rsidRPr="009551DF">
                                    <w:rPr>
                                      <w:sz w:val="24"/>
                                      <w:lang w:val="ru-RU"/>
                                    </w:rPr>
                                    <w:t>йалийнчу</w:t>
                                  </w:r>
                                  <w:r w:rsidRPr="009551DF">
                                    <w:rPr>
                                      <w:spacing w:val="-2"/>
                                      <w:sz w:val="24"/>
                                      <w:lang w:val="ru-RU"/>
                                    </w:rPr>
                                    <w:t xml:space="preserve"> </w:t>
                                  </w:r>
                                  <w:r w:rsidRPr="009551DF">
                                    <w:rPr>
                                      <w:sz w:val="24"/>
                                      <w:lang w:val="ru-RU"/>
                                    </w:rPr>
                                    <w:t>алгоритмашца</w:t>
                                  </w:r>
                                  <w:r w:rsidRPr="009551DF">
                                    <w:rPr>
                                      <w:spacing w:val="-2"/>
                                      <w:sz w:val="24"/>
                                      <w:lang w:val="ru-RU"/>
                                    </w:rPr>
                                    <w:t xml:space="preserve"> </w:t>
                                  </w:r>
                                  <w:r w:rsidRPr="009551DF">
                                    <w:rPr>
                                      <w:sz w:val="24"/>
                                      <w:lang w:val="ru-RU"/>
                                    </w:rPr>
                                    <w:t>дустар.</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кепехь</w:t>
                                  </w:r>
                                  <w:r>
                                    <w:rPr>
                                      <w:spacing w:val="-2"/>
                                      <w:sz w:val="24"/>
                                    </w:rPr>
                                    <w:t xml:space="preserve"> </w:t>
                                  </w:r>
                                  <w:r>
                                    <w:rPr>
                                      <w:sz w:val="24"/>
                                    </w:rPr>
                                    <w:t>балийна</w:t>
                                  </w:r>
                                  <w:r>
                                    <w:rPr>
                                      <w:spacing w:val="-3"/>
                                      <w:sz w:val="24"/>
                                    </w:rPr>
                                    <w:t xml:space="preserve"> </w:t>
                                  </w:r>
                                  <w:r>
                                    <w:rPr>
                                      <w:sz w:val="24"/>
                                    </w:rPr>
                                    <w:t>хаам</w:t>
                                  </w:r>
                                </w:p>
                              </w:tc>
                              <w:tc>
                                <w:tcPr>
                                  <w:tcW w:w="6670" w:type="dxa"/>
                                  <w:tcBorders>
                                    <w:top w:val="nil"/>
                                    <w:bottom w:val="nil"/>
                                  </w:tcBorders>
                                </w:tcPr>
                                <w:p w:rsidR="009551DF" w:rsidRDefault="009551DF">
                                  <w:pPr>
                                    <w:pStyle w:val="TableParagraph"/>
                                    <w:spacing w:line="246" w:lineRule="exact"/>
                                    <w:ind w:left="108"/>
                                    <w:rPr>
                                      <w:sz w:val="24"/>
                                    </w:rPr>
                                  </w:pPr>
                                  <w:r>
                                    <w:rPr>
                                      <w:sz w:val="24"/>
                                    </w:rPr>
                                    <w:t>Ӏаморан</w:t>
                                  </w:r>
                                  <w:r>
                                    <w:rPr>
                                      <w:spacing w:val="-1"/>
                                      <w:sz w:val="24"/>
                                    </w:rPr>
                                    <w:t xml:space="preserve"> </w:t>
                                  </w:r>
                                  <w:r>
                                    <w:rPr>
                                      <w:sz w:val="24"/>
                                    </w:rPr>
                                    <w:t>хьесап</w:t>
                                  </w:r>
                                  <w:r>
                                    <w:rPr>
                                      <w:spacing w:val="-2"/>
                                      <w:sz w:val="24"/>
                                    </w:rPr>
                                    <w:t xml:space="preserve"> </w:t>
                                  </w:r>
                                  <w:r>
                                    <w:rPr>
                                      <w:sz w:val="24"/>
                                    </w:rPr>
                                    <w:t>кхочушдар</w:t>
                                  </w:r>
                                  <w:r>
                                    <w:rPr>
                                      <w:spacing w:val="-2"/>
                                      <w:sz w:val="24"/>
                                    </w:rPr>
                                    <w:t xml:space="preserve"> </w:t>
                                  </w:r>
                                  <w:r>
                                    <w:rPr>
                                      <w:sz w:val="24"/>
                                    </w:rPr>
                                    <w:t>нийсахиларан</w:t>
                                  </w:r>
                                  <w:r>
                                    <w:rPr>
                                      <w:spacing w:val="-2"/>
                                      <w:sz w:val="24"/>
                                    </w:rPr>
                                    <w:t xml:space="preserve"> </w:t>
                                  </w:r>
                                  <w:r>
                                    <w:rPr>
                                      <w:sz w:val="24"/>
                                    </w:rPr>
                                    <w:t>ша</w:t>
                                  </w:r>
                                  <w:r>
                                    <w:rPr>
                                      <w:spacing w:val="-2"/>
                                      <w:sz w:val="24"/>
                                    </w:rPr>
                                    <w:t xml:space="preserve"> </w:t>
                                  </w:r>
                                  <w:r>
                                    <w:rPr>
                                      <w:sz w:val="24"/>
                                    </w:rPr>
                                    <w:t>шен</w:t>
                                  </w:r>
                                  <w:r>
                                    <w:rPr>
                                      <w:spacing w:val="-2"/>
                                      <w:sz w:val="24"/>
                                    </w:rPr>
                                    <w:t xml:space="preserve"> </w:t>
                                  </w:r>
                                  <w:r>
                                    <w:rPr>
                                      <w:sz w:val="24"/>
                                    </w:rPr>
                                    <w:t>мах</w:t>
                                  </w:r>
                                  <w:r>
                                    <w:rPr>
                                      <w:spacing w:val="-2"/>
                                      <w:sz w:val="24"/>
                                    </w:rPr>
                                    <w:t xml:space="preserve"> </w:t>
                                  </w:r>
                                  <w:r>
                                    <w:rPr>
                                      <w:sz w:val="24"/>
                                    </w:rPr>
                                    <w:t>хадор: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лахар.</w:t>
                                  </w:r>
                                  <w:r>
                                    <w:rPr>
                                      <w:spacing w:val="58"/>
                                      <w:sz w:val="24"/>
                                    </w:rPr>
                                    <w:t xml:space="preserve"> </w:t>
                                  </w:r>
                                  <w:r>
                                    <w:rPr>
                                      <w:sz w:val="24"/>
                                    </w:rPr>
                                    <w:t>Текстехь</w:t>
                                  </w:r>
                                  <w:r>
                                    <w:rPr>
                                      <w:spacing w:val="-1"/>
                                      <w:sz w:val="24"/>
                                    </w:rPr>
                                    <w:t xml:space="preserve"> </w:t>
                                  </w:r>
                                  <w:r>
                                    <w:rPr>
                                      <w:sz w:val="24"/>
                                    </w:rPr>
                                    <w:t>болчу</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шен</w:t>
                                  </w:r>
                                  <w:r w:rsidRPr="009551DF">
                                    <w:rPr>
                                      <w:spacing w:val="-2"/>
                                      <w:sz w:val="24"/>
                                      <w:lang w:val="ru-RU"/>
                                    </w:rPr>
                                    <w:t xml:space="preserve"> </w:t>
                                  </w:r>
                                  <w:r w:rsidRPr="009551DF">
                                    <w:rPr>
                                      <w:sz w:val="24"/>
                                      <w:lang w:val="ru-RU"/>
                                    </w:rPr>
                                    <w:t>текст</w:t>
                                  </w:r>
                                  <w:r w:rsidRPr="009551DF">
                                    <w:rPr>
                                      <w:spacing w:val="-2"/>
                                      <w:sz w:val="24"/>
                                      <w:lang w:val="ru-RU"/>
                                    </w:rPr>
                                    <w:t xml:space="preserve"> </w:t>
                                  </w:r>
                                  <w:r w:rsidRPr="009551DF">
                                    <w:rPr>
                                      <w:sz w:val="24"/>
                                      <w:lang w:val="ru-RU"/>
                                    </w:rPr>
                                    <w:t>йуьхьанцарчу</w:t>
                                  </w:r>
                                  <w:r w:rsidRPr="009551DF">
                                    <w:rPr>
                                      <w:spacing w:val="-2"/>
                                      <w:sz w:val="24"/>
                                      <w:lang w:val="ru-RU"/>
                                    </w:rPr>
                                    <w:t xml:space="preserve"> </w:t>
                                  </w:r>
                                  <w:r w:rsidRPr="009551DF">
                                    <w:rPr>
                                      <w:sz w:val="24"/>
                                      <w:lang w:val="ru-RU"/>
                                    </w:rPr>
                                    <w:t>текстаца</w:t>
                                  </w:r>
                                  <w:r w:rsidRPr="009551DF">
                                    <w:rPr>
                                      <w:spacing w:val="-2"/>
                                      <w:sz w:val="24"/>
                                      <w:lang w:val="ru-RU"/>
                                    </w:rPr>
                                    <w:t xml:space="preserve"> </w:t>
                                  </w:r>
                                  <w:r w:rsidRPr="009551DF">
                                    <w:rPr>
                                      <w:sz w:val="24"/>
                                      <w:lang w:val="ru-RU"/>
                                    </w:rPr>
                                    <w:t>(изложенешкахь)</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хааман</w:t>
                                  </w:r>
                                  <w:r>
                                    <w:rPr>
                                      <w:spacing w:val="-2"/>
                                      <w:sz w:val="24"/>
                                    </w:rPr>
                                    <w:t xml:space="preserve"> </w:t>
                                  </w:r>
                                  <w:r>
                                    <w:rPr>
                                      <w:sz w:val="24"/>
                                    </w:rPr>
                                    <w:t>буха</w:t>
                                  </w:r>
                                  <w:r>
                                    <w:rPr>
                                      <w:spacing w:val="-2"/>
                                      <w:sz w:val="24"/>
                                    </w:rPr>
                                    <w:t xml:space="preserve"> </w:t>
                                  </w:r>
                                  <w:r>
                                    <w:rPr>
                                      <w:sz w:val="24"/>
                                    </w:rPr>
                                    <w:t>тӀехь</w:t>
                                  </w:r>
                                </w:p>
                              </w:tc>
                              <w:tc>
                                <w:tcPr>
                                  <w:tcW w:w="6670" w:type="dxa"/>
                                  <w:tcBorders>
                                    <w:top w:val="nil"/>
                                    <w:bottom w:val="nil"/>
                                  </w:tcBorders>
                                </w:tcPr>
                                <w:p w:rsidR="009551DF" w:rsidRDefault="009551DF">
                                  <w:pPr>
                                    <w:pStyle w:val="TableParagraph"/>
                                    <w:spacing w:line="246" w:lineRule="exact"/>
                                    <w:ind w:left="108"/>
                                    <w:rPr>
                                      <w:sz w:val="24"/>
                                    </w:rPr>
                                  </w:pPr>
                                  <w:r>
                                    <w:rPr>
                                      <w:sz w:val="24"/>
                                    </w:rPr>
                                    <w:t>билгалйинчутемица</w:t>
                                  </w:r>
                                  <w:r>
                                    <w:rPr>
                                      <w:spacing w:val="-4"/>
                                      <w:sz w:val="24"/>
                                    </w:rPr>
                                    <w:t xml:space="preserve"> </w:t>
                                  </w:r>
                                  <w:r>
                                    <w:rPr>
                                      <w:sz w:val="24"/>
                                    </w:rPr>
                                    <w:t>(сочиненешкахь)</w:t>
                                  </w:r>
                                  <w:r>
                                    <w:rPr>
                                      <w:spacing w:val="-2"/>
                                      <w:sz w:val="24"/>
                                    </w:rPr>
                                    <w:t xml:space="preserve"> </w:t>
                                  </w:r>
                                  <w:r>
                                    <w:rPr>
                                      <w:sz w:val="24"/>
                                    </w:rPr>
                                    <w:t>а</w:t>
                                  </w:r>
                                  <w:r>
                                    <w:rPr>
                                      <w:spacing w:val="-4"/>
                                      <w:sz w:val="24"/>
                                    </w:rPr>
                                    <w:t xml:space="preserve"> </w:t>
                                  </w:r>
                                  <w:r>
                                    <w:rPr>
                                      <w:sz w:val="24"/>
                                    </w:rPr>
                                    <w:t>йустар.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цхьалхечу</w:t>
                                  </w:r>
                                  <w:r>
                                    <w:rPr>
                                      <w:spacing w:val="55"/>
                                      <w:sz w:val="24"/>
                                    </w:rPr>
                                    <w:t xml:space="preserve"> </w:t>
                                  </w:r>
                                  <w:r>
                                    <w:rPr>
                                      <w:sz w:val="24"/>
                                    </w:rPr>
                                    <w:t>жамӀийн</w:t>
                                  </w:r>
                                  <w:r>
                                    <w:rPr>
                                      <w:spacing w:val="-2"/>
                                      <w:sz w:val="24"/>
                                    </w:rPr>
                                    <w:t xml:space="preserve"> </w:t>
                                  </w:r>
                                  <w:r>
                                    <w:rPr>
                                      <w:sz w:val="24"/>
                                    </w:rPr>
                                    <w:t>кепаш</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Практикин</w:t>
                                  </w:r>
                                  <w:r w:rsidRPr="009551DF">
                                    <w:rPr>
                                      <w:spacing w:val="-5"/>
                                      <w:sz w:val="24"/>
                                      <w:lang w:val="ru-RU"/>
                                    </w:rPr>
                                    <w:t xml:space="preserve"> </w:t>
                                  </w:r>
                                  <w:r w:rsidRPr="009551DF">
                                    <w:rPr>
                                      <w:sz w:val="24"/>
                                      <w:lang w:val="ru-RU"/>
                                    </w:rPr>
                                    <w:t>тӀедиллар:</w:t>
                                  </w:r>
                                  <w:r w:rsidRPr="009551DF">
                                    <w:rPr>
                                      <w:spacing w:val="-6"/>
                                      <w:sz w:val="24"/>
                                      <w:lang w:val="ru-RU"/>
                                    </w:rPr>
                                    <w:t xml:space="preserve"> </w:t>
                                  </w:r>
                                  <w:r w:rsidRPr="009551DF">
                                    <w:rPr>
                                      <w:sz w:val="24"/>
                                      <w:lang w:val="ru-RU"/>
                                    </w:rPr>
                                    <w:t>Ӏаморан-практикин</w:t>
                                  </w:r>
                                  <w:r w:rsidRPr="009551DF">
                                    <w:rPr>
                                      <w:spacing w:val="-4"/>
                                      <w:sz w:val="24"/>
                                      <w:lang w:val="ru-RU"/>
                                    </w:rPr>
                                    <w:t xml:space="preserve"> </w:t>
                                  </w:r>
                                  <w:r w:rsidRPr="009551DF">
                                    <w:rPr>
                                      <w:sz w:val="24"/>
                                      <w:lang w:val="ru-RU"/>
                                    </w:rPr>
                                    <w:t>хьесап</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4"/>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5" w:lineRule="exact"/>
                                    <w:ind w:left="110"/>
                                    <w:rPr>
                                      <w:sz w:val="24"/>
                                    </w:rPr>
                                  </w:pPr>
                                  <w:r>
                                    <w:rPr>
                                      <w:sz w:val="24"/>
                                    </w:rPr>
                                    <w:t>йалор.</w:t>
                                  </w:r>
                                  <w:r>
                                    <w:rPr>
                                      <w:spacing w:val="-3"/>
                                      <w:sz w:val="24"/>
                                    </w:rPr>
                                    <w:t xml:space="preserve"> </w:t>
                                  </w:r>
                                  <w:r>
                                    <w:rPr>
                                      <w:sz w:val="24"/>
                                    </w:rPr>
                                    <w:t>Текстехь</w:t>
                                  </w:r>
                                  <w:r>
                                    <w:rPr>
                                      <w:spacing w:val="-2"/>
                                      <w:sz w:val="24"/>
                                    </w:rPr>
                                    <w:t xml:space="preserve"> </w:t>
                                  </w:r>
                                  <w:r>
                                    <w:rPr>
                                      <w:sz w:val="24"/>
                                    </w:rPr>
                                    <w:t>болчу</w:t>
                                  </w:r>
                                </w:p>
                              </w:tc>
                              <w:tc>
                                <w:tcPr>
                                  <w:tcW w:w="6670" w:type="dxa"/>
                                  <w:tcBorders>
                                    <w:top w:val="nil"/>
                                    <w:bottom w:val="nil"/>
                                  </w:tcBorders>
                                </w:tcPr>
                                <w:p w:rsidR="009551DF" w:rsidRDefault="009551DF">
                                  <w:pPr>
                                    <w:pStyle w:val="TableParagraph"/>
                                    <w:spacing w:line="245" w:lineRule="exact"/>
                                    <w:ind w:left="108"/>
                                    <w:rPr>
                                      <w:sz w:val="24"/>
                                    </w:rPr>
                                  </w:pPr>
                                  <w:r>
                                    <w:rPr>
                                      <w:sz w:val="24"/>
                                    </w:rPr>
                                    <w:t>кхочушдархьама</w:t>
                                  </w:r>
                                  <w:r>
                                    <w:rPr>
                                      <w:spacing w:val="-3"/>
                                      <w:sz w:val="24"/>
                                    </w:rPr>
                                    <w:t xml:space="preserve"> </w:t>
                                  </w:r>
                                  <w:r>
                                    <w:rPr>
                                      <w:sz w:val="24"/>
                                    </w:rPr>
                                    <w:t>хаам</w:t>
                                  </w:r>
                                  <w:r>
                                    <w:rPr>
                                      <w:spacing w:val="-3"/>
                                      <w:sz w:val="24"/>
                                    </w:rPr>
                                    <w:t xml:space="preserve"> </w:t>
                                  </w:r>
                                  <w:r>
                                    <w:rPr>
                                      <w:sz w:val="24"/>
                                    </w:rPr>
                                    <w:t>схьаэцаран</w:t>
                                  </w:r>
                                  <w:r>
                                    <w:rPr>
                                      <w:spacing w:val="-2"/>
                                      <w:sz w:val="24"/>
                                    </w:rPr>
                                    <w:t xml:space="preserve"> </w:t>
                                  </w:r>
                                  <w:r>
                                    <w:rPr>
                                      <w:sz w:val="24"/>
                                    </w:rPr>
                                    <w:t>хьоста</w:t>
                                  </w:r>
                                  <w:r>
                                    <w:rPr>
                                      <w:spacing w:val="-1"/>
                                      <w:sz w:val="24"/>
                                    </w:rPr>
                                    <w:t xml:space="preserve"> </w:t>
                                  </w:r>
                                  <w:r>
                                    <w:rPr>
                                      <w:sz w:val="24"/>
                                    </w:rPr>
                                    <w:t>харжар</w:t>
                                  </w:r>
                                  <w:r>
                                    <w:rPr>
                                      <w:spacing w:val="-2"/>
                                      <w:sz w:val="24"/>
                                    </w:rPr>
                                    <w:t xml:space="preserve"> </w:t>
                                  </w:r>
                                  <w:r>
                                    <w:rPr>
                                      <w:sz w:val="24"/>
                                    </w:rPr>
                                    <w:t>(дошаман,</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4"/>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5" w:lineRule="exact"/>
                                    <w:ind w:left="110"/>
                                    <w:rPr>
                                      <w:sz w:val="24"/>
                                    </w:rPr>
                                  </w:pPr>
                                  <w:r>
                                    <w:rPr>
                                      <w:sz w:val="24"/>
                                    </w:rPr>
                                    <w:t>хааман</w:t>
                                  </w:r>
                                  <w:r>
                                    <w:rPr>
                                      <w:spacing w:val="57"/>
                                      <w:sz w:val="24"/>
                                    </w:rPr>
                                    <w:t xml:space="preserve"> </w:t>
                                  </w:r>
                                  <w:r>
                                    <w:rPr>
                                      <w:sz w:val="24"/>
                                    </w:rPr>
                                    <w:t>интерпретаци</w:t>
                                  </w:r>
                                  <w:r>
                                    <w:rPr>
                                      <w:spacing w:val="-2"/>
                                      <w:sz w:val="24"/>
                                    </w:rPr>
                                    <w:t xml:space="preserve"> </w:t>
                                  </w:r>
                                  <w:r>
                                    <w:rPr>
                                      <w:sz w:val="24"/>
                                    </w:rPr>
                                    <w:t>а,</w:t>
                                  </w:r>
                                </w:p>
                              </w:tc>
                              <w:tc>
                                <w:tcPr>
                                  <w:tcW w:w="6670" w:type="dxa"/>
                                  <w:tcBorders>
                                    <w:top w:val="nil"/>
                                    <w:bottom w:val="nil"/>
                                  </w:tcBorders>
                                </w:tcPr>
                                <w:p w:rsidR="009551DF" w:rsidRDefault="009551DF">
                                  <w:pPr>
                                    <w:pStyle w:val="TableParagraph"/>
                                    <w:spacing w:line="245" w:lineRule="exact"/>
                                    <w:ind w:left="108"/>
                                    <w:rPr>
                                      <w:sz w:val="24"/>
                                    </w:rPr>
                                  </w:pPr>
                                  <w:r>
                                    <w:rPr>
                                      <w:sz w:val="24"/>
                                    </w:rPr>
                                    <w:t>справочникан</w:t>
                                  </w:r>
                                  <w:r>
                                    <w:rPr>
                                      <w:spacing w:val="-2"/>
                                      <w:sz w:val="24"/>
                                    </w:rPr>
                                    <w:t xml:space="preserve"> </w:t>
                                  </w:r>
                                  <w:r>
                                    <w:rPr>
                                      <w:sz w:val="24"/>
                                    </w:rPr>
                                    <w:t>билггал</w:t>
                                  </w:r>
                                  <w:r>
                                    <w:rPr>
                                      <w:spacing w:val="-5"/>
                                      <w:sz w:val="24"/>
                                    </w:rPr>
                                    <w:t xml:space="preserve"> </w:t>
                                  </w:r>
                                  <w:r>
                                    <w:rPr>
                                      <w:sz w:val="24"/>
                                    </w:rPr>
                                    <w:t>цхьа</w:t>
                                  </w:r>
                                  <w:r>
                                    <w:rPr>
                                      <w:spacing w:val="-3"/>
                                      <w:sz w:val="24"/>
                                    </w:rPr>
                                    <w:t xml:space="preserve"> </w:t>
                                  </w:r>
                                  <w:r>
                                    <w:rPr>
                                      <w:sz w:val="24"/>
                                    </w:rPr>
                                    <w:t>тайпа).</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rsidRP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жамӀдар</w:t>
                                  </w:r>
                                  <w:r>
                                    <w:rPr>
                                      <w:spacing w:val="-2"/>
                                      <w:sz w:val="24"/>
                                    </w:rPr>
                                    <w:t xml:space="preserve"> </w:t>
                                  </w:r>
                                  <w:r>
                                    <w:rPr>
                                      <w:sz w:val="24"/>
                                    </w:rPr>
                                    <w:t>а.</w:t>
                                  </w:r>
                                </w:p>
                              </w:tc>
                              <w:tc>
                                <w:tcPr>
                                  <w:tcW w:w="6670" w:type="dxa"/>
                                  <w:tcBorders>
                                    <w:top w:val="nil"/>
                                    <w:bottom w:val="nil"/>
                                  </w:tcBorders>
                                </w:tcPr>
                                <w:p w:rsidR="009551DF" w:rsidRDefault="009551DF">
                                  <w:pPr>
                                    <w:pStyle w:val="TableParagraph"/>
                                    <w:spacing w:line="246" w:lineRule="exact"/>
                                    <w:ind w:left="108"/>
                                    <w:rPr>
                                      <w:sz w:val="24"/>
                                    </w:rPr>
                                  </w:pPr>
                                  <w:r>
                                    <w:rPr>
                                      <w:sz w:val="24"/>
                                    </w:rPr>
                                    <w:t>Кхоллараллин</w:t>
                                  </w:r>
                                  <w:r>
                                    <w:rPr>
                                      <w:spacing w:val="-4"/>
                                      <w:sz w:val="24"/>
                                    </w:rPr>
                                    <w:t xml:space="preserve"> </w:t>
                                  </w:r>
                                  <w:r>
                                    <w:rPr>
                                      <w:sz w:val="24"/>
                                    </w:rPr>
                                    <w:t>тӀедиллар:</w:t>
                                  </w:r>
                                  <w:r>
                                    <w:rPr>
                                      <w:spacing w:val="-4"/>
                                      <w:sz w:val="24"/>
                                    </w:rPr>
                                    <w:t xml:space="preserve"> </w:t>
                                  </w:r>
                                  <w:r>
                                    <w:rPr>
                                      <w:sz w:val="24"/>
                                    </w:rPr>
                                    <w:t>гуш-хезаш</w:t>
                                  </w:r>
                                  <w:r>
                                    <w:rPr>
                                      <w:spacing w:val="-3"/>
                                      <w:sz w:val="24"/>
                                    </w:rPr>
                                    <w:t xml:space="preserve"> </w:t>
                                  </w:r>
                                  <w:r>
                                    <w:rPr>
                                      <w:sz w:val="24"/>
                                    </w:rPr>
                                    <w:t>гӀеххьа</w:t>
                                  </w:r>
                                  <w:r>
                                    <w:rPr>
                                      <w:spacing w:val="-4"/>
                                      <w:sz w:val="24"/>
                                    </w:rPr>
                                    <w:t xml:space="preserve"> </w:t>
                                  </w:r>
                                  <w:r>
                                    <w:rPr>
                                      <w:sz w:val="24"/>
                                    </w:rPr>
                                    <w:t>(кӀеззиг)</w:t>
                                  </w:r>
                                  <w:r>
                                    <w:rPr>
                                      <w:spacing w:val="-4"/>
                                      <w:sz w:val="24"/>
                                    </w:rPr>
                                    <w:t xml:space="preserve"> </w:t>
                                  </w:r>
                                  <w:r>
                                    <w:rPr>
                                      <w:sz w:val="24"/>
                                    </w:rPr>
                                    <w:t>къамел</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543"/>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tcBorders>
                                </w:tcPr>
                                <w:p w:rsidR="009551DF" w:rsidRDefault="009551DF">
                                  <w:pPr>
                                    <w:pStyle w:val="TableParagraph"/>
                                    <w:rPr>
                                      <w:sz w:val="24"/>
                                    </w:rPr>
                                  </w:pPr>
                                </w:p>
                              </w:tc>
                              <w:tc>
                                <w:tcPr>
                                  <w:tcW w:w="6670" w:type="dxa"/>
                                  <w:tcBorders>
                                    <w:top w:val="nil"/>
                                  </w:tcBorders>
                                </w:tcPr>
                                <w:p w:rsidR="009551DF" w:rsidRDefault="009551DF">
                                  <w:pPr>
                                    <w:pStyle w:val="TableParagraph"/>
                                    <w:spacing w:line="266" w:lineRule="exact"/>
                                    <w:ind w:left="108"/>
                                    <w:rPr>
                                      <w:sz w:val="24"/>
                                    </w:rPr>
                                  </w:pPr>
                                  <w:r>
                                    <w:rPr>
                                      <w:sz w:val="24"/>
                                    </w:rPr>
                                    <w:t>дарна</w:t>
                                  </w:r>
                                  <w:r>
                                    <w:rPr>
                                      <w:spacing w:val="-4"/>
                                      <w:sz w:val="24"/>
                                    </w:rPr>
                                    <w:t xml:space="preserve"> </w:t>
                                  </w:r>
                                  <w:r>
                                    <w:rPr>
                                      <w:sz w:val="24"/>
                                    </w:rPr>
                                    <w:t>кечам.</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599"/>
                              </w:trPr>
                              <w:tc>
                                <w:tcPr>
                                  <w:tcW w:w="12946" w:type="dxa"/>
                                  <w:gridSpan w:val="4"/>
                                </w:tcPr>
                                <w:p w:rsidR="009551DF" w:rsidRPr="009551DF" w:rsidRDefault="009551DF">
                                  <w:pPr>
                                    <w:pStyle w:val="TableParagraph"/>
                                    <w:spacing w:before="2"/>
                                    <w:rPr>
                                      <w:b/>
                                      <w:sz w:val="24"/>
                                      <w:lang w:val="ru-RU"/>
                                    </w:rPr>
                                  </w:pPr>
                                </w:p>
                                <w:p w:rsidR="009551DF" w:rsidRPr="009551DF" w:rsidRDefault="009551DF">
                                  <w:pPr>
                                    <w:pStyle w:val="TableParagraph"/>
                                    <w:spacing w:line="301" w:lineRule="exact"/>
                                    <w:ind w:left="107"/>
                                    <w:rPr>
                                      <w:b/>
                                      <w:sz w:val="28"/>
                                      <w:lang w:val="ru-RU"/>
                                    </w:rPr>
                                  </w:pPr>
                                  <w:r w:rsidRPr="009551DF">
                                    <w:rPr>
                                      <w:b/>
                                      <w:sz w:val="28"/>
                                      <w:lang w:val="ru-RU"/>
                                    </w:rPr>
                                    <w:t>Резерв</w:t>
                                  </w:r>
                                  <w:r w:rsidRPr="009551DF">
                                    <w:rPr>
                                      <w:b/>
                                      <w:spacing w:val="-2"/>
                                      <w:sz w:val="28"/>
                                      <w:lang w:val="ru-RU"/>
                                    </w:rPr>
                                    <w:t xml:space="preserve"> </w:t>
                                  </w:r>
                                  <w:r w:rsidRPr="009551DF">
                                    <w:rPr>
                                      <w:b/>
                                      <w:sz w:val="28"/>
                                      <w:lang w:val="ru-RU"/>
                                    </w:rPr>
                                    <w:t>(дийнна дешаран</w:t>
                                  </w:r>
                                  <w:r w:rsidRPr="009551DF">
                                    <w:rPr>
                                      <w:b/>
                                      <w:spacing w:val="-2"/>
                                      <w:sz w:val="28"/>
                                      <w:lang w:val="ru-RU"/>
                                    </w:rPr>
                                    <w:t xml:space="preserve"> </w:t>
                                  </w:r>
                                  <w:r w:rsidRPr="009551DF">
                                    <w:rPr>
                                      <w:b/>
                                      <w:sz w:val="28"/>
                                      <w:lang w:val="ru-RU"/>
                                    </w:rPr>
                                    <w:t>шарна)</w:t>
                                  </w:r>
                                  <w:r w:rsidRPr="009551DF">
                                    <w:rPr>
                                      <w:b/>
                                      <w:spacing w:val="-2"/>
                                      <w:sz w:val="28"/>
                                      <w:lang w:val="ru-RU"/>
                                    </w:rPr>
                                    <w:t xml:space="preserve"> </w:t>
                                  </w:r>
                                  <w:r w:rsidRPr="009551DF">
                                    <w:rPr>
                                      <w:b/>
                                      <w:sz w:val="28"/>
                                      <w:lang w:val="ru-RU"/>
                                    </w:rPr>
                                    <w:t>–</w:t>
                                  </w:r>
                                  <w:r w:rsidRPr="009551DF">
                                    <w:rPr>
                                      <w:b/>
                                      <w:spacing w:val="-1"/>
                                      <w:sz w:val="28"/>
                                      <w:lang w:val="ru-RU"/>
                                    </w:rPr>
                                    <w:t xml:space="preserve"> </w:t>
                                  </w:r>
                                  <w:r w:rsidRPr="009551DF">
                                    <w:rPr>
                                      <w:b/>
                                      <w:sz w:val="28"/>
                                      <w:lang w:val="ru-RU"/>
                                    </w:rPr>
                                    <w:t>12</w:t>
                                  </w:r>
                                  <w:r w:rsidRPr="009551DF">
                                    <w:rPr>
                                      <w:b/>
                                      <w:spacing w:val="-2"/>
                                      <w:sz w:val="28"/>
                                      <w:lang w:val="ru-RU"/>
                                    </w:rPr>
                                    <w:t xml:space="preserve"> </w:t>
                                  </w:r>
                                  <w:r w:rsidRPr="009551DF">
                                    <w:rPr>
                                      <w:b/>
                                      <w:sz w:val="28"/>
                                      <w:lang w:val="ru-RU"/>
                                    </w:rPr>
                                    <w:t>сахьт</w:t>
                                  </w:r>
                                </w:p>
                              </w:tc>
                              <w:tc>
                                <w:tcPr>
                                  <w:tcW w:w="3290" w:type="dxa"/>
                                  <w:gridSpan w:val="2"/>
                                  <w:tcBorders>
                                    <w:right w:val="nil"/>
                                  </w:tcBorders>
                                </w:tcPr>
                                <w:p w:rsidR="009551DF" w:rsidRPr="009551DF" w:rsidRDefault="009551DF">
                                  <w:pPr>
                                    <w:pStyle w:val="TableParagraph"/>
                                    <w:rPr>
                                      <w:sz w:val="24"/>
                                      <w:lang w:val="ru-RU"/>
                                    </w:rPr>
                                  </w:pPr>
                                </w:p>
                              </w:tc>
                            </w:tr>
                          </w:tbl>
                          <w:p w:rsidR="009551DF" w:rsidRDefault="009551DF" w:rsidP="009551D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AC3DF" id="Надпись 31" o:spid="_x0000_s1027" type="#_x0000_t202" style="position:absolute;margin-left:29.75pt;margin-top:42.6pt;width:812.65pt;height:431.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9"/>
                        <w:gridCol w:w="2477"/>
                        <w:gridCol w:w="3000"/>
                        <w:gridCol w:w="6670"/>
                        <w:gridCol w:w="2995"/>
                        <w:gridCol w:w="295"/>
                      </w:tblGrid>
                      <w:tr w:rsidR="009551DF">
                        <w:trPr>
                          <w:trHeight w:val="275"/>
                        </w:trPr>
                        <w:tc>
                          <w:tcPr>
                            <w:tcW w:w="799" w:type="dxa"/>
                            <w:vMerge w:val="restart"/>
                          </w:tcPr>
                          <w:p w:rsidR="009551DF" w:rsidRDefault="009551DF">
                            <w:pPr>
                              <w:pStyle w:val="TableParagraph"/>
                              <w:rPr>
                                <w:sz w:val="24"/>
                              </w:rPr>
                            </w:pPr>
                          </w:p>
                        </w:tc>
                        <w:tc>
                          <w:tcPr>
                            <w:tcW w:w="2477" w:type="dxa"/>
                            <w:vMerge w:val="restart"/>
                          </w:tcPr>
                          <w:p w:rsidR="009551DF" w:rsidRDefault="009551DF">
                            <w:pPr>
                              <w:pStyle w:val="TableParagraph"/>
                              <w:rPr>
                                <w:sz w:val="24"/>
                              </w:rPr>
                            </w:pPr>
                          </w:p>
                        </w:tc>
                        <w:tc>
                          <w:tcPr>
                            <w:tcW w:w="3000" w:type="dxa"/>
                            <w:tcBorders>
                              <w:bottom w:val="nil"/>
                            </w:tcBorders>
                          </w:tcPr>
                          <w:p w:rsidR="009551DF" w:rsidRDefault="009551DF">
                            <w:pPr>
                              <w:pStyle w:val="TableParagraph"/>
                              <w:spacing w:line="255" w:lineRule="exact"/>
                              <w:ind w:left="110"/>
                              <w:rPr>
                                <w:sz w:val="24"/>
                              </w:rPr>
                            </w:pPr>
                            <w:r>
                              <w:rPr>
                                <w:sz w:val="24"/>
                              </w:rPr>
                              <w:t>декъалваран</w:t>
                            </w:r>
                            <w:r>
                              <w:rPr>
                                <w:spacing w:val="-4"/>
                                <w:sz w:val="24"/>
                              </w:rPr>
                              <w:t xml:space="preserve"> </w:t>
                            </w:r>
                            <w:r>
                              <w:rPr>
                                <w:sz w:val="24"/>
                              </w:rPr>
                              <w:t>открытка,</w:t>
                            </w:r>
                          </w:p>
                        </w:tc>
                        <w:tc>
                          <w:tcPr>
                            <w:tcW w:w="6670" w:type="dxa"/>
                            <w:tcBorders>
                              <w:bottom w:val="nil"/>
                            </w:tcBorders>
                          </w:tcPr>
                          <w:p w:rsidR="009551DF" w:rsidRDefault="009551DF">
                            <w:pPr>
                              <w:pStyle w:val="TableParagraph"/>
                              <w:spacing w:line="255" w:lineRule="exact"/>
                              <w:ind w:left="108"/>
                              <w:rPr>
                                <w:sz w:val="24"/>
                              </w:rPr>
                            </w:pPr>
                            <w:r>
                              <w:rPr>
                                <w:sz w:val="24"/>
                              </w:rPr>
                              <w:t>тӀехь</w:t>
                            </w:r>
                            <w:r>
                              <w:rPr>
                                <w:spacing w:val="-3"/>
                                <w:sz w:val="24"/>
                              </w:rPr>
                              <w:t xml:space="preserve"> </w:t>
                            </w:r>
                            <w:r>
                              <w:rPr>
                                <w:sz w:val="24"/>
                              </w:rPr>
                              <w:t>хилар.</w:t>
                            </w:r>
                          </w:p>
                        </w:tc>
                        <w:tc>
                          <w:tcPr>
                            <w:tcW w:w="2995" w:type="dxa"/>
                            <w:vMerge w:val="restart"/>
                          </w:tcPr>
                          <w:p w:rsidR="009551DF" w:rsidRDefault="009551DF">
                            <w:pPr>
                              <w:pStyle w:val="TableParagraph"/>
                              <w:rPr>
                                <w:sz w:val="24"/>
                              </w:rPr>
                            </w:pPr>
                          </w:p>
                        </w:tc>
                        <w:tc>
                          <w:tcPr>
                            <w:tcW w:w="295" w:type="dxa"/>
                            <w:vMerge w:val="restart"/>
                            <w:tcBorders>
                              <w:top w:val="nil"/>
                              <w:right w:val="nil"/>
                            </w:tcBorders>
                          </w:tcPr>
                          <w:p w:rsidR="009551DF" w:rsidRDefault="009551DF">
                            <w:pPr>
                              <w:pStyle w:val="TableParagraph"/>
                              <w:rPr>
                                <w:sz w:val="24"/>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дӀакхайкхор</w:t>
                            </w:r>
                            <w:r>
                              <w:rPr>
                                <w:spacing w:val="-3"/>
                                <w:sz w:val="24"/>
                              </w:rPr>
                              <w:t xml:space="preserve"> </w:t>
                            </w:r>
                            <w:r>
                              <w:rPr>
                                <w:sz w:val="24"/>
                              </w:rPr>
                              <w:t>(объявлени),</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Шимма</w:t>
                            </w:r>
                            <w:r w:rsidRPr="009551DF">
                              <w:rPr>
                                <w:spacing w:val="-3"/>
                                <w:sz w:val="24"/>
                                <w:lang w:val="ru-RU"/>
                              </w:rPr>
                              <w:t xml:space="preserve"> </w:t>
                            </w:r>
                            <w:r w:rsidRPr="009551DF">
                              <w:rPr>
                                <w:sz w:val="24"/>
                                <w:lang w:val="ru-RU"/>
                              </w:rPr>
                              <w:t>цхьаьна</w:t>
                            </w:r>
                            <w:r w:rsidRPr="009551DF">
                              <w:rPr>
                                <w:spacing w:val="-2"/>
                                <w:sz w:val="24"/>
                                <w:lang w:val="ru-RU"/>
                              </w:rPr>
                              <w:t xml:space="preserve"> </w:t>
                            </w:r>
                            <w:r w:rsidRPr="009551DF">
                              <w:rPr>
                                <w:sz w:val="24"/>
                                <w:lang w:val="ru-RU"/>
                              </w:rPr>
                              <w:t>бен</w:t>
                            </w:r>
                            <w:r w:rsidRPr="009551DF">
                              <w:rPr>
                                <w:spacing w:val="-1"/>
                                <w:sz w:val="24"/>
                                <w:lang w:val="ru-RU"/>
                              </w:rPr>
                              <w:t xml:space="preserve"> </w:t>
                            </w:r>
                            <w:r w:rsidRPr="009551DF">
                              <w:rPr>
                                <w:sz w:val="24"/>
                                <w:lang w:val="ru-RU"/>
                              </w:rPr>
                              <w:t>болх:</w:t>
                            </w:r>
                            <w:r w:rsidRPr="009551DF">
                              <w:rPr>
                                <w:spacing w:val="-2"/>
                                <w:sz w:val="24"/>
                                <w:lang w:val="ru-RU"/>
                              </w:rPr>
                              <w:t xml:space="preserve"> </w:t>
                            </w:r>
                            <w:r w:rsidRPr="009551DF">
                              <w:rPr>
                                <w:sz w:val="24"/>
                                <w:lang w:val="ru-RU"/>
                              </w:rPr>
                              <w:t>текстан</w:t>
                            </w:r>
                            <w:r w:rsidRPr="009551DF">
                              <w:rPr>
                                <w:spacing w:val="-1"/>
                                <w:sz w:val="24"/>
                                <w:lang w:val="ru-RU"/>
                              </w:rPr>
                              <w:t xml:space="preserve"> </w:t>
                            </w:r>
                            <w:r w:rsidRPr="009551DF">
                              <w:rPr>
                                <w:sz w:val="24"/>
                                <w:lang w:val="ru-RU"/>
                              </w:rPr>
                              <w:t>анализ</w:t>
                            </w:r>
                            <w:r w:rsidRPr="009551DF">
                              <w:rPr>
                                <w:spacing w:val="-1"/>
                                <w:sz w:val="24"/>
                                <w:lang w:val="ru-RU"/>
                              </w:rPr>
                              <w:t xml:space="preserve"> </w:t>
                            </w:r>
                            <w:r w:rsidRPr="009551DF">
                              <w:rPr>
                                <w:sz w:val="24"/>
                                <w:lang w:val="ru-RU"/>
                              </w:rPr>
                              <w:t>а,</w:t>
                            </w:r>
                            <w:r w:rsidRPr="009551DF">
                              <w:rPr>
                                <w:spacing w:val="-2"/>
                                <w:sz w:val="24"/>
                                <w:lang w:val="ru-RU"/>
                              </w:rPr>
                              <w:t xml:space="preserve"> </w:t>
                            </w:r>
                            <w:r w:rsidRPr="009551DF">
                              <w:rPr>
                                <w:sz w:val="24"/>
                                <w:lang w:val="ru-RU"/>
                              </w:rPr>
                              <w:t>цуьнан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Pr="009551DF" w:rsidRDefault="009551DF">
                            <w:pPr>
                              <w:pStyle w:val="TableParagraph"/>
                              <w:spacing w:line="246" w:lineRule="exact"/>
                              <w:ind w:left="110"/>
                              <w:rPr>
                                <w:sz w:val="24"/>
                                <w:lang w:val="ru-RU"/>
                              </w:rPr>
                            </w:pPr>
                            <w:r w:rsidRPr="009551DF">
                              <w:rPr>
                                <w:sz w:val="24"/>
                                <w:lang w:val="ru-RU"/>
                              </w:rPr>
                              <w:t>и.д.кх.);</w:t>
                            </w:r>
                            <w:r w:rsidRPr="009551DF">
                              <w:rPr>
                                <w:spacing w:val="-4"/>
                                <w:sz w:val="24"/>
                                <w:lang w:val="ru-RU"/>
                              </w:rPr>
                              <w:t xml:space="preserve"> </w:t>
                            </w:r>
                            <w:r w:rsidRPr="009551DF">
                              <w:rPr>
                                <w:sz w:val="24"/>
                                <w:lang w:val="ru-RU"/>
                              </w:rPr>
                              <w:t>диалог;</w:t>
                            </w:r>
                            <w:r w:rsidRPr="009551DF">
                              <w:rPr>
                                <w:spacing w:val="-4"/>
                                <w:sz w:val="24"/>
                                <w:lang w:val="ru-RU"/>
                              </w:rPr>
                              <w:t xml:space="preserve"> </w:t>
                            </w:r>
                            <w:r w:rsidRPr="009551DF">
                              <w:rPr>
                                <w:sz w:val="24"/>
                                <w:lang w:val="ru-RU"/>
                              </w:rPr>
                              <w:t>монолог;</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чулацамехь</w:t>
                            </w:r>
                            <w:r w:rsidRPr="009551DF">
                              <w:rPr>
                                <w:spacing w:val="-3"/>
                                <w:sz w:val="24"/>
                                <w:lang w:val="ru-RU"/>
                              </w:rPr>
                              <w:t xml:space="preserve"> </w:t>
                            </w:r>
                            <w:r w:rsidRPr="009551DF">
                              <w:rPr>
                                <w:sz w:val="24"/>
                                <w:lang w:val="ru-RU"/>
                              </w:rPr>
                              <w:t>маьӀнин</w:t>
                            </w:r>
                            <w:r w:rsidRPr="009551DF">
                              <w:rPr>
                                <w:spacing w:val="-2"/>
                                <w:sz w:val="24"/>
                                <w:lang w:val="ru-RU"/>
                              </w:rPr>
                              <w:t xml:space="preserve"> </w:t>
                            </w:r>
                            <w:r w:rsidRPr="009551DF">
                              <w:rPr>
                                <w:sz w:val="24"/>
                                <w:lang w:val="ru-RU"/>
                              </w:rPr>
                              <w:t>гӀалаташ</w:t>
                            </w:r>
                            <w:r w:rsidRPr="009551DF">
                              <w:rPr>
                                <w:spacing w:val="-3"/>
                                <w:sz w:val="24"/>
                                <w:lang w:val="ru-RU"/>
                              </w:rPr>
                              <w:t xml:space="preserve"> </w:t>
                            </w:r>
                            <w:r w:rsidRPr="009551DF">
                              <w:rPr>
                                <w:sz w:val="24"/>
                                <w:lang w:val="ru-RU"/>
                              </w:rPr>
                              <w:t>карор</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текстан</w:t>
                            </w:r>
                            <w:r>
                              <w:rPr>
                                <w:spacing w:val="-3"/>
                                <w:sz w:val="24"/>
                              </w:rPr>
                              <w:t xml:space="preserve"> </w:t>
                            </w:r>
                            <w:r>
                              <w:rPr>
                                <w:sz w:val="24"/>
                              </w:rPr>
                              <w:t>цӀарехь</w:t>
                            </w:r>
                            <w:r>
                              <w:rPr>
                                <w:spacing w:val="-2"/>
                                <w:sz w:val="24"/>
                              </w:rPr>
                              <w:t xml:space="preserve"> </w:t>
                            </w:r>
                            <w:r>
                              <w:rPr>
                                <w:sz w:val="24"/>
                              </w:rPr>
                              <w:t>текстан</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Кхоллараллин</w:t>
                            </w:r>
                            <w:r w:rsidRPr="009551DF">
                              <w:rPr>
                                <w:spacing w:val="-3"/>
                                <w:sz w:val="24"/>
                                <w:lang w:val="ru-RU"/>
                              </w:rPr>
                              <w:t xml:space="preserve"> </w:t>
                            </w:r>
                            <w:r w:rsidRPr="009551DF">
                              <w:rPr>
                                <w:sz w:val="24"/>
                                <w:lang w:val="ru-RU"/>
                              </w:rPr>
                              <w:t>тӀедахкарш:</w:t>
                            </w:r>
                            <w:r w:rsidRPr="009551DF">
                              <w:rPr>
                                <w:spacing w:val="-3"/>
                                <w:sz w:val="24"/>
                                <w:lang w:val="ru-RU"/>
                              </w:rPr>
                              <w:t xml:space="preserve"> </w:t>
                            </w:r>
                            <w:r w:rsidRPr="009551DF">
                              <w:rPr>
                                <w:sz w:val="24"/>
                                <w:lang w:val="ru-RU"/>
                              </w:rPr>
                              <w:t>тайп-тайпанчу</w:t>
                            </w:r>
                            <w:r w:rsidRPr="009551DF">
                              <w:rPr>
                                <w:spacing w:val="-2"/>
                                <w:sz w:val="24"/>
                                <w:lang w:val="ru-RU"/>
                              </w:rPr>
                              <w:t xml:space="preserve"> </w:t>
                            </w:r>
                            <w:r w:rsidRPr="009551DF">
                              <w:rPr>
                                <w:sz w:val="24"/>
                                <w:lang w:val="ru-RU"/>
                              </w:rPr>
                              <w:t>тайпанийн</w:t>
                            </w:r>
                            <w:r w:rsidRPr="009551DF">
                              <w:rPr>
                                <w:spacing w:val="-1"/>
                                <w:sz w:val="24"/>
                                <w:lang w:val="ru-RU"/>
                              </w:rPr>
                              <w:t xml:space="preserve"> </w:t>
                            </w:r>
                            <w:r w:rsidRPr="009551DF">
                              <w:rPr>
                                <w:sz w:val="24"/>
                                <w:lang w:val="ru-RU"/>
                              </w:rPr>
                              <w:t>барта</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тема</w:t>
                            </w:r>
                            <w:r>
                              <w:rPr>
                                <w:spacing w:val="-2"/>
                                <w:sz w:val="24"/>
                              </w:rPr>
                              <w:t xml:space="preserve"> </w:t>
                            </w:r>
                            <w:r>
                              <w:rPr>
                                <w:sz w:val="24"/>
                              </w:rPr>
                              <w:t>йа</w:t>
                            </w:r>
                            <w:r>
                              <w:rPr>
                                <w:spacing w:val="-1"/>
                                <w:sz w:val="24"/>
                              </w:rPr>
                              <w:t xml:space="preserve"> </w:t>
                            </w:r>
                            <w:r>
                              <w:rPr>
                                <w:sz w:val="24"/>
                              </w:rPr>
                              <w:t>коьрта ойла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йозанан</w:t>
                            </w:r>
                            <w:r w:rsidRPr="009551DF">
                              <w:rPr>
                                <w:spacing w:val="-4"/>
                                <w:sz w:val="24"/>
                                <w:lang w:val="ru-RU"/>
                              </w:rPr>
                              <w:t xml:space="preserve"> </w:t>
                            </w:r>
                            <w:r w:rsidRPr="009551DF">
                              <w:rPr>
                                <w:sz w:val="24"/>
                                <w:lang w:val="ru-RU"/>
                              </w:rPr>
                              <w:t>кепахь</w:t>
                            </w:r>
                            <w:r w:rsidRPr="009551DF">
                              <w:rPr>
                                <w:spacing w:val="-2"/>
                                <w:sz w:val="24"/>
                                <w:lang w:val="ru-RU"/>
                              </w:rPr>
                              <w:t xml:space="preserve"> </w:t>
                            </w:r>
                            <w:r w:rsidRPr="009551DF">
                              <w:rPr>
                                <w:sz w:val="24"/>
                                <w:lang w:val="ru-RU"/>
                              </w:rPr>
                              <w:t>а</w:t>
                            </w:r>
                            <w:r w:rsidRPr="009551DF">
                              <w:rPr>
                                <w:spacing w:val="-2"/>
                                <w:sz w:val="24"/>
                                <w:lang w:val="ru-RU"/>
                              </w:rPr>
                              <w:t xml:space="preserve"> </w:t>
                            </w:r>
                            <w:r w:rsidRPr="009551DF">
                              <w:rPr>
                                <w:sz w:val="24"/>
                                <w:lang w:val="ru-RU"/>
                              </w:rPr>
                              <w:t>тексташ</w:t>
                            </w:r>
                            <w:r w:rsidRPr="009551DF">
                              <w:rPr>
                                <w:spacing w:val="-2"/>
                                <w:sz w:val="24"/>
                                <w:lang w:val="ru-RU"/>
                              </w:rPr>
                              <w:t xml:space="preserve"> </w:t>
                            </w:r>
                            <w:r w:rsidRPr="009551DF">
                              <w:rPr>
                                <w:sz w:val="24"/>
                                <w:lang w:val="ru-RU"/>
                              </w:rPr>
                              <w:t>(суртхӀоттор,</w:t>
                            </w:r>
                            <w:r w:rsidRPr="009551DF">
                              <w:rPr>
                                <w:spacing w:val="-2"/>
                                <w:sz w:val="24"/>
                                <w:lang w:val="ru-RU"/>
                              </w:rPr>
                              <w:t xml:space="preserve"> </w:t>
                            </w:r>
                            <w:r w:rsidRPr="009551DF">
                              <w:rPr>
                                <w:sz w:val="24"/>
                                <w:lang w:val="ru-RU"/>
                              </w:rPr>
                              <w:t>ойлайар,</w:t>
                            </w:r>
                            <w:r w:rsidRPr="009551DF">
                              <w:rPr>
                                <w:spacing w:val="-1"/>
                                <w:sz w:val="24"/>
                                <w:lang w:val="ru-RU"/>
                              </w:rPr>
                              <w:t xml:space="preserve"> </w:t>
                            </w:r>
                            <w:r w:rsidRPr="009551DF">
                              <w:rPr>
                                <w:sz w:val="24"/>
                                <w:lang w:val="ru-RU"/>
                              </w:rPr>
                              <w:t>дийцар)</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гайтар.</w:t>
                            </w:r>
                          </w:p>
                        </w:tc>
                        <w:tc>
                          <w:tcPr>
                            <w:tcW w:w="6670" w:type="dxa"/>
                            <w:tcBorders>
                              <w:top w:val="nil"/>
                              <w:bottom w:val="nil"/>
                            </w:tcBorders>
                          </w:tcPr>
                          <w:p w:rsidR="009551DF" w:rsidRDefault="009551DF">
                            <w:pPr>
                              <w:pStyle w:val="TableParagraph"/>
                              <w:spacing w:line="246" w:lineRule="exact"/>
                              <w:ind w:left="108"/>
                              <w:rPr>
                                <w:sz w:val="24"/>
                              </w:rPr>
                            </w:pPr>
                            <w:r>
                              <w:rPr>
                                <w:sz w:val="24"/>
                              </w:rPr>
                              <w:t>кхоллар.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Йозанан</w:t>
                            </w:r>
                            <w:r>
                              <w:rPr>
                                <w:spacing w:val="-4"/>
                                <w:sz w:val="24"/>
                              </w:rPr>
                              <w:t xml:space="preserve"> </w:t>
                            </w:r>
                            <w:r>
                              <w:rPr>
                                <w:sz w:val="24"/>
                              </w:rPr>
                              <w:t>къамелан</w:t>
                            </w:r>
                            <w:r>
                              <w:rPr>
                                <w:spacing w:val="-4"/>
                                <w:sz w:val="24"/>
                              </w:rPr>
                              <w:t xml:space="preserve"> </w:t>
                            </w:r>
                            <w:r>
                              <w:rPr>
                                <w:sz w:val="24"/>
                              </w:rPr>
                              <w:t>нийса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Практикин</w:t>
                            </w:r>
                            <w:r w:rsidRPr="009551DF">
                              <w:rPr>
                                <w:spacing w:val="-3"/>
                                <w:sz w:val="24"/>
                                <w:lang w:val="ru-RU"/>
                              </w:rPr>
                              <w:t xml:space="preserve"> </w:t>
                            </w:r>
                            <w:r w:rsidRPr="009551DF">
                              <w:rPr>
                                <w:sz w:val="24"/>
                                <w:lang w:val="ru-RU"/>
                              </w:rPr>
                              <w:t>болх:</w:t>
                            </w:r>
                            <w:r w:rsidRPr="009551DF">
                              <w:rPr>
                                <w:spacing w:val="-3"/>
                                <w:sz w:val="24"/>
                                <w:lang w:val="ru-RU"/>
                              </w:rPr>
                              <w:t xml:space="preserve"> </w:t>
                            </w:r>
                            <w:r w:rsidRPr="009551DF">
                              <w:rPr>
                                <w:sz w:val="24"/>
                                <w:lang w:val="ru-RU"/>
                              </w:rPr>
                              <w:t>билгалдинчу</w:t>
                            </w:r>
                            <w:r w:rsidRPr="009551DF">
                              <w:rPr>
                                <w:spacing w:val="-2"/>
                                <w:sz w:val="24"/>
                                <w:lang w:val="ru-RU"/>
                              </w:rPr>
                              <w:t xml:space="preserve"> </w:t>
                            </w:r>
                            <w:r w:rsidRPr="009551DF">
                              <w:rPr>
                                <w:sz w:val="24"/>
                                <w:lang w:val="ru-RU"/>
                              </w:rPr>
                              <w:t>хьолаца</w:t>
                            </w:r>
                            <w:r w:rsidRPr="009551DF">
                              <w:rPr>
                                <w:spacing w:val="-6"/>
                                <w:sz w:val="24"/>
                                <w:lang w:val="ru-RU"/>
                              </w:rPr>
                              <w:t xml:space="preserve"> </w:t>
                            </w:r>
                            <w:r w:rsidRPr="009551DF">
                              <w:rPr>
                                <w:sz w:val="24"/>
                                <w:lang w:val="ru-RU"/>
                              </w:rPr>
                              <w:t>йогӀу</w:t>
                            </w:r>
                            <w:r w:rsidRPr="009551DF">
                              <w:rPr>
                                <w:spacing w:val="-3"/>
                                <w:sz w:val="24"/>
                                <w:lang w:val="ru-RU"/>
                              </w:rPr>
                              <w:t xml:space="preserve"> </w:t>
                            </w:r>
                            <w:r w:rsidRPr="009551DF">
                              <w:rPr>
                                <w:sz w:val="24"/>
                                <w:lang w:val="ru-RU"/>
                              </w:rPr>
                              <w:t>жанр</w:t>
                            </w:r>
                            <w:r w:rsidRPr="009551DF">
                              <w:rPr>
                                <w:spacing w:val="-3"/>
                                <w:sz w:val="24"/>
                                <w:lang w:val="ru-RU"/>
                              </w:rPr>
                              <w:t xml:space="preserve"> </w:t>
                            </w:r>
                            <w:r w:rsidRPr="009551DF">
                              <w:rPr>
                                <w:sz w:val="24"/>
                                <w:lang w:val="ru-RU"/>
                              </w:rPr>
                              <w:t>харжар</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хилар,</w:t>
                            </w:r>
                            <w:r>
                              <w:rPr>
                                <w:spacing w:val="-2"/>
                                <w:sz w:val="24"/>
                              </w:rPr>
                              <w:t xml:space="preserve"> </w:t>
                            </w:r>
                            <w:r>
                              <w:rPr>
                                <w:sz w:val="24"/>
                              </w:rPr>
                              <w:t>хьал</w:t>
                            </w:r>
                            <w:r>
                              <w:rPr>
                                <w:spacing w:val="-2"/>
                                <w:sz w:val="24"/>
                              </w:rPr>
                              <w:t xml:space="preserve"> </w:t>
                            </w:r>
                            <w:r>
                              <w:rPr>
                                <w:sz w:val="24"/>
                              </w:rPr>
                              <w:t>долуш</w:t>
                            </w:r>
                            <w:r>
                              <w:rPr>
                                <w:spacing w:val="-2"/>
                                <w:sz w:val="24"/>
                              </w:rPr>
                              <w:t xml:space="preserve"> </w:t>
                            </w:r>
                            <w:r>
                              <w:rPr>
                                <w:sz w:val="24"/>
                              </w:rPr>
                              <w:t>хилар,</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кехат,</w:t>
                            </w:r>
                            <w:r w:rsidRPr="009551DF">
                              <w:rPr>
                                <w:spacing w:val="-3"/>
                                <w:sz w:val="24"/>
                                <w:lang w:val="ru-RU"/>
                              </w:rPr>
                              <w:t xml:space="preserve"> </w:t>
                            </w:r>
                            <w:r w:rsidRPr="009551DF">
                              <w:rPr>
                                <w:sz w:val="24"/>
                                <w:lang w:val="ru-RU"/>
                              </w:rPr>
                              <w:t>декъалваран</w:t>
                            </w:r>
                            <w:r w:rsidRPr="009551DF">
                              <w:rPr>
                                <w:spacing w:val="-3"/>
                                <w:sz w:val="24"/>
                                <w:lang w:val="ru-RU"/>
                              </w:rPr>
                              <w:t xml:space="preserve"> </w:t>
                            </w:r>
                            <w:r w:rsidRPr="009551DF">
                              <w:rPr>
                                <w:sz w:val="24"/>
                                <w:lang w:val="ru-RU"/>
                              </w:rPr>
                              <w:t>открытка,</w:t>
                            </w:r>
                            <w:r w:rsidRPr="009551DF">
                              <w:rPr>
                                <w:spacing w:val="-2"/>
                                <w:sz w:val="24"/>
                                <w:lang w:val="ru-RU"/>
                              </w:rPr>
                              <w:t xml:space="preserve"> </w:t>
                            </w:r>
                            <w:r w:rsidRPr="009551DF">
                              <w:rPr>
                                <w:sz w:val="24"/>
                                <w:lang w:val="ru-RU"/>
                              </w:rPr>
                              <w:t>дӀайаздарш</w:t>
                            </w:r>
                            <w:r w:rsidRPr="009551DF">
                              <w:rPr>
                                <w:spacing w:val="-3"/>
                                <w:sz w:val="24"/>
                                <w:lang w:val="ru-RU"/>
                              </w:rPr>
                              <w:t xml:space="preserve"> </w:t>
                            </w:r>
                            <w:r w:rsidRPr="009551DF">
                              <w:rPr>
                                <w:sz w:val="24"/>
                                <w:lang w:val="ru-RU"/>
                              </w:rPr>
                              <w:t>(записки)</w:t>
                            </w:r>
                            <w:r w:rsidRPr="009551DF">
                              <w:rPr>
                                <w:spacing w:val="-2"/>
                                <w:sz w:val="24"/>
                                <w:lang w:val="ru-RU"/>
                              </w:rPr>
                              <w:t xml:space="preserve"> </w:t>
                            </w:r>
                            <w:r w:rsidRPr="009551DF">
                              <w:rPr>
                                <w:sz w:val="24"/>
                                <w:lang w:val="ru-RU"/>
                              </w:rPr>
                              <w:t>йаздар</w:t>
                            </w:r>
                            <w:r w:rsidRPr="009551DF">
                              <w:rPr>
                                <w:spacing w:val="-3"/>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исбаьхьалла</w:t>
                            </w:r>
                            <w:r>
                              <w:rPr>
                                <w:spacing w:val="-3"/>
                                <w:sz w:val="24"/>
                              </w:rPr>
                              <w:t xml:space="preserve"> </w:t>
                            </w:r>
                            <w:r>
                              <w:rPr>
                                <w:sz w:val="24"/>
                              </w:rPr>
                              <w:t>а</w:t>
                            </w:r>
                            <w:r>
                              <w:rPr>
                                <w:spacing w:val="-3"/>
                                <w:sz w:val="24"/>
                              </w:rPr>
                              <w:t xml:space="preserve"> </w:t>
                            </w:r>
                            <w:r>
                              <w:rPr>
                                <w:sz w:val="24"/>
                              </w:rPr>
                              <w:t>тидаме</w:t>
                            </w:r>
                            <w:r>
                              <w:rPr>
                                <w:spacing w:val="-3"/>
                                <w:sz w:val="24"/>
                              </w:rPr>
                              <w:t xml:space="preserve"> </w:t>
                            </w:r>
                            <w:r>
                              <w:rPr>
                                <w:sz w:val="24"/>
                              </w:rPr>
                              <w:t>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Кхоллараллин</w:t>
                            </w:r>
                            <w:r w:rsidRPr="009551DF">
                              <w:rPr>
                                <w:spacing w:val="-2"/>
                                <w:sz w:val="24"/>
                                <w:lang w:val="ru-RU"/>
                              </w:rPr>
                              <w:t xml:space="preserve"> </w:t>
                            </w:r>
                            <w:r w:rsidRPr="009551DF">
                              <w:rPr>
                                <w:sz w:val="24"/>
                                <w:lang w:val="ru-RU"/>
                              </w:rPr>
                              <w:t>тӀедиллар:</w:t>
                            </w:r>
                            <w:r w:rsidRPr="009551DF">
                              <w:rPr>
                                <w:spacing w:val="-3"/>
                                <w:sz w:val="24"/>
                                <w:lang w:val="ru-RU"/>
                              </w:rPr>
                              <w:t xml:space="preserve"> </w:t>
                            </w:r>
                            <w:r w:rsidRPr="009551DF">
                              <w:rPr>
                                <w:sz w:val="24"/>
                                <w:lang w:val="ru-RU"/>
                              </w:rPr>
                              <w:t>цхьана</w:t>
                            </w:r>
                            <w:r w:rsidRPr="009551DF">
                              <w:rPr>
                                <w:spacing w:val="-3"/>
                                <w:sz w:val="24"/>
                                <w:lang w:val="ru-RU"/>
                              </w:rPr>
                              <w:t xml:space="preserve"> </w:t>
                            </w:r>
                            <w:r w:rsidRPr="009551DF">
                              <w:rPr>
                                <w:sz w:val="24"/>
                                <w:lang w:val="ru-RU"/>
                              </w:rPr>
                              <w:t>темина</w:t>
                            </w:r>
                            <w:r w:rsidRPr="009551DF">
                              <w:rPr>
                                <w:spacing w:val="54"/>
                                <w:sz w:val="24"/>
                                <w:lang w:val="ru-RU"/>
                              </w:rPr>
                              <w:t xml:space="preserve"> </w:t>
                            </w:r>
                            <w:r w:rsidRPr="009551DF">
                              <w:rPr>
                                <w:sz w:val="24"/>
                                <w:lang w:val="ru-RU"/>
                              </w:rPr>
                              <w:t>тайп-тайпанчу</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оьцуш,</w:t>
                            </w:r>
                            <w:r>
                              <w:rPr>
                                <w:spacing w:val="-3"/>
                                <w:sz w:val="24"/>
                              </w:rPr>
                              <w:t xml:space="preserve"> </w:t>
                            </w:r>
                            <w:r>
                              <w:rPr>
                                <w:sz w:val="24"/>
                              </w:rPr>
                              <w:t>тексташ</w:t>
                            </w:r>
                            <w:r>
                              <w:rPr>
                                <w:spacing w:val="-3"/>
                                <w:sz w:val="24"/>
                              </w:rPr>
                              <w:t xml:space="preserve"> </w:t>
                            </w:r>
                            <w:r>
                              <w:rPr>
                                <w:sz w:val="24"/>
                              </w:rPr>
                              <w:t>(йелларш</w:t>
                            </w:r>
                          </w:p>
                        </w:tc>
                        <w:tc>
                          <w:tcPr>
                            <w:tcW w:w="6670" w:type="dxa"/>
                            <w:tcBorders>
                              <w:top w:val="nil"/>
                              <w:bottom w:val="nil"/>
                            </w:tcBorders>
                          </w:tcPr>
                          <w:p w:rsidR="009551DF" w:rsidRDefault="009551DF">
                            <w:pPr>
                              <w:pStyle w:val="TableParagraph"/>
                              <w:spacing w:line="246" w:lineRule="exact"/>
                              <w:ind w:left="108"/>
                              <w:rPr>
                                <w:sz w:val="24"/>
                              </w:rPr>
                            </w:pPr>
                            <w:r>
                              <w:rPr>
                                <w:sz w:val="24"/>
                              </w:rPr>
                              <w:t>тайпанийн</w:t>
                            </w:r>
                            <w:r>
                              <w:rPr>
                                <w:spacing w:val="-4"/>
                                <w:sz w:val="24"/>
                              </w:rPr>
                              <w:t xml:space="preserve"> </w:t>
                            </w:r>
                            <w:r>
                              <w:rPr>
                                <w:sz w:val="24"/>
                              </w:rPr>
                              <w:t>тексташ</w:t>
                            </w:r>
                            <w:r>
                              <w:rPr>
                                <w:spacing w:val="-2"/>
                                <w:sz w:val="24"/>
                              </w:rPr>
                              <w:t xml:space="preserve"> </w:t>
                            </w:r>
                            <w:r>
                              <w:rPr>
                                <w:sz w:val="24"/>
                              </w:rPr>
                              <w:t>хӀиттор</w:t>
                            </w:r>
                            <w:r>
                              <w:rPr>
                                <w:spacing w:val="-1"/>
                                <w:sz w:val="24"/>
                              </w:rPr>
                              <w:t xml:space="preserve"> </w:t>
                            </w:r>
                            <w:r>
                              <w:rPr>
                                <w:sz w:val="24"/>
                              </w:rPr>
                              <w:t>(суртхӀоттор,</w:t>
                            </w:r>
                            <w:r>
                              <w:rPr>
                                <w:spacing w:val="-2"/>
                                <w:sz w:val="24"/>
                              </w:rPr>
                              <w:t xml:space="preserve"> </w:t>
                            </w:r>
                            <w:r>
                              <w:rPr>
                                <w:sz w:val="24"/>
                              </w:rPr>
                              <w:t>дийцар,</w:t>
                            </w:r>
                            <w:r>
                              <w:rPr>
                                <w:spacing w:val="-1"/>
                                <w:sz w:val="24"/>
                              </w:rPr>
                              <w:t xml:space="preserve"> </w:t>
                            </w:r>
                            <w:r>
                              <w:rPr>
                                <w:sz w:val="24"/>
                              </w:rPr>
                              <w:t>ойлайар).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а,</w:t>
                            </w:r>
                            <w:r>
                              <w:rPr>
                                <w:spacing w:val="-2"/>
                                <w:sz w:val="24"/>
                              </w:rPr>
                              <w:t xml:space="preserve"> </w:t>
                            </w:r>
                            <w:r>
                              <w:rPr>
                                <w:sz w:val="24"/>
                              </w:rPr>
                              <w:t>шен</w:t>
                            </w:r>
                            <w:r>
                              <w:rPr>
                                <w:spacing w:val="-1"/>
                                <w:sz w:val="24"/>
                              </w:rPr>
                              <w:t xml:space="preserve"> </w:t>
                            </w:r>
                            <w:r>
                              <w:rPr>
                                <w:sz w:val="24"/>
                              </w:rPr>
                              <w:t>а)</w:t>
                            </w:r>
                            <w:r>
                              <w:rPr>
                                <w:spacing w:val="-1"/>
                                <w:sz w:val="24"/>
                              </w:rPr>
                              <w:t xml:space="preserve"> </w:t>
                            </w:r>
                            <w:r>
                              <w:rPr>
                                <w:sz w:val="24"/>
                              </w:rPr>
                              <w:t>нисйар.</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Практикин</w:t>
                            </w:r>
                            <w:r w:rsidRPr="009551DF">
                              <w:rPr>
                                <w:spacing w:val="-3"/>
                                <w:sz w:val="24"/>
                                <w:lang w:val="ru-RU"/>
                              </w:rPr>
                              <w:t xml:space="preserve"> </w:t>
                            </w:r>
                            <w:r w:rsidRPr="009551DF">
                              <w:rPr>
                                <w:sz w:val="24"/>
                                <w:lang w:val="ru-RU"/>
                              </w:rPr>
                              <w:t>болх:</w:t>
                            </w:r>
                            <w:r w:rsidRPr="009551DF">
                              <w:rPr>
                                <w:spacing w:val="-4"/>
                                <w:sz w:val="24"/>
                                <w:lang w:val="ru-RU"/>
                              </w:rPr>
                              <w:t xml:space="preserve"> </w:t>
                            </w:r>
                            <w:r w:rsidRPr="009551DF">
                              <w:rPr>
                                <w:sz w:val="24"/>
                                <w:lang w:val="ru-RU"/>
                              </w:rPr>
                              <w:t>йешначу</w:t>
                            </w:r>
                            <w:r w:rsidRPr="009551DF">
                              <w:rPr>
                                <w:spacing w:val="-2"/>
                                <w:sz w:val="24"/>
                                <w:lang w:val="ru-RU"/>
                              </w:rPr>
                              <w:t xml:space="preserve"> </w:t>
                            </w:r>
                            <w:r w:rsidRPr="009551DF">
                              <w:rPr>
                                <w:sz w:val="24"/>
                                <w:lang w:val="ru-RU"/>
                              </w:rPr>
                              <w:t>книгина</w:t>
                            </w:r>
                            <w:r w:rsidRPr="009551DF">
                              <w:rPr>
                                <w:spacing w:val="-3"/>
                                <w:sz w:val="24"/>
                                <w:lang w:val="ru-RU"/>
                              </w:rPr>
                              <w:t xml:space="preserve"> </w:t>
                            </w:r>
                            <w:r w:rsidRPr="009551DF">
                              <w:rPr>
                                <w:sz w:val="24"/>
                                <w:lang w:val="ru-RU"/>
                              </w:rPr>
                              <w:t>отзыв</w:t>
                            </w:r>
                            <w:r w:rsidRPr="009551DF">
                              <w:rPr>
                                <w:spacing w:val="-3"/>
                                <w:sz w:val="24"/>
                                <w:lang w:val="ru-RU"/>
                              </w:rPr>
                              <w:t xml:space="preserve"> </w:t>
                            </w:r>
                            <w:r w:rsidRPr="009551DF">
                              <w:rPr>
                                <w:sz w:val="24"/>
                                <w:lang w:val="ru-RU"/>
                              </w:rPr>
                              <w:t>(хетарг)</w:t>
                            </w:r>
                            <w:r w:rsidRPr="009551DF">
                              <w:rPr>
                                <w:spacing w:val="55"/>
                                <w:sz w:val="24"/>
                                <w:lang w:val="ru-RU"/>
                              </w:rPr>
                              <w:t xml:space="preserve"> </w:t>
                            </w:r>
                            <w:r w:rsidRPr="009551DF">
                              <w:rPr>
                                <w:sz w:val="24"/>
                                <w:lang w:val="ru-RU"/>
                              </w:rPr>
                              <w:t>йазйар.</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Схьайийцар,</w:t>
                            </w:r>
                            <w:r>
                              <w:rPr>
                                <w:spacing w:val="-5"/>
                                <w:sz w:val="24"/>
                              </w:rPr>
                              <w:t xml:space="preserve"> </w:t>
                            </w:r>
                            <w:r>
                              <w:rPr>
                                <w:sz w:val="24"/>
                              </w:rPr>
                              <w:t>дӀайазйар</w:t>
                            </w:r>
                          </w:p>
                        </w:tc>
                        <w:tc>
                          <w:tcPr>
                            <w:tcW w:w="6670" w:type="dxa"/>
                            <w:tcBorders>
                              <w:top w:val="nil"/>
                              <w:bottom w:val="nil"/>
                            </w:tcBorders>
                          </w:tcPr>
                          <w:p w:rsidR="009551DF" w:rsidRDefault="009551DF">
                            <w:pPr>
                              <w:pStyle w:val="TableParagraph"/>
                              <w:spacing w:line="246" w:lineRule="exact"/>
                              <w:ind w:left="108"/>
                              <w:rPr>
                                <w:sz w:val="24"/>
                              </w:rPr>
                            </w:pPr>
                            <w:r>
                              <w:rPr>
                                <w:sz w:val="24"/>
                              </w:rPr>
                              <w:t>Тобанашкахь</w:t>
                            </w:r>
                            <w:r>
                              <w:rPr>
                                <w:spacing w:val="-3"/>
                                <w:sz w:val="24"/>
                              </w:rPr>
                              <w:t xml:space="preserve"> </w:t>
                            </w:r>
                            <w:r>
                              <w:rPr>
                                <w:sz w:val="24"/>
                              </w:rPr>
                              <w:t>болх:</w:t>
                            </w:r>
                            <w:r>
                              <w:rPr>
                                <w:spacing w:val="-2"/>
                                <w:sz w:val="24"/>
                              </w:rPr>
                              <w:t xml:space="preserve"> </w:t>
                            </w:r>
                            <w:r>
                              <w:rPr>
                                <w:sz w:val="24"/>
                              </w:rPr>
                              <w:t>маьӀнийн</w:t>
                            </w:r>
                            <w:r>
                              <w:rPr>
                                <w:spacing w:val="-2"/>
                                <w:sz w:val="24"/>
                              </w:rPr>
                              <w:t xml:space="preserve"> </w:t>
                            </w:r>
                            <w:r>
                              <w:rPr>
                                <w:sz w:val="24"/>
                              </w:rPr>
                              <w:t>гӀалаташ</w:t>
                            </w:r>
                            <w:r>
                              <w:rPr>
                                <w:spacing w:val="-3"/>
                                <w:sz w:val="24"/>
                              </w:rPr>
                              <w:t xml:space="preserve"> </w:t>
                            </w:r>
                            <w:r>
                              <w:rPr>
                                <w:sz w:val="24"/>
                              </w:rPr>
                              <w:t>долу</w:t>
                            </w:r>
                            <w:r>
                              <w:rPr>
                                <w:spacing w:val="-2"/>
                                <w:sz w:val="24"/>
                              </w:rPr>
                              <w:t xml:space="preserve"> </w:t>
                            </w:r>
                            <w:r>
                              <w:rPr>
                                <w:sz w:val="24"/>
                              </w:rPr>
                              <w:t>текст</w:t>
                            </w:r>
                            <w:r>
                              <w:rPr>
                                <w:spacing w:val="-2"/>
                                <w:sz w:val="24"/>
                              </w:rPr>
                              <w:t xml:space="preserve"> </w:t>
                            </w:r>
                            <w:r>
                              <w:rPr>
                                <w:sz w:val="24"/>
                              </w:rPr>
                              <w:t>нисйар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(текстан</w:t>
                            </w:r>
                            <w:r>
                              <w:rPr>
                                <w:spacing w:val="-2"/>
                                <w:sz w:val="24"/>
                              </w:rPr>
                              <w:t xml:space="preserve"> </w:t>
                            </w:r>
                            <w:r>
                              <w:rPr>
                                <w:sz w:val="24"/>
                              </w:rPr>
                              <w:t>барта</w:t>
                            </w:r>
                            <w:r>
                              <w:rPr>
                                <w:spacing w:val="-2"/>
                                <w:sz w:val="24"/>
                              </w:rPr>
                              <w:t xml:space="preserve"> </w:t>
                            </w:r>
                            <w:r>
                              <w:rPr>
                                <w:sz w:val="24"/>
                              </w:rPr>
                              <w:t>а,</w:t>
                            </w:r>
                            <w:r>
                              <w:rPr>
                                <w:spacing w:val="-1"/>
                                <w:sz w:val="24"/>
                              </w:rPr>
                              <w:t xml:space="preserve"> </w:t>
                            </w:r>
                            <w:r>
                              <w:rPr>
                                <w:sz w:val="24"/>
                              </w:rPr>
                              <w:t>йозанан</w:t>
                            </w:r>
                          </w:p>
                        </w:tc>
                        <w:tc>
                          <w:tcPr>
                            <w:tcW w:w="6670" w:type="dxa"/>
                            <w:tcBorders>
                              <w:top w:val="nil"/>
                              <w:bottom w:val="nil"/>
                            </w:tcBorders>
                          </w:tcPr>
                          <w:p w:rsidR="009551DF" w:rsidRDefault="009551DF">
                            <w:pPr>
                              <w:pStyle w:val="TableParagraph"/>
                              <w:spacing w:line="246" w:lineRule="exact"/>
                              <w:ind w:left="108"/>
                              <w:rPr>
                                <w:sz w:val="24"/>
                              </w:rPr>
                            </w:pPr>
                            <w:r>
                              <w:rPr>
                                <w:sz w:val="24"/>
                              </w:rPr>
                              <w:t>(корректировать</w:t>
                            </w:r>
                            <w:r>
                              <w:rPr>
                                <w:spacing w:val="-1"/>
                                <w:sz w:val="24"/>
                              </w:rPr>
                              <w:t xml:space="preserve"> </w:t>
                            </w:r>
                            <w:r>
                              <w:rPr>
                                <w:sz w:val="24"/>
                              </w:rPr>
                              <w:t>йар).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кепахь</w:t>
                            </w:r>
                            <w:r>
                              <w:rPr>
                                <w:spacing w:val="-2"/>
                                <w:sz w:val="24"/>
                              </w:rPr>
                              <w:t xml:space="preserve"> </w:t>
                            </w:r>
                            <w:r>
                              <w:rPr>
                                <w:sz w:val="24"/>
                              </w:rPr>
                              <w:t>а</w:t>
                            </w:r>
                            <w:r>
                              <w:rPr>
                                <w:spacing w:val="-3"/>
                                <w:sz w:val="24"/>
                              </w:rPr>
                              <w:t xml:space="preserve"> </w:t>
                            </w:r>
                            <w:r>
                              <w:rPr>
                                <w:sz w:val="24"/>
                              </w:rPr>
                              <w:t>ма-йарра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ТӀедиллар</w:t>
                            </w:r>
                            <w:r w:rsidRPr="009551DF">
                              <w:rPr>
                                <w:spacing w:val="-4"/>
                                <w:sz w:val="24"/>
                                <w:lang w:val="ru-RU"/>
                              </w:rPr>
                              <w:t xml:space="preserve"> </w:t>
                            </w:r>
                            <w:r w:rsidRPr="009551DF">
                              <w:rPr>
                                <w:sz w:val="24"/>
                                <w:lang w:val="ru-RU"/>
                              </w:rPr>
                              <w:t>цхьаьна</w:t>
                            </w:r>
                            <w:r w:rsidRPr="009551DF">
                              <w:rPr>
                                <w:spacing w:val="-3"/>
                                <w:sz w:val="24"/>
                                <w:lang w:val="ru-RU"/>
                              </w:rPr>
                              <w:t xml:space="preserve"> </w:t>
                            </w:r>
                            <w:r w:rsidRPr="009551DF">
                              <w:rPr>
                                <w:sz w:val="24"/>
                                <w:lang w:val="ru-RU"/>
                              </w:rPr>
                              <w:t>кхочушдар:</w:t>
                            </w:r>
                            <w:r w:rsidRPr="009551DF">
                              <w:rPr>
                                <w:spacing w:val="-3"/>
                                <w:sz w:val="24"/>
                                <w:lang w:val="ru-RU"/>
                              </w:rPr>
                              <w:t xml:space="preserve"> </w:t>
                            </w:r>
                            <w:r w:rsidRPr="009551DF">
                              <w:rPr>
                                <w:sz w:val="24"/>
                                <w:lang w:val="ru-RU"/>
                              </w:rPr>
                              <w:t>критерешца</w:t>
                            </w:r>
                            <w:r w:rsidRPr="009551DF">
                              <w:rPr>
                                <w:spacing w:val="54"/>
                                <w:sz w:val="24"/>
                                <w:lang w:val="ru-RU"/>
                              </w:rPr>
                              <w:t xml:space="preserve"> </w:t>
                            </w:r>
                            <w:r w:rsidRPr="009551DF">
                              <w:rPr>
                                <w:sz w:val="24"/>
                                <w:lang w:val="ru-RU"/>
                              </w:rPr>
                              <w:t>текстийн</w:t>
                            </w:r>
                            <w:r w:rsidRPr="009551DF">
                              <w:rPr>
                                <w:spacing w:val="-2"/>
                                <w:sz w:val="24"/>
                                <w:lang w:val="ru-RU"/>
                              </w:rPr>
                              <w:t xml:space="preserve"> </w:t>
                            </w:r>
                            <w:r w:rsidRPr="009551DF">
                              <w:rPr>
                                <w:sz w:val="24"/>
                                <w:lang w:val="ru-RU"/>
                              </w:rPr>
                              <w:t>анализ:</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схьайийцар,</w:t>
                            </w:r>
                            <w:r>
                              <w:rPr>
                                <w:spacing w:val="-2"/>
                                <w:sz w:val="24"/>
                              </w:rPr>
                              <w:t xml:space="preserve"> </w:t>
                            </w:r>
                            <w:r>
                              <w:rPr>
                                <w:sz w:val="24"/>
                              </w:rPr>
                              <w:t>текстан</w:t>
                            </w:r>
                            <w:r>
                              <w:rPr>
                                <w:spacing w:val="-1"/>
                                <w:sz w:val="24"/>
                              </w:rPr>
                              <w:t xml:space="preserve"> </w:t>
                            </w:r>
                            <w:r>
                              <w:rPr>
                                <w:sz w:val="24"/>
                              </w:rPr>
                              <w:t>барта</w:t>
                            </w:r>
                          </w:p>
                        </w:tc>
                        <w:tc>
                          <w:tcPr>
                            <w:tcW w:w="6670" w:type="dxa"/>
                            <w:tcBorders>
                              <w:top w:val="nil"/>
                              <w:bottom w:val="nil"/>
                            </w:tcBorders>
                          </w:tcPr>
                          <w:p w:rsidR="009551DF" w:rsidRDefault="009551DF">
                            <w:pPr>
                              <w:pStyle w:val="TableParagraph"/>
                              <w:spacing w:line="246" w:lineRule="exact"/>
                              <w:ind w:left="108"/>
                              <w:rPr>
                                <w:sz w:val="24"/>
                              </w:rPr>
                            </w:pPr>
                            <w:r>
                              <w:rPr>
                                <w:sz w:val="24"/>
                              </w:rPr>
                              <w:t>нийса,</w:t>
                            </w:r>
                            <w:r>
                              <w:rPr>
                                <w:spacing w:val="-3"/>
                                <w:sz w:val="24"/>
                              </w:rPr>
                              <w:t xml:space="preserve"> </w:t>
                            </w:r>
                            <w:r>
                              <w:rPr>
                                <w:sz w:val="24"/>
                              </w:rPr>
                              <w:t>хьал</w:t>
                            </w:r>
                            <w:r>
                              <w:rPr>
                                <w:spacing w:val="-3"/>
                                <w:sz w:val="24"/>
                              </w:rPr>
                              <w:t xml:space="preserve"> </w:t>
                            </w:r>
                            <w:r>
                              <w:rPr>
                                <w:sz w:val="24"/>
                              </w:rPr>
                              <w:t>долуш</w:t>
                            </w:r>
                            <w:r>
                              <w:rPr>
                                <w:spacing w:val="-2"/>
                                <w:sz w:val="24"/>
                              </w:rPr>
                              <w:t xml:space="preserve"> </w:t>
                            </w:r>
                            <w:r>
                              <w:rPr>
                                <w:sz w:val="24"/>
                              </w:rPr>
                              <w:t>хилар,</w:t>
                            </w:r>
                            <w:r>
                              <w:rPr>
                                <w:spacing w:val="-3"/>
                                <w:sz w:val="24"/>
                              </w:rPr>
                              <w:t xml:space="preserve"> </w:t>
                            </w:r>
                            <w:r>
                              <w:rPr>
                                <w:sz w:val="24"/>
                              </w:rPr>
                              <w:t>къаьсташ</w:t>
                            </w:r>
                            <w:r>
                              <w:rPr>
                                <w:spacing w:val="-3"/>
                                <w:sz w:val="24"/>
                              </w:rPr>
                              <w:t xml:space="preserve"> </w:t>
                            </w:r>
                            <w:r>
                              <w:rPr>
                                <w:sz w:val="24"/>
                              </w:rPr>
                              <w:t>хилар</w:t>
                            </w:r>
                            <w:r>
                              <w:rPr>
                                <w:spacing w:val="-2"/>
                                <w:sz w:val="24"/>
                              </w:rPr>
                              <w:t xml:space="preserve"> </w:t>
                            </w:r>
                            <w:r>
                              <w:rPr>
                                <w:sz w:val="24"/>
                              </w:rPr>
                              <w:t>(исбаьхьалла).</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хоржуш</w:t>
                            </w:r>
                            <w:r>
                              <w:rPr>
                                <w:spacing w:val="-2"/>
                                <w:sz w:val="24"/>
                              </w:rPr>
                              <w:t xml:space="preserve"> </w:t>
                            </w:r>
                            <w:r>
                              <w:rPr>
                                <w:sz w:val="24"/>
                              </w:rPr>
                              <w:t>схьайийцар).</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80</w:t>
                            </w:r>
                            <w:r w:rsidRPr="009551DF">
                              <w:rPr>
                                <w:spacing w:val="-1"/>
                                <w:sz w:val="24"/>
                                <w:lang w:val="ru-RU"/>
                              </w:rPr>
                              <w:t xml:space="preserve"> </w:t>
                            </w:r>
                            <w:r w:rsidRPr="009551DF">
                              <w:rPr>
                                <w:sz w:val="24"/>
                                <w:lang w:val="ru-RU"/>
                              </w:rPr>
                              <w:t>дашал</w:t>
                            </w:r>
                            <w:r w:rsidRPr="009551DF">
                              <w:rPr>
                                <w:spacing w:val="-2"/>
                                <w:sz w:val="24"/>
                                <w:lang w:val="ru-RU"/>
                              </w:rPr>
                              <w:t xml:space="preserve"> </w:t>
                            </w:r>
                            <w:r w:rsidRPr="009551DF">
                              <w:rPr>
                                <w:sz w:val="24"/>
                                <w:lang w:val="ru-RU"/>
                              </w:rPr>
                              <w:t>сов</w:t>
                            </w:r>
                            <w:r w:rsidRPr="009551DF">
                              <w:rPr>
                                <w:spacing w:val="-1"/>
                                <w:sz w:val="24"/>
                                <w:lang w:val="ru-RU"/>
                              </w:rPr>
                              <w:t xml:space="preserve"> </w:t>
                            </w:r>
                            <w:r w:rsidRPr="009551DF">
                              <w:rPr>
                                <w:sz w:val="24"/>
                                <w:lang w:val="ru-RU"/>
                              </w:rPr>
                              <w:t>барам</w:t>
                            </w:r>
                            <w:r w:rsidRPr="009551DF">
                              <w:rPr>
                                <w:spacing w:val="-1"/>
                                <w:sz w:val="24"/>
                                <w:lang w:val="ru-RU"/>
                              </w:rPr>
                              <w:t xml:space="preserve"> </w:t>
                            </w:r>
                            <w:r w:rsidRPr="009551DF">
                              <w:rPr>
                                <w:sz w:val="24"/>
                                <w:lang w:val="ru-RU"/>
                              </w:rPr>
                              <w:t>боцу</w:t>
                            </w:r>
                            <w:r w:rsidRPr="009551DF">
                              <w:rPr>
                                <w:spacing w:val="-1"/>
                                <w:sz w:val="24"/>
                                <w:lang w:val="ru-RU"/>
                              </w:rPr>
                              <w:t xml:space="preserve"> </w:t>
                            </w:r>
                            <w:r w:rsidRPr="009551DF">
                              <w:rPr>
                                <w:sz w:val="24"/>
                                <w:lang w:val="ru-RU"/>
                              </w:rPr>
                              <w:t>тексташ</w:t>
                            </w:r>
                            <w:r w:rsidRPr="009551DF">
                              <w:rPr>
                                <w:spacing w:val="-1"/>
                                <w:sz w:val="24"/>
                                <w:lang w:val="ru-RU"/>
                              </w:rPr>
                              <w:t xml:space="preserve"> </w:t>
                            </w:r>
                            <w:r w:rsidRPr="009551DF">
                              <w:rPr>
                                <w:sz w:val="24"/>
                                <w:lang w:val="ru-RU"/>
                              </w:rPr>
                              <w:t>нийса</w:t>
                            </w:r>
                            <w:r w:rsidRPr="009551DF">
                              <w:rPr>
                                <w:spacing w:val="-2"/>
                                <w:sz w:val="24"/>
                                <w:lang w:val="ru-RU"/>
                              </w:rPr>
                              <w:t xml:space="preserve"> </w:t>
                            </w:r>
                            <w:r w:rsidRPr="009551DF">
                              <w:rPr>
                                <w:sz w:val="24"/>
                                <w:lang w:val="ru-RU"/>
                              </w:rPr>
                              <w:t>схьайазйан.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Сочинени</w:t>
                            </w:r>
                            <w:r>
                              <w:rPr>
                                <w:spacing w:val="54"/>
                                <w:sz w:val="24"/>
                              </w:rPr>
                              <w:t xml:space="preserve"> </w:t>
                            </w:r>
                            <w:r>
                              <w:rPr>
                                <w:sz w:val="24"/>
                              </w:rPr>
                              <w:t>йозанан</w:t>
                            </w:r>
                            <w:r>
                              <w:rPr>
                                <w:spacing w:val="-2"/>
                                <w:sz w:val="24"/>
                              </w:rPr>
                              <w:t xml:space="preserve"> </w:t>
                            </w:r>
                            <w:r>
                              <w:rPr>
                                <w:sz w:val="24"/>
                              </w:rPr>
                              <w:t>белхан</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Ӏамийна</w:t>
                            </w:r>
                            <w:r w:rsidRPr="009551DF">
                              <w:rPr>
                                <w:spacing w:val="-4"/>
                                <w:sz w:val="24"/>
                                <w:lang w:val="ru-RU"/>
                              </w:rPr>
                              <w:t xml:space="preserve"> </w:t>
                            </w:r>
                            <w:r w:rsidRPr="009551DF">
                              <w:rPr>
                                <w:sz w:val="24"/>
                                <w:lang w:val="ru-RU"/>
                              </w:rPr>
                              <w:t>нийсайаздаран</w:t>
                            </w:r>
                            <w:r w:rsidRPr="009551DF">
                              <w:rPr>
                                <w:spacing w:val="-2"/>
                                <w:sz w:val="24"/>
                                <w:lang w:val="ru-RU"/>
                              </w:rPr>
                              <w:t xml:space="preserve"> </w:t>
                            </w:r>
                            <w:r w:rsidRPr="009551DF">
                              <w:rPr>
                                <w:sz w:val="24"/>
                                <w:lang w:val="ru-RU"/>
                              </w:rPr>
                              <w:t>бакъонаш</w:t>
                            </w:r>
                            <w:r w:rsidRPr="009551DF">
                              <w:rPr>
                                <w:spacing w:val="-2"/>
                                <w:sz w:val="24"/>
                                <w:lang w:val="ru-RU"/>
                              </w:rPr>
                              <w:t xml:space="preserve"> </w:t>
                            </w:r>
                            <w:r w:rsidRPr="009551DF">
                              <w:rPr>
                                <w:sz w:val="24"/>
                                <w:lang w:val="ru-RU"/>
                              </w:rPr>
                              <w:t>тидаме</w:t>
                            </w:r>
                            <w:r w:rsidRPr="009551DF">
                              <w:rPr>
                                <w:spacing w:val="-3"/>
                                <w:sz w:val="24"/>
                                <w:lang w:val="ru-RU"/>
                              </w:rPr>
                              <w:t xml:space="preserve"> </w:t>
                            </w:r>
                            <w:r w:rsidRPr="009551DF">
                              <w:rPr>
                                <w:sz w:val="24"/>
                                <w:lang w:val="ru-RU"/>
                              </w:rPr>
                              <w:t>а</w:t>
                            </w:r>
                            <w:r w:rsidRPr="009551DF">
                              <w:rPr>
                                <w:spacing w:val="-3"/>
                                <w:sz w:val="24"/>
                                <w:lang w:val="ru-RU"/>
                              </w:rPr>
                              <w:t xml:space="preserve"> </w:t>
                            </w:r>
                            <w:r w:rsidRPr="009551DF">
                              <w:rPr>
                                <w:sz w:val="24"/>
                                <w:lang w:val="ru-RU"/>
                              </w:rPr>
                              <w:t>оьцуш,</w:t>
                            </w:r>
                            <w:r w:rsidRPr="009551DF">
                              <w:rPr>
                                <w:spacing w:val="-2"/>
                                <w:sz w:val="24"/>
                                <w:lang w:val="ru-RU"/>
                              </w:rPr>
                              <w:t xml:space="preserve"> </w:t>
                            </w:r>
                            <w:r w:rsidRPr="009551DF">
                              <w:rPr>
                                <w:sz w:val="24"/>
                                <w:lang w:val="ru-RU"/>
                              </w:rPr>
                              <w:t>75</w:t>
                            </w:r>
                            <w:r w:rsidRPr="009551DF">
                              <w:rPr>
                                <w:spacing w:val="-3"/>
                                <w:sz w:val="24"/>
                                <w:lang w:val="ru-RU"/>
                              </w:rPr>
                              <w:t xml:space="preserve"> </w:t>
                            </w:r>
                            <w:r w:rsidRPr="009551DF">
                              <w:rPr>
                                <w:sz w:val="24"/>
                                <w:lang w:val="ru-RU"/>
                              </w:rPr>
                              <w:t>дашал</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тайпа</w:t>
                            </w:r>
                            <w:r>
                              <w:rPr>
                                <w:spacing w:val="-3"/>
                                <w:sz w:val="24"/>
                              </w:rPr>
                              <w:t xml:space="preserve"> </w:t>
                            </w:r>
                            <w:r>
                              <w:rPr>
                                <w:sz w:val="24"/>
                              </w:rPr>
                              <w:t>санна.</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сов</w:t>
                            </w:r>
                            <w:r w:rsidRPr="009551DF">
                              <w:rPr>
                                <w:spacing w:val="-1"/>
                                <w:sz w:val="24"/>
                                <w:lang w:val="ru-RU"/>
                              </w:rPr>
                              <w:t xml:space="preserve"> </w:t>
                            </w:r>
                            <w:r w:rsidRPr="009551DF">
                              <w:rPr>
                                <w:sz w:val="24"/>
                                <w:lang w:val="ru-RU"/>
                              </w:rPr>
                              <w:t>барам</w:t>
                            </w:r>
                            <w:r w:rsidRPr="009551DF">
                              <w:rPr>
                                <w:spacing w:val="-1"/>
                                <w:sz w:val="24"/>
                                <w:lang w:val="ru-RU"/>
                              </w:rPr>
                              <w:t xml:space="preserve"> </w:t>
                            </w:r>
                            <w:r w:rsidRPr="009551DF">
                              <w:rPr>
                                <w:sz w:val="24"/>
                                <w:lang w:val="ru-RU"/>
                              </w:rPr>
                              <w:t>боцу</w:t>
                            </w:r>
                            <w:r w:rsidRPr="009551DF">
                              <w:rPr>
                                <w:spacing w:val="-1"/>
                                <w:sz w:val="24"/>
                                <w:lang w:val="ru-RU"/>
                              </w:rPr>
                              <w:t xml:space="preserve"> </w:t>
                            </w:r>
                            <w:r w:rsidRPr="009551DF">
                              <w:rPr>
                                <w:sz w:val="24"/>
                                <w:lang w:val="ru-RU"/>
                              </w:rPr>
                              <w:t>тексташ олуш</w:t>
                            </w:r>
                            <w:r w:rsidRPr="009551DF">
                              <w:rPr>
                                <w:spacing w:val="-1"/>
                                <w:sz w:val="24"/>
                                <w:lang w:val="ru-RU"/>
                              </w:rPr>
                              <w:t xml:space="preserve"> </w:t>
                            </w:r>
                            <w:r w:rsidRPr="009551DF">
                              <w:rPr>
                                <w:sz w:val="24"/>
                                <w:lang w:val="ru-RU"/>
                              </w:rPr>
                              <w:t>дӀайазйан.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Талламан,</w:t>
                            </w:r>
                            <w:r>
                              <w:rPr>
                                <w:spacing w:val="-3"/>
                                <w:sz w:val="24"/>
                              </w:rPr>
                              <w:t xml:space="preserve"> </w:t>
                            </w:r>
                            <w:r>
                              <w:rPr>
                                <w:sz w:val="24"/>
                              </w:rPr>
                              <w:t>йовзийтаран</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Изложенешна</w:t>
                            </w:r>
                            <w:r w:rsidRPr="009551DF">
                              <w:rPr>
                                <w:spacing w:val="-3"/>
                                <w:sz w:val="24"/>
                                <w:lang w:val="ru-RU"/>
                              </w:rPr>
                              <w:t xml:space="preserve"> </w:t>
                            </w:r>
                            <w:r w:rsidRPr="009551DF">
                              <w:rPr>
                                <w:sz w:val="24"/>
                                <w:lang w:val="ru-RU"/>
                              </w:rPr>
                              <w:t>а,</w:t>
                            </w:r>
                            <w:r w:rsidRPr="009551DF">
                              <w:rPr>
                                <w:spacing w:val="-1"/>
                                <w:sz w:val="24"/>
                                <w:lang w:val="ru-RU"/>
                              </w:rPr>
                              <w:t xml:space="preserve"> </w:t>
                            </w:r>
                            <w:r w:rsidRPr="009551DF">
                              <w:rPr>
                                <w:sz w:val="24"/>
                                <w:lang w:val="ru-RU"/>
                              </w:rPr>
                              <w:t>сочиненешна</w:t>
                            </w:r>
                            <w:r w:rsidRPr="009551DF">
                              <w:rPr>
                                <w:spacing w:val="-2"/>
                                <w:sz w:val="24"/>
                                <w:lang w:val="ru-RU"/>
                              </w:rPr>
                              <w:t xml:space="preserve"> </w:t>
                            </w:r>
                            <w:r w:rsidRPr="009551DF">
                              <w:rPr>
                                <w:sz w:val="24"/>
                                <w:lang w:val="ru-RU"/>
                              </w:rPr>
                              <w:t>а</w:t>
                            </w:r>
                            <w:r w:rsidRPr="009551DF">
                              <w:rPr>
                                <w:spacing w:val="-3"/>
                                <w:sz w:val="24"/>
                                <w:lang w:val="ru-RU"/>
                              </w:rPr>
                              <w:t xml:space="preserve"> </w:t>
                            </w:r>
                            <w:r w:rsidRPr="009551DF">
                              <w:rPr>
                                <w:sz w:val="24"/>
                                <w:lang w:val="ru-RU"/>
                              </w:rPr>
                              <w:t>тӀехь</w:t>
                            </w:r>
                            <w:r w:rsidRPr="009551DF">
                              <w:rPr>
                                <w:spacing w:val="-1"/>
                                <w:sz w:val="24"/>
                                <w:lang w:val="ru-RU"/>
                              </w:rPr>
                              <w:t xml:space="preserve"> </w:t>
                            </w:r>
                            <w:r w:rsidRPr="009551DF">
                              <w:rPr>
                                <w:sz w:val="24"/>
                                <w:lang w:val="ru-RU"/>
                              </w:rPr>
                              <w:t>болх</w:t>
                            </w:r>
                            <w:r w:rsidRPr="009551DF">
                              <w:rPr>
                                <w:spacing w:val="-1"/>
                                <w:sz w:val="24"/>
                                <w:lang w:val="ru-RU"/>
                              </w:rPr>
                              <w:t xml:space="preserve"> </w:t>
                            </w:r>
                            <w:r w:rsidRPr="009551DF">
                              <w:rPr>
                                <w:sz w:val="24"/>
                                <w:lang w:val="ru-RU"/>
                              </w:rPr>
                              <w:t>беш</w:t>
                            </w:r>
                            <w:r w:rsidRPr="009551DF">
                              <w:rPr>
                                <w:spacing w:val="-1"/>
                                <w:sz w:val="24"/>
                                <w:lang w:val="ru-RU"/>
                              </w:rPr>
                              <w:t xml:space="preserve"> </w:t>
                            </w:r>
                            <w:r w:rsidRPr="009551DF">
                              <w:rPr>
                                <w:sz w:val="24"/>
                                <w:lang w:val="ru-RU"/>
                              </w:rPr>
                              <w:t>шен</w:t>
                            </w:r>
                            <w:r w:rsidRPr="009551DF">
                              <w:rPr>
                                <w:spacing w:val="-2"/>
                                <w:sz w:val="24"/>
                                <w:lang w:val="ru-RU"/>
                              </w:rPr>
                              <w:t xml:space="preserve"> </w:t>
                            </w:r>
                            <w:r w:rsidRPr="009551DF">
                              <w:rPr>
                                <w:sz w:val="24"/>
                                <w:lang w:val="ru-RU"/>
                              </w:rPr>
                              <w:t>дарийн</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йешар.</w:t>
                            </w:r>
                            <w:r>
                              <w:rPr>
                                <w:spacing w:val="-3"/>
                                <w:sz w:val="24"/>
                              </w:rPr>
                              <w:t xml:space="preserve"> </w:t>
                            </w:r>
                            <w:r>
                              <w:rPr>
                                <w:sz w:val="24"/>
                              </w:rPr>
                              <w:t>Текстехь</w:t>
                            </w:r>
                            <w:r>
                              <w:rPr>
                                <w:spacing w:val="-2"/>
                                <w:sz w:val="24"/>
                              </w:rPr>
                              <w:t xml:space="preserve"> </w:t>
                            </w:r>
                            <w:r>
                              <w:rPr>
                                <w:sz w:val="24"/>
                              </w:rPr>
                              <w:t>гучу</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анализ,</w:t>
                            </w:r>
                            <w:r w:rsidRPr="009551DF">
                              <w:rPr>
                                <w:spacing w:val="-2"/>
                                <w:sz w:val="24"/>
                                <w:lang w:val="ru-RU"/>
                              </w:rPr>
                              <w:t xml:space="preserve"> </w:t>
                            </w:r>
                            <w:r w:rsidRPr="009551DF">
                              <w:rPr>
                                <w:sz w:val="24"/>
                                <w:lang w:val="ru-RU"/>
                              </w:rPr>
                              <w:t>шен</w:t>
                            </w:r>
                            <w:r w:rsidRPr="009551DF">
                              <w:rPr>
                                <w:spacing w:val="-1"/>
                                <w:sz w:val="24"/>
                                <w:lang w:val="ru-RU"/>
                              </w:rPr>
                              <w:t xml:space="preserve"> </w:t>
                            </w:r>
                            <w:r w:rsidRPr="009551DF">
                              <w:rPr>
                                <w:sz w:val="24"/>
                                <w:lang w:val="ru-RU"/>
                              </w:rPr>
                              <w:t>дараш</w:t>
                            </w:r>
                            <w:r w:rsidRPr="009551DF">
                              <w:rPr>
                                <w:spacing w:val="-1"/>
                                <w:sz w:val="24"/>
                                <w:lang w:val="ru-RU"/>
                              </w:rPr>
                              <w:t xml:space="preserve"> </w:t>
                            </w:r>
                            <w:r w:rsidRPr="009551DF">
                              <w:rPr>
                                <w:sz w:val="24"/>
                                <w:lang w:val="ru-RU"/>
                              </w:rPr>
                              <w:t>йалийнчу</w:t>
                            </w:r>
                            <w:r w:rsidRPr="009551DF">
                              <w:rPr>
                                <w:spacing w:val="-2"/>
                                <w:sz w:val="24"/>
                                <w:lang w:val="ru-RU"/>
                              </w:rPr>
                              <w:t xml:space="preserve"> </w:t>
                            </w:r>
                            <w:r w:rsidRPr="009551DF">
                              <w:rPr>
                                <w:sz w:val="24"/>
                                <w:lang w:val="ru-RU"/>
                              </w:rPr>
                              <w:t>алгоритмашца</w:t>
                            </w:r>
                            <w:r w:rsidRPr="009551DF">
                              <w:rPr>
                                <w:spacing w:val="-2"/>
                                <w:sz w:val="24"/>
                                <w:lang w:val="ru-RU"/>
                              </w:rPr>
                              <w:t xml:space="preserve"> </w:t>
                            </w:r>
                            <w:r w:rsidRPr="009551DF">
                              <w:rPr>
                                <w:sz w:val="24"/>
                                <w:lang w:val="ru-RU"/>
                              </w:rPr>
                              <w:t>дустар.</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5"/>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кепехь</w:t>
                            </w:r>
                            <w:r>
                              <w:rPr>
                                <w:spacing w:val="-2"/>
                                <w:sz w:val="24"/>
                              </w:rPr>
                              <w:t xml:space="preserve"> </w:t>
                            </w:r>
                            <w:r>
                              <w:rPr>
                                <w:sz w:val="24"/>
                              </w:rPr>
                              <w:t>балийна</w:t>
                            </w:r>
                            <w:r>
                              <w:rPr>
                                <w:spacing w:val="-3"/>
                                <w:sz w:val="24"/>
                              </w:rPr>
                              <w:t xml:space="preserve"> </w:t>
                            </w:r>
                            <w:r>
                              <w:rPr>
                                <w:sz w:val="24"/>
                              </w:rPr>
                              <w:t>хаам</w:t>
                            </w:r>
                          </w:p>
                        </w:tc>
                        <w:tc>
                          <w:tcPr>
                            <w:tcW w:w="6670" w:type="dxa"/>
                            <w:tcBorders>
                              <w:top w:val="nil"/>
                              <w:bottom w:val="nil"/>
                            </w:tcBorders>
                          </w:tcPr>
                          <w:p w:rsidR="009551DF" w:rsidRDefault="009551DF">
                            <w:pPr>
                              <w:pStyle w:val="TableParagraph"/>
                              <w:spacing w:line="246" w:lineRule="exact"/>
                              <w:ind w:left="108"/>
                              <w:rPr>
                                <w:sz w:val="24"/>
                              </w:rPr>
                            </w:pPr>
                            <w:r>
                              <w:rPr>
                                <w:sz w:val="24"/>
                              </w:rPr>
                              <w:t>Ӏаморан</w:t>
                            </w:r>
                            <w:r>
                              <w:rPr>
                                <w:spacing w:val="-1"/>
                                <w:sz w:val="24"/>
                              </w:rPr>
                              <w:t xml:space="preserve"> </w:t>
                            </w:r>
                            <w:r>
                              <w:rPr>
                                <w:sz w:val="24"/>
                              </w:rPr>
                              <w:t>хьесап</w:t>
                            </w:r>
                            <w:r>
                              <w:rPr>
                                <w:spacing w:val="-2"/>
                                <w:sz w:val="24"/>
                              </w:rPr>
                              <w:t xml:space="preserve"> </w:t>
                            </w:r>
                            <w:r>
                              <w:rPr>
                                <w:sz w:val="24"/>
                              </w:rPr>
                              <w:t>кхочушдар</w:t>
                            </w:r>
                            <w:r>
                              <w:rPr>
                                <w:spacing w:val="-2"/>
                                <w:sz w:val="24"/>
                              </w:rPr>
                              <w:t xml:space="preserve"> </w:t>
                            </w:r>
                            <w:r>
                              <w:rPr>
                                <w:sz w:val="24"/>
                              </w:rPr>
                              <w:t>нийсахиларан</w:t>
                            </w:r>
                            <w:r>
                              <w:rPr>
                                <w:spacing w:val="-2"/>
                                <w:sz w:val="24"/>
                              </w:rPr>
                              <w:t xml:space="preserve"> </w:t>
                            </w:r>
                            <w:r>
                              <w:rPr>
                                <w:sz w:val="24"/>
                              </w:rPr>
                              <w:t>ша</w:t>
                            </w:r>
                            <w:r>
                              <w:rPr>
                                <w:spacing w:val="-2"/>
                                <w:sz w:val="24"/>
                              </w:rPr>
                              <w:t xml:space="preserve"> </w:t>
                            </w:r>
                            <w:r>
                              <w:rPr>
                                <w:sz w:val="24"/>
                              </w:rPr>
                              <w:t>шен</w:t>
                            </w:r>
                            <w:r>
                              <w:rPr>
                                <w:spacing w:val="-2"/>
                                <w:sz w:val="24"/>
                              </w:rPr>
                              <w:t xml:space="preserve"> </w:t>
                            </w:r>
                            <w:r>
                              <w:rPr>
                                <w:sz w:val="24"/>
                              </w:rPr>
                              <w:t>мах</w:t>
                            </w:r>
                            <w:r>
                              <w:rPr>
                                <w:spacing w:val="-2"/>
                                <w:sz w:val="24"/>
                              </w:rPr>
                              <w:t xml:space="preserve"> </w:t>
                            </w:r>
                            <w:r>
                              <w:rPr>
                                <w:sz w:val="24"/>
                              </w:rPr>
                              <w:t>хадор: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лахар.</w:t>
                            </w:r>
                            <w:r>
                              <w:rPr>
                                <w:spacing w:val="58"/>
                                <w:sz w:val="24"/>
                              </w:rPr>
                              <w:t xml:space="preserve"> </w:t>
                            </w:r>
                            <w:r>
                              <w:rPr>
                                <w:sz w:val="24"/>
                              </w:rPr>
                              <w:t>Текстехь</w:t>
                            </w:r>
                            <w:r>
                              <w:rPr>
                                <w:spacing w:val="-1"/>
                                <w:sz w:val="24"/>
                              </w:rPr>
                              <w:t xml:space="preserve"> </w:t>
                            </w:r>
                            <w:r>
                              <w:rPr>
                                <w:sz w:val="24"/>
                              </w:rPr>
                              <w:t>болчу</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шен</w:t>
                            </w:r>
                            <w:r w:rsidRPr="009551DF">
                              <w:rPr>
                                <w:spacing w:val="-2"/>
                                <w:sz w:val="24"/>
                                <w:lang w:val="ru-RU"/>
                              </w:rPr>
                              <w:t xml:space="preserve"> </w:t>
                            </w:r>
                            <w:r w:rsidRPr="009551DF">
                              <w:rPr>
                                <w:sz w:val="24"/>
                                <w:lang w:val="ru-RU"/>
                              </w:rPr>
                              <w:t>текст</w:t>
                            </w:r>
                            <w:r w:rsidRPr="009551DF">
                              <w:rPr>
                                <w:spacing w:val="-2"/>
                                <w:sz w:val="24"/>
                                <w:lang w:val="ru-RU"/>
                              </w:rPr>
                              <w:t xml:space="preserve"> </w:t>
                            </w:r>
                            <w:r w:rsidRPr="009551DF">
                              <w:rPr>
                                <w:sz w:val="24"/>
                                <w:lang w:val="ru-RU"/>
                              </w:rPr>
                              <w:t>йуьхьанцарчу</w:t>
                            </w:r>
                            <w:r w:rsidRPr="009551DF">
                              <w:rPr>
                                <w:spacing w:val="-2"/>
                                <w:sz w:val="24"/>
                                <w:lang w:val="ru-RU"/>
                              </w:rPr>
                              <w:t xml:space="preserve"> </w:t>
                            </w:r>
                            <w:r w:rsidRPr="009551DF">
                              <w:rPr>
                                <w:sz w:val="24"/>
                                <w:lang w:val="ru-RU"/>
                              </w:rPr>
                              <w:t>текстаца</w:t>
                            </w:r>
                            <w:r w:rsidRPr="009551DF">
                              <w:rPr>
                                <w:spacing w:val="-2"/>
                                <w:sz w:val="24"/>
                                <w:lang w:val="ru-RU"/>
                              </w:rPr>
                              <w:t xml:space="preserve"> </w:t>
                            </w:r>
                            <w:r w:rsidRPr="009551DF">
                              <w:rPr>
                                <w:sz w:val="24"/>
                                <w:lang w:val="ru-RU"/>
                              </w:rPr>
                              <w:t>(изложенешкахь)</w:t>
                            </w:r>
                            <w:r w:rsidRPr="009551DF">
                              <w:rPr>
                                <w:spacing w:val="-2"/>
                                <w:sz w:val="24"/>
                                <w:lang w:val="ru-RU"/>
                              </w:rPr>
                              <w:t xml:space="preserve"> </w:t>
                            </w:r>
                            <w:r w:rsidRPr="009551DF">
                              <w:rPr>
                                <w:sz w:val="24"/>
                                <w:lang w:val="ru-RU"/>
                              </w:rPr>
                              <w:t>а,</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trPr>
                          <w:trHeight w:val="266"/>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6" w:lineRule="exact"/>
                              <w:ind w:left="110"/>
                              <w:rPr>
                                <w:sz w:val="24"/>
                              </w:rPr>
                            </w:pPr>
                            <w:r>
                              <w:rPr>
                                <w:sz w:val="24"/>
                              </w:rPr>
                              <w:t>хааман</w:t>
                            </w:r>
                            <w:r>
                              <w:rPr>
                                <w:spacing w:val="-2"/>
                                <w:sz w:val="24"/>
                              </w:rPr>
                              <w:t xml:space="preserve"> </w:t>
                            </w:r>
                            <w:r>
                              <w:rPr>
                                <w:sz w:val="24"/>
                              </w:rPr>
                              <w:t>буха</w:t>
                            </w:r>
                            <w:r>
                              <w:rPr>
                                <w:spacing w:val="-2"/>
                                <w:sz w:val="24"/>
                              </w:rPr>
                              <w:t xml:space="preserve"> </w:t>
                            </w:r>
                            <w:r>
                              <w:rPr>
                                <w:sz w:val="24"/>
                              </w:rPr>
                              <w:t>тӀехь</w:t>
                            </w:r>
                          </w:p>
                        </w:tc>
                        <w:tc>
                          <w:tcPr>
                            <w:tcW w:w="6670" w:type="dxa"/>
                            <w:tcBorders>
                              <w:top w:val="nil"/>
                              <w:bottom w:val="nil"/>
                            </w:tcBorders>
                          </w:tcPr>
                          <w:p w:rsidR="009551DF" w:rsidRDefault="009551DF">
                            <w:pPr>
                              <w:pStyle w:val="TableParagraph"/>
                              <w:spacing w:line="246" w:lineRule="exact"/>
                              <w:ind w:left="108"/>
                              <w:rPr>
                                <w:sz w:val="24"/>
                              </w:rPr>
                            </w:pPr>
                            <w:r>
                              <w:rPr>
                                <w:sz w:val="24"/>
                              </w:rPr>
                              <w:t>билгалйинчутемица</w:t>
                            </w:r>
                            <w:r>
                              <w:rPr>
                                <w:spacing w:val="-4"/>
                                <w:sz w:val="24"/>
                              </w:rPr>
                              <w:t xml:space="preserve"> </w:t>
                            </w:r>
                            <w:r>
                              <w:rPr>
                                <w:sz w:val="24"/>
                              </w:rPr>
                              <w:t>(сочиненешкахь)</w:t>
                            </w:r>
                            <w:r>
                              <w:rPr>
                                <w:spacing w:val="-2"/>
                                <w:sz w:val="24"/>
                              </w:rPr>
                              <w:t xml:space="preserve"> </w:t>
                            </w:r>
                            <w:r>
                              <w:rPr>
                                <w:sz w:val="24"/>
                              </w:rPr>
                              <w:t>а</w:t>
                            </w:r>
                            <w:r>
                              <w:rPr>
                                <w:spacing w:val="-4"/>
                                <w:sz w:val="24"/>
                              </w:rPr>
                              <w:t xml:space="preserve"> </w:t>
                            </w:r>
                            <w:r>
                              <w:rPr>
                                <w:sz w:val="24"/>
                              </w:rPr>
                              <w:t>йустар.</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5"/>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цхьалхечу</w:t>
                            </w:r>
                            <w:r>
                              <w:rPr>
                                <w:spacing w:val="55"/>
                                <w:sz w:val="24"/>
                              </w:rPr>
                              <w:t xml:space="preserve"> </w:t>
                            </w:r>
                            <w:r>
                              <w:rPr>
                                <w:sz w:val="24"/>
                              </w:rPr>
                              <w:t>жамӀийн</w:t>
                            </w:r>
                            <w:r>
                              <w:rPr>
                                <w:spacing w:val="-2"/>
                                <w:sz w:val="24"/>
                              </w:rPr>
                              <w:t xml:space="preserve"> </w:t>
                            </w:r>
                            <w:r>
                              <w:rPr>
                                <w:sz w:val="24"/>
                              </w:rPr>
                              <w:t>кепаш</w:t>
                            </w:r>
                          </w:p>
                        </w:tc>
                        <w:tc>
                          <w:tcPr>
                            <w:tcW w:w="6670" w:type="dxa"/>
                            <w:tcBorders>
                              <w:top w:val="nil"/>
                              <w:bottom w:val="nil"/>
                            </w:tcBorders>
                          </w:tcPr>
                          <w:p w:rsidR="009551DF" w:rsidRPr="009551DF" w:rsidRDefault="009551DF">
                            <w:pPr>
                              <w:pStyle w:val="TableParagraph"/>
                              <w:spacing w:line="246" w:lineRule="exact"/>
                              <w:ind w:left="108"/>
                              <w:rPr>
                                <w:sz w:val="24"/>
                                <w:lang w:val="ru-RU"/>
                              </w:rPr>
                            </w:pPr>
                            <w:r w:rsidRPr="009551DF">
                              <w:rPr>
                                <w:sz w:val="24"/>
                                <w:lang w:val="ru-RU"/>
                              </w:rPr>
                              <w:t>Практикин</w:t>
                            </w:r>
                            <w:r w:rsidRPr="009551DF">
                              <w:rPr>
                                <w:spacing w:val="-5"/>
                                <w:sz w:val="24"/>
                                <w:lang w:val="ru-RU"/>
                              </w:rPr>
                              <w:t xml:space="preserve"> </w:t>
                            </w:r>
                            <w:r w:rsidRPr="009551DF">
                              <w:rPr>
                                <w:sz w:val="24"/>
                                <w:lang w:val="ru-RU"/>
                              </w:rPr>
                              <w:t>тӀедиллар:</w:t>
                            </w:r>
                            <w:r w:rsidRPr="009551DF">
                              <w:rPr>
                                <w:spacing w:val="-6"/>
                                <w:sz w:val="24"/>
                                <w:lang w:val="ru-RU"/>
                              </w:rPr>
                              <w:t xml:space="preserve"> </w:t>
                            </w:r>
                            <w:r w:rsidRPr="009551DF">
                              <w:rPr>
                                <w:sz w:val="24"/>
                                <w:lang w:val="ru-RU"/>
                              </w:rPr>
                              <w:t>Ӏаморан-практикин</w:t>
                            </w:r>
                            <w:r w:rsidRPr="009551DF">
                              <w:rPr>
                                <w:spacing w:val="-4"/>
                                <w:sz w:val="24"/>
                                <w:lang w:val="ru-RU"/>
                              </w:rPr>
                              <w:t xml:space="preserve"> </w:t>
                            </w:r>
                            <w:r w:rsidRPr="009551DF">
                              <w:rPr>
                                <w:sz w:val="24"/>
                                <w:lang w:val="ru-RU"/>
                              </w:rPr>
                              <w:t>хьесап</w:t>
                            </w:r>
                          </w:p>
                        </w:tc>
                        <w:tc>
                          <w:tcPr>
                            <w:tcW w:w="2995" w:type="dxa"/>
                            <w:vMerge/>
                            <w:tcBorders>
                              <w:top w:val="nil"/>
                            </w:tcBorders>
                          </w:tcPr>
                          <w:p w:rsidR="009551DF" w:rsidRPr="009551DF" w:rsidRDefault="009551DF">
                            <w:pPr>
                              <w:rPr>
                                <w:sz w:val="2"/>
                                <w:szCs w:val="2"/>
                                <w:lang w:val="ru-RU"/>
                              </w:rPr>
                            </w:pPr>
                          </w:p>
                        </w:tc>
                        <w:tc>
                          <w:tcPr>
                            <w:tcW w:w="295" w:type="dxa"/>
                            <w:vMerge/>
                            <w:tcBorders>
                              <w:top w:val="nil"/>
                              <w:right w:val="nil"/>
                            </w:tcBorders>
                          </w:tcPr>
                          <w:p w:rsidR="009551DF" w:rsidRPr="009551DF" w:rsidRDefault="009551DF">
                            <w:pPr>
                              <w:rPr>
                                <w:sz w:val="2"/>
                                <w:szCs w:val="2"/>
                                <w:lang w:val="ru-RU"/>
                              </w:rPr>
                            </w:pPr>
                          </w:p>
                        </w:tc>
                      </w:tr>
                      <w:tr w:rsidR="009551DF" w:rsidRPr="009551DF">
                        <w:trPr>
                          <w:trHeight w:val="264"/>
                        </w:trPr>
                        <w:tc>
                          <w:tcPr>
                            <w:tcW w:w="799" w:type="dxa"/>
                            <w:vMerge/>
                            <w:tcBorders>
                              <w:top w:val="nil"/>
                            </w:tcBorders>
                          </w:tcPr>
                          <w:p w:rsidR="009551DF" w:rsidRPr="009551DF" w:rsidRDefault="009551DF">
                            <w:pPr>
                              <w:rPr>
                                <w:sz w:val="2"/>
                                <w:szCs w:val="2"/>
                                <w:lang w:val="ru-RU"/>
                              </w:rPr>
                            </w:pPr>
                          </w:p>
                        </w:tc>
                        <w:tc>
                          <w:tcPr>
                            <w:tcW w:w="2477" w:type="dxa"/>
                            <w:vMerge/>
                            <w:tcBorders>
                              <w:top w:val="nil"/>
                            </w:tcBorders>
                          </w:tcPr>
                          <w:p w:rsidR="009551DF" w:rsidRPr="009551DF" w:rsidRDefault="009551DF">
                            <w:pPr>
                              <w:rPr>
                                <w:sz w:val="2"/>
                                <w:szCs w:val="2"/>
                                <w:lang w:val="ru-RU"/>
                              </w:rPr>
                            </w:pPr>
                          </w:p>
                        </w:tc>
                        <w:tc>
                          <w:tcPr>
                            <w:tcW w:w="3000" w:type="dxa"/>
                            <w:tcBorders>
                              <w:top w:val="nil"/>
                              <w:bottom w:val="nil"/>
                            </w:tcBorders>
                          </w:tcPr>
                          <w:p w:rsidR="009551DF" w:rsidRDefault="009551DF">
                            <w:pPr>
                              <w:pStyle w:val="TableParagraph"/>
                              <w:spacing w:line="245" w:lineRule="exact"/>
                              <w:ind w:left="110"/>
                              <w:rPr>
                                <w:sz w:val="24"/>
                              </w:rPr>
                            </w:pPr>
                            <w:r>
                              <w:rPr>
                                <w:sz w:val="24"/>
                              </w:rPr>
                              <w:t>йалор.</w:t>
                            </w:r>
                            <w:r>
                              <w:rPr>
                                <w:spacing w:val="-3"/>
                                <w:sz w:val="24"/>
                              </w:rPr>
                              <w:t xml:space="preserve"> </w:t>
                            </w:r>
                            <w:r>
                              <w:rPr>
                                <w:sz w:val="24"/>
                              </w:rPr>
                              <w:t>Текстехь</w:t>
                            </w:r>
                            <w:r>
                              <w:rPr>
                                <w:spacing w:val="-2"/>
                                <w:sz w:val="24"/>
                              </w:rPr>
                              <w:t xml:space="preserve"> </w:t>
                            </w:r>
                            <w:r>
                              <w:rPr>
                                <w:sz w:val="24"/>
                              </w:rPr>
                              <w:t>болчу</w:t>
                            </w:r>
                          </w:p>
                        </w:tc>
                        <w:tc>
                          <w:tcPr>
                            <w:tcW w:w="6670" w:type="dxa"/>
                            <w:tcBorders>
                              <w:top w:val="nil"/>
                              <w:bottom w:val="nil"/>
                            </w:tcBorders>
                          </w:tcPr>
                          <w:p w:rsidR="009551DF" w:rsidRDefault="009551DF">
                            <w:pPr>
                              <w:pStyle w:val="TableParagraph"/>
                              <w:spacing w:line="245" w:lineRule="exact"/>
                              <w:ind w:left="108"/>
                              <w:rPr>
                                <w:sz w:val="24"/>
                              </w:rPr>
                            </w:pPr>
                            <w:r>
                              <w:rPr>
                                <w:sz w:val="24"/>
                              </w:rPr>
                              <w:t>кхочушдархьама</w:t>
                            </w:r>
                            <w:r>
                              <w:rPr>
                                <w:spacing w:val="-3"/>
                                <w:sz w:val="24"/>
                              </w:rPr>
                              <w:t xml:space="preserve"> </w:t>
                            </w:r>
                            <w:r>
                              <w:rPr>
                                <w:sz w:val="24"/>
                              </w:rPr>
                              <w:t>хаам</w:t>
                            </w:r>
                            <w:r>
                              <w:rPr>
                                <w:spacing w:val="-3"/>
                                <w:sz w:val="24"/>
                              </w:rPr>
                              <w:t xml:space="preserve"> </w:t>
                            </w:r>
                            <w:r>
                              <w:rPr>
                                <w:sz w:val="24"/>
                              </w:rPr>
                              <w:t>схьаэцаран</w:t>
                            </w:r>
                            <w:r>
                              <w:rPr>
                                <w:spacing w:val="-2"/>
                                <w:sz w:val="24"/>
                              </w:rPr>
                              <w:t xml:space="preserve"> </w:t>
                            </w:r>
                            <w:r>
                              <w:rPr>
                                <w:sz w:val="24"/>
                              </w:rPr>
                              <w:t>хьоста</w:t>
                            </w:r>
                            <w:r>
                              <w:rPr>
                                <w:spacing w:val="-1"/>
                                <w:sz w:val="24"/>
                              </w:rPr>
                              <w:t xml:space="preserve"> </w:t>
                            </w:r>
                            <w:r>
                              <w:rPr>
                                <w:sz w:val="24"/>
                              </w:rPr>
                              <w:t>харжар</w:t>
                            </w:r>
                            <w:r>
                              <w:rPr>
                                <w:spacing w:val="-2"/>
                                <w:sz w:val="24"/>
                              </w:rPr>
                              <w:t xml:space="preserve"> </w:t>
                            </w:r>
                            <w:r>
                              <w:rPr>
                                <w:sz w:val="24"/>
                              </w:rPr>
                              <w:t>(дошаман,</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264"/>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5" w:lineRule="exact"/>
                              <w:ind w:left="110"/>
                              <w:rPr>
                                <w:sz w:val="24"/>
                              </w:rPr>
                            </w:pPr>
                            <w:r>
                              <w:rPr>
                                <w:sz w:val="24"/>
                              </w:rPr>
                              <w:t>хааман</w:t>
                            </w:r>
                            <w:r>
                              <w:rPr>
                                <w:spacing w:val="57"/>
                                <w:sz w:val="24"/>
                              </w:rPr>
                              <w:t xml:space="preserve"> </w:t>
                            </w:r>
                            <w:r>
                              <w:rPr>
                                <w:sz w:val="24"/>
                              </w:rPr>
                              <w:t>интерпретаци</w:t>
                            </w:r>
                            <w:r>
                              <w:rPr>
                                <w:spacing w:val="-2"/>
                                <w:sz w:val="24"/>
                              </w:rPr>
                              <w:t xml:space="preserve"> </w:t>
                            </w:r>
                            <w:r>
                              <w:rPr>
                                <w:sz w:val="24"/>
                              </w:rPr>
                              <w:t>а,</w:t>
                            </w:r>
                          </w:p>
                        </w:tc>
                        <w:tc>
                          <w:tcPr>
                            <w:tcW w:w="6670" w:type="dxa"/>
                            <w:tcBorders>
                              <w:top w:val="nil"/>
                              <w:bottom w:val="nil"/>
                            </w:tcBorders>
                          </w:tcPr>
                          <w:p w:rsidR="009551DF" w:rsidRDefault="009551DF">
                            <w:pPr>
                              <w:pStyle w:val="TableParagraph"/>
                              <w:spacing w:line="245" w:lineRule="exact"/>
                              <w:ind w:left="108"/>
                              <w:rPr>
                                <w:sz w:val="24"/>
                              </w:rPr>
                            </w:pPr>
                            <w:r>
                              <w:rPr>
                                <w:sz w:val="24"/>
                              </w:rPr>
                              <w:t>справочникан</w:t>
                            </w:r>
                            <w:r>
                              <w:rPr>
                                <w:spacing w:val="-2"/>
                                <w:sz w:val="24"/>
                              </w:rPr>
                              <w:t xml:space="preserve"> </w:t>
                            </w:r>
                            <w:r>
                              <w:rPr>
                                <w:sz w:val="24"/>
                              </w:rPr>
                              <w:t>билггал</w:t>
                            </w:r>
                            <w:r>
                              <w:rPr>
                                <w:spacing w:val="-5"/>
                                <w:sz w:val="24"/>
                              </w:rPr>
                              <w:t xml:space="preserve"> </w:t>
                            </w:r>
                            <w:r>
                              <w:rPr>
                                <w:sz w:val="24"/>
                              </w:rPr>
                              <w:t>цхьа</w:t>
                            </w:r>
                            <w:r>
                              <w:rPr>
                                <w:spacing w:val="-3"/>
                                <w:sz w:val="24"/>
                              </w:rPr>
                              <w:t xml:space="preserve"> </w:t>
                            </w:r>
                            <w:r>
                              <w:rPr>
                                <w:sz w:val="24"/>
                              </w:rPr>
                              <w:t>тайпа).</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rsidRPr="009551DF">
                        <w:trPr>
                          <w:trHeight w:val="266"/>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bottom w:val="nil"/>
                            </w:tcBorders>
                          </w:tcPr>
                          <w:p w:rsidR="009551DF" w:rsidRDefault="009551DF">
                            <w:pPr>
                              <w:pStyle w:val="TableParagraph"/>
                              <w:spacing w:line="246" w:lineRule="exact"/>
                              <w:ind w:left="110"/>
                              <w:rPr>
                                <w:sz w:val="24"/>
                              </w:rPr>
                            </w:pPr>
                            <w:r>
                              <w:rPr>
                                <w:sz w:val="24"/>
                              </w:rPr>
                              <w:t>жамӀдар</w:t>
                            </w:r>
                            <w:r>
                              <w:rPr>
                                <w:spacing w:val="-2"/>
                                <w:sz w:val="24"/>
                              </w:rPr>
                              <w:t xml:space="preserve"> </w:t>
                            </w:r>
                            <w:r>
                              <w:rPr>
                                <w:sz w:val="24"/>
                              </w:rPr>
                              <w:t>а.</w:t>
                            </w:r>
                          </w:p>
                        </w:tc>
                        <w:tc>
                          <w:tcPr>
                            <w:tcW w:w="6670" w:type="dxa"/>
                            <w:tcBorders>
                              <w:top w:val="nil"/>
                              <w:bottom w:val="nil"/>
                            </w:tcBorders>
                          </w:tcPr>
                          <w:p w:rsidR="009551DF" w:rsidRDefault="009551DF">
                            <w:pPr>
                              <w:pStyle w:val="TableParagraph"/>
                              <w:spacing w:line="246" w:lineRule="exact"/>
                              <w:ind w:left="108"/>
                              <w:rPr>
                                <w:sz w:val="24"/>
                              </w:rPr>
                            </w:pPr>
                            <w:r>
                              <w:rPr>
                                <w:sz w:val="24"/>
                              </w:rPr>
                              <w:t>Кхоллараллин</w:t>
                            </w:r>
                            <w:r>
                              <w:rPr>
                                <w:spacing w:val="-4"/>
                                <w:sz w:val="24"/>
                              </w:rPr>
                              <w:t xml:space="preserve"> </w:t>
                            </w:r>
                            <w:r>
                              <w:rPr>
                                <w:sz w:val="24"/>
                              </w:rPr>
                              <w:t>тӀедиллар:</w:t>
                            </w:r>
                            <w:r>
                              <w:rPr>
                                <w:spacing w:val="-4"/>
                                <w:sz w:val="24"/>
                              </w:rPr>
                              <w:t xml:space="preserve"> </w:t>
                            </w:r>
                            <w:r>
                              <w:rPr>
                                <w:sz w:val="24"/>
                              </w:rPr>
                              <w:t>гуш-хезаш</w:t>
                            </w:r>
                            <w:r>
                              <w:rPr>
                                <w:spacing w:val="-3"/>
                                <w:sz w:val="24"/>
                              </w:rPr>
                              <w:t xml:space="preserve"> </w:t>
                            </w:r>
                            <w:r>
                              <w:rPr>
                                <w:sz w:val="24"/>
                              </w:rPr>
                              <w:t>гӀеххьа</w:t>
                            </w:r>
                            <w:r>
                              <w:rPr>
                                <w:spacing w:val="-4"/>
                                <w:sz w:val="24"/>
                              </w:rPr>
                              <w:t xml:space="preserve"> </w:t>
                            </w:r>
                            <w:r>
                              <w:rPr>
                                <w:sz w:val="24"/>
                              </w:rPr>
                              <w:t>(кӀеззиг)</w:t>
                            </w:r>
                            <w:r>
                              <w:rPr>
                                <w:spacing w:val="-4"/>
                                <w:sz w:val="24"/>
                              </w:rPr>
                              <w:t xml:space="preserve"> </w:t>
                            </w:r>
                            <w:r>
                              <w:rPr>
                                <w:sz w:val="24"/>
                              </w:rPr>
                              <w:t>къамел</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543"/>
                        </w:trPr>
                        <w:tc>
                          <w:tcPr>
                            <w:tcW w:w="799" w:type="dxa"/>
                            <w:vMerge/>
                            <w:tcBorders>
                              <w:top w:val="nil"/>
                            </w:tcBorders>
                          </w:tcPr>
                          <w:p w:rsidR="009551DF" w:rsidRDefault="009551DF">
                            <w:pPr>
                              <w:rPr>
                                <w:sz w:val="2"/>
                                <w:szCs w:val="2"/>
                              </w:rPr>
                            </w:pPr>
                          </w:p>
                        </w:tc>
                        <w:tc>
                          <w:tcPr>
                            <w:tcW w:w="2477" w:type="dxa"/>
                            <w:vMerge/>
                            <w:tcBorders>
                              <w:top w:val="nil"/>
                            </w:tcBorders>
                          </w:tcPr>
                          <w:p w:rsidR="009551DF" w:rsidRDefault="009551DF">
                            <w:pPr>
                              <w:rPr>
                                <w:sz w:val="2"/>
                                <w:szCs w:val="2"/>
                              </w:rPr>
                            </w:pPr>
                          </w:p>
                        </w:tc>
                        <w:tc>
                          <w:tcPr>
                            <w:tcW w:w="3000" w:type="dxa"/>
                            <w:tcBorders>
                              <w:top w:val="nil"/>
                            </w:tcBorders>
                          </w:tcPr>
                          <w:p w:rsidR="009551DF" w:rsidRDefault="009551DF">
                            <w:pPr>
                              <w:pStyle w:val="TableParagraph"/>
                              <w:rPr>
                                <w:sz w:val="24"/>
                              </w:rPr>
                            </w:pPr>
                          </w:p>
                        </w:tc>
                        <w:tc>
                          <w:tcPr>
                            <w:tcW w:w="6670" w:type="dxa"/>
                            <w:tcBorders>
                              <w:top w:val="nil"/>
                            </w:tcBorders>
                          </w:tcPr>
                          <w:p w:rsidR="009551DF" w:rsidRDefault="009551DF">
                            <w:pPr>
                              <w:pStyle w:val="TableParagraph"/>
                              <w:spacing w:line="266" w:lineRule="exact"/>
                              <w:ind w:left="108"/>
                              <w:rPr>
                                <w:sz w:val="24"/>
                              </w:rPr>
                            </w:pPr>
                            <w:r>
                              <w:rPr>
                                <w:sz w:val="24"/>
                              </w:rPr>
                              <w:t>дарна</w:t>
                            </w:r>
                            <w:r>
                              <w:rPr>
                                <w:spacing w:val="-4"/>
                                <w:sz w:val="24"/>
                              </w:rPr>
                              <w:t xml:space="preserve"> </w:t>
                            </w:r>
                            <w:r>
                              <w:rPr>
                                <w:sz w:val="24"/>
                              </w:rPr>
                              <w:t>кечам.</w:t>
                            </w:r>
                          </w:p>
                        </w:tc>
                        <w:tc>
                          <w:tcPr>
                            <w:tcW w:w="2995" w:type="dxa"/>
                            <w:vMerge/>
                            <w:tcBorders>
                              <w:top w:val="nil"/>
                            </w:tcBorders>
                          </w:tcPr>
                          <w:p w:rsidR="009551DF" w:rsidRDefault="009551DF">
                            <w:pPr>
                              <w:rPr>
                                <w:sz w:val="2"/>
                                <w:szCs w:val="2"/>
                              </w:rPr>
                            </w:pPr>
                          </w:p>
                        </w:tc>
                        <w:tc>
                          <w:tcPr>
                            <w:tcW w:w="295" w:type="dxa"/>
                            <w:vMerge/>
                            <w:tcBorders>
                              <w:top w:val="nil"/>
                              <w:right w:val="nil"/>
                            </w:tcBorders>
                          </w:tcPr>
                          <w:p w:rsidR="009551DF" w:rsidRDefault="009551DF">
                            <w:pPr>
                              <w:rPr>
                                <w:sz w:val="2"/>
                                <w:szCs w:val="2"/>
                              </w:rPr>
                            </w:pPr>
                          </w:p>
                        </w:tc>
                      </w:tr>
                      <w:tr w:rsidR="009551DF">
                        <w:trPr>
                          <w:trHeight w:val="599"/>
                        </w:trPr>
                        <w:tc>
                          <w:tcPr>
                            <w:tcW w:w="12946" w:type="dxa"/>
                            <w:gridSpan w:val="4"/>
                          </w:tcPr>
                          <w:p w:rsidR="009551DF" w:rsidRPr="009551DF" w:rsidRDefault="009551DF">
                            <w:pPr>
                              <w:pStyle w:val="TableParagraph"/>
                              <w:spacing w:before="2"/>
                              <w:rPr>
                                <w:b/>
                                <w:sz w:val="24"/>
                                <w:lang w:val="ru-RU"/>
                              </w:rPr>
                            </w:pPr>
                          </w:p>
                          <w:p w:rsidR="009551DF" w:rsidRPr="009551DF" w:rsidRDefault="009551DF">
                            <w:pPr>
                              <w:pStyle w:val="TableParagraph"/>
                              <w:spacing w:line="301" w:lineRule="exact"/>
                              <w:ind w:left="107"/>
                              <w:rPr>
                                <w:b/>
                                <w:sz w:val="28"/>
                                <w:lang w:val="ru-RU"/>
                              </w:rPr>
                            </w:pPr>
                            <w:r w:rsidRPr="009551DF">
                              <w:rPr>
                                <w:b/>
                                <w:sz w:val="28"/>
                                <w:lang w:val="ru-RU"/>
                              </w:rPr>
                              <w:t>Резерв</w:t>
                            </w:r>
                            <w:r w:rsidRPr="009551DF">
                              <w:rPr>
                                <w:b/>
                                <w:spacing w:val="-2"/>
                                <w:sz w:val="28"/>
                                <w:lang w:val="ru-RU"/>
                              </w:rPr>
                              <w:t xml:space="preserve"> </w:t>
                            </w:r>
                            <w:r w:rsidRPr="009551DF">
                              <w:rPr>
                                <w:b/>
                                <w:sz w:val="28"/>
                                <w:lang w:val="ru-RU"/>
                              </w:rPr>
                              <w:t>(дийнна дешаран</w:t>
                            </w:r>
                            <w:r w:rsidRPr="009551DF">
                              <w:rPr>
                                <w:b/>
                                <w:spacing w:val="-2"/>
                                <w:sz w:val="28"/>
                                <w:lang w:val="ru-RU"/>
                              </w:rPr>
                              <w:t xml:space="preserve"> </w:t>
                            </w:r>
                            <w:r w:rsidRPr="009551DF">
                              <w:rPr>
                                <w:b/>
                                <w:sz w:val="28"/>
                                <w:lang w:val="ru-RU"/>
                              </w:rPr>
                              <w:t>шарна)</w:t>
                            </w:r>
                            <w:r w:rsidRPr="009551DF">
                              <w:rPr>
                                <w:b/>
                                <w:spacing w:val="-2"/>
                                <w:sz w:val="28"/>
                                <w:lang w:val="ru-RU"/>
                              </w:rPr>
                              <w:t xml:space="preserve"> </w:t>
                            </w:r>
                            <w:r w:rsidRPr="009551DF">
                              <w:rPr>
                                <w:b/>
                                <w:sz w:val="28"/>
                                <w:lang w:val="ru-RU"/>
                              </w:rPr>
                              <w:t>–</w:t>
                            </w:r>
                            <w:r w:rsidRPr="009551DF">
                              <w:rPr>
                                <w:b/>
                                <w:spacing w:val="-1"/>
                                <w:sz w:val="28"/>
                                <w:lang w:val="ru-RU"/>
                              </w:rPr>
                              <w:t xml:space="preserve"> </w:t>
                            </w:r>
                            <w:r w:rsidRPr="009551DF">
                              <w:rPr>
                                <w:b/>
                                <w:sz w:val="28"/>
                                <w:lang w:val="ru-RU"/>
                              </w:rPr>
                              <w:t>12</w:t>
                            </w:r>
                            <w:r w:rsidRPr="009551DF">
                              <w:rPr>
                                <w:b/>
                                <w:spacing w:val="-2"/>
                                <w:sz w:val="28"/>
                                <w:lang w:val="ru-RU"/>
                              </w:rPr>
                              <w:t xml:space="preserve"> </w:t>
                            </w:r>
                            <w:r w:rsidRPr="009551DF">
                              <w:rPr>
                                <w:b/>
                                <w:sz w:val="28"/>
                                <w:lang w:val="ru-RU"/>
                              </w:rPr>
                              <w:t>сахьт</w:t>
                            </w:r>
                          </w:p>
                        </w:tc>
                        <w:tc>
                          <w:tcPr>
                            <w:tcW w:w="3290" w:type="dxa"/>
                            <w:gridSpan w:val="2"/>
                            <w:tcBorders>
                              <w:right w:val="nil"/>
                            </w:tcBorders>
                          </w:tcPr>
                          <w:p w:rsidR="009551DF" w:rsidRPr="009551DF" w:rsidRDefault="009551DF">
                            <w:pPr>
                              <w:pStyle w:val="TableParagraph"/>
                              <w:rPr>
                                <w:sz w:val="24"/>
                                <w:lang w:val="ru-RU"/>
                              </w:rPr>
                            </w:pPr>
                          </w:p>
                        </w:tc>
                      </w:tr>
                    </w:tbl>
                    <w:p w:rsidR="009551DF" w:rsidRDefault="009551DF" w:rsidP="009551DF">
                      <w:pPr>
                        <w:pStyle w:val="a3"/>
                      </w:pPr>
                    </w:p>
                  </w:txbxContent>
                </v:textbox>
                <w10:wrap anchorx="page" anchory="page"/>
              </v:shape>
            </w:pict>
          </mc:Fallback>
        </mc:AlternateContent>
      </w:r>
    </w:p>
    <w:p w:rsidR="00D14ADE" w:rsidRDefault="00D14ADE">
      <w:bookmarkStart w:id="8" w:name="_GoBack"/>
      <w:bookmarkEnd w:id="8"/>
    </w:p>
    <w:sectPr w:rsidR="00D14ADE" w:rsidSect="009551DF">
      <w:footerReference w:type="default" r:id="rId9"/>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1DF" w:rsidRDefault="009551DF">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1DF" w:rsidRDefault="009551DF">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2FE54663" wp14:editId="09CA175D">
              <wp:simplePos x="0" y="0"/>
              <wp:positionH relativeFrom="page">
                <wp:posOffset>6842760</wp:posOffset>
              </wp:positionH>
              <wp:positionV relativeFrom="page">
                <wp:posOffset>10187305</wp:posOffset>
              </wp:positionV>
              <wp:extent cx="219710" cy="165735"/>
              <wp:effectExtent l="3810" t="0" r="0" b="635"/>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1DF" w:rsidRDefault="009551D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54663" id="_x0000_t202" coordsize="21600,21600" o:spt="202" path="m,l,21600r21600,l21600,xe">
              <v:stroke joinstyle="miter"/>
              <v:path gradientshapeok="t" o:connecttype="rect"/>
            </v:shapetype>
            <v:shape id="Надпись 36" o:spid="_x0000_s1028" type="#_x0000_t202" style="position:absolute;margin-left:538.8pt;margin-top:802.15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KYxg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" filled="f" stroked="f">
              <v:textbox inset="0,0,0,0">
                <w:txbxContent>
                  <w:p w:rsidR="009551DF" w:rsidRDefault="009551D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1DF" w:rsidRDefault="009551DF">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1DF" w:rsidRDefault="009551DF">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60765123" wp14:editId="36138F98">
              <wp:simplePos x="0" y="0"/>
              <wp:positionH relativeFrom="page">
                <wp:posOffset>9792970</wp:posOffset>
              </wp:positionH>
              <wp:positionV relativeFrom="page">
                <wp:posOffset>6785610</wp:posOffset>
              </wp:positionV>
              <wp:extent cx="219710" cy="165735"/>
              <wp:effectExtent l="1270" t="3810" r="0" b="1905"/>
              <wp:wrapNone/>
              <wp:docPr id="35" name="Надпись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1DF" w:rsidRDefault="009551D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60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65123" id="_x0000_t202" coordsize="21600,21600" o:spt="202" path="m,l,21600r21600,l21600,xe">
              <v:stroke joinstyle="miter"/>
              <v:path gradientshapeok="t" o:connecttype="rect"/>
            </v:shapetype>
            <v:shape id="Надпись 35" o:spid="_x0000_s1029" type="#_x0000_t202" style="position:absolute;margin-left:771.1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" filled="f" stroked="f">
              <v:textbox inset="0,0,0,0">
                <w:txbxContent>
                  <w:p w:rsidR="009551DF" w:rsidRDefault="009551D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60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1DF" w:rsidRDefault="009551DF">
    <w:pPr>
      <w:pStyle w:val="a3"/>
      <w:spacing w:line="14" w:lineRule="auto"/>
      <w:rPr>
        <w:sz w:val="2"/>
      </w:rP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BE57CA5"/>
    <w:multiLevelType w:val="hybridMultilevel"/>
    <w:tmpl w:val="11425BD2"/>
    <w:lvl w:ilvl="0" w:tplc="FE580312">
      <w:numFmt w:val="bullet"/>
      <w:lvlText w:val=""/>
      <w:lvlJc w:val="left"/>
      <w:pPr>
        <w:ind w:left="838" w:hanging="360"/>
      </w:pPr>
      <w:rPr>
        <w:rFonts w:hint="default"/>
        <w:w w:val="99"/>
        <w:lang w:val="ru-RU" w:eastAsia="en-US" w:bidi="ar-SA"/>
      </w:rPr>
    </w:lvl>
    <w:lvl w:ilvl="1" w:tplc="4148D328">
      <w:numFmt w:val="bullet"/>
      <w:lvlText w:val="•"/>
      <w:lvlJc w:val="left"/>
      <w:pPr>
        <w:ind w:left="1742" w:hanging="360"/>
      </w:pPr>
      <w:rPr>
        <w:rFonts w:hint="default"/>
        <w:lang w:val="ru-RU" w:eastAsia="en-US" w:bidi="ar-SA"/>
      </w:rPr>
    </w:lvl>
    <w:lvl w:ilvl="2" w:tplc="42401A68">
      <w:numFmt w:val="bullet"/>
      <w:lvlText w:val="•"/>
      <w:lvlJc w:val="left"/>
      <w:pPr>
        <w:ind w:left="2645" w:hanging="360"/>
      </w:pPr>
      <w:rPr>
        <w:rFonts w:hint="default"/>
        <w:lang w:val="ru-RU" w:eastAsia="en-US" w:bidi="ar-SA"/>
      </w:rPr>
    </w:lvl>
    <w:lvl w:ilvl="3" w:tplc="6C92A9EE">
      <w:numFmt w:val="bullet"/>
      <w:lvlText w:val="•"/>
      <w:lvlJc w:val="left"/>
      <w:pPr>
        <w:ind w:left="3547" w:hanging="360"/>
      </w:pPr>
      <w:rPr>
        <w:rFonts w:hint="default"/>
        <w:lang w:val="ru-RU" w:eastAsia="en-US" w:bidi="ar-SA"/>
      </w:rPr>
    </w:lvl>
    <w:lvl w:ilvl="4" w:tplc="87B840B2">
      <w:numFmt w:val="bullet"/>
      <w:lvlText w:val="•"/>
      <w:lvlJc w:val="left"/>
      <w:pPr>
        <w:ind w:left="4450" w:hanging="360"/>
      </w:pPr>
      <w:rPr>
        <w:rFonts w:hint="default"/>
        <w:lang w:val="ru-RU" w:eastAsia="en-US" w:bidi="ar-SA"/>
      </w:rPr>
    </w:lvl>
    <w:lvl w:ilvl="5" w:tplc="6ABAF8A6">
      <w:numFmt w:val="bullet"/>
      <w:lvlText w:val="•"/>
      <w:lvlJc w:val="left"/>
      <w:pPr>
        <w:ind w:left="5353" w:hanging="360"/>
      </w:pPr>
      <w:rPr>
        <w:rFonts w:hint="default"/>
        <w:lang w:val="ru-RU" w:eastAsia="en-US" w:bidi="ar-SA"/>
      </w:rPr>
    </w:lvl>
    <w:lvl w:ilvl="6" w:tplc="A46C4A20">
      <w:numFmt w:val="bullet"/>
      <w:lvlText w:val="•"/>
      <w:lvlJc w:val="left"/>
      <w:pPr>
        <w:ind w:left="6255" w:hanging="360"/>
      </w:pPr>
      <w:rPr>
        <w:rFonts w:hint="default"/>
        <w:lang w:val="ru-RU" w:eastAsia="en-US" w:bidi="ar-SA"/>
      </w:rPr>
    </w:lvl>
    <w:lvl w:ilvl="7" w:tplc="29924AB4">
      <w:numFmt w:val="bullet"/>
      <w:lvlText w:val="•"/>
      <w:lvlJc w:val="left"/>
      <w:pPr>
        <w:ind w:left="7158" w:hanging="360"/>
      </w:pPr>
      <w:rPr>
        <w:rFonts w:hint="default"/>
        <w:lang w:val="ru-RU" w:eastAsia="en-US" w:bidi="ar-SA"/>
      </w:rPr>
    </w:lvl>
    <w:lvl w:ilvl="8" w:tplc="3D68094C">
      <w:numFmt w:val="bullet"/>
      <w:lvlText w:val="•"/>
      <w:lvlJc w:val="left"/>
      <w:pPr>
        <w:ind w:left="8061" w:hanging="360"/>
      </w:pPr>
      <w:rPr>
        <w:rFonts w:hint="default"/>
        <w:lang w:val="ru-RU" w:eastAsia="en-US" w:bidi="ar-SA"/>
      </w:rPr>
    </w:lvl>
  </w:abstractNum>
  <w:abstractNum w:abstractNumId="11" w15:restartNumberingAfterBreak="0">
    <w:nsid w:val="1E140B9A"/>
    <w:multiLevelType w:val="hybridMultilevel"/>
    <w:tmpl w:val="7518BB0A"/>
    <w:lvl w:ilvl="0" w:tplc="EDD4A68C">
      <w:numFmt w:val="bullet"/>
      <w:lvlText w:val=""/>
      <w:lvlJc w:val="left"/>
      <w:pPr>
        <w:ind w:left="838" w:hanging="360"/>
      </w:pPr>
      <w:rPr>
        <w:rFonts w:ascii="Symbol" w:eastAsia="Symbol" w:hAnsi="Symbol" w:cs="Symbol" w:hint="default"/>
        <w:w w:val="99"/>
        <w:sz w:val="26"/>
        <w:szCs w:val="26"/>
        <w:lang w:val="ru-RU" w:eastAsia="en-US" w:bidi="ar-SA"/>
      </w:rPr>
    </w:lvl>
    <w:lvl w:ilvl="1" w:tplc="CE182B48">
      <w:numFmt w:val="bullet"/>
      <w:lvlText w:val="•"/>
      <w:lvlJc w:val="left"/>
      <w:pPr>
        <w:ind w:left="1742" w:hanging="360"/>
      </w:pPr>
      <w:rPr>
        <w:rFonts w:hint="default"/>
        <w:lang w:val="ru-RU" w:eastAsia="en-US" w:bidi="ar-SA"/>
      </w:rPr>
    </w:lvl>
    <w:lvl w:ilvl="2" w:tplc="D75EE38A">
      <w:numFmt w:val="bullet"/>
      <w:lvlText w:val="•"/>
      <w:lvlJc w:val="left"/>
      <w:pPr>
        <w:ind w:left="2645" w:hanging="360"/>
      </w:pPr>
      <w:rPr>
        <w:rFonts w:hint="default"/>
        <w:lang w:val="ru-RU" w:eastAsia="en-US" w:bidi="ar-SA"/>
      </w:rPr>
    </w:lvl>
    <w:lvl w:ilvl="3" w:tplc="B8B68FC2">
      <w:numFmt w:val="bullet"/>
      <w:lvlText w:val="•"/>
      <w:lvlJc w:val="left"/>
      <w:pPr>
        <w:ind w:left="3547" w:hanging="360"/>
      </w:pPr>
      <w:rPr>
        <w:rFonts w:hint="default"/>
        <w:lang w:val="ru-RU" w:eastAsia="en-US" w:bidi="ar-SA"/>
      </w:rPr>
    </w:lvl>
    <w:lvl w:ilvl="4" w:tplc="74543F52">
      <w:numFmt w:val="bullet"/>
      <w:lvlText w:val="•"/>
      <w:lvlJc w:val="left"/>
      <w:pPr>
        <w:ind w:left="4450" w:hanging="360"/>
      </w:pPr>
      <w:rPr>
        <w:rFonts w:hint="default"/>
        <w:lang w:val="ru-RU" w:eastAsia="en-US" w:bidi="ar-SA"/>
      </w:rPr>
    </w:lvl>
    <w:lvl w:ilvl="5" w:tplc="7CC61C5A">
      <w:numFmt w:val="bullet"/>
      <w:lvlText w:val="•"/>
      <w:lvlJc w:val="left"/>
      <w:pPr>
        <w:ind w:left="5353" w:hanging="360"/>
      </w:pPr>
      <w:rPr>
        <w:rFonts w:hint="default"/>
        <w:lang w:val="ru-RU" w:eastAsia="en-US" w:bidi="ar-SA"/>
      </w:rPr>
    </w:lvl>
    <w:lvl w:ilvl="6" w:tplc="EFECF104">
      <w:numFmt w:val="bullet"/>
      <w:lvlText w:val="•"/>
      <w:lvlJc w:val="left"/>
      <w:pPr>
        <w:ind w:left="6255" w:hanging="360"/>
      </w:pPr>
      <w:rPr>
        <w:rFonts w:hint="default"/>
        <w:lang w:val="ru-RU" w:eastAsia="en-US" w:bidi="ar-SA"/>
      </w:rPr>
    </w:lvl>
    <w:lvl w:ilvl="7" w:tplc="E29E7D78">
      <w:numFmt w:val="bullet"/>
      <w:lvlText w:val="•"/>
      <w:lvlJc w:val="left"/>
      <w:pPr>
        <w:ind w:left="7158" w:hanging="360"/>
      </w:pPr>
      <w:rPr>
        <w:rFonts w:hint="default"/>
        <w:lang w:val="ru-RU" w:eastAsia="en-US" w:bidi="ar-SA"/>
      </w:rPr>
    </w:lvl>
    <w:lvl w:ilvl="8" w:tplc="E01AC824">
      <w:numFmt w:val="bullet"/>
      <w:lvlText w:val="•"/>
      <w:lvlJc w:val="left"/>
      <w:pPr>
        <w:ind w:left="8061" w:hanging="360"/>
      </w:pPr>
      <w:rPr>
        <w:rFonts w:hint="default"/>
        <w:lang w:val="ru-RU" w:eastAsia="en-US" w:bidi="ar-SA"/>
      </w:rPr>
    </w:lvl>
  </w:abstractNum>
  <w:abstractNum w:abstractNumId="12"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3" w15:restartNumberingAfterBreak="0">
    <w:nsid w:val="2E3F57B4"/>
    <w:multiLevelType w:val="hybridMultilevel"/>
    <w:tmpl w:val="B3E01C88"/>
    <w:lvl w:ilvl="0" w:tplc="F888190E">
      <w:start w:val="1"/>
      <w:numFmt w:val="decimal"/>
      <w:lvlText w:val="%1"/>
      <w:lvlJc w:val="left"/>
      <w:pPr>
        <w:ind w:left="330" w:hanging="212"/>
      </w:pPr>
      <w:rPr>
        <w:rFonts w:ascii="Times New Roman" w:eastAsia="Times New Roman" w:hAnsi="Times New Roman" w:cs="Times New Roman" w:hint="default"/>
        <w:w w:val="100"/>
        <w:sz w:val="28"/>
        <w:szCs w:val="28"/>
        <w:lang w:val="ru-RU" w:eastAsia="en-US" w:bidi="ar-SA"/>
      </w:rPr>
    </w:lvl>
    <w:lvl w:ilvl="1" w:tplc="8382888C">
      <w:numFmt w:val="bullet"/>
      <w:lvlText w:val="•"/>
      <w:lvlJc w:val="left"/>
      <w:pPr>
        <w:ind w:left="1292" w:hanging="212"/>
      </w:pPr>
      <w:rPr>
        <w:rFonts w:hint="default"/>
        <w:lang w:val="ru-RU" w:eastAsia="en-US" w:bidi="ar-SA"/>
      </w:rPr>
    </w:lvl>
    <w:lvl w:ilvl="2" w:tplc="CB0C2F22">
      <w:numFmt w:val="bullet"/>
      <w:lvlText w:val="•"/>
      <w:lvlJc w:val="left"/>
      <w:pPr>
        <w:ind w:left="2245" w:hanging="212"/>
      </w:pPr>
      <w:rPr>
        <w:rFonts w:hint="default"/>
        <w:lang w:val="ru-RU" w:eastAsia="en-US" w:bidi="ar-SA"/>
      </w:rPr>
    </w:lvl>
    <w:lvl w:ilvl="3" w:tplc="8ADA78FE">
      <w:numFmt w:val="bullet"/>
      <w:lvlText w:val="•"/>
      <w:lvlJc w:val="left"/>
      <w:pPr>
        <w:ind w:left="3197" w:hanging="212"/>
      </w:pPr>
      <w:rPr>
        <w:rFonts w:hint="default"/>
        <w:lang w:val="ru-RU" w:eastAsia="en-US" w:bidi="ar-SA"/>
      </w:rPr>
    </w:lvl>
    <w:lvl w:ilvl="4" w:tplc="4B00CF38">
      <w:numFmt w:val="bullet"/>
      <w:lvlText w:val="•"/>
      <w:lvlJc w:val="left"/>
      <w:pPr>
        <w:ind w:left="4150" w:hanging="212"/>
      </w:pPr>
      <w:rPr>
        <w:rFonts w:hint="default"/>
        <w:lang w:val="ru-RU" w:eastAsia="en-US" w:bidi="ar-SA"/>
      </w:rPr>
    </w:lvl>
    <w:lvl w:ilvl="5" w:tplc="47F0152A">
      <w:numFmt w:val="bullet"/>
      <w:lvlText w:val="•"/>
      <w:lvlJc w:val="left"/>
      <w:pPr>
        <w:ind w:left="5103" w:hanging="212"/>
      </w:pPr>
      <w:rPr>
        <w:rFonts w:hint="default"/>
        <w:lang w:val="ru-RU" w:eastAsia="en-US" w:bidi="ar-SA"/>
      </w:rPr>
    </w:lvl>
    <w:lvl w:ilvl="6" w:tplc="28B4F61E">
      <w:numFmt w:val="bullet"/>
      <w:lvlText w:val="•"/>
      <w:lvlJc w:val="left"/>
      <w:pPr>
        <w:ind w:left="6055" w:hanging="212"/>
      </w:pPr>
      <w:rPr>
        <w:rFonts w:hint="default"/>
        <w:lang w:val="ru-RU" w:eastAsia="en-US" w:bidi="ar-SA"/>
      </w:rPr>
    </w:lvl>
    <w:lvl w:ilvl="7" w:tplc="81EA6A40">
      <w:numFmt w:val="bullet"/>
      <w:lvlText w:val="•"/>
      <w:lvlJc w:val="left"/>
      <w:pPr>
        <w:ind w:left="7008" w:hanging="212"/>
      </w:pPr>
      <w:rPr>
        <w:rFonts w:hint="default"/>
        <w:lang w:val="ru-RU" w:eastAsia="en-US" w:bidi="ar-SA"/>
      </w:rPr>
    </w:lvl>
    <w:lvl w:ilvl="8" w:tplc="7BD4DA2A">
      <w:numFmt w:val="bullet"/>
      <w:lvlText w:val="•"/>
      <w:lvlJc w:val="left"/>
      <w:pPr>
        <w:ind w:left="7961" w:hanging="212"/>
      </w:pPr>
      <w:rPr>
        <w:rFonts w:hint="default"/>
        <w:lang w:val="ru-RU" w:eastAsia="en-US" w:bidi="ar-SA"/>
      </w:rPr>
    </w:lvl>
  </w:abstractNum>
  <w:abstractNum w:abstractNumId="14" w15:restartNumberingAfterBreak="0">
    <w:nsid w:val="323F53A1"/>
    <w:multiLevelType w:val="hybridMultilevel"/>
    <w:tmpl w:val="1952B5AC"/>
    <w:lvl w:ilvl="0" w:tplc="116EEE6E">
      <w:start w:val="1"/>
      <w:numFmt w:val="decimal"/>
      <w:lvlText w:val="%1)"/>
      <w:lvlJc w:val="left"/>
      <w:pPr>
        <w:ind w:left="118" w:hanging="217"/>
      </w:pPr>
      <w:rPr>
        <w:rFonts w:ascii="Times New Roman" w:eastAsia="Times New Roman" w:hAnsi="Times New Roman" w:cs="Times New Roman" w:hint="default"/>
        <w:w w:val="99"/>
        <w:sz w:val="24"/>
        <w:szCs w:val="24"/>
        <w:lang w:val="ru-RU" w:eastAsia="en-US" w:bidi="ar-SA"/>
      </w:rPr>
    </w:lvl>
    <w:lvl w:ilvl="1" w:tplc="88C0A946">
      <w:numFmt w:val="bullet"/>
      <w:lvlText w:val="•"/>
      <w:lvlJc w:val="left"/>
      <w:pPr>
        <w:ind w:left="1040" w:hanging="217"/>
      </w:pPr>
      <w:rPr>
        <w:rFonts w:hint="default"/>
        <w:lang w:val="ru-RU" w:eastAsia="en-US" w:bidi="ar-SA"/>
      </w:rPr>
    </w:lvl>
    <w:lvl w:ilvl="2" w:tplc="7916D6B4">
      <w:numFmt w:val="bullet"/>
      <w:lvlText w:val="•"/>
      <w:lvlJc w:val="left"/>
      <w:pPr>
        <w:ind w:left="4700" w:hanging="217"/>
      </w:pPr>
      <w:rPr>
        <w:rFonts w:hint="default"/>
        <w:lang w:val="ru-RU" w:eastAsia="en-US" w:bidi="ar-SA"/>
      </w:rPr>
    </w:lvl>
    <w:lvl w:ilvl="3" w:tplc="61660AC6">
      <w:numFmt w:val="bullet"/>
      <w:lvlText w:val="•"/>
      <w:lvlJc w:val="left"/>
      <w:pPr>
        <w:ind w:left="5345" w:hanging="217"/>
      </w:pPr>
      <w:rPr>
        <w:rFonts w:hint="default"/>
        <w:lang w:val="ru-RU" w:eastAsia="en-US" w:bidi="ar-SA"/>
      </w:rPr>
    </w:lvl>
    <w:lvl w:ilvl="4" w:tplc="9F18D032">
      <w:numFmt w:val="bullet"/>
      <w:lvlText w:val="•"/>
      <w:lvlJc w:val="left"/>
      <w:pPr>
        <w:ind w:left="5991" w:hanging="217"/>
      </w:pPr>
      <w:rPr>
        <w:rFonts w:hint="default"/>
        <w:lang w:val="ru-RU" w:eastAsia="en-US" w:bidi="ar-SA"/>
      </w:rPr>
    </w:lvl>
    <w:lvl w:ilvl="5" w:tplc="B6543386">
      <w:numFmt w:val="bullet"/>
      <w:lvlText w:val="•"/>
      <w:lvlJc w:val="left"/>
      <w:pPr>
        <w:ind w:left="6637" w:hanging="217"/>
      </w:pPr>
      <w:rPr>
        <w:rFonts w:hint="default"/>
        <w:lang w:val="ru-RU" w:eastAsia="en-US" w:bidi="ar-SA"/>
      </w:rPr>
    </w:lvl>
    <w:lvl w:ilvl="6" w:tplc="EA08BDC8">
      <w:numFmt w:val="bullet"/>
      <w:lvlText w:val="•"/>
      <w:lvlJc w:val="left"/>
      <w:pPr>
        <w:ind w:left="7283" w:hanging="217"/>
      </w:pPr>
      <w:rPr>
        <w:rFonts w:hint="default"/>
        <w:lang w:val="ru-RU" w:eastAsia="en-US" w:bidi="ar-SA"/>
      </w:rPr>
    </w:lvl>
    <w:lvl w:ilvl="7" w:tplc="1BC010E8">
      <w:numFmt w:val="bullet"/>
      <w:lvlText w:val="•"/>
      <w:lvlJc w:val="left"/>
      <w:pPr>
        <w:ind w:left="7929" w:hanging="217"/>
      </w:pPr>
      <w:rPr>
        <w:rFonts w:hint="default"/>
        <w:lang w:val="ru-RU" w:eastAsia="en-US" w:bidi="ar-SA"/>
      </w:rPr>
    </w:lvl>
    <w:lvl w:ilvl="8" w:tplc="133C5C06">
      <w:numFmt w:val="bullet"/>
      <w:lvlText w:val="•"/>
      <w:lvlJc w:val="left"/>
      <w:pPr>
        <w:ind w:left="8574" w:hanging="217"/>
      </w:pPr>
      <w:rPr>
        <w:rFonts w:hint="default"/>
        <w:lang w:val="ru-RU" w:eastAsia="en-US" w:bidi="ar-SA"/>
      </w:rPr>
    </w:lvl>
  </w:abstractNum>
  <w:abstractNum w:abstractNumId="15" w15:restartNumberingAfterBreak="0">
    <w:nsid w:val="42003258"/>
    <w:multiLevelType w:val="hybridMultilevel"/>
    <w:tmpl w:val="19C60478"/>
    <w:lvl w:ilvl="0" w:tplc="CA722FDE">
      <w:start w:val="1"/>
      <w:numFmt w:val="decimal"/>
      <w:lvlText w:val="%1"/>
      <w:lvlJc w:val="left"/>
      <w:pPr>
        <w:ind w:left="330" w:hanging="212"/>
      </w:pPr>
      <w:rPr>
        <w:rFonts w:ascii="Times New Roman" w:eastAsia="Times New Roman" w:hAnsi="Times New Roman" w:cs="Times New Roman" w:hint="default"/>
        <w:w w:val="100"/>
        <w:sz w:val="28"/>
        <w:szCs w:val="28"/>
        <w:lang w:val="ru-RU" w:eastAsia="en-US" w:bidi="ar-SA"/>
      </w:rPr>
    </w:lvl>
    <w:lvl w:ilvl="1" w:tplc="A87C329E">
      <w:numFmt w:val="bullet"/>
      <w:lvlText w:val="•"/>
      <w:lvlJc w:val="left"/>
      <w:pPr>
        <w:ind w:left="340" w:hanging="212"/>
      </w:pPr>
      <w:rPr>
        <w:rFonts w:hint="default"/>
        <w:lang w:val="ru-RU" w:eastAsia="en-US" w:bidi="ar-SA"/>
      </w:rPr>
    </w:lvl>
    <w:lvl w:ilvl="2" w:tplc="1F78B1BE">
      <w:numFmt w:val="bullet"/>
      <w:lvlText w:val="•"/>
      <w:lvlJc w:val="left"/>
      <w:pPr>
        <w:ind w:left="460" w:hanging="212"/>
      </w:pPr>
      <w:rPr>
        <w:rFonts w:hint="default"/>
        <w:lang w:val="ru-RU" w:eastAsia="en-US" w:bidi="ar-SA"/>
      </w:rPr>
    </w:lvl>
    <w:lvl w:ilvl="3" w:tplc="61CC23C4">
      <w:numFmt w:val="bullet"/>
      <w:lvlText w:val="•"/>
      <w:lvlJc w:val="left"/>
      <w:pPr>
        <w:ind w:left="4560" w:hanging="212"/>
      </w:pPr>
      <w:rPr>
        <w:rFonts w:hint="default"/>
        <w:lang w:val="ru-RU" w:eastAsia="en-US" w:bidi="ar-SA"/>
      </w:rPr>
    </w:lvl>
    <w:lvl w:ilvl="4" w:tplc="6EA0840E">
      <w:numFmt w:val="bullet"/>
      <w:lvlText w:val="•"/>
      <w:lvlJc w:val="left"/>
      <w:pPr>
        <w:ind w:left="5318" w:hanging="212"/>
      </w:pPr>
      <w:rPr>
        <w:rFonts w:hint="default"/>
        <w:lang w:val="ru-RU" w:eastAsia="en-US" w:bidi="ar-SA"/>
      </w:rPr>
    </w:lvl>
    <w:lvl w:ilvl="5" w:tplc="6FA8FBD6">
      <w:numFmt w:val="bullet"/>
      <w:lvlText w:val="•"/>
      <w:lvlJc w:val="left"/>
      <w:pPr>
        <w:ind w:left="6076" w:hanging="212"/>
      </w:pPr>
      <w:rPr>
        <w:rFonts w:hint="default"/>
        <w:lang w:val="ru-RU" w:eastAsia="en-US" w:bidi="ar-SA"/>
      </w:rPr>
    </w:lvl>
    <w:lvl w:ilvl="6" w:tplc="014630A4">
      <w:numFmt w:val="bullet"/>
      <w:lvlText w:val="•"/>
      <w:lvlJc w:val="left"/>
      <w:pPr>
        <w:ind w:left="6834" w:hanging="212"/>
      </w:pPr>
      <w:rPr>
        <w:rFonts w:hint="default"/>
        <w:lang w:val="ru-RU" w:eastAsia="en-US" w:bidi="ar-SA"/>
      </w:rPr>
    </w:lvl>
    <w:lvl w:ilvl="7" w:tplc="7B3AF9B4">
      <w:numFmt w:val="bullet"/>
      <w:lvlText w:val="•"/>
      <w:lvlJc w:val="left"/>
      <w:pPr>
        <w:ind w:left="7592" w:hanging="212"/>
      </w:pPr>
      <w:rPr>
        <w:rFonts w:hint="default"/>
        <w:lang w:val="ru-RU" w:eastAsia="en-US" w:bidi="ar-SA"/>
      </w:rPr>
    </w:lvl>
    <w:lvl w:ilvl="8" w:tplc="398C3D94">
      <w:numFmt w:val="bullet"/>
      <w:lvlText w:val="•"/>
      <w:lvlJc w:val="left"/>
      <w:pPr>
        <w:ind w:left="8350" w:hanging="212"/>
      </w:pPr>
      <w:rPr>
        <w:rFonts w:hint="default"/>
        <w:lang w:val="ru-RU" w:eastAsia="en-US" w:bidi="ar-SA"/>
      </w:rPr>
    </w:lvl>
  </w:abstractNum>
  <w:abstractNum w:abstractNumId="16"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B6297"/>
    <w:multiLevelType w:val="hybridMultilevel"/>
    <w:tmpl w:val="2EAE4476"/>
    <w:lvl w:ilvl="0" w:tplc="AED0D7DC">
      <w:start w:val="1"/>
      <w:numFmt w:val="decimal"/>
      <w:lvlText w:val="%1"/>
      <w:lvlJc w:val="left"/>
      <w:pPr>
        <w:ind w:left="330" w:hanging="212"/>
      </w:pPr>
      <w:rPr>
        <w:rFonts w:ascii="Times New Roman" w:eastAsia="Times New Roman" w:hAnsi="Times New Roman" w:cs="Times New Roman" w:hint="default"/>
        <w:w w:val="100"/>
        <w:sz w:val="28"/>
        <w:szCs w:val="28"/>
        <w:lang w:val="ru-RU" w:eastAsia="en-US" w:bidi="ar-SA"/>
      </w:rPr>
    </w:lvl>
    <w:lvl w:ilvl="1" w:tplc="B540D548">
      <w:numFmt w:val="bullet"/>
      <w:lvlText w:val="•"/>
      <w:lvlJc w:val="left"/>
      <w:pPr>
        <w:ind w:left="1292" w:hanging="212"/>
      </w:pPr>
      <w:rPr>
        <w:rFonts w:hint="default"/>
        <w:lang w:val="ru-RU" w:eastAsia="en-US" w:bidi="ar-SA"/>
      </w:rPr>
    </w:lvl>
    <w:lvl w:ilvl="2" w:tplc="E210219C">
      <w:numFmt w:val="bullet"/>
      <w:lvlText w:val="•"/>
      <w:lvlJc w:val="left"/>
      <w:pPr>
        <w:ind w:left="2245" w:hanging="212"/>
      </w:pPr>
      <w:rPr>
        <w:rFonts w:hint="default"/>
        <w:lang w:val="ru-RU" w:eastAsia="en-US" w:bidi="ar-SA"/>
      </w:rPr>
    </w:lvl>
    <w:lvl w:ilvl="3" w:tplc="AD1ED6B0">
      <w:numFmt w:val="bullet"/>
      <w:lvlText w:val="•"/>
      <w:lvlJc w:val="left"/>
      <w:pPr>
        <w:ind w:left="3197" w:hanging="212"/>
      </w:pPr>
      <w:rPr>
        <w:rFonts w:hint="default"/>
        <w:lang w:val="ru-RU" w:eastAsia="en-US" w:bidi="ar-SA"/>
      </w:rPr>
    </w:lvl>
    <w:lvl w:ilvl="4" w:tplc="A85668C6">
      <w:numFmt w:val="bullet"/>
      <w:lvlText w:val="•"/>
      <w:lvlJc w:val="left"/>
      <w:pPr>
        <w:ind w:left="4150" w:hanging="212"/>
      </w:pPr>
      <w:rPr>
        <w:rFonts w:hint="default"/>
        <w:lang w:val="ru-RU" w:eastAsia="en-US" w:bidi="ar-SA"/>
      </w:rPr>
    </w:lvl>
    <w:lvl w:ilvl="5" w:tplc="D1AC5882">
      <w:numFmt w:val="bullet"/>
      <w:lvlText w:val="•"/>
      <w:lvlJc w:val="left"/>
      <w:pPr>
        <w:ind w:left="5103" w:hanging="212"/>
      </w:pPr>
      <w:rPr>
        <w:rFonts w:hint="default"/>
        <w:lang w:val="ru-RU" w:eastAsia="en-US" w:bidi="ar-SA"/>
      </w:rPr>
    </w:lvl>
    <w:lvl w:ilvl="6" w:tplc="D2EE8A1A">
      <w:numFmt w:val="bullet"/>
      <w:lvlText w:val="•"/>
      <w:lvlJc w:val="left"/>
      <w:pPr>
        <w:ind w:left="6055" w:hanging="212"/>
      </w:pPr>
      <w:rPr>
        <w:rFonts w:hint="default"/>
        <w:lang w:val="ru-RU" w:eastAsia="en-US" w:bidi="ar-SA"/>
      </w:rPr>
    </w:lvl>
    <w:lvl w:ilvl="7" w:tplc="A9FCA994">
      <w:numFmt w:val="bullet"/>
      <w:lvlText w:val="•"/>
      <w:lvlJc w:val="left"/>
      <w:pPr>
        <w:ind w:left="7008" w:hanging="212"/>
      </w:pPr>
      <w:rPr>
        <w:rFonts w:hint="default"/>
        <w:lang w:val="ru-RU" w:eastAsia="en-US" w:bidi="ar-SA"/>
      </w:rPr>
    </w:lvl>
    <w:lvl w:ilvl="8" w:tplc="016E1462">
      <w:numFmt w:val="bullet"/>
      <w:lvlText w:val="•"/>
      <w:lvlJc w:val="left"/>
      <w:pPr>
        <w:ind w:left="7961" w:hanging="212"/>
      </w:pPr>
      <w:rPr>
        <w:rFonts w:hint="default"/>
        <w:lang w:val="ru-RU" w:eastAsia="en-US" w:bidi="ar-SA"/>
      </w:rPr>
    </w:lvl>
  </w:abstractNum>
  <w:abstractNum w:abstractNumId="18"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260C92"/>
    <w:multiLevelType w:val="hybridMultilevel"/>
    <w:tmpl w:val="E746FD56"/>
    <w:lvl w:ilvl="0" w:tplc="5980159C">
      <w:start w:val="3"/>
      <w:numFmt w:val="decimal"/>
      <w:lvlText w:val="%1"/>
      <w:lvlJc w:val="left"/>
      <w:pPr>
        <w:ind w:left="4561" w:hanging="195"/>
      </w:pPr>
      <w:rPr>
        <w:rFonts w:ascii="Times New Roman" w:eastAsia="Times New Roman" w:hAnsi="Times New Roman" w:cs="Times New Roman" w:hint="default"/>
        <w:b/>
        <w:bCs/>
        <w:w w:val="99"/>
        <w:sz w:val="26"/>
        <w:szCs w:val="26"/>
        <w:lang w:val="ru-RU" w:eastAsia="en-US" w:bidi="ar-SA"/>
      </w:rPr>
    </w:lvl>
    <w:lvl w:ilvl="1" w:tplc="51D48CEE">
      <w:numFmt w:val="bullet"/>
      <w:lvlText w:val="•"/>
      <w:lvlJc w:val="left"/>
      <w:pPr>
        <w:ind w:left="5090" w:hanging="195"/>
      </w:pPr>
      <w:rPr>
        <w:rFonts w:hint="default"/>
        <w:lang w:val="ru-RU" w:eastAsia="en-US" w:bidi="ar-SA"/>
      </w:rPr>
    </w:lvl>
    <w:lvl w:ilvl="2" w:tplc="F36E7E70">
      <w:numFmt w:val="bullet"/>
      <w:lvlText w:val="•"/>
      <w:lvlJc w:val="left"/>
      <w:pPr>
        <w:ind w:left="5621" w:hanging="195"/>
      </w:pPr>
      <w:rPr>
        <w:rFonts w:hint="default"/>
        <w:lang w:val="ru-RU" w:eastAsia="en-US" w:bidi="ar-SA"/>
      </w:rPr>
    </w:lvl>
    <w:lvl w:ilvl="3" w:tplc="03E02B56">
      <w:numFmt w:val="bullet"/>
      <w:lvlText w:val="•"/>
      <w:lvlJc w:val="left"/>
      <w:pPr>
        <w:ind w:left="6151" w:hanging="195"/>
      </w:pPr>
      <w:rPr>
        <w:rFonts w:hint="default"/>
        <w:lang w:val="ru-RU" w:eastAsia="en-US" w:bidi="ar-SA"/>
      </w:rPr>
    </w:lvl>
    <w:lvl w:ilvl="4" w:tplc="02E2055E">
      <w:numFmt w:val="bullet"/>
      <w:lvlText w:val="•"/>
      <w:lvlJc w:val="left"/>
      <w:pPr>
        <w:ind w:left="6682" w:hanging="195"/>
      </w:pPr>
      <w:rPr>
        <w:rFonts w:hint="default"/>
        <w:lang w:val="ru-RU" w:eastAsia="en-US" w:bidi="ar-SA"/>
      </w:rPr>
    </w:lvl>
    <w:lvl w:ilvl="5" w:tplc="693A6474">
      <w:numFmt w:val="bullet"/>
      <w:lvlText w:val="•"/>
      <w:lvlJc w:val="left"/>
      <w:pPr>
        <w:ind w:left="7213" w:hanging="195"/>
      </w:pPr>
      <w:rPr>
        <w:rFonts w:hint="default"/>
        <w:lang w:val="ru-RU" w:eastAsia="en-US" w:bidi="ar-SA"/>
      </w:rPr>
    </w:lvl>
    <w:lvl w:ilvl="6" w:tplc="12047F0A">
      <w:numFmt w:val="bullet"/>
      <w:lvlText w:val="•"/>
      <w:lvlJc w:val="left"/>
      <w:pPr>
        <w:ind w:left="7743" w:hanging="195"/>
      </w:pPr>
      <w:rPr>
        <w:rFonts w:hint="default"/>
        <w:lang w:val="ru-RU" w:eastAsia="en-US" w:bidi="ar-SA"/>
      </w:rPr>
    </w:lvl>
    <w:lvl w:ilvl="7" w:tplc="1D604304">
      <w:numFmt w:val="bullet"/>
      <w:lvlText w:val="•"/>
      <w:lvlJc w:val="left"/>
      <w:pPr>
        <w:ind w:left="8274" w:hanging="195"/>
      </w:pPr>
      <w:rPr>
        <w:rFonts w:hint="default"/>
        <w:lang w:val="ru-RU" w:eastAsia="en-US" w:bidi="ar-SA"/>
      </w:rPr>
    </w:lvl>
    <w:lvl w:ilvl="8" w:tplc="66CAEDDE">
      <w:numFmt w:val="bullet"/>
      <w:lvlText w:val="•"/>
      <w:lvlJc w:val="left"/>
      <w:pPr>
        <w:ind w:left="8805" w:hanging="195"/>
      </w:pPr>
      <w:rPr>
        <w:rFonts w:hint="default"/>
        <w:lang w:val="ru-RU" w:eastAsia="en-US" w:bidi="ar-SA"/>
      </w:rPr>
    </w:lvl>
  </w:abstractNum>
  <w:abstractNum w:abstractNumId="20"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C5157EA"/>
    <w:multiLevelType w:val="hybridMultilevel"/>
    <w:tmpl w:val="E158768A"/>
    <w:lvl w:ilvl="0" w:tplc="0BA87950">
      <w:numFmt w:val="bullet"/>
      <w:lvlText w:val=""/>
      <w:lvlJc w:val="left"/>
      <w:pPr>
        <w:ind w:left="546" w:hanging="360"/>
      </w:pPr>
      <w:rPr>
        <w:rFonts w:hint="default"/>
        <w:w w:val="99"/>
        <w:lang w:val="ru-RU" w:eastAsia="en-US" w:bidi="ar-SA"/>
      </w:rPr>
    </w:lvl>
    <w:lvl w:ilvl="1" w:tplc="8340BD64">
      <w:numFmt w:val="bullet"/>
      <w:lvlText w:val="-"/>
      <w:lvlJc w:val="left"/>
      <w:pPr>
        <w:ind w:left="496" w:hanging="425"/>
      </w:pPr>
      <w:rPr>
        <w:rFonts w:ascii="Times New Roman" w:eastAsia="Times New Roman" w:hAnsi="Times New Roman" w:cs="Times New Roman" w:hint="default"/>
        <w:w w:val="99"/>
        <w:sz w:val="24"/>
        <w:szCs w:val="24"/>
        <w:lang w:val="ru-RU" w:eastAsia="en-US" w:bidi="ar-SA"/>
      </w:rPr>
    </w:lvl>
    <w:lvl w:ilvl="2" w:tplc="26A4EE28">
      <w:numFmt w:val="bullet"/>
      <w:lvlText w:val="•"/>
      <w:lvlJc w:val="left"/>
      <w:pPr>
        <w:ind w:left="1576" w:hanging="425"/>
      </w:pPr>
      <w:rPr>
        <w:rFonts w:hint="default"/>
        <w:lang w:val="ru-RU" w:eastAsia="en-US" w:bidi="ar-SA"/>
      </w:rPr>
    </w:lvl>
    <w:lvl w:ilvl="3" w:tplc="F82695A4">
      <w:numFmt w:val="bullet"/>
      <w:lvlText w:val="•"/>
      <w:lvlJc w:val="left"/>
      <w:pPr>
        <w:ind w:left="2612" w:hanging="425"/>
      </w:pPr>
      <w:rPr>
        <w:rFonts w:hint="default"/>
        <w:lang w:val="ru-RU" w:eastAsia="en-US" w:bidi="ar-SA"/>
      </w:rPr>
    </w:lvl>
    <w:lvl w:ilvl="4" w:tplc="4460937C">
      <w:numFmt w:val="bullet"/>
      <w:lvlText w:val="•"/>
      <w:lvlJc w:val="left"/>
      <w:pPr>
        <w:ind w:left="3648" w:hanging="425"/>
      </w:pPr>
      <w:rPr>
        <w:rFonts w:hint="default"/>
        <w:lang w:val="ru-RU" w:eastAsia="en-US" w:bidi="ar-SA"/>
      </w:rPr>
    </w:lvl>
    <w:lvl w:ilvl="5" w:tplc="8868A252">
      <w:numFmt w:val="bullet"/>
      <w:lvlText w:val="•"/>
      <w:lvlJc w:val="left"/>
      <w:pPr>
        <w:ind w:left="4685" w:hanging="425"/>
      </w:pPr>
      <w:rPr>
        <w:rFonts w:hint="default"/>
        <w:lang w:val="ru-RU" w:eastAsia="en-US" w:bidi="ar-SA"/>
      </w:rPr>
    </w:lvl>
    <w:lvl w:ilvl="6" w:tplc="C660DD7A">
      <w:numFmt w:val="bullet"/>
      <w:lvlText w:val="•"/>
      <w:lvlJc w:val="left"/>
      <w:pPr>
        <w:ind w:left="5721" w:hanging="425"/>
      </w:pPr>
      <w:rPr>
        <w:rFonts w:hint="default"/>
        <w:lang w:val="ru-RU" w:eastAsia="en-US" w:bidi="ar-SA"/>
      </w:rPr>
    </w:lvl>
    <w:lvl w:ilvl="7" w:tplc="2702DD30">
      <w:numFmt w:val="bullet"/>
      <w:lvlText w:val="•"/>
      <w:lvlJc w:val="left"/>
      <w:pPr>
        <w:ind w:left="6757" w:hanging="425"/>
      </w:pPr>
      <w:rPr>
        <w:rFonts w:hint="default"/>
        <w:lang w:val="ru-RU" w:eastAsia="en-US" w:bidi="ar-SA"/>
      </w:rPr>
    </w:lvl>
    <w:lvl w:ilvl="8" w:tplc="233AEEA8">
      <w:numFmt w:val="bullet"/>
      <w:lvlText w:val="•"/>
      <w:lvlJc w:val="left"/>
      <w:pPr>
        <w:ind w:left="7793" w:hanging="425"/>
      </w:pPr>
      <w:rPr>
        <w:rFonts w:hint="default"/>
        <w:lang w:val="ru-RU" w:eastAsia="en-US" w:bidi="ar-SA"/>
      </w:rPr>
    </w:lvl>
  </w:abstractNum>
  <w:abstractNum w:abstractNumId="22" w15:restartNumberingAfterBreak="0">
    <w:nsid w:val="61D62653"/>
    <w:multiLevelType w:val="hybridMultilevel"/>
    <w:tmpl w:val="F5287F7E"/>
    <w:lvl w:ilvl="0" w:tplc="8B385C4A">
      <w:start w:val="2"/>
      <w:numFmt w:val="decimal"/>
      <w:lvlText w:val="%1"/>
      <w:lvlJc w:val="left"/>
      <w:pPr>
        <w:ind w:left="6779" w:hanging="212"/>
        <w:jc w:val="right"/>
      </w:pPr>
      <w:rPr>
        <w:rFonts w:ascii="Times New Roman" w:eastAsia="Times New Roman" w:hAnsi="Times New Roman" w:cs="Times New Roman" w:hint="default"/>
        <w:b/>
        <w:bCs/>
        <w:w w:val="100"/>
        <w:sz w:val="28"/>
        <w:szCs w:val="28"/>
        <w:lang w:val="ru-RU" w:eastAsia="en-US" w:bidi="ar-SA"/>
      </w:rPr>
    </w:lvl>
    <w:lvl w:ilvl="1" w:tplc="DD4AFA1A">
      <w:numFmt w:val="bullet"/>
      <w:lvlText w:val="•"/>
      <w:lvlJc w:val="left"/>
      <w:pPr>
        <w:ind w:left="7739" w:hanging="212"/>
      </w:pPr>
      <w:rPr>
        <w:rFonts w:hint="default"/>
        <w:lang w:val="ru-RU" w:eastAsia="en-US" w:bidi="ar-SA"/>
      </w:rPr>
    </w:lvl>
    <w:lvl w:ilvl="2" w:tplc="801AC694">
      <w:numFmt w:val="bullet"/>
      <w:lvlText w:val="•"/>
      <w:lvlJc w:val="left"/>
      <w:pPr>
        <w:ind w:left="8699" w:hanging="212"/>
      </w:pPr>
      <w:rPr>
        <w:rFonts w:hint="default"/>
        <w:lang w:val="ru-RU" w:eastAsia="en-US" w:bidi="ar-SA"/>
      </w:rPr>
    </w:lvl>
    <w:lvl w:ilvl="3" w:tplc="D4322394">
      <w:numFmt w:val="bullet"/>
      <w:lvlText w:val="•"/>
      <w:lvlJc w:val="left"/>
      <w:pPr>
        <w:ind w:left="9659" w:hanging="212"/>
      </w:pPr>
      <w:rPr>
        <w:rFonts w:hint="default"/>
        <w:lang w:val="ru-RU" w:eastAsia="en-US" w:bidi="ar-SA"/>
      </w:rPr>
    </w:lvl>
    <w:lvl w:ilvl="4" w:tplc="2F92807A">
      <w:numFmt w:val="bullet"/>
      <w:lvlText w:val="•"/>
      <w:lvlJc w:val="left"/>
      <w:pPr>
        <w:ind w:left="10619" w:hanging="212"/>
      </w:pPr>
      <w:rPr>
        <w:rFonts w:hint="default"/>
        <w:lang w:val="ru-RU" w:eastAsia="en-US" w:bidi="ar-SA"/>
      </w:rPr>
    </w:lvl>
    <w:lvl w:ilvl="5" w:tplc="30E890F6">
      <w:numFmt w:val="bullet"/>
      <w:lvlText w:val="•"/>
      <w:lvlJc w:val="left"/>
      <w:pPr>
        <w:ind w:left="11579" w:hanging="212"/>
      </w:pPr>
      <w:rPr>
        <w:rFonts w:hint="default"/>
        <w:lang w:val="ru-RU" w:eastAsia="en-US" w:bidi="ar-SA"/>
      </w:rPr>
    </w:lvl>
    <w:lvl w:ilvl="6" w:tplc="AF48C860">
      <w:numFmt w:val="bullet"/>
      <w:lvlText w:val="•"/>
      <w:lvlJc w:val="left"/>
      <w:pPr>
        <w:ind w:left="12539" w:hanging="212"/>
      </w:pPr>
      <w:rPr>
        <w:rFonts w:hint="default"/>
        <w:lang w:val="ru-RU" w:eastAsia="en-US" w:bidi="ar-SA"/>
      </w:rPr>
    </w:lvl>
    <w:lvl w:ilvl="7" w:tplc="C6065CF4">
      <w:numFmt w:val="bullet"/>
      <w:lvlText w:val="•"/>
      <w:lvlJc w:val="left"/>
      <w:pPr>
        <w:ind w:left="13498" w:hanging="212"/>
      </w:pPr>
      <w:rPr>
        <w:rFonts w:hint="default"/>
        <w:lang w:val="ru-RU" w:eastAsia="en-US" w:bidi="ar-SA"/>
      </w:rPr>
    </w:lvl>
    <w:lvl w:ilvl="8" w:tplc="8D186F38">
      <w:numFmt w:val="bullet"/>
      <w:lvlText w:val="•"/>
      <w:lvlJc w:val="left"/>
      <w:pPr>
        <w:ind w:left="14458" w:hanging="212"/>
      </w:pPr>
      <w:rPr>
        <w:rFonts w:hint="default"/>
        <w:lang w:val="ru-RU" w:eastAsia="en-US" w:bidi="ar-SA"/>
      </w:rPr>
    </w:lvl>
  </w:abstractNum>
  <w:abstractNum w:abstractNumId="23" w15:restartNumberingAfterBreak="0">
    <w:nsid w:val="73C22280"/>
    <w:multiLevelType w:val="hybridMultilevel"/>
    <w:tmpl w:val="66AC5A46"/>
    <w:lvl w:ilvl="0" w:tplc="91803F5C">
      <w:numFmt w:val="bullet"/>
      <w:lvlText w:val="-"/>
      <w:lvlJc w:val="left"/>
      <w:pPr>
        <w:ind w:left="546" w:hanging="360"/>
      </w:pPr>
      <w:rPr>
        <w:rFonts w:ascii="Cambria" w:eastAsia="Cambria" w:hAnsi="Cambria" w:cs="Cambria" w:hint="default"/>
        <w:w w:val="99"/>
        <w:sz w:val="26"/>
        <w:szCs w:val="26"/>
        <w:lang w:val="ru-RU" w:eastAsia="en-US" w:bidi="ar-SA"/>
      </w:rPr>
    </w:lvl>
    <w:lvl w:ilvl="1" w:tplc="2A02FC74">
      <w:numFmt w:val="bullet"/>
      <w:lvlText w:val="•"/>
      <w:lvlJc w:val="left"/>
      <w:pPr>
        <w:ind w:left="1472" w:hanging="360"/>
      </w:pPr>
      <w:rPr>
        <w:rFonts w:hint="default"/>
        <w:lang w:val="ru-RU" w:eastAsia="en-US" w:bidi="ar-SA"/>
      </w:rPr>
    </w:lvl>
    <w:lvl w:ilvl="2" w:tplc="97A41BFC">
      <w:numFmt w:val="bullet"/>
      <w:lvlText w:val="•"/>
      <w:lvlJc w:val="left"/>
      <w:pPr>
        <w:ind w:left="2405" w:hanging="360"/>
      </w:pPr>
      <w:rPr>
        <w:rFonts w:hint="default"/>
        <w:lang w:val="ru-RU" w:eastAsia="en-US" w:bidi="ar-SA"/>
      </w:rPr>
    </w:lvl>
    <w:lvl w:ilvl="3" w:tplc="158E41D8">
      <w:numFmt w:val="bullet"/>
      <w:lvlText w:val="•"/>
      <w:lvlJc w:val="left"/>
      <w:pPr>
        <w:ind w:left="3337" w:hanging="360"/>
      </w:pPr>
      <w:rPr>
        <w:rFonts w:hint="default"/>
        <w:lang w:val="ru-RU" w:eastAsia="en-US" w:bidi="ar-SA"/>
      </w:rPr>
    </w:lvl>
    <w:lvl w:ilvl="4" w:tplc="7E365984">
      <w:numFmt w:val="bullet"/>
      <w:lvlText w:val="•"/>
      <w:lvlJc w:val="left"/>
      <w:pPr>
        <w:ind w:left="4270" w:hanging="360"/>
      </w:pPr>
      <w:rPr>
        <w:rFonts w:hint="default"/>
        <w:lang w:val="ru-RU" w:eastAsia="en-US" w:bidi="ar-SA"/>
      </w:rPr>
    </w:lvl>
    <w:lvl w:ilvl="5" w:tplc="853260C4">
      <w:numFmt w:val="bullet"/>
      <w:lvlText w:val="•"/>
      <w:lvlJc w:val="left"/>
      <w:pPr>
        <w:ind w:left="5203" w:hanging="360"/>
      </w:pPr>
      <w:rPr>
        <w:rFonts w:hint="default"/>
        <w:lang w:val="ru-RU" w:eastAsia="en-US" w:bidi="ar-SA"/>
      </w:rPr>
    </w:lvl>
    <w:lvl w:ilvl="6" w:tplc="9B023DCE">
      <w:numFmt w:val="bullet"/>
      <w:lvlText w:val="•"/>
      <w:lvlJc w:val="left"/>
      <w:pPr>
        <w:ind w:left="6135" w:hanging="360"/>
      </w:pPr>
      <w:rPr>
        <w:rFonts w:hint="default"/>
        <w:lang w:val="ru-RU" w:eastAsia="en-US" w:bidi="ar-SA"/>
      </w:rPr>
    </w:lvl>
    <w:lvl w:ilvl="7" w:tplc="70388404">
      <w:numFmt w:val="bullet"/>
      <w:lvlText w:val="•"/>
      <w:lvlJc w:val="left"/>
      <w:pPr>
        <w:ind w:left="7068" w:hanging="360"/>
      </w:pPr>
      <w:rPr>
        <w:rFonts w:hint="default"/>
        <w:lang w:val="ru-RU" w:eastAsia="en-US" w:bidi="ar-SA"/>
      </w:rPr>
    </w:lvl>
    <w:lvl w:ilvl="8" w:tplc="F83E10EC">
      <w:numFmt w:val="bullet"/>
      <w:lvlText w:val="•"/>
      <w:lvlJc w:val="left"/>
      <w:pPr>
        <w:ind w:left="8001" w:hanging="360"/>
      </w:pPr>
      <w:rPr>
        <w:rFonts w:hint="default"/>
        <w:lang w:val="ru-RU" w:eastAsia="en-US" w:bidi="ar-SA"/>
      </w:rPr>
    </w:lvl>
  </w:abstractNum>
  <w:abstractNum w:abstractNumId="24" w15:restartNumberingAfterBreak="0">
    <w:nsid w:val="775E1B3F"/>
    <w:multiLevelType w:val="hybridMultilevel"/>
    <w:tmpl w:val="0AA0FDE0"/>
    <w:lvl w:ilvl="0" w:tplc="12F6A7F0">
      <w:numFmt w:val="bullet"/>
      <w:lvlText w:val=""/>
      <w:lvlJc w:val="left"/>
      <w:pPr>
        <w:ind w:left="826" w:hanging="281"/>
      </w:pPr>
      <w:rPr>
        <w:rFonts w:ascii="Symbol" w:eastAsia="Symbol" w:hAnsi="Symbol" w:cs="Symbol" w:hint="default"/>
        <w:w w:val="99"/>
        <w:sz w:val="26"/>
        <w:szCs w:val="26"/>
        <w:lang w:val="ru-RU" w:eastAsia="en-US" w:bidi="ar-SA"/>
      </w:rPr>
    </w:lvl>
    <w:lvl w:ilvl="1" w:tplc="49E08402">
      <w:numFmt w:val="bullet"/>
      <w:lvlText w:val="•"/>
      <w:lvlJc w:val="left"/>
      <w:pPr>
        <w:ind w:left="1724" w:hanging="281"/>
      </w:pPr>
      <w:rPr>
        <w:rFonts w:hint="default"/>
        <w:lang w:val="ru-RU" w:eastAsia="en-US" w:bidi="ar-SA"/>
      </w:rPr>
    </w:lvl>
    <w:lvl w:ilvl="2" w:tplc="D62859B6">
      <w:numFmt w:val="bullet"/>
      <w:lvlText w:val="•"/>
      <w:lvlJc w:val="left"/>
      <w:pPr>
        <w:ind w:left="2629" w:hanging="281"/>
      </w:pPr>
      <w:rPr>
        <w:rFonts w:hint="default"/>
        <w:lang w:val="ru-RU" w:eastAsia="en-US" w:bidi="ar-SA"/>
      </w:rPr>
    </w:lvl>
    <w:lvl w:ilvl="3" w:tplc="FD42903E">
      <w:numFmt w:val="bullet"/>
      <w:lvlText w:val="•"/>
      <w:lvlJc w:val="left"/>
      <w:pPr>
        <w:ind w:left="3533" w:hanging="281"/>
      </w:pPr>
      <w:rPr>
        <w:rFonts w:hint="default"/>
        <w:lang w:val="ru-RU" w:eastAsia="en-US" w:bidi="ar-SA"/>
      </w:rPr>
    </w:lvl>
    <w:lvl w:ilvl="4" w:tplc="43D25CAA">
      <w:numFmt w:val="bullet"/>
      <w:lvlText w:val="•"/>
      <w:lvlJc w:val="left"/>
      <w:pPr>
        <w:ind w:left="4438" w:hanging="281"/>
      </w:pPr>
      <w:rPr>
        <w:rFonts w:hint="default"/>
        <w:lang w:val="ru-RU" w:eastAsia="en-US" w:bidi="ar-SA"/>
      </w:rPr>
    </w:lvl>
    <w:lvl w:ilvl="5" w:tplc="5CF6B39A">
      <w:numFmt w:val="bullet"/>
      <w:lvlText w:val="•"/>
      <w:lvlJc w:val="left"/>
      <w:pPr>
        <w:ind w:left="5343" w:hanging="281"/>
      </w:pPr>
      <w:rPr>
        <w:rFonts w:hint="default"/>
        <w:lang w:val="ru-RU" w:eastAsia="en-US" w:bidi="ar-SA"/>
      </w:rPr>
    </w:lvl>
    <w:lvl w:ilvl="6" w:tplc="C1E60E5A">
      <w:numFmt w:val="bullet"/>
      <w:lvlText w:val="•"/>
      <w:lvlJc w:val="left"/>
      <w:pPr>
        <w:ind w:left="6247" w:hanging="281"/>
      </w:pPr>
      <w:rPr>
        <w:rFonts w:hint="default"/>
        <w:lang w:val="ru-RU" w:eastAsia="en-US" w:bidi="ar-SA"/>
      </w:rPr>
    </w:lvl>
    <w:lvl w:ilvl="7" w:tplc="F5E0133A">
      <w:numFmt w:val="bullet"/>
      <w:lvlText w:val="•"/>
      <w:lvlJc w:val="left"/>
      <w:pPr>
        <w:ind w:left="7152" w:hanging="281"/>
      </w:pPr>
      <w:rPr>
        <w:rFonts w:hint="default"/>
        <w:lang w:val="ru-RU" w:eastAsia="en-US" w:bidi="ar-SA"/>
      </w:rPr>
    </w:lvl>
    <w:lvl w:ilvl="8" w:tplc="DC9C0FEA">
      <w:numFmt w:val="bullet"/>
      <w:lvlText w:val="•"/>
      <w:lvlJc w:val="left"/>
      <w:pPr>
        <w:ind w:left="8057" w:hanging="281"/>
      </w:pPr>
      <w:rPr>
        <w:rFonts w:hint="default"/>
        <w:lang w:val="ru-RU" w:eastAsia="en-US" w:bidi="ar-SA"/>
      </w:rPr>
    </w:lvl>
  </w:abstractNum>
  <w:abstractNum w:abstractNumId="25" w15:restartNumberingAfterBreak="0">
    <w:nsid w:val="7BAE04BD"/>
    <w:multiLevelType w:val="hybridMultilevel"/>
    <w:tmpl w:val="EC5667D0"/>
    <w:lvl w:ilvl="0" w:tplc="2EE468E6">
      <w:numFmt w:val="bullet"/>
      <w:lvlText w:val=""/>
      <w:lvlJc w:val="left"/>
      <w:pPr>
        <w:ind w:left="826" w:hanging="281"/>
      </w:pPr>
      <w:rPr>
        <w:rFonts w:ascii="Symbol" w:eastAsia="Symbol" w:hAnsi="Symbol" w:cs="Symbol" w:hint="default"/>
        <w:w w:val="99"/>
        <w:sz w:val="26"/>
        <w:szCs w:val="26"/>
        <w:lang w:val="ru-RU" w:eastAsia="en-US" w:bidi="ar-SA"/>
      </w:rPr>
    </w:lvl>
    <w:lvl w:ilvl="1" w:tplc="DBAAA29A">
      <w:numFmt w:val="bullet"/>
      <w:lvlText w:val="•"/>
      <w:lvlJc w:val="left"/>
      <w:pPr>
        <w:ind w:left="1724" w:hanging="281"/>
      </w:pPr>
      <w:rPr>
        <w:rFonts w:hint="default"/>
        <w:lang w:val="ru-RU" w:eastAsia="en-US" w:bidi="ar-SA"/>
      </w:rPr>
    </w:lvl>
    <w:lvl w:ilvl="2" w:tplc="87A2F85C">
      <w:numFmt w:val="bullet"/>
      <w:lvlText w:val="•"/>
      <w:lvlJc w:val="left"/>
      <w:pPr>
        <w:ind w:left="2629" w:hanging="281"/>
      </w:pPr>
      <w:rPr>
        <w:rFonts w:hint="default"/>
        <w:lang w:val="ru-RU" w:eastAsia="en-US" w:bidi="ar-SA"/>
      </w:rPr>
    </w:lvl>
    <w:lvl w:ilvl="3" w:tplc="A348A846">
      <w:numFmt w:val="bullet"/>
      <w:lvlText w:val="•"/>
      <w:lvlJc w:val="left"/>
      <w:pPr>
        <w:ind w:left="3533" w:hanging="281"/>
      </w:pPr>
      <w:rPr>
        <w:rFonts w:hint="default"/>
        <w:lang w:val="ru-RU" w:eastAsia="en-US" w:bidi="ar-SA"/>
      </w:rPr>
    </w:lvl>
    <w:lvl w:ilvl="4" w:tplc="2DE07070">
      <w:numFmt w:val="bullet"/>
      <w:lvlText w:val="•"/>
      <w:lvlJc w:val="left"/>
      <w:pPr>
        <w:ind w:left="4438" w:hanging="281"/>
      </w:pPr>
      <w:rPr>
        <w:rFonts w:hint="default"/>
        <w:lang w:val="ru-RU" w:eastAsia="en-US" w:bidi="ar-SA"/>
      </w:rPr>
    </w:lvl>
    <w:lvl w:ilvl="5" w:tplc="FD28806E">
      <w:numFmt w:val="bullet"/>
      <w:lvlText w:val="•"/>
      <w:lvlJc w:val="left"/>
      <w:pPr>
        <w:ind w:left="5343" w:hanging="281"/>
      </w:pPr>
      <w:rPr>
        <w:rFonts w:hint="default"/>
        <w:lang w:val="ru-RU" w:eastAsia="en-US" w:bidi="ar-SA"/>
      </w:rPr>
    </w:lvl>
    <w:lvl w:ilvl="6" w:tplc="5CBE3EE4">
      <w:numFmt w:val="bullet"/>
      <w:lvlText w:val="•"/>
      <w:lvlJc w:val="left"/>
      <w:pPr>
        <w:ind w:left="6247" w:hanging="281"/>
      </w:pPr>
      <w:rPr>
        <w:rFonts w:hint="default"/>
        <w:lang w:val="ru-RU" w:eastAsia="en-US" w:bidi="ar-SA"/>
      </w:rPr>
    </w:lvl>
    <w:lvl w:ilvl="7" w:tplc="2F7E3DF8">
      <w:numFmt w:val="bullet"/>
      <w:lvlText w:val="•"/>
      <w:lvlJc w:val="left"/>
      <w:pPr>
        <w:ind w:left="7152" w:hanging="281"/>
      </w:pPr>
      <w:rPr>
        <w:rFonts w:hint="default"/>
        <w:lang w:val="ru-RU" w:eastAsia="en-US" w:bidi="ar-SA"/>
      </w:rPr>
    </w:lvl>
    <w:lvl w:ilvl="8" w:tplc="E08E25CE">
      <w:numFmt w:val="bullet"/>
      <w:lvlText w:val="•"/>
      <w:lvlJc w:val="left"/>
      <w:pPr>
        <w:ind w:left="8057" w:hanging="281"/>
      </w:pPr>
      <w:rPr>
        <w:rFonts w:hint="default"/>
        <w:lang w:val="ru-RU" w:eastAsia="en-US" w:bidi="ar-SA"/>
      </w:rPr>
    </w:lvl>
  </w:abstractNum>
  <w:num w:numId="1">
    <w:abstractNumId w:val="18"/>
  </w:num>
  <w:num w:numId="2">
    <w:abstractNumId w:val="0"/>
  </w:num>
  <w:num w:numId="3">
    <w:abstractNumId w:val="16"/>
  </w:num>
  <w:num w:numId="4">
    <w:abstractNumId w:val="20"/>
  </w:num>
  <w:num w:numId="5">
    <w:abstractNumId w:val="9"/>
  </w:num>
  <w:num w:numId="6">
    <w:abstractNumId w:val="12"/>
  </w:num>
  <w:num w:numId="7">
    <w:abstractNumId w:val="22"/>
  </w:num>
  <w:num w:numId="8">
    <w:abstractNumId w:val="11"/>
  </w:num>
  <w:num w:numId="9">
    <w:abstractNumId w:val="19"/>
  </w:num>
  <w:num w:numId="10">
    <w:abstractNumId w:val="10"/>
  </w:num>
  <w:num w:numId="11">
    <w:abstractNumId w:val="24"/>
  </w:num>
  <w:num w:numId="12">
    <w:abstractNumId w:val="25"/>
  </w:num>
  <w:num w:numId="13">
    <w:abstractNumId w:val="21"/>
  </w:num>
  <w:num w:numId="14">
    <w:abstractNumId w:val="14"/>
  </w:num>
  <w:num w:numId="15">
    <w:abstractNumId w:val="23"/>
  </w:num>
  <w:num w:numId="16">
    <w:abstractNumId w:val="15"/>
  </w:num>
  <w:num w:numId="17">
    <w:abstractNumId w:val="17"/>
  </w:num>
  <w:num w:numId="18">
    <w:abstractNumId w:val="13"/>
  </w:num>
  <w:num w:numId="19">
    <w:abstractNumId w:val="6"/>
  </w:num>
  <w:num w:numId="20">
    <w:abstractNumId w:val="4"/>
  </w:num>
  <w:num w:numId="21">
    <w:abstractNumId w:val="3"/>
  </w:num>
  <w:num w:numId="22">
    <w:abstractNumId w:val="5"/>
  </w:num>
  <w:num w:numId="23">
    <w:abstractNumId w:val="2"/>
  </w:num>
  <w:num w:numId="2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1DF"/>
    <w:rsid w:val="00075079"/>
    <w:rsid w:val="004642C5"/>
    <w:rsid w:val="009551DF"/>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D0E1A"/>
  <w15:chartTrackingRefBased/>
  <w15:docId w15:val="{4B399473-9246-4BCB-AF04-B50407E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9551DF"/>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9551D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9551D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9551DF"/>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9551DF"/>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9551DF"/>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9551DF"/>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9551DF"/>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9551DF"/>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9551DF"/>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9551D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9551DF"/>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9551DF"/>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9551DF"/>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9551DF"/>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9551DF"/>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9551DF"/>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9551DF"/>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9551DF"/>
  </w:style>
  <w:style w:type="character" w:customStyle="1" w:styleId="12">
    <w:name w:val="Заголовок 1 Знак"/>
    <w:basedOn w:val="a0"/>
    <w:link w:val="11"/>
    <w:uiPriority w:val="1"/>
    <w:rsid w:val="009551DF"/>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9551DF"/>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9551DF"/>
    <w:rPr>
      <w:rFonts w:ascii="Cambria" w:eastAsia="Times New Roman" w:hAnsi="Cambria" w:cs="Times New Roman"/>
      <w:color w:val="243F60"/>
    </w:rPr>
  </w:style>
  <w:style w:type="character" w:customStyle="1" w:styleId="60">
    <w:name w:val="Заголовок 6 Знак"/>
    <w:basedOn w:val="a0"/>
    <w:link w:val="6"/>
    <w:uiPriority w:val="9"/>
    <w:semiHidden/>
    <w:rsid w:val="009551DF"/>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9551DF"/>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9551DF"/>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9551DF"/>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9551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551DF"/>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9551DF"/>
    <w:rPr>
      <w:rFonts w:ascii="Times New Roman" w:eastAsia="Times New Roman" w:hAnsi="Times New Roman" w:cs="Times New Roman"/>
      <w:sz w:val="18"/>
      <w:szCs w:val="18"/>
    </w:rPr>
  </w:style>
  <w:style w:type="paragraph" w:styleId="a5">
    <w:name w:val="Title"/>
    <w:basedOn w:val="a"/>
    <w:link w:val="a6"/>
    <w:uiPriority w:val="10"/>
    <w:qFormat/>
    <w:rsid w:val="009551DF"/>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9551DF"/>
    <w:rPr>
      <w:rFonts w:ascii="Times New Roman" w:eastAsia="Times New Roman" w:hAnsi="Times New Roman" w:cs="Times New Roman"/>
      <w:b/>
      <w:bCs/>
      <w:sz w:val="27"/>
      <w:szCs w:val="27"/>
    </w:rPr>
  </w:style>
  <w:style w:type="paragraph" w:styleId="a7">
    <w:name w:val="List Paragraph"/>
    <w:basedOn w:val="a"/>
    <w:uiPriority w:val="99"/>
    <w:qFormat/>
    <w:rsid w:val="009551DF"/>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9551DF"/>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9551D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9551DF"/>
    <w:rPr>
      <w:rFonts w:ascii="Times New Roman" w:eastAsia="Times New Roman" w:hAnsi="Times New Roman" w:cs="Times New Roman"/>
    </w:rPr>
  </w:style>
  <w:style w:type="paragraph" w:styleId="aa">
    <w:name w:val="footer"/>
    <w:basedOn w:val="a"/>
    <w:link w:val="ab"/>
    <w:uiPriority w:val="99"/>
    <w:unhideWhenUsed/>
    <w:rsid w:val="009551D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9551DF"/>
    <w:rPr>
      <w:rFonts w:ascii="Times New Roman" w:eastAsia="Times New Roman" w:hAnsi="Times New Roman" w:cs="Times New Roman"/>
    </w:rPr>
  </w:style>
  <w:style w:type="table" w:customStyle="1" w:styleId="14">
    <w:name w:val="Сетка таблицы1"/>
    <w:basedOn w:val="a1"/>
    <w:next w:val="ac"/>
    <w:uiPriority w:val="59"/>
    <w:rsid w:val="009551D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9551DF"/>
  </w:style>
  <w:style w:type="paragraph" w:customStyle="1" w:styleId="body">
    <w:name w:val="body"/>
    <w:basedOn w:val="a"/>
    <w:uiPriority w:val="99"/>
    <w:rsid w:val="009551DF"/>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9551DF"/>
    <w:rPr>
      <w:i/>
      <w:iCs/>
    </w:rPr>
  </w:style>
  <w:style w:type="paragraph" w:customStyle="1" w:styleId="p11">
    <w:name w:val="p11"/>
    <w:basedOn w:val="a"/>
    <w:uiPriority w:val="99"/>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9551DF"/>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9551DF"/>
    <w:rPr>
      <w:rFonts w:ascii="Calibri" w:eastAsia="Calibri" w:hAnsi="Calibri" w:cs="Times New Roman"/>
      <w:sz w:val="20"/>
      <w:szCs w:val="20"/>
    </w:rPr>
  </w:style>
  <w:style w:type="character" w:styleId="af0">
    <w:name w:val="footnote reference"/>
    <w:basedOn w:val="a0"/>
    <w:uiPriority w:val="99"/>
    <w:unhideWhenUsed/>
    <w:rsid w:val="009551DF"/>
    <w:rPr>
      <w:vertAlign w:val="superscript"/>
    </w:rPr>
  </w:style>
  <w:style w:type="paragraph" w:styleId="af1">
    <w:name w:val="Balloon Text"/>
    <w:basedOn w:val="a"/>
    <w:link w:val="af2"/>
    <w:uiPriority w:val="99"/>
    <w:semiHidden/>
    <w:unhideWhenUsed/>
    <w:rsid w:val="009551DF"/>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9551DF"/>
    <w:rPr>
      <w:rFonts w:ascii="Tahoma" w:eastAsia="Times New Roman" w:hAnsi="Tahoma" w:cs="Tahoma"/>
      <w:sz w:val="16"/>
      <w:szCs w:val="16"/>
    </w:rPr>
  </w:style>
  <w:style w:type="table" w:customStyle="1" w:styleId="TableGrid">
    <w:name w:val="TableGrid"/>
    <w:rsid w:val="009551DF"/>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9551DF"/>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9551DF"/>
    <w:rPr>
      <w:rFonts w:ascii="Calibri" w:eastAsia="Calibri" w:hAnsi="Calibri" w:cs="Times New Roman"/>
    </w:rPr>
  </w:style>
  <w:style w:type="paragraph" w:customStyle="1" w:styleId="ConsPlusNormal">
    <w:name w:val="ConsPlusNormal"/>
    <w:rsid w:val="009551D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9551DF"/>
    <w:rPr>
      <w:rFonts w:ascii="Times New Roman" w:hAnsi="Times New Roman"/>
      <w:b/>
      <w:bCs/>
    </w:rPr>
  </w:style>
  <w:style w:type="character" w:customStyle="1" w:styleId="CharAttribute501">
    <w:name w:val="CharAttribute501"/>
    <w:uiPriority w:val="99"/>
    <w:rsid w:val="009551DF"/>
    <w:rPr>
      <w:rFonts w:ascii="Times New Roman" w:eastAsia="Times New Roman"/>
      <w:i/>
      <w:sz w:val="28"/>
      <w:u w:val="single"/>
    </w:rPr>
  </w:style>
  <w:style w:type="paragraph" w:customStyle="1" w:styleId="af5">
    <w:name w:val="Основной"/>
    <w:basedOn w:val="a"/>
    <w:link w:val="af6"/>
    <w:rsid w:val="009551D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9551DF"/>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9551DF"/>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9551DF"/>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9551DF"/>
    <w:rPr>
      <w:color w:val="0000FF"/>
      <w:u w:val="single"/>
    </w:rPr>
  </w:style>
  <w:style w:type="paragraph" w:customStyle="1" w:styleId="af7">
    <w:name w:val="А_основной"/>
    <w:basedOn w:val="a"/>
    <w:link w:val="af8"/>
    <w:uiPriority w:val="99"/>
    <w:qFormat/>
    <w:rsid w:val="009551DF"/>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9551DF"/>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9551DF"/>
  </w:style>
  <w:style w:type="paragraph" w:styleId="22">
    <w:name w:val="toc 2"/>
    <w:basedOn w:val="a"/>
    <w:next w:val="a"/>
    <w:autoRedefine/>
    <w:uiPriority w:val="1"/>
    <w:unhideWhenUsed/>
    <w:qFormat/>
    <w:rsid w:val="009551DF"/>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9551DF"/>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9551DF"/>
    <w:rPr>
      <w:rFonts w:ascii="Times New Roman" w:hAnsi="Times New Roman"/>
      <w:sz w:val="24"/>
      <w:u w:val="none"/>
      <w:effect w:val="none"/>
    </w:rPr>
  </w:style>
  <w:style w:type="paragraph" w:customStyle="1" w:styleId="NoParagraphStyle">
    <w:name w:val="[No Paragraph Style]"/>
    <w:rsid w:val="009551DF"/>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9551DF"/>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9551DF"/>
    <w:pPr>
      <w:numPr>
        <w:numId w:val="5"/>
      </w:numPr>
      <w:ind w:left="567" w:hanging="340"/>
    </w:pPr>
  </w:style>
  <w:style w:type="paragraph" w:customStyle="1" w:styleId="table-head">
    <w:name w:val="table-head"/>
    <w:basedOn w:val="a"/>
    <w:uiPriority w:val="99"/>
    <w:rsid w:val="009551DF"/>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9551DF"/>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9551DF"/>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9551DF"/>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9551DF"/>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9551DF"/>
  </w:style>
  <w:style w:type="paragraph" w:customStyle="1" w:styleId="c4">
    <w:name w:val="c4"/>
    <w:basedOn w:val="a"/>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9551DF"/>
  </w:style>
  <w:style w:type="paragraph" w:customStyle="1" w:styleId="c1">
    <w:name w:val="c1"/>
    <w:basedOn w:val="a"/>
    <w:uiPriority w:val="99"/>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9551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551DF"/>
  </w:style>
  <w:style w:type="table" w:customStyle="1" w:styleId="TableNormal1">
    <w:name w:val="Table Normal1"/>
    <w:uiPriority w:val="2"/>
    <w:semiHidden/>
    <w:unhideWhenUsed/>
    <w:qFormat/>
    <w:rsid w:val="009551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9551DF"/>
  </w:style>
  <w:style w:type="table" w:customStyle="1" w:styleId="TableNormal2">
    <w:name w:val="Table Normal2"/>
    <w:uiPriority w:val="2"/>
    <w:semiHidden/>
    <w:unhideWhenUsed/>
    <w:qFormat/>
    <w:rsid w:val="009551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9551DF"/>
    <w:rPr>
      <w:i/>
      <w:iCs/>
    </w:rPr>
  </w:style>
  <w:style w:type="character" w:styleId="afa">
    <w:name w:val="Strong"/>
    <w:basedOn w:val="a0"/>
    <w:uiPriority w:val="22"/>
    <w:qFormat/>
    <w:rsid w:val="009551DF"/>
    <w:rPr>
      <w:b/>
      <w:bCs/>
    </w:rPr>
  </w:style>
  <w:style w:type="paragraph" w:customStyle="1" w:styleId="msonormal0">
    <w:name w:val="msonormal"/>
    <w:basedOn w:val="a"/>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551DF"/>
  </w:style>
  <w:style w:type="paragraph" w:customStyle="1" w:styleId="18">
    <w:name w:val="Подзаголовок1"/>
    <w:basedOn w:val="a"/>
    <w:next w:val="a"/>
    <w:uiPriority w:val="11"/>
    <w:qFormat/>
    <w:rsid w:val="009551DF"/>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9551DF"/>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9551DF"/>
    <w:pPr>
      <w:spacing w:after="120" w:line="480" w:lineRule="auto"/>
    </w:pPr>
    <w:rPr>
      <w:rFonts w:eastAsia="Times New Roman"/>
    </w:rPr>
  </w:style>
  <w:style w:type="character" w:customStyle="1" w:styleId="25">
    <w:name w:val="Основной текст 2 Знак"/>
    <w:basedOn w:val="a0"/>
    <w:link w:val="212"/>
    <w:uiPriority w:val="99"/>
    <w:rsid w:val="009551DF"/>
    <w:rPr>
      <w:rFonts w:eastAsia="Times New Roman"/>
    </w:rPr>
  </w:style>
  <w:style w:type="paragraph" w:customStyle="1" w:styleId="311">
    <w:name w:val="Основной текст 31"/>
    <w:basedOn w:val="a"/>
    <w:next w:val="34"/>
    <w:link w:val="35"/>
    <w:uiPriority w:val="99"/>
    <w:unhideWhenUsed/>
    <w:rsid w:val="009551DF"/>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9551DF"/>
    <w:rPr>
      <w:rFonts w:eastAsia="Times New Roman"/>
      <w:sz w:val="16"/>
      <w:szCs w:val="16"/>
    </w:rPr>
  </w:style>
  <w:style w:type="paragraph" w:customStyle="1" w:styleId="19">
    <w:name w:val="Список1"/>
    <w:basedOn w:val="a"/>
    <w:next w:val="afd"/>
    <w:uiPriority w:val="99"/>
    <w:unhideWhenUsed/>
    <w:rsid w:val="009551DF"/>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9551DF"/>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9551DF"/>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9551DF"/>
    <w:pPr>
      <w:numPr>
        <w:numId w:val="19"/>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9551DF"/>
    <w:pPr>
      <w:numPr>
        <w:numId w:val="20"/>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9551DF"/>
    <w:pPr>
      <w:numPr>
        <w:numId w:val="21"/>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9551DF"/>
    <w:pPr>
      <w:numPr>
        <w:numId w:val="22"/>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9551DF"/>
    <w:pPr>
      <w:numPr>
        <w:numId w:val="23"/>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9551DF"/>
    <w:pPr>
      <w:numPr>
        <w:numId w:val="24"/>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9551DF"/>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9551DF"/>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9551DF"/>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9551DF"/>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9551DF"/>
    <w:rPr>
      <w:rFonts w:ascii="Courier" w:eastAsia="Times New Roman" w:hAnsi="Courier"/>
      <w:sz w:val="20"/>
      <w:szCs w:val="20"/>
    </w:rPr>
  </w:style>
  <w:style w:type="paragraph" w:customStyle="1" w:styleId="215">
    <w:name w:val="Цитата 21"/>
    <w:basedOn w:val="a"/>
    <w:next w:val="a"/>
    <w:uiPriority w:val="29"/>
    <w:qFormat/>
    <w:rsid w:val="009551DF"/>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9551DF"/>
    <w:rPr>
      <w:rFonts w:eastAsia="Times New Roman"/>
      <w:i/>
      <w:iCs/>
      <w:color w:val="000000"/>
    </w:rPr>
  </w:style>
  <w:style w:type="paragraph" w:customStyle="1" w:styleId="1c">
    <w:name w:val="Название объекта1"/>
    <w:basedOn w:val="a"/>
    <w:next w:val="a"/>
    <w:uiPriority w:val="35"/>
    <w:semiHidden/>
    <w:unhideWhenUsed/>
    <w:qFormat/>
    <w:rsid w:val="009551DF"/>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9551DF"/>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9551DF"/>
    <w:rPr>
      <w:rFonts w:eastAsia="Times New Roman"/>
      <w:b/>
      <w:bCs/>
      <w:i/>
      <w:iCs/>
      <w:color w:val="4F81BD"/>
    </w:rPr>
  </w:style>
  <w:style w:type="character" w:customStyle="1" w:styleId="1e">
    <w:name w:val="Слабое выделение1"/>
    <w:basedOn w:val="a0"/>
    <w:uiPriority w:val="19"/>
    <w:qFormat/>
    <w:rsid w:val="009551DF"/>
    <w:rPr>
      <w:i/>
      <w:iCs/>
      <w:color w:val="808080"/>
    </w:rPr>
  </w:style>
  <w:style w:type="character" w:customStyle="1" w:styleId="1f">
    <w:name w:val="Сильное выделение1"/>
    <w:basedOn w:val="a0"/>
    <w:uiPriority w:val="21"/>
    <w:qFormat/>
    <w:rsid w:val="009551DF"/>
    <w:rPr>
      <w:b/>
      <w:bCs/>
      <w:i/>
      <w:iCs/>
      <w:color w:val="4F81BD"/>
    </w:rPr>
  </w:style>
  <w:style w:type="character" w:customStyle="1" w:styleId="1f0">
    <w:name w:val="Слабая ссылка1"/>
    <w:basedOn w:val="a0"/>
    <w:uiPriority w:val="31"/>
    <w:qFormat/>
    <w:rsid w:val="009551DF"/>
    <w:rPr>
      <w:smallCaps/>
      <w:color w:val="C0504D"/>
      <w:u w:val="single"/>
    </w:rPr>
  </w:style>
  <w:style w:type="character" w:customStyle="1" w:styleId="1f1">
    <w:name w:val="Сильная ссылка1"/>
    <w:basedOn w:val="a0"/>
    <w:uiPriority w:val="32"/>
    <w:qFormat/>
    <w:rsid w:val="009551DF"/>
    <w:rPr>
      <w:b/>
      <w:bCs/>
      <w:smallCaps/>
      <w:color w:val="C0504D"/>
      <w:spacing w:val="5"/>
      <w:u w:val="single"/>
    </w:rPr>
  </w:style>
  <w:style w:type="character" w:styleId="aff5">
    <w:name w:val="Book Title"/>
    <w:basedOn w:val="a0"/>
    <w:uiPriority w:val="33"/>
    <w:qFormat/>
    <w:rsid w:val="009551DF"/>
    <w:rPr>
      <w:b/>
      <w:bCs/>
      <w:smallCaps/>
      <w:spacing w:val="5"/>
    </w:rPr>
  </w:style>
  <w:style w:type="table" w:customStyle="1" w:styleId="1f2">
    <w:name w:val="Светлая заливка1"/>
    <w:basedOn w:val="a1"/>
    <w:next w:val="aff6"/>
    <w:uiPriority w:val="60"/>
    <w:rsid w:val="009551DF"/>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9551DF"/>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9551DF"/>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9551DF"/>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9551DF"/>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9551DF"/>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9551DF"/>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9551DF"/>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9551DF"/>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9551DF"/>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9551DF"/>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9551DF"/>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9551DF"/>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9551DF"/>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9551DF"/>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9551DF"/>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9551DF"/>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9551DF"/>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9551DF"/>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9551DF"/>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9551DF"/>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9551DF"/>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9551DF"/>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9551DF"/>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9551DF"/>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9551DF"/>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9551DF"/>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9551DF"/>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9551D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9551DF"/>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9551DF"/>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9551DF"/>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9551DF"/>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9551DF"/>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9551DF"/>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9551DF"/>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9551DF"/>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9551DF"/>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9551DF"/>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9551DF"/>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9551DF"/>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9551DF"/>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9551DF"/>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9551D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9551D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9551DF"/>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9551DF"/>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9551DF"/>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9551DF"/>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9551DF"/>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9551DF"/>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9551DF"/>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9551DF"/>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9551DF"/>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9551DF"/>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9551DF"/>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9551DF"/>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9551DF"/>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9551DF"/>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9551DF"/>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9551DF"/>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9551DF"/>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9551DF"/>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9551DF"/>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9551DF"/>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9551DF"/>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9551D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9551DF"/>
    <w:rPr>
      <w:sz w:val="16"/>
      <w:szCs w:val="16"/>
    </w:rPr>
  </w:style>
  <w:style w:type="paragraph" w:customStyle="1" w:styleId="1fc">
    <w:name w:val="Текст примечания1"/>
    <w:basedOn w:val="a"/>
    <w:next w:val="affe"/>
    <w:link w:val="afff"/>
    <w:uiPriority w:val="99"/>
    <w:unhideWhenUsed/>
    <w:rsid w:val="009551DF"/>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9551DF"/>
    <w:rPr>
      <w:rFonts w:eastAsia="Times New Roman"/>
      <w:sz w:val="20"/>
      <w:szCs w:val="20"/>
    </w:rPr>
  </w:style>
  <w:style w:type="paragraph" w:customStyle="1" w:styleId="1fd">
    <w:name w:val="Тема примечания1"/>
    <w:basedOn w:val="affe"/>
    <w:next w:val="affe"/>
    <w:uiPriority w:val="99"/>
    <w:semiHidden/>
    <w:unhideWhenUsed/>
    <w:rsid w:val="009551DF"/>
    <w:pPr>
      <w:spacing w:after="200"/>
    </w:pPr>
    <w:rPr>
      <w:rFonts w:eastAsia="Times New Roman"/>
      <w:b/>
      <w:bCs/>
      <w:lang w:val="en-US"/>
    </w:rPr>
  </w:style>
  <w:style w:type="character" w:customStyle="1" w:styleId="afff0">
    <w:name w:val="Тема примечания Знак"/>
    <w:basedOn w:val="afff"/>
    <w:link w:val="afff1"/>
    <w:uiPriority w:val="99"/>
    <w:semiHidden/>
    <w:rsid w:val="009551DF"/>
    <w:rPr>
      <w:rFonts w:eastAsia="Times New Roman"/>
      <w:b/>
      <w:bCs/>
      <w:sz w:val="20"/>
      <w:szCs w:val="20"/>
    </w:rPr>
  </w:style>
  <w:style w:type="numbering" w:customStyle="1" w:styleId="42">
    <w:name w:val="Нет списка4"/>
    <w:next w:val="a2"/>
    <w:uiPriority w:val="99"/>
    <w:semiHidden/>
    <w:unhideWhenUsed/>
    <w:rsid w:val="009551DF"/>
  </w:style>
  <w:style w:type="table" w:customStyle="1" w:styleId="TableNormal3">
    <w:name w:val="Table Normal3"/>
    <w:uiPriority w:val="2"/>
    <w:semiHidden/>
    <w:unhideWhenUsed/>
    <w:qFormat/>
    <w:rsid w:val="009551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9551DF"/>
  </w:style>
  <w:style w:type="character" w:styleId="afff2">
    <w:name w:val="FollowedHyperlink"/>
    <w:basedOn w:val="a0"/>
    <w:uiPriority w:val="99"/>
    <w:semiHidden/>
    <w:unhideWhenUsed/>
    <w:rsid w:val="009551DF"/>
    <w:rPr>
      <w:color w:val="800080"/>
      <w:u w:val="single"/>
    </w:rPr>
  </w:style>
  <w:style w:type="character" w:customStyle="1" w:styleId="afff3">
    <w:name w:val="Нет"/>
    <w:rsid w:val="009551DF"/>
  </w:style>
  <w:style w:type="numbering" w:customStyle="1" w:styleId="1110">
    <w:name w:val="Нет списка111"/>
    <w:next w:val="a2"/>
    <w:uiPriority w:val="99"/>
    <w:semiHidden/>
    <w:unhideWhenUsed/>
    <w:rsid w:val="009551DF"/>
  </w:style>
  <w:style w:type="numbering" w:customStyle="1" w:styleId="1111">
    <w:name w:val="Нет списка1111"/>
    <w:next w:val="a2"/>
    <w:uiPriority w:val="99"/>
    <w:semiHidden/>
    <w:unhideWhenUsed/>
    <w:rsid w:val="009551DF"/>
  </w:style>
  <w:style w:type="character" w:customStyle="1" w:styleId="FontStyle19">
    <w:name w:val="Font Style19"/>
    <w:rsid w:val="009551DF"/>
    <w:rPr>
      <w:rFonts w:ascii="Times New Roman" w:hAnsi="Times New Roman" w:cs="Times New Roman"/>
      <w:sz w:val="22"/>
      <w:szCs w:val="22"/>
    </w:rPr>
  </w:style>
  <w:style w:type="character" w:customStyle="1" w:styleId="c12">
    <w:name w:val="c12"/>
    <w:basedOn w:val="a0"/>
    <w:uiPriority w:val="99"/>
    <w:rsid w:val="009551DF"/>
  </w:style>
  <w:style w:type="character" w:customStyle="1" w:styleId="FontStyle25">
    <w:name w:val="Font Style25"/>
    <w:uiPriority w:val="99"/>
    <w:rsid w:val="009551DF"/>
    <w:rPr>
      <w:rFonts w:ascii="Franklin Gothic Demi" w:hAnsi="Franklin Gothic Demi" w:cs="Franklin Gothic Demi"/>
      <w:b/>
      <w:bCs/>
      <w:sz w:val="30"/>
      <w:szCs w:val="30"/>
    </w:rPr>
  </w:style>
  <w:style w:type="character" w:customStyle="1" w:styleId="FontStyle22">
    <w:name w:val="Font Style22"/>
    <w:uiPriority w:val="99"/>
    <w:rsid w:val="009551DF"/>
    <w:rPr>
      <w:rFonts w:ascii="Times New Roman" w:hAnsi="Times New Roman" w:cs="Times New Roman"/>
      <w:b/>
      <w:bCs/>
      <w:sz w:val="22"/>
      <w:szCs w:val="22"/>
    </w:rPr>
  </w:style>
  <w:style w:type="paragraph" w:customStyle="1" w:styleId="1fe">
    <w:name w:val="Заголовок1"/>
    <w:basedOn w:val="a"/>
    <w:next w:val="a3"/>
    <w:rsid w:val="009551DF"/>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9551DF"/>
    <w:rPr>
      <w:rFonts w:ascii="Times New Roman" w:eastAsia="Times New Roman" w:hAnsi="Times New Roman" w:cs="Times New Roman"/>
      <w:sz w:val="24"/>
      <w:szCs w:val="24"/>
    </w:rPr>
  </w:style>
  <w:style w:type="paragraph" w:customStyle="1" w:styleId="Caption1">
    <w:name w:val="Caption1"/>
    <w:basedOn w:val="a"/>
    <w:uiPriority w:val="99"/>
    <w:rsid w:val="009551DF"/>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9551DF"/>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9551DF"/>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9551DF"/>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9551DF"/>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9551DF"/>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9551DF"/>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9551DF"/>
    <w:rPr>
      <w:rFonts w:ascii="Times New Roman" w:hAnsi="Times New Roman"/>
      <w:i/>
      <w:iCs/>
      <w:sz w:val="27"/>
      <w:szCs w:val="27"/>
      <w:shd w:val="clear" w:color="auto" w:fill="FFFFFF"/>
    </w:rPr>
  </w:style>
  <w:style w:type="character" w:customStyle="1" w:styleId="45">
    <w:name w:val="Основной текст (4) + Не курсив"/>
    <w:uiPriority w:val="99"/>
    <w:rsid w:val="009551DF"/>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9551DF"/>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9551DF"/>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9551DF"/>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9551DF"/>
  </w:style>
  <w:style w:type="paragraph" w:customStyle="1" w:styleId="u-2-msonormal">
    <w:name w:val="u-2-msonormal"/>
    <w:basedOn w:val="a"/>
    <w:uiPriority w:val="99"/>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9551DF"/>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955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9551DF"/>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9551DF"/>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9551DF"/>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9551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9551DF"/>
    <w:rPr>
      <w:rFonts w:ascii="Times New Roman" w:hAnsi="Times New Roman" w:cs="Times New Roman"/>
      <w:sz w:val="16"/>
      <w:szCs w:val="16"/>
    </w:rPr>
  </w:style>
  <w:style w:type="character" w:customStyle="1" w:styleId="FontStyle52">
    <w:name w:val="Font Style52"/>
    <w:basedOn w:val="a0"/>
    <w:uiPriority w:val="99"/>
    <w:rsid w:val="009551DF"/>
    <w:rPr>
      <w:rFonts w:ascii="Times New Roman" w:hAnsi="Times New Roman" w:cs="Times New Roman"/>
      <w:b/>
      <w:bCs/>
      <w:sz w:val="16"/>
      <w:szCs w:val="16"/>
    </w:rPr>
  </w:style>
  <w:style w:type="character" w:customStyle="1" w:styleId="FontStyle43">
    <w:name w:val="Font Style43"/>
    <w:basedOn w:val="a0"/>
    <w:uiPriority w:val="99"/>
    <w:rsid w:val="009551DF"/>
    <w:rPr>
      <w:rFonts w:ascii="Times New Roman" w:hAnsi="Times New Roman" w:cs="Times New Roman"/>
      <w:i/>
      <w:iCs/>
      <w:sz w:val="16"/>
      <w:szCs w:val="16"/>
    </w:rPr>
  </w:style>
  <w:style w:type="character" w:customStyle="1" w:styleId="FontStyle56">
    <w:name w:val="Font Style56"/>
    <w:basedOn w:val="a0"/>
    <w:uiPriority w:val="99"/>
    <w:rsid w:val="009551DF"/>
    <w:rPr>
      <w:rFonts w:ascii="Times New Roman" w:hAnsi="Times New Roman" w:cs="Times New Roman"/>
      <w:b/>
      <w:bCs/>
      <w:sz w:val="18"/>
      <w:szCs w:val="18"/>
    </w:rPr>
  </w:style>
  <w:style w:type="paragraph" w:customStyle="1" w:styleId="Style9">
    <w:name w:val="Style9"/>
    <w:basedOn w:val="a"/>
    <w:uiPriority w:val="99"/>
    <w:rsid w:val="009551DF"/>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9551D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9551DF"/>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9551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9551DF"/>
    <w:rPr>
      <w:rFonts w:ascii="Times New Roman" w:hAnsi="Times New Roman" w:cs="Times New Roman"/>
      <w:spacing w:val="-10"/>
      <w:sz w:val="20"/>
      <w:szCs w:val="20"/>
    </w:rPr>
  </w:style>
  <w:style w:type="paragraph" w:customStyle="1" w:styleId="Style21">
    <w:name w:val="Style21"/>
    <w:basedOn w:val="a"/>
    <w:uiPriority w:val="99"/>
    <w:rsid w:val="009551DF"/>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9551DF"/>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9551DF"/>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9551DF"/>
    <w:rPr>
      <w:rFonts w:ascii="Times New Roman" w:hAnsi="Times New Roman" w:cs="Times New Roman"/>
      <w:b/>
      <w:bCs/>
      <w:i/>
      <w:iCs/>
      <w:sz w:val="18"/>
      <w:szCs w:val="18"/>
    </w:rPr>
  </w:style>
  <w:style w:type="paragraph" w:customStyle="1" w:styleId="Style20">
    <w:name w:val="Style20"/>
    <w:basedOn w:val="a"/>
    <w:uiPriority w:val="99"/>
    <w:rsid w:val="009551DF"/>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9551DF"/>
    <w:rPr>
      <w:rFonts w:ascii="Microsoft Sans Serif" w:hAnsi="Microsoft Sans Serif" w:cs="Microsoft Sans Serif"/>
      <w:b/>
      <w:bCs/>
      <w:sz w:val="14"/>
      <w:szCs w:val="14"/>
    </w:rPr>
  </w:style>
  <w:style w:type="character" w:customStyle="1" w:styleId="FontStyle58">
    <w:name w:val="Font Style58"/>
    <w:basedOn w:val="a0"/>
    <w:uiPriority w:val="99"/>
    <w:rsid w:val="009551DF"/>
    <w:rPr>
      <w:rFonts w:ascii="Constantia" w:hAnsi="Constantia" w:cs="Constantia"/>
      <w:b/>
      <w:bCs/>
      <w:smallCaps/>
      <w:spacing w:val="20"/>
      <w:sz w:val="8"/>
      <w:szCs w:val="8"/>
    </w:rPr>
  </w:style>
  <w:style w:type="paragraph" w:customStyle="1" w:styleId="Style34">
    <w:name w:val="Style34"/>
    <w:basedOn w:val="a"/>
    <w:uiPriority w:val="99"/>
    <w:rsid w:val="009551DF"/>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9551D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551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9551DF"/>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9551DF"/>
    <w:rPr>
      <w:rFonts w:ascii="Times New Roman" w:hAnsi="Times New Roman" w:cs="Times New Roman"/>
      <w:sz w:val="16"/>
      <w:szCs w:val="16"/>
    </w:rPr>
  </w:style>
  <w:style w:type="character" w:customStyle="1" w:styleId="FontStyle71">
    <w:name w:val="Font Style71"/>
    <w:basedOn w:val="a0"/>
    <w:uiPriority w:val="99"/>
    <w:rsid w:val="009551DF"/>
    <w:rPr>
      <w:rFonts w:ascii="Times New Roman" w:hAnsi="Times New Roman" w:cs="Times New Roman"/>
      <w:b/>
      <w:bCs/>
      <w:sz w:val="16"/>
      <w:szCs w:val="16"/>
    </w:rPr>
  </w:style>
  <w:style w:type="character" w:customStyle="1" w:styleId="FontStyle36">
    <w:name w:val="Font Style36"/>
    <w:basedOn w:val="a0"/>
    <w:uiPriority w:val="99"/>
    <w:rsid w:val="009551DF"/>
    <w:rPr>
      <w:rFonts w:ascii="Bookman Old Style" w:hAnsi="Bookman Old Style" w:cs="Bookman Old Style"/>
      <w:i/>
      <w:iCs/>
      <w:sz w:val="14"/>
      <w:szCs w:val="14"/>
    </w:rPr>
  </w:style>
  <w:style w:type="character" w:customStyle="1" w:styleId="FontStyle41">
    <w:name w:val="Font Style41"/>
    <w:basedOn w:val="a0"/>
    <w:uiPriority w:val="99"/>
    <w:rsid w:val="009551DF"/>
    <w:rPr>
      <w:rFonts w:ascii="Bookman Old Style" w:hAnsi="Bookman Old Style" w:cs="Bookman Old Style"/>
      <w:i/>
      <w:iCs/>
      <w:spacing w:val="-10"/>
      <w:sz w:val="16"/>
      <w:szCs w:val="16"/>
    </w:rPr>
  </w:style>
  <w:style w:type="paragraph" w:customStyle="1" w:styleId="Style8">
    <w:name w:val="Style8"/>
    <w:basedOn w:val="a"/>
    <w:uiPriority w:val="99"/>
    <w:rsid w:val="009551DF"/>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9551DF"/>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9551DF"/>
    <w:rPr>
      <w:rFonts w:ascii="Bookman Old Style" w:hAnsi="Bookman Old Style" w:cs="Bookman Old Style"/>
      <w:sz w:val="16"/>
      <w:szCs w:val="16"/>
    </w:rPr>
  </w:style>
  <w:style w:type="paragraph" w:customStyle="1" w:styleId="Style18">
    <w:name w:val="Style18"/>
    <w:basedOn w:val="a"/>
    <w:uiPriority w:val="99"/>
    <w:rsid w:val="009551DF"/>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9551DF"/>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9551DF"/>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9551DF"/>
    <w:rPr>
      <w:rFonts w:ascii="Bookman Old Style" w:hAnsi="Bookman Old Style" w:cs="Bookman Old Style"/>
      <w:b/>
      <w:bCs/>
      <w:sz w:val="14"/>
      <w:szCs w:val="14"/>
    </w:rPr>
  </w:style>
  <w:style w:type="character" w:customStyle="1" w:styleId="FontStyle51">
    <w:name w:val="Font Style51"/>
    <w:basedOn w:val="a0"/>
    <w:rsid w:val="009551DF"/>
    <w:rPr>
      <w:rFonts w:ascii="Bookman Old Style" w:hAnsi="Bookman Old Style" w:cs="Bookman Old Style"/>
      <w:i/>
      <w:iCs/>
      <w:sz w:val="14"/>
      <w:szCs w:val="14"/>
    </w:rPr>
  </w:style>
  <w:style w:type="paragraph" w:customStyle="1" w:styleId="Style26">
    <w:name w:val="Style26"/>
    <w:basedOn w:val="a"/>
    <w:uiPriority w:val="99"/>
    <w:rsid w:val="009551DF"/>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9551DF"/>
    <w:rPr>
      <w:rFonts w:ascii="Bookman Old Style" w:hAnsi="Bookman Old Style" w:cs="Bookman Old Style"/>
      <w:smallCaps/>
      <w:spacing w:val="20"/>
      <w:sz w:val="10"/>
      <w:szCs w:val="10"/>
    </w:rPr>
  </w:style>
  <w:style w:type="paragraph" w:customStyle="1" w:styleId="Style22">
    <w:name w:val="Style22"/>
    <w:basedOn w:val="a"/>
    <w:uiPriority w:val="99"/>
    <w:rsid w:val="009551DF"/>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9551DF"/>
    <w:rPr>
      <w:rFonts w:ascii="Bookman Old Style" w:hAnsi="Bookman Old Style" w:cs="Bookman Old Style"/>
      <w:b/>
      <w:bCs/>
      <w:i/>
      <w:iCs/>
      <w:sz w:val="14"/>
      <w:szCs w:val="14"/>
    </w:rPr>
  </w:style>
  <w:style w:type="paragraph" w:customStyle="1" w:styleId="Style12">
    <w:name w:val="Style12"/>
    <w:basedOn w:val="a"/>
    <w:uiPriority w:val="99"/>
    <w:rsid w:val="009551DF"/>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9551DF"/>
    <w:rPr>
      <w:rFonts w:ascii="Bookman Old Style" w:hAnsi="Bookman Old Style" w:cs="Bookman Old Style"/>
      <w:sz w:val="16"/>
      <w:szCs w:val="16"/>
    </w:rPr>
  </w:style>
  <w:style w:type="character" w:customStyle="1" w:styleId="FontStyle63">
    <w:name w:val="Font Style63"/>
    <w:basedOn w:val="a0"/>
    <w:uiPriority w:val="99"/>
    <w:rsid w:val="009551DF"/>
    <w:rPr>
      <w:rFonts w:ascii="Bookman Old Style" w:hAnsi="Bookman Old Style" w:cs="Bookman Old Style"/>
      <w:b/>
      <w:bCs/>
      <w:spacing w:val="-20"/>
      <w:sz w:val="16"/>
      <w:szCs w:val="16"/>
    </w:rPr>
  </w:style>
  <w:style w:type="character" w:customStyle="1" w:styleId="FontStyle64">
    <w:name w:val="Font Style64"/>
    <w:basedOn w:val="a0"/>
    <w:uiPriority w:val="99"/>
    <w:rsid w:val="009551DF"/>
    <w:rPr>
      <w:rFonts w:ascii="Arial Black" w:hAnsi="Arial Black" w:cs="Arial Black"/>
      <w:smallCaps/>
      <w:sz w:val="14"/>
      <w:szCs w:val="14"/>
    </w:rPr>
  </w:style>
  <w:style w:type="character" w:customStyle="1" w:styleId="FontStyle38">
    <w:name w:val="Font Style38"/>
    <w:basedOn w:val="a0"/>
    <w:uiPriority w:val="99"/>
    <w:rsid w:val="009551DF"/>
    <w:rPr>
      <w:rFonts w:ascii="Arial Black" w:hAnsi="Arial Black" w:cs="Arial Black"/>
      <w:sz w:val="12"/>
      <w:szCs w:val="12"/>
    </w:rPr>
  </w:style>
  <w:style w:type="character" w:customStyle="1" w:styleId="FontStyle49">
    <w:name w:val="Font Style49"/>
    <w:rsid w:val="009551DF"/>
    <w:rPr>
      <w:rFonts w:ascii="Arial Black" w:hAnsi="Arial Black" w:cs="Arial Black"/>
      <w:sz w:val="12"/>
      <w:szCs w:val="12"/>
    </w:rPr>
  </w:style>
  <w:style w:type="character" w:customStyle="1" w:styleId="115">
    <w:name w:val="Заголовок 1 Знак1"/>
    <w:basedOn w:val="a0"/>
    <w:uiPriority w:val="9"/>
    <w:rsid w:val="009551DF"/>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9551DF"/>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9551DF"/>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9551DF"/>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9551DF"/>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9551DF"/>
    <w:rPr>
      <w:rFonts w:ascii="Times New Roman" w:eastAsia="Times New Roman" w:hAnsi="Times New Roman" w:cs="Times New Roman"/>
    </w:rPr>
  </w:style>
  <w:style w:type="character" w:customStyle="1" w:styleId="2f3">
    <w:name w:val="Нижний колонтитул Знак2"/>
    <w:basedOn w:val="a0"/>
    <w:uiPriority w:val="99"/>
    <w:rsid w:val="009551DF"/>
    <w:rPr>
      <w:rFonts w:ascii="Times New Roman" w:eastAsia="Times New Roman" w:hAnsi="Times New Roman" w:cs="Times New Roman"/>
    </w:rPr>
  </w:style>
  <w:style w:type="character" w:customStyle="1" w:styleId="afff6">
    <w:name w:val="пж"/>
    <w:rsid w:val="009551DF"/>
    <w:rPr>
      <w:b/>
      <w:bCs/>
      <w:i w:val="0"/>
      <w:iCs w:val="0"/>
      <w:color w:val="000000"/>
      <w14:textOutline w14:w="0" w14:cap="rnd" w14:cmpd="sng" w14:algn="ctr">
        <w14:noFill/>
        <w14:prstDash w14:val="solid"/>
        <w14:bevel/>
      </w14:textOutline>
    </w:rPr>
  </w:style>
  <w:style w:type="character" w:customStyle="1" w:styleId="afff7">
    <w:name w:val="курсив"/>
    <w:rsid w:val="009551DF"/>
    <w:rPr>
      <w:b w:val="0"/>
      <w:bCs w:val="0"/>
      <w:i/>
      <w:iCs/>
    </w:rPr>
  </w:style>
  <w:style w:type="character" w:customStyle="1" w:styleId="afff8">
    <w:name w:val="пж курсив"/>
    <w:rsid w:val="009551DF"/>
    <w:rPr>
      <w:b/>
      <w:bCs/>
      <w:i/>
      <w:iCs/>
    </w:rPr>
  </w:style>
  <w:style w:type="character" w:customStyle="1" w:styleId="afff9">
    <w:name w:val="Символ сноски"/>
    <w:rsid w:val="009551DF"/>
  </w:style>
  <w:style w:type="character" w:customStyle="1" w:styleId="afffa">
    <w:name w:val="трекинг сноски"/>
    <w:rsid w:val="009551DF"/>
  </w:style>
  <w:style w:type="character" w:customStyle="1" w:styleId="afffb">
    <w:name w:val="трекинг"/>
    <w:rsid w:val="009551DF"/>
  </w:style>
  <w:style w:type="character" w:styleId="afffc">
    <w:name w:val="endnote reference"/>
    <w:rsid w:val="009551DF"/>
    <w:rPr>
      <w:vertAlign w:val="superscript"/>
    </w:rPr>
  </w:style>
  <w:style w:type="character" w:customStyle="1" w:styleId="afffd">
    <w:name w:val="Символы концевой сноски"/>
    <w:rsid w:val="009551DF"/>
  </w:style>
  <w:style w:type="paragraph" w:customStyle="1" w:styleId="1ff6">
    <w:name w:val="Название1"/>
    <w:basedOn w:val="a"/>
    <w:uiPriority w:val="10"/>
    <w:qFormat/>
    <w:rsid w:val="009551DF"/>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9551DF"/>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9551DF"/>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9551DF"/>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9551DF"/>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9551DF"/>
    <w:pPr>
      <w:ind w:left="340" w:firstLine="0"/>
    </w:pPr>
  </w:style>
  <w:style w:type="paragraph" w:customStyle="1" w:styleId="2f4">
    <w:name w:val="заголовок 2"/>
    <w:basedOn w:val="afffe"/>
    <w:link w:val="2f5"/>
    <w:rsid w:val="009551DF"/>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9551DF"/>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9551DF"/>
    <w:pPr>
      <w:tabs>
        <w:tab w:val="left" w:pos="510"/>
      </w:tabs>
      <w:spacing w:line="194" w:lineRule="atLeast"/>
      <w:ind w:left="340" w:firstLine="0"/>
    </w:pPr>
  </w:style>
  <w:style w:type="paragraph" w:customStyle="1" w:styleId="affff4">
    <w:name w:val="сноски"/>
    <w:basedOn w:val="afffe"/>
    <w:uiPriority w:val="99"/>
    <w:rsid w:val="009551DF"/>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9551DF"/>
    <w:pPr>
      <w:spacing w:before="283" w:after="170" w:line="302" w:lineRule="atLeast"/>
      <w:jc w:val="center"/>
    </w:pPr>
    <w:rPr>
      <w:b/>
      <w:bCs/>
      <w:sz w:val="25"/>
      <w:szCs w:val="25"/>
      <w:lang w:val="ru-RU"/>
    </w:rPr>
  </w:style>
  <w:style w:type="paragraph" w:customStyle="1" w:styleId="affff5">
    <w:name w:val="[основной абзац]"/>
    <w:basedOn w:val="afffe"/>
    <w:rsid w:val="009551DF"/>
  </w:style>
  <w:style w:type="paragraph" w:customStyle="1" w:styleId="affff6">
    <w:name w:val="доп текст таблица"/>
    <w:basedOn w:val="afffe"/>
    <w:uiPriority w:val="99"/>
    <w:rsid w:val="009551DF"/>
    <w:pPr>
      <w:spacing w:line="213" w:lineRule="atLeast"/>
      <w:ind w:left="113" w:right="113"/>
      <w:jc w:val="both"/>
    </w:pPr>
    <w:rPr>
      <w:sz w:val="19"/>
      <w:szCs w:val="19"/>
      <w:lang w:val="ru-RU"/>
    </w:rPr>
  </w:style>
  <w:style w:type="paragraph" w:customStyle="1" w:styleId="affff7">
    <w:name w:val="Содержимое таблицы"/>
    <w:basedOn w:val="a"/>
    <w:rsid w:val="009551DF"/>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9551DF"/>
    <w:pPr>
      <w:jc w:val="center"/>
    </w:pPr>
    <w:rPr>
      <w:b/>
      <w:bCs/>
    </w:rPr>
  </w:style>
  <w:style w:type="paragraph" w:customStyle="1" w:styleId="52">
    <w:name w:val="заголовок 5"/>
    <w:basedOn w:val="afffe"/>
    <w:uiPriority w:val="99"/>
    <w:rsid w:val="009551DF"/>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9551DF"/>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9551DF"/>
    <w:pPr>
      <w:spacing w:before="283"/>
    </w:pPr>
    <w:rPr>
      <w:spacing w:val="-4"/>
    </w:rPr>
  </w:style>
  <w:style w:type="paragraph" w:customStyle="1" w:styleId="affff9">
    <w:name w:val="галка мелкий кегель"/>
    <w:basedOn w:val="affff3"/>
    <w:uiPriority w:val="99"/>
    <w:rsid w:val="009551DF"/>
    <w:pPr>
      <w:ind w:left="737"/>
    </w:pPr>
  </w:style>
  <w:style w:type="paragraph" w:customStyle="1" w:styleId="PreformattedText">
    <w:name w:val="Preformatted Text"/>
    <w:basedOn w:val="a"/>
    <w:rsid w:val="009551DF"/>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9551DF"/>
  </w:style>
  <w:style w:type="character" w:customStyle="1" w:styleId="Snoska">
    <w:name w:val="Snoska"/>
    <w:rsid w:val="009551DF"/>
    <w:rPr>
      <w:rFonts w:ascii="SchoolBookCSanPin" w:eastAsia="SchoolBookCSanPin" w:hAnsi="SchoolBookCSanPin" w:cs="SchoolBookCSanPin"/>
      <w:sz w:val="17"/>
      <w:szCs w:val="17"/>
      <w:lang w:val="ru-RU"/>
    </w:rPr>
  </w:style>
  <w:style w:type="character" w:customStyle="1" w:styleId="TABLZAG">
    <w:name w:val="TABL_ZAG"/>
    <w:rsid w:val="009551DF"/>
  </w:style>
  <w:style w:type="paragraph" w:customStyle="1" w:styleId="03">
    <w:name w:val="Стиль03"/>
    <w:basedOn w:val="a5"/>
    <w:link w:val="030"/>
    <w:qFormat/>
    <w:rsid w:val="009551DF"/>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9551DF"/>
    <w:pPr>
      <w:spacing w:after="0" w:line="360" w:lineRule="auto"/>
    </w:pPr>
    <w:rPr>
      <w:rFonts w:ascii="Calibri" w:hAnsi="Calibri" w:cs="Calibri"/>
      <w:color w:val="auto"/>
      <w:sz w:val="32"/>
      <w:szCs w:val="32"/>
    </w:rPr>
  </w:style>
  <w:style w:type="character" w:customStyle="1" w:styleId="030">
    <w:name w:val="Стиль03 Знак"/>
    <w:link w:val="03"/>
    <w:rsid w:val="009551DF"/>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9551DF"/>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9551DF"/>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9551DF"/>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9551DF"/>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9551DF"/>
    <w:pPr>
      <w:spacing w:before="0" w:after="0" w:line="360" w:lineRule="auto"/>
    </w:pPr>
    <w:rPr>
      <w:rFonts w:ascii="Calibri" w:hAnsi="Calibri" w:cs="Calibri"/>
      <w:color w:val="auto"/>
      <w:sz w:val="28"/>
      <w:szCs w:val="28"/>
    </w:rPr>
  </w:style>
  <w:style w:type="character" w:customStyle="1" w:styleId="2f5">
    <w:name w:val="заголовок 2 Знак"/>
    <w:link w:val="2f4"/>
    <w:rsid w:val="009551DF"/>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9551DF"/>
    <w:rPr>
      <w:rFonts w:ascii="Calibri" w:eastAsia="FreeSetC" w:hAnsi="Calibri" w:cs="Calibri"/>
      <w:b/>
      <w:bCs/>
      <w:color w:val="595959"/>
      <w:kern w:val="1"/>
      <w:sz w:val="28"/>
      <w:szCs w:val="28"/>
      <w:lang w:eastAsia="hi-IN" w:bidi="hi-IN"/>
    </w:rPr>
  </w:style>
  <w:style w:type="character" w:customStyle="1" w:styleId="3d">
    <w:name w:val="Стиль3 Знак"/>
    <w:link w:val="3c"/>
    <w:rsid w:val="009551DF"/>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9551DF"/>
    <w:rPr>
      <w:color w:val="800080"/>
      <w:u w:val="single"/>
    </w:rPr>
  </w:style>
  <w:style w:type="paragraph" w:customStyle="1" w:styleId="218">
    <w:name w:val="Заголовок 21"/>
    <w:basedOn w:val="a"/>
    <w:uiPriority w:val="9"/>
    <w:qFormat/>
    <w:rsid w:val="009551DF"/>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9551DF"/>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9551DF"/>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9551DF"/>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9551DF"/>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9551DF"/>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9551DF"/>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9551DF"/>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9551DF"/>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9551DF"/>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9551DF"/>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9551DF"/>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9551DF"/>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9551DF"/>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9551DF"/>
    <w:pPr>
      <w:spacing w:line="213" w:lineRule="atLeast"/>
      <w:ind w:left="113" w:right="113"/>
      <w:jc w:val="both"/>
      <w:textAlignment w:val="auto"/>
    </w:pPr>
    <w:rPr>
      <w:kern w:val="2"/>
      <w:sz w:val="19"/>
      <w:szCs w:val="19"/>
      <w:lang w:val="ru-RU"/>
    </w:rPr>
  </w:style>
  <w:style w:type="character" w:customStyle="1" w:styleId="Hyperlink0">
    <w:name w:val="Hyperlink.0"/>
    <w:basedOn w:val="a0"/>
    <w:rsid w:val="009551DF"/>
    <w:rPr>
      <w:color w:val="0070C0"/>
      <w:u w:val="single" w:color="0070C0"/>
      <w:lang w:val="en-US"/>
    </w:rPr>
  </w:style>
  <w:style w:type="character" w:customStyle="1" w:styleId="FontStyle46">
    <w:name w:val="Font Style46"/>
    <w:uiPriority w:val="99"/>
    <w:rsid w:val="009551DF"/>
    <w:rPr>
      <w:rFonts w:ascii="Times New Roman" w:hAnsi="Times New Roman" w:cs="Times New Roman" w:hint="default"/>
      <w:color w:val="000000"/>
      <w:sz w:val="22"/>
      <w:szCs w:val="22"/>
    </w:rPr>
  </w:style>
  <w:style w:type="character" w:customStyle="1" w:styleId="snoskazifra">
    <w:name w:val="snoska zifra"/>
    <w:rsid w:val="009551DF"/>
    <w:rPr>
      <w:position w:val="1"/>
      <w:sz w:val="22"/>
      <w:szCs w:val="22"/>
    </w:rPr>
  </w:style>
  <w:style w:type="character" w:customStyle="1" w:styleId="affffb">
    <w:name w:val="ч"/>
    <w:rsid w:val="009551DF"/>
    <w:rPr>
      <w:caps w:val="0"/>
      <w:smallCaps w:val="0"/>
    </w:rPr>
  </w:style>
  <w:style w:type="paragraph" w:customStyle="1" w:styleId="315">
    <w:name w:val="Заголовок 31"/>
    <w:basedOn w:val="a"/>
    <w:next w:val="a"/>
    <w:uiPriority w:val="9"/>
    <w:qFormat/>
    <w:rsid w:val="009551DF"/>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9551DF"/>
    <w:rPr>
      <w:sz w:val="28"/>
      <w:shd w:val="clear" w:color="auto" w:fill="FFFFFF"/>
    </w:rPr>
  </w:style>
  <w:style w:type="paragraph" w:customStyle="1" w:styleId="2f9">
    <w:name w:val="Основной текст (2)"/>
    <w:basedOn w:val="a"/>
    <w:link w:val="2f8"/>
    <w:uiPriority w:val="99"/>
    <w:rsid w:val="009551DF"/>
    <w:pPr>
      <w:widowControl w:val="0"/>
      <w:shd w:val="clear" w:color="auto" w:fill="FFFFFF"/>
      <w:spacing w:after="240" w:line="322" w:lineRule="exact"/>
    </w:pPr>
    <w:rPr>
      <w:sz w:val="28"/>
    </w:rPr>
  </w:style>
  <w:style w:type="character" w:customStyle="1" w:styleId="snippet-info">
    <w:name w:val="snippet-info"/>
    <w:basedOn w:val="a0"/>
    <w:rsid w:val="009551DF"/>
  </w:style>
  <w:style w:type="character" w:customStyle="1" w:styleId="fontstyle01">
    <w:name w:val="fontstyle01"/>
    <w:basedOn w:val="a0"/>
    <w:rsid w:val="009551DF"/>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9551DF"/>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9551DF"/>
    <w:rPr>
      <w:rFonts w:ascii="Cambria" w:eastAsia="Times New Roman" w:hAnsi="Cambria" w:cs="Times New Roman" w:hint="default"/>
      <w:b/>
      <w:bCs/>
      <w:color w:val="4F81BD"/>
    </w:rPr>
  </w:style>
  <w:style w:type="character" w:customStyle="1" w:styleId="1ffd">
    <w:name w:val="Название Знак1"/>
    <w:basedOn w:val="a0"/>
    <w:uiPriority w:val="10"/>
    <w:rsid w:val="009551DF"/>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9551DF"/>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9551DF"/>
    <w:rPr>
      <w:i/>
      <w:iCs/>
      <w:color w:val="000000"/>
    </w:rPr>
  </w:style>
  <w:style w:type="character" w:customStyle="1" w:styleId="410">
    <w:name w:val="Заголовок 4 Знак1"/>
    <w:basedOn w:val="a0"/>
    <w:uiPriority w:val="9"/>
    <w:semiHidden/>
    <w:rsid w:val="009551DF"/>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9551DF"/>
    <w:rPr>
      <w:rFonts w:ascii="Cambria" w:eastAsia="Times New Roman" w:hAnsi="Cambria" w:cs="Times New Roman" w:hint="default"/>
      <w:color w:val="243F60"/>
    </w:rPr>
  </w:style>
  <w:style w:type="character" w:customStyle="1" w:styleId="610">
    <w:name w:val="Заголовок 6 Знак1"/>
    <w:basedOn w:val="a0"/>
    <w:uiPriority w:val="9"/>
    <w:semiHidden/>
    <w:rsid w:val="009551DF"/>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9551DF"/>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9551DF"/>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9551DF"/>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9551DF"/>
    <w:rPr>
      <w:b/>
      <w:bCs/>
      <w:i/>
      <w:iCs/>
      <w:color w:val="4F81BD"/>
    </w:rPr>
  </w:style>
  <w:style w:type="table" w:customStyle="1" w:styleId="116">
    <w:name w:val="Светлая заливка11"/>
    <w:basedOn w:val="a1"/>
    <w:uiPriority w:val="60"/>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9551DF"/>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9551DF"/>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9551DF"/>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9551DF"/>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9551DF"/>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9551DF"/>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9551D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9551D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9551D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9551D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9551D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9551DF"/>
  </w:style>
  <w:style w:type="table" w:customStyle="1" w:styleId="TableNormal4">
    <w:name w:val="Table Normal4"/>
    <w:uiPriority w:val="2"/>
    <w:semiHidden/>
    <w:unhideWhenUsed/>
    <w:qFormat/>
    <w:rsid w:val="009551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9551DF"/>
  </w:style>
  <w:style w:type="table" w:customStyle="1" w:styleId="TableNormal5">
    <w:name w:val="Table Normal5"/>
    <w:uiPriority w:val="2"/>
    <w:semiHidden/>
    <w:unhideWhenUsed/>
    <w:qFormat/>
    <w:rsid w:val="009551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9551DF"/>
  </w:style>
  <w:style w:type="table" w:customStyle="1" w:styleId="11d">
    <w:name w:val="Сетка таблицы11"/>
    <w:basedOn w:val="a1"/>
    <w:next w:val="ac"/>
    <w:uiPriority w:val="99"/>
    <w:rsid w:val="009551DF"/>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9551DF"/>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9551DF"/>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9551DF"/>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9551DF"/>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9551DF"/>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9551DF"/>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9551DF"/>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9551DF"/>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9551DF"/>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955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9551DF"/>
    <w:rPr>
      <w:color w:val="0563C1" w:themeColor="hyperlink"/>
      <w:u w:val="single"/>
    </w:rPr>
  </w:style>
  <w:style w:type="paragraph" w:styleId="afc">
    <w:name w:val="Subtitle"/>
    <w:basedOn w:val="a"/>
    <w:next w:val="a"/>
    <w:link w:val="afb"/>
    <w:uiPriority w:val="11"/>
    <w:qFormat/>
    <w:rsid w:val="009551DF"/>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9551DF"/>
    <w:rPr>
      <w:rFonts w:eastAsiaTheme="minorEastAsia"/>
      <w:color w:val="5A5A5A" w:themeColor="text1" w:themeTint="A5"/>
      <w:spacing w:val="15"/>
    </w:rPr>
  </w:style>
  <w:style w:type="paragraph" w:styleId="24">
    <w:name w:val="Body Text 2"/>
    <w:basedOn w:val="a"/>
    <w:link w:val="21b"/>
    <w:uiPriority w:val="99"/>
    <w:semiHidden/>
    <w:unhideWhenUsed/>
    <w:rsid w:val="009551DF"/>
    <w:pPr>
      <w:spacing w:after="120" w:line="480" w:lineRule="auto"/>
    </w:pPr>
  </w:style>
  <w:style w:type="character" w:customStyle="1" w:styleId="21b">
    <w:name w:val="Основной текст 2 Знак1"/>
    <w:basedOn w:val="a0"/>
    <w:link w:val="24"/>
    <w:uiPriority w:val="99"/>
    <w:semiHidden/>
    <w:rsid w:val="009551DF"/>
  </w:style>
  <w:style w:type="paragraph" w:styleId="34">
    <w:name w:val="Body Text 3"/>
    <w:basedOn w:val="a"/>
    <w:link w:val="317"/>
    <w:uiPriority w:val="99"/>
    <w:semiHidden/>
    <w:unhideWhenUsed/>
    <w:rsid w:val="009551DF"/>
    <w:pPr>
      <w:spacing w:after="120"/>
    </w:pPr>
    <w:rPr>
      <w:sz w:val="16"/>
      <w:szCs w:val="16"/>
    </w:rPr>
  </w:style>
  <w:style w:type="character" w:customStyle="1" w:styleId="317">
    <w:name w:val="Основной текст 3 Знак1"/>
    <w:basedOn w:val="a0"/>
    <w:link w:val="34"/>
    <w:uiPriority w:val="99"/>
    <w:semiHidden/>
    <w:rsid w:val="009551DF"/>
    <w:rPr>
      <w:sz w:val="16"/>
      <w:szCs w:val="16"/>
    </w:rPr>
  </w:style>
  <w:style w:type="paragraph" w:styleId="afd">
    <w:name w:val="List"/>
    <w:basedOn w:val="a"/>
    <w:uiPriority w:val="99"/>
    <w:semiHidden/>
    <w:unhideWhenUsed/>
    <w:rsid w:val="009551DF"/>
    <w:pPr>
      <w:ind w:left="283" w:hanging="283"/>
      <w:contextualSpacing/>
    </w:pPr>
  </w:style>
  <w:style w:type="paragraph" w:styleId="26">
    <w:name w:val="List 2"/>
    <w:basedOn w:val="a"/>
    <w:uiPriority w:val="99"/>
    <w:semiHidden/>
    <w:unhideWhenUsed/>
    <w:rsid w:val="009551DF"/>
    <w:pPr>
      <w:ind w:left="566" w:hanging="283"/>
      <w:contextualSpacing/>
    </w:pPr>
  </w:style>
  <w:style w:type="paragraph" w:styleId="36">
    <w:name w:val="List 3"/>
    <w:basedOn w:val="a"/>
    <w:uiPriority w:val="99"/>
    <w:semiHidden/>
    <w:unhideWhenUsed/>
    <w:rsid w:val="009551DF"/>
    <w:pPr>
      <w:ind w:left="849" w:hanging="283"/>
      <w:contextualSpacing/>
    </w:pPr>
  </w:style>
  <w:style w:type="paragraph" w:styleId="afe">
    <w:name w:val="List Bullet"/>
    <w:basedOn w:val="a"/>
    <w:uiPriority w:val="99"/>
    <w:semiHidden/>
    <w:unhideWhenUsed/>
    <w:rsid w:val="009551DF"/>
    <w:pPr>
      <w:numPr>
        <w:numId w:val="1"/>
      </w:numPr>
      <w:contextualSpacing/>
    </w:pPr>
  </w:style>
  <w:style w:type="paragraph" w:styleId="27">
    <w:name w:val="List Bullet 2"/>
    <w:basedOn w:val="a"/>
    <w:uiPriority w:val="99"/>
    <w:semiHidden/>
    <w:unhideWhenUsed/>
    <w:rsid w:val="009551DF"/>
    <w:pPr>
      <w:numPr>
        <w:numId w:val="2"/>
      </w:numPr>
      <w:contextualSpacing/>
    </w:pPr>
  </w:style>
  <w:style w:type="paragraph" w:styleId="37">
    <w:name w:val="List Bullet 3"/>
    <w:basedOn w:val="a"/>
    <w:uiPriority w:val="99"/>
    <w:semiHidden/>
    <w:unhideWhenUsed/>
    <w:rsid w:val="009551DF"/>
    <w:pPr>
      <w:numPr>
        <w:numId w:val="3"/>
      </w:numPr>
      <w:contextualSpacing/>
    </w:pPr>
  </w:style>
  <w:style w:type="paragraph" w:styleId="aff">
    <w:name w:val="List Number"/>
    <w:basedOn w:val="a"/>
    <w:uiPriority w:val="99"/>
    <w:semiHidden/>
    <w:unhideWhenUsed/>
    <w:rsid w:val="009551DF"/>
    <w:pPr>
      <w:numPr>
        <w:numId w:val="4"/>
      </w:numPr>
      <w:contextualSpacing/>
    </w:pPr>
  </w:style>
  <w:style w:type="paragraph" w:styleId="28">
    <w:name w:val="List Number 2"/>
    <w:basedOn w:val="a"/>
    <w:uiPriority w:val="99"/>
    <w:semiHidden/>
    <w:unhideWhenUsed/>
    <w:rsid w:val="009551DF"/>
    <w:pPr>
      <w:numPr>
        <w:numId w:val="5"/>
      </w:numPr>
      <w:contextualSpacing/>
    </w:pPr>
  </w:style>
  <w:style w:type="paragraph" w:styleId="38">
    <w:name w:val="List Number 3"/>
    <w:basedOn w:val="a"/>
    <w:uiPriority w:val="99"/>
    <w:semiHidden/>
    <w:unhideWhenUsed/>
    <w:rsid w:val="009551DF"/>
    <w:pPr>
      <w:numPr>
        <w:numId w:val="6"/>
      </w:numPr>
      <w:contextualSpacing/>
    </w:pPr>
  </w:style>
  <w:style w:type="paragraph" w:styleId="aff0">
    <w:name w:val="List Continue"/>
    <w:basedOn w:val="a"/>
    <w:uiPriority w:val="99"/>
    <w:semiHidden/>
    <w:unhideWhenUsed/>
    <w:rsid w:val="009551DF"/>
    <w:pPr>
      <w:spacing w:after="120"/>
      <w:ind w:left="283"/>
      <w:contextualSpacing/>
    </w:pPr>
  </w:style>
  <w:style w:type="paragraph" w:styleId="29">
    <w:name w:val="List Continue 2"/>
    <w:basedOn w:val="a"/>
    <w:uiPriority w:val="99"/>
    <w:semiHidden/>
    <w:unhideWhenUsed/>
    <w:rsid w:val="009551DF"/>
    <w:pPr>
      <w:spacing w:after="120"/>
      <w:ind w:left="566"/>
      <w:contextualSpacing/>
    </w:pPr>
  </w:style>
  <w:style w:type="paragraph" w:styleId="39">
    <w:name w:val="List Continue 3"/>
    <w:basedOn w:val="a"/>
    <w:uiPriority w:val="99"/>
    <w:semiHidden/>
    <w:unhideWhenUsed/>
    <w:rsid w:val="009551DF"/>
    <w:pPr>
      <w:spacing w:after="120"/>
      <w:ind w:left="849"/>
      <w:contextualSpacing/>
    </w:pPr>
  </w:style>
  <w:style w:type="paragraph" w:styleId="aff1">
    <w:name w:val="macro"/>
    <w:link w:val="1fff0"/>
    <w:uiPriority w:val="99"/>
    <w:semiHidden/>
    <w:unhideWhenUsed/>
    <w:rsid w:val="009551D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9551DF"/>
    <w:rPr>
      <w:rFonts w:ascii="Consolas" w:hAnsi="Consolas"/>
      <w:sz w:val="20"/>
      <w:szCs w:val="20"/>
    </w:rPr>
  </w:style>
  <w:style w:type="paragraph" w:styleId="2b">
    <w:name w:val="Quote"/>
    <w:basedOn w:val="a"/>
    <w:next w:val="a"/>
    <w:link w:val="2a"/>
    <w:uiPriority w:val="29"/>
    <w:qFormat/>
    <w:rsid w:val="009551DF"/>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9551DF"/>
    <w:rPr>
      <w:i/>
      <w:iCs/>
      <w:color w:val="404040" w:themeColor="text1" w:themeTint="BF"/>
    </w:rPr>
  </w:style>
  <w:style w:type="paragraph" w:styleId="aff4">
    <w:name w:val="Intense Quote"/>
    <w:basedOn w:val="a"/>
    <w:next w:val="a"/>
    <w:link w:val="aff3"/>
    <w:uiPriority w:val="30"/>
    <w:qFormat/>
    <w:rsid w:val="009551DF"/>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9551DF"/>
    <w:rPr>
      <w:i/>
      <w:iCs/>
      <w:color w:val="5B9BD5" w:themeColor="accent1"/>
    </w:rPr>
  </w:style>
  <w:style w:type="character" w:styleId="afffff">
    <w:name w:val="Subtle Emphasis"/>
    <w:basedOn w:val="a0"/>
    <w:uiPriority w:val="19"/>
    <w:qFormat/>
    <w:rsid w:val="009551DF"/>
    <w:rPr>
      <w:i/>
      <w:iCs/>
      <w:color w:val="404040" w:themeColor="text1" w:themeTint="BF"/>
    </w:rPr>
  </w:style>
  <w:style w:type="character" w:styleId="afffff0">
    <w:name w:val="Intense Emphasis"/>
    <w:basedOn w:val="a0"/>
    <w:uiPriority w:val="21"/>
    <w:qFormat/>
    <w:rsid w:val="009551DF"/>
    <w:rPr>
      <w:i/>
      <w:iCs/>
      <w:color w:val="5B9BD5" w:themeColor="accent1"/>
    </w:rPr>
  </w:style>
  <w:style w:type="character" w:styleId="afffff1">
    <w:name w:val="Subtle Reference"/>
    <w:basedOn w:val="a0"/>
    <w:uiPriority w:val="31"/>
    <w:qFormat/>
    <w:rsid w:val="009551DF"/>
    <w:rPr>
      <w:smallCaps/>
      <w:color w:val="5A5A5A" w:themeColor="text1" w:themeTint="A5"/>
    </w:rPr>
  </w:style>
  <w:style w:type="character" w:styleId="afffff2">
    <w:name w:val="Intense Reference"/>
    <w:basedOn w:val="a0"/>
    <w:uiPriority w:val="32"/>
    <w:qFormat/>
    <w:rsid w:val="009551DF"/>
    <w:rPr>
      <w:b/>
      <w:bCs/>
      <w:smallCaps/>
      <w:color w:val="5B9BD5" w:themeColor="accent1"/>
      <w:spacing w:val="5"/>
    </w:rPr>
  </w:style>
  <w:style w:type="table" w:styleId="aff6">
    <w:name w:val="Light Shading"/>
    <w:basedOn w:val="a1"/>
    <w:uiPriority w:val="60"/>
    <w:semiHidden/>
    <w:unhideWhenUsed/>
    <w:rsid w:val="009551D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9551D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9551D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9551D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9551D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9551D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9551D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9551D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9551D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9551D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9551D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9551D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9551DF"/>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9551D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9551D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9551D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9551D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9551D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9551D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9551DF"/>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9551D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9551D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9551DF"/>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9551D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9551D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9551D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9551DF"/>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9551D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9551D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9551D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9551D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9551DF"/>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9551D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9551D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9551D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9551DF"/>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9551D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9551D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9551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9551D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9551DF"/>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9551D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9551D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9551DF"/>
    <w:pPr>
      <w:spacing w:line="240" w:lineRule="auto"/>
    </w:pPr>
    <w:rPr>
      <w:sz w:val="20"/>
      <w:szCs w:val="20"/>
    </w:rPr>
  </w:style>
  <w:style w:type="character" w:customStyle="1" w:styleId="1fff1">
    <w:name w:val="Текст примечания Знак1"/>
    <w:basedOn w:val="a0"/>
    <w:link w:val="affe"/>
    <w:uiPriority w:val="99"/>
    <w:semiHidden/>
    <w:rsid w:val="009551DF"/>
    <w:rPr>
      <w:sz w:val="20"/>
      <w:szCs w:val="20"/>
    </w:rPr>
  </w:style>
  <w:style w:type="paragraph" w:styleId="afff1">
    <w:name w:val="annotation subject"/>
    <w:basedOn w:val="affe"/>
    <w:next w:val="affe"/>
    <w:link w:val="afff0"/>
    <w:uiPriority w:val="99"/>
    <w:semiHidden/>
    <w:unhideWhenUsed/>
    <w:rsid w:val="009551DF"/>
    <w:rPr>
      <w:rFonts w:eastAsia="Times New Roman"/>
      <w:b/>
      <w:bCs/>
    </w:rPr>
  </w:style>
  <w:style w:type="character" w:customStyle="1" w:styleId="1fff2">
    <w:name w:val="Тема примечания Знак1"/>
    <w:basedOn w:val="1fff1"/>
    <w:link w:val="afff1"/>
    <w:uiPriority w:val="99"/>
    <w:semiHidden/>
    <w:rsid w:val="009551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61</Pages>
  <Words>18017</Words>
  <Characters>102702</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2023-03-30T22:04:00Z</dcterms:created>
  <dcterms:modified xsi:type="dcterms:W3CDTF">2023-03-30T22:18:00Z</dcterms:modified>
</cp:coreProperties>
</file>